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A41" w:rsidRPr="00365321" w:rsidRDefault="00714A41" w:rsidP="00714A41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Автономная некоммерческая организация высшего образования</w:t>
      </w:r>
    </w:p>
    <w:p w:rsidR="00714A41" w:rsidRPr="00365321" w:rsidRDefault="00714A41" w:rsidP="00714A41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«Открытый университет экономики, управления и права»</w:t>
      </w:r>
    </w:p>
    <w:p w:rsidR="00714A41" w:rsidRPr="00365321" w:rsidRDefault="00714A41" w:rsidP="00714A41">
      <w:pPr>
        <w:contextualSpacing/>
        <w:jc w:val="center"/>
        <w:rPr>
          <w:sz w:val="28"/>
          <w:szCs w:val="28"/>
        </w:rPr>
      </w:pPr>
      <w:r w:rsidRPr="00365321">
        <w:rPr>
          <w:b/>
          <w:sz w:val="28"/>
          <w:szCs w:val="28"/>
        </w:rPr>
        <w:t>(АНО ВО ОУЭП)</w:t>
      </w:r>
    </w:p>
    <w:p w:rsidR="00714A41" w:rsidRPr="00365321" w:rsidRDefault="00714A41" w:rsidP="00714A41">
      <w:pPr>
        <w:tabs>
          <w:tab w:val="left" w:pos="900"/>
          <w:tab w:val="left" w:pos="1080"/>
        </w:tabs>
        <w:suppressAutoHyphens/>
        <w:ind w:firstLine="709"/>
        <w:contextualSpacing/>
        <w:jc w:val="both"/>
        <w:rPr>
          <w:b/>
          <w:sz w:val="20"/>
        </w:rPr>
      </w:pPr>
    </w:p>
    <w:p w:rsidR="00714A41" w:rsidRPr="00365321" w:rsidRDefault="00714A41" w:rsidP="00714A41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714A41" w:rsidRPr="00664516" w:rsidRDefault="00714A41" w:rsidP="00714A41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sz w:val="20"/>
        </w:rPr>
        <w:t>УТВЕРЖДАЮ:</w:t>
      </w:r>
    </w:p>
    <w:p w:rsidR="00714A41" w:rsidRPr="00664516" w:rsidRDefault="00714A41" w:rsidP="00714A41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Ректор АНО ВО ОУЭП, Фокина В.Н.</w:t>
      </w:r>
    </w:p>
    <w:p w:rsidR="00714A41" w:rsidRPr="00664516" w:rsidRDefault="00714A41" w:rsidP="00714A41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714A41" w:rsidRPr="00664516" w:rsidRDefault="00714A41" w:rsidP="00714A41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noProof/>
          <w:sz w:val="20"/>
        </w:rPr>
        <w:drawing>
          <wp:inline distT="0" distB="0" distL="0" distR="0" wp14:anchorId="55DA0FE9" wp14:editId="29A13F21">
            <wp:extent cx="3616657" cy="1099464"/>
            <wp:effectExtent l="0" t="0" r="317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Фокина Валерия Николаевна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4483" cy="112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4A41" w:rsidRPr="00664516" w:rsidRDefault="00714A41" w:rsidP="00714A41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19 апреля 2023 г.</w:t>
      </w:r>
    </w:p>
    <w:p w:rsidR="00714A41" w:rsidRPr="00664516" w:rsidRDefault="00714A41" w:rsidP="00714A41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714A41" w:rsidRPr="00664516" w:rsidRDefault="00714A41" w:rsidP="00714A41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Решение Ученого совета АНО ВО ОУЭП,</w:t>
      </w:r>
    </w:p>
    <w:p w:rsidR="00714A41" w:rsidRPr="00664516" w:rsidRDefault="00714A41" w:rsidP="00714A41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 xml:space="preserve">Протокол N 9 от 19.04.2023 </w:t>
      </w:r>
    </w:p>
    <w:p w:rsidR="00714A41" w:rsidRPr="00C96620" w:rsidRDefault="00714A41" w:rsidP="00714A41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714A41" w:rsidRPr="00637460" w:rsidRDefault="00714A41" w:rsidP="00714A4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contextualSpacing/>
        <w:jc w:val="right"/>
        <w:rPr>
          <w:color w:val="000000" w:themeColor="text1"/>
          <w:sz w:val="20"/>
        </w:rPr>
      </w:pPr>
    </w:p>
    <w:p w:rsidR="00714A41" w:rsidRPr="00637460" w:rsidRDefault="00714A41" w:rsidP="00714A4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contextualSpacing/>
        <w:jc w:val="center"/>
        <w:rPr>
          <w:color w:val="000000" w:themeColor="text1"/>
          <w:sz w:val="20"/>
        </w:rPr>
      </w:pPr>
    </w:p>
    <w:p w:rsidR="00E35251" w:rsidRPr="00637460" w:rsidRDefault="00E35251" w:rsidP="00E35251">
      <w:pPr>
        <w:tabs>
          <w:tab w:val="left" w:pos="900"/>
          <w:tab w:val="left" w:pos="1080"/>
        </w:tabs>
        <w:suppressAutoHyphens/>
        <w:spacing w:before="0" w:after="0"/>
        <w:ind w:firstLine="709"/>
        <w:jc w:val="center"/>
        <w:rPr>
          <w:color w:val="000000" w:themeColor="text1"/>
          <w:sz w:val="20"/>
        </w:rPr>
      </w:pPr>
    </w:p>
    <w:p w:rsidR="00E35251" w:rsidRPr="00637460" w:rsidRDefault="00E35251" w:rsidP="00E35251">
      <w:pPr>
        <w:tabs>
          <w:tab w:val="left" w:pos="900"/>
          <w:tab w:val="left" w:pos="1080"/>
        </w:tabs>
        <w:suppressAutoHyphens/>
        <w:spacing w:before="0" w:after="0"/>
        <w:ind w:firstLine="709"/>
        <w:jc w:val="center"/>
        <w:rPr>
          <w:b/>
          <w:color w:val="000000" w:themeColor="text1"/>
        </w:rPr>
      </w:pPr>
      <w:r w:rsidRPr="00637460">
        <w:rPr>
          <w:b/>
          <w:color w:val="000000" w:themeColor="text1"/>
        </w:rPr>
        <w:t>РАБОЧАЯ ПРОГРАММА</w:t>
      </w:r>
    </w:p>
    <w:p w:rsidR="00E35251" w:rsidRPr="00637460" w:rsidRDefault="00E35251" w:rsidP="00E35251">
      <w:pPr>
        <w:tabs>
          <w:tab w:val="left" w:pos="900"/>
          <w:tab w:val="left" w:pos="1080"/>
        </w:tabs>
        <w:suppressAutoHyphens/>
        <w:spacing w:before="0" w:after="0"/>
        <w:ind w:firstLine="709"/>
        <w:jc w:val="center"/>
        <w:rPr>
          <w:b/>
          <w:color w:val="000000" w:themeColor="text1"/>
        </w:rPr>
      </w:pPr>
    </w:p>
    <w:p w:rsidR="00E35251" w:rsidRPr="00637460" w:rsidRDefault="00E35251" w:rsidP="00E35251">
      <w:pPr>
        <w:tabs>
          <w:tab w:val="left" w:pos="900"/>
          <w:tab w:val="left" w:pos="1080"/>
        </w:tabs>
        <w:suppressAutoHyphens/>
        <w:spacing w:before="0" w:after="0"/>
        <w:ind w:firstLine="709"/>
        <w:jc w:val="center"/>
        <w:rPr>
          <w:b/>
          <w:color w:val="000000" w:themeColor="text1"/>
        </w:rPr>
      </w:pPr>
      <w:r w:rsidRPr="00637460">
        <w:rPr>
          <w:b/>
          <w:color w:val="000000" w:themeColor="text1"/>
        </w:rPr>
        <w:t>по дисциплине</w:t>
      </w:r>
    </w:p>
    <w:p w:rsidR="00E35251" w:rsidRPr="00637460" w:rsidRDefault="00E35251" w:rsidP="00E35251">
      <w:pPr>
        <w:tabs>
          <w:tab w:val="left" w:pos="900"/>
          <w:tab w:val="left" w:pos="1080"/>
        </w:tabs>
        <w:suppressAutoHyphens/>
        <w:spacing w:before="0" w:after="0"/>
        <w:ind w:firstLine="709"/>
        <w:jc w:val="center"/>
        <w:rPr>
          <w:b/>
          <w:color w:val="000000" w:themeColor="text1"/>
        </w:rPr>
      </w:pPr>
    </w:p>
    <w:p w:rsidR="00E35251" w:rsidRPr="00637460" w:rsidRDefault="00E35251" w:rsidP="00E35251">
      <w:pPr>
        <w:tabs>
          <w:tab w:val="left" w:pos="900"/>
          <w:tab w:val="left" w:pos="1080"/>
        </w:tabs>
        <w:suppressAutoHyphens/>
        <w:spacing w:before="0" w:after="0"/>
        <w:ind w:firstLine="709"/>
        <w:rPr>
          <w:color w:val="000000" w:themeColor="text1"/>
        </w:rPr>
      </w:pPr>
      <w:r w:rsidRPr="00637460">
        <w:rPr>
          <w:color w:val="000000" w:themeColor="text1"/>
        </w:rPr>
        <w:t>Наименование дисциплины Б1.В.14 «Методы оптимальных решений»</w:t>
      </w:r>
    </w:p>
    <w:p w:rsidR="00E35251" w:rsidRPr="00637460" w:rsidRDefault="00E35251" w:rsidP="00E35251">
      <w:pPr>
        <w:tabs>
          <w:tab w:val="left" w:pos="900"/>
          <w:tab w:val="left" w:pos="1080"/>
        </w:tabs>
        <w:suppressAutoHyphens/>
        <w:spacing w:before="0" w:after="0"/>
        <w:ind w:firstLine="709"/>
        <w:rPr>
          <w:color w:val="000000" w:themeColor="text1"/>
        </w:rPr>
      </w:pPr>
      <w:r w:rsidRPr="00637460">
        <w:rPr>
          <w:color w:val="000000" w:themeColor="text1"/>
        </w:rPr>
        <w:t>Образовательная программа направления подготовки 38.03.01 «Экономика» направленность (профиль): Финансы и кредит</w:t>
      </w:r>
    </w:p>
    <w:p w:rsidR="00E35251" w:rsidRPr="00637460" w:rsidRDefault="00E35251" w:rsidP="00E35251">
      <w:pPr>
        <w:tabs>
          <w:tab w:val="left" w:pos="900"/>
          <w:tab w:val="left" w:pos="1080"/>
        </w:tabs>
        <w:suppressAutoHyphens/>
        <w:spacing w:before="0" w:after="0"/>
        <w:ind w:firstLine="709"/>
        <w:rPr>
          <w:b/>
          <w:color w:val="000000" w:themeColor="text1"/>
        </w:rPr>
      </w:pPr>
    </w:p>
    <w:p w:rsidR="00E35251" w:rsidRPr="00637460" w:rsidRDefault="00E35251" w:rsidP="00E35251">
      <w:pPr>
        <w:tabs>
          <w:tab w:val="left" w:pos="900"/>
          <w:tab w:val="left" w:pos="1080"/>
        </w:tabs>
        <w:suppressAutoHyphens/>
        <w:spacing w:before="0" w:after="0"/>
        <w:ind w:firstLine="709"/>
        <w:jc w:val="right"/>
        <w:rPr>
          <w:color w:val="000000" w:themeColor="text1"/>
          <w:sz w:val="20"/>
        </w:rPr>
      </w:pPr>
    </w:p>
    <w:p w:rsidR="00E35251" w:rsidRPr="00637460" w:rsidRDefault="00E35251" w:rsidP="00E35251">
      <w:pPr>
        <w:tabs>
          <w:tab w:val="left" w:pos="900"/>
          <w:tab w:val="left" w:pos="1080"/>
        </w:tabs>
        <w:suppressAutoHyphens/>
        <w:spacing w:before="0" w:after="0"/>
        <w:ind w:firstLine="709"/>
        <w:jc w:val="right"/>
        <w:rPr>
          <w:color w:val="000000" w:themeColor="text1"/>
          <w:sz w:val="20"/>
        </w:rPr>
      </w:pPr>
    </w:p>
    <w:p w:rsidR="00E35251" w:rsidRPr="00637460" w:rsidRDefault="00E35251" w:rsidP="00E35251">
      <w:pPr>
        <w:tabs>
          <w:tab w:val="left" w:pos="900"/>
          <w:tab w:val="left" w:pos="1080"/>
        </w:tabs>
        <w:suppressAutoHyphens/>
        <w:spacing w:before="0" w:after="0"/>
        <w:ind w:firstLine="709"/>
        <w:jc w:val="right"/>
        <w:rPr>
          <w:color w:val="000000" w:themeColor="text1"/>
          <w:sz w:val="20"/>
        </w:rPr>
      </w:pPr>
    </w:p>
    <w:p w:rsidR="00E35251" w:rsidRPr="00637460" w:rsidRDefault="00E35251" w:rsidP="00E35251">
      <w:pPr>
        <w:tabs>
          <w:tab w:val="left" w:pos="900"/>
          <w:tab w:val="left" w:pos="1080"/>
        </w:tabs>
        <w:suppressAutoHyphens/>
        <w:spacing w:before="0" w:after="0"/>
        <w:ind w:firstLine="709"/>
        <w:jc w:val="right"/>
        <w:rPr>
          <w:color w:val="000000" w:themeColor="text1"/>
          <w:sz w:val="20"/>
        </w:rPr>
      </w:pPr>
    </w:p>
    <w:p w:rsidR="00E35251" w:rsidRPr="00637460" w:rsidRDefault="00E35251" w:rsidP="00E35251">
      <w:pPr>
        <w:tabs>
          <w:tab w:val="left" w:pos="900"/>
          <w:tab w:val="left" w:pos="1080"/>
        </w:tabs>
        <w:suppressAutoHyphens/>
        <w:spacing w:before="0" w:after="0"/>
        <w:ind w:firstLine="709"/>
        <w:jc w:val="right"/>
        <w:rPr>
          <w:color w:val="000000" w:themeColor="text1"/>
          <w:sz w:val="20"/>
        </w:rPr>
      </w:pPr>
    </w:p>
    <w:p w:rsidR="00E35251" w:rsidRPr="00637460" w:rsidRDefault="00E35251" w:rsidP="00E35251">
      <w:pPr>
        <w:tabs>
          <w:tab w:val="left" w:pos="900"/>
          <w:tab w:val="left" w:pos="1080"/>
        </w:tabs>
        <w:suppressAutoHyphens/>
        <w:spacing w:before="0" w:after="0"/>
        <w:ind w:firstLine="709"/>
        <w:jc w:val="right"/>
        <w:rPr>
          <w:color w:val="000000" w:themeColor="text1"/>
          <w:sz w:val="20"/>
        </w:rPr>
      </w:pPr>
    </w:p>
    <w:p w:rsidR="00E35251" w:rsidRPr="00637460" w:rsidRDefault="00714A41" w:rsidP="00E35251">
      <w:pPr>
        <w:tabs>
          <w:tab w:val="left" w:pos="900"/>
          <w:tab w:val="left" w:pos="1080"/>
        </w:tabs>
        <w:suppressAutoHyphens/>
        <w:spacing w:before="0" w:after="0"/>
        <w:ind w:firstLine="709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 xml:space="preserve"> </w:t>
      </w:r>
    </w:p>
    <w:p w:rsidR="00E35251" w:rsidRPr="00637460" w:rsidRDefault="00E35251" w:rsidP="00E35251">
      <w:pPr>
        <w:tabs>
          <w:tab w:val="left" w:pos="900"/>
          <w:tab w:val="left" w:pos="1080"/>
        </w:tabs>
        <w:suppressAutoHyphens/>
        <w:spacing w:before="0" w:after="0"/>
        <w:ind w:firstLine="709"/>
        <w:rPr>
          <w:color w:val="000000" w:themeColor="text1"/>
          <w:sz w:val="20"/>
        </w:rPr>
      </w:pPr>
    </w:p>
    <w:p w:rsidR="00E35251" w:rsidRPr="00637460" w:rsidRDefault="00E35251" w:rsidP="00E35251">
      <w:pPr>
        <w:tabs>
          <w:tab w:val="left" w:pos="900"/>
          <w:tab w:val="left" w:pos="1080"/>
        </w:tabs>
        <w:suppressAutoHyphens/>
        <w:spacing w:before="0" w:after="0"/>
        <w:ind w:firstLine="709"/>
        <w:rPr>
          <w:color w:val="000000" w:themeColor="text1"/>
        </w:rPr>
      </w:pPr>
    </w:p>
    <w:p w:rsidR="00E35251" w:rsidRPr="00637460" w:rsidRDefault="00E35251" w:rsidP="00E35251">
      <w:pPr>
        <w:tabs>
          <w:tab w:val="left" w:pos="900"/>
          <w:tab w:val="left" w:pos="1080"/>
        </w:tabs>
        <w:suppressAutoHyphens/>
        <w:spacing w:before="0" w:after="0"/>
        <w:ind w:firstLine="709"/>
        <w:rPr>
          <w:color w:val="000000" w:themeColor="text1"/>
          <w:u w:val="single"/>
        </w:rPr>
      </w:pPr>
      <w:r w:rsidRPr="00637460">
        <w:rPr>
          <w:color w:val="000000" w:themeColor="text1"/>
        </w:rPr>
        <w:t>Квалификация - бакалавр</w:t>
      </w:r>
    </w:p>
    <w:p w:rsidR="00E35251" w:rsidRPr="00637460" w:rsidRDefault="00E35251" w:rsidP="00E35251">
      <w:pPr>
        <w:tabs>
          <w:tab w:val="left" w:pos="900"/>
          <w:tab w:val="left" w:pos="1080"/>
        </w:tabs>
        <w:suppressAutoHyphens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E35251" w:rsidRPr="00637460" w:rsidRDefault="00E35251" w:rsidP="00E35251">
      <w:pPr>
        <w:tabs>
          <w:tab w:val="left" w:pos="900"/>
          <w:tab w:val="left" w:pos="1080"/>
        </w:tabs>
        <w:suppressAutoHyphens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E35251" w:rsidRPr="00637460" w:rsidRDefault="00E35251" w:rsidP="00E35251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Разработчик:</w:t>
      </w:r>
    </w:p>
    <w:p w:rsidR="00E35251" w:rsidRPr="00637460" w:rsidRDefault="00E35251" w:rsidP="00E35251">
      <w:pPr>
        <w:tabs>
          <w:tab w:val="left" w:pos="900"/>
          <w:tab w:val="left" w:pos="1080"/>
        </w:tabs>
        <w:suppressAutoHyphens/>
        <w:spacing w:before="0" w:after="0"/>
        <w:ind w:firstLine="709"/>
        <w:rPr>
          <w:color w:val="000000" w:themeColor="text1"/>
          <w:sz w:val="20"/>
          <w:u w:val="single"/>
        </w:rPr>
      </w:pPr>
      <w:proofErr w:type="spellStart"/>
      <w:r w:rsidRPr="00637460">
        <w:rPr>
          <w:color w:val="000000" w:themeColor="text1"/>
          <w:sz w:val="20"/>
        </w:rPr>
        <w:t>Кирюшов</w:t>
      </w:r>
      <w:proofErr w:type="spellEnd"/>
      <w:r w:rsidRPr="00637460">
        <w:rPr>
          <w:color w:val="000000" w:themeColor="text1"/>
          <w:sz w:val="20"/>
        </w:rPr>
        <w:t xml:space="preserve"> Б.М., к.-ф.-</w:t>
      </w:r>
      <w:proofErr w:type="spellStart"/>
      <w:r w:rsidRPr="00637460">
        <w:rPr>
          <w:color w:val="000000" w:themeColor="text1"/>
          <w:sz w:val="20"/>
        </w:rPr>
        <w:t>м.н</w:t>
      </w:r>
      <w:proofErr w:type="spellEnd"/>
      <w:r w:rsidRPr="00637460">
        <w:rPr>
          <w:color w:val="000000" w:themeColor="text1"/>
          <w:sz w:val="20"/>
        </w:rPr>
        <w:t xml:space="preserve">., ст. </w:t>
      </w:r>
      <w:proofErr w:type="spellStart"/>
      <w:r w:rsidRPr="00637460">
        <w:rPr>
          <w:color w:val="000000" w:themeColor="text1"/>
          <w:sz w:val="20"/>
        </w:rPr>
        <w:t>науч.сотр</w:t>
      </w:r>
      <w:proofErr w:type="spellEnd"/>
      <w:r w:rsidRPr="00637460">
        <w:rPr>
          <w:color w:val="000000" w:themeColor="text1"/>
          <w:sz w:val="20"/>
        </w:rPr>
        <w:t>.</w:t>
      </w:r>
    </w:p>
    <w:p w:rsidR="00E35251" w:rsidRPr="00637460" w:rsidRDefault="00E35251" w:rsidP="00E35251">
      <w:pPr>
        <w:tabs>
          <w:tab w:val="left" w:pos="900"/>
          <w:tab w:val="left" w:pos="1080"/>
        </w:tabs>
        <w:suppressAutoHyphens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E35251" w:rsidRPr="00637460" w:rsidRDefault="00E35251" w:rsidP="00E35251">
      <w:pPr>
        <w:tabs>
          <w:tab w:val="left" w:pos="900"/>
          <w:tab w:val="left" w:pos="1080"/>
        </w:tabs>
        <w:suppressAutoHyphens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E35251" w:rsidRPr="00637460" w:rsidRDefault="00E35251" w:rsidP="00E35251">
      <w:pPr>
        <w:tabs>
          <w:tab w:val="left" w:pos="900"/>
          <w:tab w:val="left" w:pos="1080"/>
        </w:tabs>
        <w:suppressAutoHyphens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E35251" w:rsidRPr="00637460" w:rsidRDefault="00E35251" w:rsidP="00E35251">
      <w:pPr>
        <w:tabs>
          <w:tab w:val="left" w:pos="900"/>
          <w:tab w:val="left" w:pos="1080"/>
        </w:tabs>
        <w:suppressAutoHyphens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E35251" w:rsidRPr="00637460" w:rsidRDefault="00E35251" w:rsidP="00E35251">
      <w:pPr>
        <w:tabs>
          <w:tab w:val="left" w:pos="900"/>
          <w:tab w:val="left" w:pos="1080"/>
        </w:tabs>
        <w:suppressAutoHyphens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E35251" w:rsidRPr="00637460" w:rsidRDefault="00E35251" w:rsidP="00E35251">
      <w:pPr>
        <w:tabs>
          <w:tab w:val="left" w:pos="900"/>
          <w:tab w:val="left" w:pos="1080"/>
        </w:tabs>
        <w:suppressAutoHyphens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E35251" w:rsidRPr="00637460" w:rsidRDefault="00E35251" w:rsidP="00E35251">
      <w:pPr>
        <w:tabs>
          <w:tab w:val="left" w:pos="900"/>
          <w:tab w:val="left" w:pos="1080"/>
        </w:tabs>
        <w:suppressAutoHyphens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E35251" w:rsidRPr="00637460" w:rsidRDefault="00E35251" w:rsidP="00E35251">
      <w:pPr>
        <w:tabs>
          <w:tab w:val="left" w:pos="900"/>
          <w:tab w:val="left" w:pos="1080"/>
        </w:tabs>
        <w:suppressAutoHyphens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E35251" w:rsidRPr="00637460" w:rsidRDefault="00E35251" w:rsidP="00E35251">
      <w:pPr>
        <w:tabs>
          <w:tab w:val="left" w:pos="900"/>
          <w:tab w:val="left" w:pos="1080"/>
        </w:tabs>
        <w:suppressAutoHyphens/>
        <w:spacing w:before="0" w:after="0"/>
        <w:ind w:firstLine="709"/>
        <w:jc w:val="center"/>
        <w:rPr>
          <w:rStyle w:val="ab"/>
          <w:b/>
          <w:color w:val="000000" w:themeColor="text1"/>
        </w:rPr>
      </w:pPr>
      <w:r w:rsidRPr="00637460">
        <w:rPr>
          <w:color w:val="000000" w:themeColor="text1"/>
          <w:sz w:val="20"/>
        </w:rPr>
        <w:t>Москва 202</w:t>
      </w:r>
      <w:r w:rsidR="00714A41">
        <w:rPr>
          <w:color w:val="000000" w:themeColor="text1"/>
          <w:sz w:val="20"/>
        </w:rPr>
        <w:t>3</w:t>
      </w:r>
      <w:bookmarkStart w:id="0" w:name="_GoBack"/>
      <w:bookmarkEnd w:id="0"/>
    </w:p>
    <w:p w:rsidR="00E35251" w:rsidRPr="00637460" w:rsidRDefault="00E35251" w:rsidP="00E35251">
      <w:pPr>
        <w:tabs>
          <w:tab w:val="left" w:pos="900"/>
          <w:tab w:val="left" w:pos="1080"/>
        </w:tabs>
        <w:suppressAutoHyphens/>
        <w:spacing w:before="0" w:after="0"/>
        <w:ind w:firstLine="709"/>
        <w:rPr>
          <w:b/>
          <w:cap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br w:type="page"/>
      </w:r>
    </w:p>
    <w:p w:rsidR="00E35251" w:rsidRPr="00637460" w:rsidRDefault="00E35251" w:rsidP="00E35251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lastRenderedPageBreak/>
        <w:t>1. Цели и задачи дисциплины</w:t>
      </w:r>
    </w:p>
    <w:p w:rsidR="00E35251" w:rsidRPr="00637460" w:rsidRDefault="00E35251" w:rsidP="00E35251">
      <w:pPr>
        <w:pStyle w:val="aff8"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Цель дисциплины</w:t>
      </w:r>
      <w:r w:rsidRPr="00637460">
        <w:rPr>
          <w:color w:val="000000" w:themeColor="text1"/>
          <w:sz w:val="20"/>
        </w:rPr>
        <w:t xml:space="preserve"> - сформировать систему теоретико-методологических и прикладных знаний о методах оптимальных решений.</w:t>
      </w:r>
    </w:p>
    <w:p w:rsidR="00E35251" w:rsidRPr="00637460" w:rsidRDefault="00E35251" w:rsidP="00E35251">
      <w:pPr>
        <w:pStyle w:val="aff8"/>
        <w:tabs>
          <w:tab w:val="left" w:pos="1080"/>
        </w:tabs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 xml:space="preserve">Задачи дисциплины: </w:t>
      </w:r>
      <w:r w:rsidRPr="00637460">
        <w:rPr>
          <w:color w:val="000000" w:themeColor="text1"/>
          <w:sz w:val="20"/>
        </w:rPr>
        <w:t>развивать точность, последовательность, систематичность, доказательность рассуждений; сформировать умения и навыки использовать методы оптимальных решений в профессиональной деятельности.</w:t>
      </w:r>
    </w:p>
    <w:p w:rsidR="00E35251" w:rsidRPr="00637460" w:rsidRDefault="00E35251" w:rsidP="00E35251">
      <w:pPr>
        <w:pStyle w:val="aff8"/>
        <w:tabs>
          <w:tab w:val="left" w:pos="1080"/>
        </w:tabs>
        <w:spacing w:before="0" w:after="0"/>
        <w:ind w:left="0" w:firstLine="709"/>
        <w:jc w:val="both"/>
        <w:rPr>
          <w:b/>
          <w:i/>
          <w:color w:val="000000" w:themeColor="text1"/>
          <w:sz w:val="20"/>
        </w:rPr>
      </w:pPr>
    </w:p>
    <w:p w:rsidR="00E35251" w:rsidRPr="00637460" w:rsidRDefault="00E35251" w:rsidP="00E35251">
      <w:pPr>
        <w:pStyle w:val="10"/>
        <w:tabs>
          <w:tab w:val="right" w:leader="dot" w:pos="9600"/>
        </w:tabs>
        <w:ind w:firstLine="709"/>
        <w:contextualSpacing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2. Место дисциплины в структуре оп</w:t>
      </w:r>
    </w:p>
    <w:p w:rsidR="00E35251" w:rsidRPr="00637460" w:rsidRDefault="00E35251" w:rsidP="00E35251">
      <w:pPr>
        <w:pStyle w:val="af2"/>
        <w:tabs>
          <w:tab w:val="left" w:pos="900"/>
          <w:tab w:val="left" w:pos="1080"/>
        </w:tabs>
        <w:suppressAutoHyphens/>
        <w:ind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Дисциплина «Методы оптимальных решений» относится </w:t>
      </w:r>
      <w:r w:rsidRPr="00637460">
        <w:rPr>
          <w:rFonts w:ascii="Times New Roman" w:hAnsi="Times New Roman"/>
          <w:bCs/>
          <w:color w:val="000000" w:themeColor="text1"/>
        </w:rPr>
        <w:t xml:space="preserve">к дисциплинам части, формируемой участниками образовательных отношений, </w:t>
      </w:r>
      <w:r w:rsidRPr="00637460">
        <w:rPr>
          <w:rFonts w:ascii="Times New Roman" w:hAnsi="Times New Roman"/>
          <w:color w:val="000000" w:themeColor="text1"/>
        </w:rPr>
        <w:t xml:space="preserve">Блока 1.  </w:t>
      </w:r>
    </w:p>
    <w:p w:rsidR="00E35251" w:rsidRPr="00637460" w:rsidRDefault="00E35251" w:rsidP="00E35251">
      <w:pPr>
        <w:pStyle w:val="af2"/>
        <w:tabs>
          <w:tab w:val="left" w:pos="900"/>
          <w:tab w:val="left" w:pos="1080"/>
        </w:tabs>
        <w:suppressAutoHyphens/>
        <w:ind w:firstLine="709"/>
        <w:jc w:val="both"/>
        <w:rPr>
          <w:color w:val="000000" w:themeColor="text1"/>
        </w:rPr>
      </w:pPr>
    </w:p>
    <w:p w:rsidR="00E35251" w:rsidRPr="00637460" w:rsidRDefault="00E35251" w:rsidP="00E35251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3. Планируемые результаты обучения по дисциплине</w:t>
      </w:r>
    </w:p>
    <w:p w:rsidR="00E35251" w:rsidRPr="00637460" w:rsidRDefault="00E35251" w:rsidP="00E35251">
      <w:pPr>
        <w:tabs>
          <w:tab w:val="left" w:pos="900"/>
          <w:tab w:val="left" w:pos="1080"/>
        </w:tabs>
        <w:spacing w:before="0" w:after="0"/>
        <w:ind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результате изучения дисциплины обучающийся должен освоить:</w:t>
      </w:r>
    </w:p>
    <w:p w:rsidR="009B067D" w:rsidRPr="00637460" w:rsidRDefault="009B067D" w:rsidP="009B067D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профессиональную компетенцию:</w:t>
      </w:r>
    </w:p>
    <w:p w:rsidR="009B067D" w:rsidRPr="00637460" w:rsidRDefault="009B067D" w:rsidP="009B067D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b/>
          <w:i/>
          <w:color w:val="000000" w:themeColor="text1"/>
          <w:sz w:val="20"/>
        </w:rPr>
      </w:pPr>
      <w:r w:rsidRPr="00C63BA3">
        <w:rPr>
          <w:color w:val="000000" w:themeColor="text1"/>
          <w:sz w:val="20"/>
        </w:rPr>
        <w:t>ПК-2. Способен на основе существующих методик, нормативно-правовой базы рассчитывать финансово-экономические показатели деятельности экономических субъектов, анализировать, оценивать и использовать полученные результаты для принятия экономических, финансовых и инвестиционных решений</w:t>
      </w:r>
    </w:p>
    <w:p w:rsidR="009B067D" w:rsidRPr="00637460" w:rsidRDefault="009B067D" w:rsidP="009B067D">
      <w:pPr>
        <w:tabs>
          <w:tab w:val="left" w:pos="900"/>
        </w:tabs>
        <w:suppressAutoHyphens/>
        <w:spacing w:before="0" w:after="0"/>
        <w:ind w:firstLine="709"/>
        <w:jc w:val="both"/>
        <w:rPr>
          <w:b/>
          <w:i/>
          <w:color w:val="000000" w:themeColor="text1"/>
          <w:sz w:val="20"/>
        </w:rPr>
      </w:pPr>
    </w:p>
    <w:p w:rsidR="009B067D" w:rsidRPr="00637460" w:rsidRDefault="009B067D" w:rsidP="009B067D">
      <w:pPr>
        <w:tabs>
          <w:tab w:val="left" w:pos="900"/>
        </w:tabs>
        <w:suppressAutoHyphens/>
        <w:spacing w:before="0" w:after="0"/>
        <w:ind w:firstLine="709"/>
        <w:jc w:val="both"/>
        <w:rPr>
          <w:b/>
          <w:i/>
          <w:color w:val="000000" w:themeColor="text1"/>
          <w:sz w:val="20"/>
        </w:rPr>
      </w:pPr>
      <w:r w:rsidRPr="00637460">
        <w:rPr>
          <w:b/>
          <w:i/>
          <w:color w:val="000000" w:themeColor="text1"/>
          <w:sz w:val="20"/>
        </w:rPr>
        <w:t>Результаты освоения дисциплины, установленные индикаторы достижения компетенций</w:t>
      </w:r>
    </w:p>
    <w:p w:rsidR="009B067D" w:rsidRPr="00637460" w:rsidRDefault="009B067D" w:rsidP="009B067D">
      <w:pPr>
        <w:pStyle w:val="aff8"/>
        <w:tabs>
          <w:tab w:val="left" w:pos="900"/>
        </w:tabs>
        <w:suppressAutoHyphens/>
        <w:spacing w:before="0" w:after="0"/>
        <w:ind w:left="0"/>
        <w:jc w:val="both"/>
        <w:rPr>
          <w:color w:val="000000" w:themeColor="text1"/>
          <w:sz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3827"/>
        <w:gridCol w:w="3827"/>
      </w:tblGrid>
      <w:tr w:rsidR="009B067D" w:rsidRPr="00637460" w:rsidTr="00FE0476">
        <w:trPr>
          <w:tblHeader/>
        </w:trPr>
        <w:tc>
          <w:tcPr>
            <w:tcW w:w="2093" w:type="dxa"/>
          </w:tcPr>
          <w:p w:rsidR="009B067D" w:rsidRPr="00637460" w:rsidRDefault="009B067D" w:rsidP="00FE0476">
            <w:pPr>
              <w:tabs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Наименование </w:t>
            </w:r>
            <w:r w:rsidRPr="00637460">
              <w:rPr>
                <w:b/>
                <w:color w:val="000000" w:themeColor="text1"/>
                <w:sz w:val="20"/>
              </w:rPr>
              <w:br/>
              <w:t>компетенции</w:t>
            </w:r>
          </w:p>
        </w:tc>
        <w:tc>
          <w:tcPr>
            <w:tcW w:w="3827" w:type="dxa"/>
          </w:tcPr>
          <w:p w:rsidR="009B067D" w:rsidRPr="00637460" w:rsidRDefault="009B067D" w:rsidP="00FE0476">
            <w:pPr>
              <w:tabs>
                <w:tab w:val="left" w:pos="234"/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Индикаторы достижения компетенции</w:t>
            </w:r>
          </w:p>
        </w:tc>
        <w:tc>
          <w:tcPr>
            <w:tcW w:w="3827" w:type="dxa"/>
          </w:tcPr>
          <w:p w:rsidR="009B067D" w:rsidRPr="00637460" w:rsidRDefault="009B067D" w:rsidP="00FE0476">
            <w:pPr>
              <w:tabs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Показатели (планируемые) результаты </w:t>
            </w:r>
            <w:r w:rsidRPr="00637460">
              <w:rPr>
                <w:b/>
                <w:color w:val="000000" w:themeColor="text1"/>
                <w:sz w:val="20"/>
              </w:rPr>
              <w:br/>
              <w:t>обучения</w:t>
            </w:r>
          </w:p>
        </w:tc>
      </w:tr>
      <w:tr w:rsidR="009B067D" w:rsidRPr="00637460" w:rsidTr="00FE0476">
        <w:tc>
          <w:tcPr>
            <w:tcW w:w="2093" w:type="dxa"/>
            <w:vMerge w:val="restart"/>
          </w:tcPr>
          <w:p w:rsidR="009B067D" w:rsidRPr="00637460" w:rsidRDefault="009B067D" w:rsidP="00FE0476">
            <w:pPr>
              <w:tabs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ПК-2. Способен на основе существующих методик, нормативно-правовой базы рассчитывать финансово-экономические показатели деятельности экономических субъектов, анализировать, оценивать и использовать полученные результаты для принятия экономических, финансовых и инвестиционных решений</w:t>
            </w:r>
          </w:p>
        </w:tc>
        <w:tc>
          <w:tcPr>
            <w:tcW w:w="3827" w:type="dxa"/>
            <w:vMerge w:val="restart"/>
          </w:tcPr>
          <w:p w:rsidR="009B067D" w:rsidRPr="00637460" w:rsidRDefault="009B067D" w:rsidP="00FE0476">
            <w:pPr>
              <w:spacing w:before="0" w:after="0"/>
              <w:rPr>
                <w:color w:val="000000" w:themeColor="text1"/>
              </w:rPr>
            </w:pPr>
            <w:r w:rsidRPr="00637460">
              <w:rPr>
                <w:color w:val="000000" w:themeColor="text1"/>
                <w:sz w:val="20"/>
              </w:rPr>
              <w:t>ПК-2.3.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финансового и производственного потенциала экономических субъектов</w:t>
            </w:r>
          </w:p>
          <w:p w:rsidR="009B067D" w:rsidRPr="00637460" w:rsidRDefault="009B067D" w:rsidP="00FE0476">
            <w:pPr>
              <w:spacing w:before="0" w:after="0"/>
              <w:rPr>
                <w:color w:val="000000" w:themeColor="text1"/>
              </w:rPr>
            </w:pPr>
            <w:r w:rsidRPr="00637460">
              <w:rPr>
                <w:color w:val="000000" w:themeColor="text1"/>
                <w:sz w:val="20"/>
              </w:rPr>
              <w:t>ПК-2.5. Использует результаты анализа при составлении финансовых планов и принятий экономических, финансовых и инвестиционных решений</w:t>
            </w:r>
          </w:p>
          <w:p w:rsidR="009B067D" w:rsidRPr="00637460" w:rsidRDefault="009B067D" w:rsidP="00FE0476">
            <w:pPr>
              <w:tabs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  <w:u w:val="single"/>
              </w:rPr>
            </w:pPr>
          </w:p>
        </w:tc>
        <w:tc>
          <w:tcPr>
            <w:tcW w:w="3827" w:type="dxa"/>
          </w:tcPr>
          <w:p w:rsidR="009B067D" w:rsidRPr="00637460" w:rsidRDefault="009B067D" w:rsidP="00FE0476">
            <w:pPr>
              <w:tabs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b/>
                <w:color w:val="000000" w:themeColor="text1"/>
                <w:sz w:val="20"/>
                <w:u w:val="single"/>
              </w:rPr>
              <w:t>Знать:</w:t>
            </w:r>
          </w:p>
          <w:p w:rsidR="009B067D" w:rsidRPr="00637460" w:rsidRDefault="009B067D" w:rsidP="00FE0476">
            <w:pPr>
              <w:tabs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color w:val="000000" w:themeColor="text1"/>
                <w:sz w:val="20"/>
              </w:rPr>
              <w:t>теоретические основы многокритериального принятия решений;</w:t>
            </w:r>
          </w:p>
          <w:p w:rsidR="009B067D" w:rsidRPr="00637460" w:rsidRDefault="009B067D" w:rsidP="00FE0476">
            <w:pPr>
              <w:tabs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color w:val="000000" w:themeColor="text1"/>
                <w:sz w:val="20"/>
              </w:rPr>
              <w:t>типы экономических задач, решаемых с помощью методов оптимальных решений;</w:t>
            </w:r>
          </w:p>
        </w:tc>
      </w:tr>
      <w:tr w:rsidR="009B067D" w:rsidRPr="00637460" w:rsidTr="00FE0476">
        <w:tc>
          <w:tcPr>
            <w:tcW w:w="2093" w:type="dxa"/>
            <w:vMerge/>
          </w:tcPr>
          <w:p w:rsidR="009B067D" w:rsidRPr="00637460" w:rsidRDefault="009B067D" w:rsidP="00FE0476">
            <w:pPr>
              <w:tabs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3827" w:type="dxa"/>
            <w:vMerge/>
          </w:tcPr>
          <w:p w:rsidR="009B067D" w:rsidRPr="00637460" w:rsidRDefault="009B067D" w:rsidP="00FE0476">
            <w:pPr>
              <w:tabs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  <w:u w:val="single"/>
              </w:rPr>
            </w:pPr>
          </w:p>
        </w:tc>
        <w:tc>
          <w:tcPr>
            <w:tcW w:w="3827" w:type="dxa"/>
          </w:tcPr>
          <w:p w:rsidR="009B067D" w:rsidRPr="00637460" w:rsidRDefault="009B067D" w:rsidP="00FE0476">
            <w:pPr>
              <w:tabs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b/>
                <w:color w:val="000000" w:themeColor="text1"/>
                <w:sz w:val="20"/>
                <w:u w:val="single"/>
              </w:rPr>
              <w:t>Уметь:</w:t>
            </w:r>
          </w:p>
          <w:p w:rsidR="009B067D" w:rsidRPr="00637460" w:rsidRDefault="009B067D" w:rsidP="00FE0476">
            <w:pPr>
              <w:tabs>
                <w:tab w:val="left" w:pos="1080"/>
              </w:tabs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решать экономические задачи с помощью методов оптимальных решений;</w:t>
            </w:r>
          </w:p>
          <w:p w:rsidR="009B067D" w:rsidRPr="00637460" w:rsidRDefault="009B067D" w:rsidP="00FE0476">
            <w:pPr>
              <w:tabs>
                <w:tab w:val="left" w:pos="1080"/>
              </w:tabs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формулировать выводы математических решений в экономических понятиях и терминах;</w:t>
            </w:r>
          </w:p>
        </w:tc>
      </w:tr>
      <w:tr w:rsidR="009B067D" w:rsidRPr="00637460" w:rsidTr="00FE0476">
        <w:tc>
          <w:tcPr>
            <w:tcW w:w="2093" w:type="dxa"/>
            <w:vMerge/>
          </w:tcPr>
          <w:p w:rsidR="009B067D" w:rsidRPr="00637460" w:rsidRDefault="009B067D" w:rsidP="00FE0476">
            <w:pPr>
              <w:tabs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3827" w:type="dxa"/>
            <w:vMerge/>
          </w:tcPr>
          <w:p w:rsidR="009B067D" w:rsidRPr="00637460" w:rsidRDefault="009B067D" w:rsidP="00FE0476">
            <w:pPr>
              <w:tabs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  <w:u w:val="single"/>
              </w:rPr>
            </w:pPr>
          </w:p>
        </w:tc>
        <w:tc>
          <w:tcPr>
            <w:tcW w:w="3827" w:type="dxa"/>
          </w:tcPr>
          <w:p w:rsidR="009B067D" w:rsidRPr="00637460" w:rsidRDefault="009B067D" w:rsidP="00FE0476">
            <w:pPr>
              <w:tabs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b/>
                <w:color w:val="000000" w:themeColor="text1"/>
                <w:sz w:val="20"/>
                <w:u w:val="single"/>
              </w:rPr>
              <w:t>Владеть:</w:t>
            </w:r>
          </w:p>
          <w:p w:rsidR="009B067D" w:rsidRPr="00637460" w:rsidRDefault="009B067D" w:rsidP="00FE0476">
            <w:pPr>
              <w:tabs>
                <w:tab w:val="left" w:pos="1080"/>
              </w:tabs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навыками оценивать альтернативы различных действий, выбрать стратегию и принять оптимальное управляющее решение;</w:t>
            </w:r>
          </w:p>
          <w:p w:rsidR="009B067D" w:rsidRPr="00637460" w:rsidRDefault="009B067D" w:rsidP="00FE0476">
            <w:pPr>
              <w:tabs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color w:val="000000" w:themeColor="text1"/>
                <w:sz w:val="20"/>
              </w:rPr>
              <w:t>навыками применять информационные технологии для решения задач управления и принятия оптимальных решений</w:t>
            </w:r>
          </w:p>
        </w:tc>
      </w:tr>
    </w:tbl>
    <w:p w:rsidR="009B067D" w:rsidRPr="00637460" w:rsidRDefault="009B067D" w:rsidP="009B067D">
      <w:pPr>
        <w:tabs>
          <w:tab w:val="left" w:pos="900"/>
          <w:tab w:val="left" w:pos="1080"/>
        </w:tabs>
        <w:suppressAutoHyphens/>
        <w:spacing w:before="0" w:after="0"/>
        <w:ind w:firstLine="709"/>
        <w:jc w:val="both"/>
        <w:rPr>
          <w:color w:val="000000" w:themeColor="text1"/>
          <w:sz w:val="20"/>
        </w:rPr>
      </w:pPr>
    </w:p>
    <w:p w:rsidR="00E35251" w:rsidRPr="00637460" w:rsidRDefault="00E35251" w:rsidP="00E35251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 xml:space="preserve">4. Объем дисциплины и виды учебной работы </w:t>
      </w:r>
    </w:p>
    <w:p w:rsidR="00E35251" w:rsidRPr="00637460" w:rsidRDefault="00E35251" w:rsidP="00E35251">
      <w:pPr>
        <w:spacing w:before="0" w:after="0"/>
        <w:ind w:firstLine="680"/>
        <w:rPr>
          <w:b/>
          <w:color w:val="000000" w:themeColor="text1"/>
          <w:sz w:val="20"/>
        </w:rPr>
      </w:pPr>
    </w:p>
    <w:p w:rsidR="00E35251" w:rsidRPr="00637460" w:rsidRDefault="00E35251" w:rsidP="00E35251">
      <w:pPr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Учебным планом предусматриваются следующие виды работы по дисциплине:</w:t>
      </w:r>
    </w:p>
    <w:p w:rsidR="00E35251" w:rsidRPr="00637460" w:rsidRDefault="00E35251" w:rsidP="00E35251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1028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"/>
        <w:gridCol w:w="4537"/>
        <w:gridCol w:w="720"/>
        <w:gridCol w:w="900"/>
        <w:gridCol w:w="720"/>
        <w:gridCol w:w="933"/>
        <w:gridCol w:w="687"/>
        <w:gridCol w:w="900"/>
      </w:tblGrid>
      <w:tr w:rsidR="00E35251" w:rsidRPr="00637460" w:rsidTr="004A57FA">
        <w:tc>
          <w:tcPr>
            <w:tcW w:w="889" w:type="dxa"/>
            <w:vMerge w:val="restart"/>
            <w:vAlign w:val="center"/>
          </w:tcPr>
          <w:p w:rsidR="00E35251" w:rsidRPr="00637460" w:rsidRDefault="00E35251" w:rsidP="00E35251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4537" w:type="dxa"/>
            <w:vMerge w:val="restart"/>
            <w:vAlign w:val="center"/>
          </w:tcPr>
          <w:p w:rsidR="00E35251" w:rsidRPr="00637460" w:rsidRDefault="00E35251" w:rsidP="00E35251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Виды учебных занятий</w:t>
            </w:r>
          </w:p>
        </w:tc>
        <w:tc>
          <w:tcPr>
            <w:tcW w:w="4860" w:type="dxa"/>
            <w:gridSpan w:val="6"/>
          </w:tcPr>
          <w:p w:rsidR="00E35251" w:rsidRPr="00637460" w:rsidRDefault="00E35251" w:rsidP="00E352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Всего часов по формам обучения,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 ч</w:t>
            </w:r>
          </w:p>
        </w:tc>
      </w:tr>
      <w:tr w:rsidR="00E35251" w:rsidRPr="00637460" w:rsidTr="004A57FA">
        <w:tc>
          <w:tcPr>
            <w:tcW w:w="889" w:type="dxa"/>
            <w:vMerge/>
          </w:tcPr>
          <w:p w:rsidR="00E35251" w:rsidRPr="00637460" w:rsidRDefault="00E35251" w:rsidP="00E35251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E35251" w:rsidRPr="00637460" w:rsidRDefault="00E35251" w:rsidP="00E35251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1620" w:type="dxa"/>
            <w:gridSpan w:val="2"/>
          </w:tcPr>
          <w:p w:rsidR="00E35251" w:rsidRPr="00637460" w:rsidRDefault="00E35251" w:rsidP="00E352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Очная</w:t>
            </w:r>
          </w:p>
        </w:tc>
        <w:tc>
          <w:tcPr>
            <w:tcW w:w="1653" w:type="dxa"/>
            <w:gridSpan w:val="2"/>
          </w:tcPr>
          <w:p w:rsidR="00E35251" w:rsidRPr="00637460" w:rsidRDefault="00E35251" w:rsidP="00E352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Очно-заочная</w:t>
            </w:r>
          </w:p>
        </w:tc>
        <w:tc>
          <w:tcPr>
            <w:tcW w:w="1587" w:type="dxa"/>
            <w:gridSpan w:val="2"/>
          </w:tcPr>
          <w:p w:rsidR="00E35251" w:rsidRPr="00637460" w:rsidRDefault="00E35251" w:rsidP="00E352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Заочная</w:t>
            </w:r>
          </w:p>
        </w:tc>
      </w:tr>
      <w:tr w:rsidR="00E35251" w:rsidRPr="00637460" w:rsidTr="004A57FA">
        <w:tc>
          <w:tcPr>
            <w:tcW w:w="889" w:type="dxa"/>
            <w:vMerge/>
          </w:tcPr>
          <w:p w:rsidR="00E35251" w:rsidRPr="00637460" w:rsidRDefault="00E35251" w:rsidP="00E35251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E35251" w:rsidRPr="00637460" w:rsidRDefault="00E35251" w:rsidP="00E35251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E35251" w:rsidRPr="00637460" w:rsidRDefault="00E35251" w:rsidP="00E352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E35251" w:rsidRPr="00637460" w:rsidRDefault="00E35251" w:rsidP="00E352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720" w:type="dxa"/>
            <w:vAlign w:val="center"/>
          </w:tcPr>
          <w:p w:rsidR="00E35251" w:rsidRPr="00637460" w:rsidRDefault="00E35251" w:rsidP="00E352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33" w:type="dxa"/>
            <w:vAlign w:val="center"/>
          </w:tcPr>
          <w:p w:rsidR="00E35251" w:rsidRPr="00637460" w:rsidRDefault="00E35251" w:rsidP="00E352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687" w:type="dxa"/>
            <w:vAlign w:val="center"/>
          </w:tcPr>
          <w:p w:rsidR="00E35251" w:rsidRPr="00637460" w:rsidRDefault="00E35251" w:rsidP="00E35251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E35251" w:rsidRPr="00637460" w:rsidRDefault="00E35251" w:rsidP="00E352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</w:tr>
      <w:tr w:rsidR="004029A2" w:rsidRPr="00637460" w:rsidTr="004A57FA">
        <w:tc>
          <w:tcPr>
            <w:tcW w:w="889" w:type="dxa"/>
            <w:vMerge w:val="restart"/>
          </w:tcPr>
          <w:p w:rsidR="004029A2" w:rsidRPr="00637460" w:rsidRDefault="004029A2" w:rsidP="00E35251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</w:t>
            </w:r>
          </w:p>
        </w:tc>
        <w:tc>
          <w:tcPr>
            <w:tcW w:w="4537" w:type="dxa"/>
          </w:tcPr>
          <w:p w:rsidR="004029A2" w:rsidRPr="00637460" w:rsidRDefault="004029A2" w:rsidP="00E35251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Контактная работа (объем работы обучающихся во взаимодействии с преподавателем) (всего)</w:t>
            </w:r>
          </w:p>
        </w:tc>
        <w:tc>
          <w:tcPr>
            <w:tcW w:w="720" w:type="dxa"/>
          </w:tcPr>
          <w:p w:rsidR="004029A2" w:rsidRPr="00637460" w:rsidRDefault="004029A2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14,2</w:t>
            </w:r>
          </w:p>
        </w:tc>
        <w:tc>
          <w:tcPr>
            <w:tcW w:w="900" w:type="dxa"/>
          </w:tcPr>
          <w:p w:rsidR="004029A2" w:rsidRPr="00637460" w:rsidRDefault="004029A2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4029A2" w:rsidRPr="00637460" w:rsidRDefault="004029A2" w:rsidP="00E352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14,2</w:t>
            </w:r>
          </w:p>
        </w:tc>
        <w:tc>
          <w:tcPr>
            <w:tcW w:w="933" w:type="dxa"/>
          </w:tcPr>
          <w:p w:rsidR="004029A2" w:rsidRPr="00637460" w:rsidRDefault="004029A2" w:rsidP="00E352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4029A2" w:rsidRPr="00637460" w:rsidRDefault="004029A2" w:rsidP="00E35251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8,2</w:t>
            </w:r>
          </w:p>
        </w:tc>
        <w:tc>
          <w:tcPr>
            <w:tcW w:w="900" w:type="dxa"/>
          </w:tcPr>
          <w:p w:rsidR="004029A2" w:rsidRPr="00637460" w:rsidRDefault="004029A2" w:rsidP="00E35251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4029A2" w:rsidRPr="00637460" w:rsidTr="004A57FA">
        <w:tc>
          <w:tcPr>
            <w:tcW w:w="889" w:type="dxa"/>
            <w:vMerge/>
          </w:tcPr>
          <w:p w:rsidR="004029A2" w:rsidRPr="00637460" w:rsidRDefault="004029A2" w:rsidP="00E35251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</w:tcPr>
          <w:p w:rsidR="004029A2" w:rsidRPr="00637460" w:rsidRDefault="004029A2" w:rsidP="00E35251">
            <w:pPr>
              <w:suppressAutoHyphens/>
              <w:spacing w:before="0" w:after="0"/>
              <w:rPr>
                <w:b/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В том числе в форме практической подготовки</w:t>
            </w:r>
          </w:p>
        </w:tc>
        <w:tc>
          <w:tcPr>
            <w:tcW w:w="720" w:type="dxa"/>
          </w:tcPr>
          <w:p w:rsidR="004029A2" w:rsidRPr="00637460" w:rsidRDefault="004029A2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4029A2" w:rsidRPr="00637460" w:rsidRDefault="004029A2" w:rsidP="00C84E1D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2</w:t>
            </w:r>
          </w:p>
        </w:tc>
        <w:tc>
          <w:tcPr>
            <w:tcW w:w="720" w:type="dxa"/>
          </w:tcPr>
          <w:p w:rsidR="004029A2" w:rsidRPr="00637460" w:rsidRDefault="004029A2" w:rsidP="00E352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4029A2" w:rsidRPr="00637460" w:rsidRDefault="004029A2" w:rsidP="00E35251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2</w:t>
            </w:r>
          </w:p>
        </w:tc>
        <w:tc>
          <w:tcPr>
            <w:tcW w:w="687" w:type="dxa"/>
          </w:tcPr>
          <w:p w:rsidR="004029A2" w:rsidRPr="00637460" w:rsidRDefault="004029A2" w:rsidP="00E35251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4029A2" w:rsidRPr="00637460" w:rsidRDefault="004029A2" w:rsidP="00E35251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37460">
              <w:rPr>
                <w:i/>
                <w:color w:val="000000" w:themeColor="text1"/>
                <w:sz w:val="20"/>
                <w:szCs w:val="20"/>
              </w:rPr>
              <w:t>2</w:t>
            </w:r>
          </w:p>
        </w:tc>
      </w:tr>
      <w:tr w:rsidR="004029A2" w:rsidRPr="00637460" w:rsidTr="00DC674B">
        <w:tc>
          <w:tcPr>
            <w:tcW w:w="889" w:type="dxa"/>
          </w:tcPr>
          <w:p w:rsidR="004029A2" w:rsidRPr="00637460" w:rsidRDefault="004029A2" w:rsidP="00E3525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1.1</w:t>
            </w:r>
          </w:p>
        </w:tc>
        <w:tc>
          <w:tcPr>
            <w:tcW w:w="4537" w:type="dxa"/>
          </w:tcPr>
          <w:p w:rsidR="004029A2" w:rsidRPr="00637460" w:rsidRDefault="004029A2" w:rsidP="00E3525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лекционного типа (лекции)</w:t>
            </w:r>
          </w:p>
        </w:tc>
        <w:tc>
          <w:tcPr>
            <w:tcW w:w="720" w:type="dxa"/>
            <w:vAlign w:val="center"/>
          </w:tcPr>
          <w:p w:rsidR="004029A2" w:rsidRPr="00637460" w:rsidRDefault="004029A2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00" w:type="dxa"/>
          </w:tcPr>
          <w:p w:rsidR="004029A2" w:rsidRPr="00637460" w:rsidRDefault="004029A2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4029A2" w:rsidRPr="00637460" w:rsidRDefault="004029A2" w:rsidP="00E35251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33" w:type="dxa"/>
          </w:tcPr>
          <w:p w:rsidR="004029A2" w:rsidRPr="00637460" w:rsidRDefault="004029A2" w:rsidP="00E352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4029A2" w:rsidRPr="00637460" w:rsidRDefault="004029A2" w:rsidP="00E35251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:rsidR="004029A2" w:rsidRPr="00637460" w:rsidRDefault="004029A2" w:rsidP="00E35251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4029A2" w:rsidRPr="00637460" w:rsidTr="00DC674B">
        <w:tc>
          <w:tcPr>
            <w:tcW w:w="889" w:type="dxa"/>
          </w:tcPr>
          <w:p w:rsidR="004029A2" w:rsidRPr="00637460" w:rsidRDefault="004029A2" w:rsidP="00E3525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</w:t>
            </w:r>
          </w:p>
        </w:tc>
        <w:tc>
          <w:tcPr>
            <w:tcW w:w="4537" w:type="dxa"/>
          </w:tcPr>
          <w:p w:rsidR="004029A2" w:rsidRPr="00637460" w:rsidRDefault="004029A2" w:rsidP="00E35251">
            <w:pPr>
              <w:suppressAutoHyphens/>
              <w:spacing w:before="0" w:after="0"/>
              <w:rPr>
                <w:rFonts w:eastAsia="Times New Roman"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занятия семинарского типа (практические)*, </w:t>
            </w:r>
          </w:p>
          <w:p w:rsidR="004029A2" w:rsidRPr="00637460" w:rsidRDefault="004029A2" w:rsidP="00E3525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в том числе: </w:t>
            </w:r>
          </w:p>
        </w:tc>
        <w:tc>
          <w:tcPr>
            <w:tcW w:w="720" w:type="dxa"/>
            <w:vAlign w:val="center"/>
          </w:tcPr>
          <w:p w:rsidR="004029A2" w:rsidRPr="00637460" w:rsidRDefault="004029A2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900" w:type="dxa"/>
          </w:tcPr>
          <w:p w:rsidR="004029A2" w:rsidRPr="00637460" w:rsidRDefault="004029A2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4029A2" w:rsidRPr="00637460" w:rsidRDefault="004029A2" w:rsidP="00E35251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933" w:type="dxa"/>
          </w:tcPr>
          <w:p w:rsidR="004029A2" w:rsidRPr="00637460" w:rsidRDefault="004029A2" w:rsidP="00E352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4029A2" w:rsidRPr="00637460" w:rsidRDefault="004029A2" w:rsidP="00E35251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00" w:type="dxa"/>
          </w:tcPr>
          <w:p w:rsidR="004029A2" w:rsidRPr="00637460" w:rsidRDefault="004029A2" w:rsidP="00E35251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4029A2" w:rsidRPr="00637460" w:rsidTr="004A57FA">
        <w:tc>
          <w:tcPr>
            <w:tcW w:w="889" w:type="dxa"/>
            <w:vMerge w:val="restart"/>
          </w:tcPr>
          <w:p w:rsidR="004029A2" w:rsidRPr="00637460" w:rsidRDefault="004029A2" w:rsidP="00E3525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1.2.1</w:t>
            </w:r>
          </w:p>
        </w:tc>
        <w:tc>
          <w:tcPr>
            <w:tcW w:w="4537" w:type="dxa"/>
          </w:tcPr>
          <w:p w:rsidR="004029A2" w:rsidRPr="00637460" w:rsidRDefault="004029A2" w:rsidP="00E35251">
            <w:pPr>
              <w:suppressAutoHyphens/>
              <w:spacing w:before="0" w:after="0"/>
              <w:rPr>
                <w:rFonts w:eastAsia="Times New Roman"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семинар-дискуссия, </w:t>
            </w:r>
          </w:p>
          <w:p w:rsidR="004029A2" w:rsidRPr="00637460" w:rsidRDefault="004029A2" w:rsidP="00E3525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практические занятия</w:t>
            </w:r>
          </w:p>
        </w:tc>
        <w:tc>
          <w:tcPr>
            <w:tcW w:w="720" w:type="dxa"/>
          </w:tcPr>
          <w:p w:rsidR="004029A2" w:rsidRPr="00637460" w:rsidRDefault="004029A2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4029A2" w:rsidRPr="00637460" w:rsidRDefault="004029A2" w:rsidP="00C84E1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4029A2" w:rsidRPr="00637460" w:rsidRDefault="004029A2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720" w:type="dxa"/>
          </w:tcPr>
          <w:p w:rsidR="004029A2" w:rsidRPr="00637460" w:rsidRDefault="004029A2" w:rsidP="00E35251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4029A2" w:rsidRPr="00637460" w:rsidRDefault="004029A2" w:rsidP="00E35251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4029A2" w:rsidRPr="00637460" w:rsidRDefault="004029A2" w:rsidP="00E352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687" w:type="dxa"/>
          </w:tcPr>
          <w:p w:rsidR="004029A2" w:rsidRPr="00637460" w:rsidRDefault="004029A2" w:rsidP="00E35251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4029A2" w:rsidRPr="00637460" w:rsidRDefault="004029A2" w:rsidP="00E35251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4029A2" w:rsidRPr="00637460" w:rsidRDefault="004029A2" w:rsidP="00E35251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4029A2" w:rsidRPr="00637460" w:rsidRDefault="004029A2" w:rsidP="00E35251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4</w:t>
            </w:r>
          </w:p>
        </w:tc>
      </w:tr>
      <w:tr w:rsidR="004029A2" w:rsidRPr="00637460" w:rsidTr="00DC674B">
        <w:tc>
          <w:tcPr>
            <w:tcW w:w="889" w:type="dxa"/>
            <w:vMerge/>
          </w:tcPr>
          <w:p w:rsidR="004029A2" w:rsidRPr="00637460" w:rsidRDefault="004029A2" w:rsidP="00E3525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</w:p>
        </w:tc>
        <w:tc>
          <w:tcPr>
            <w:tcW w:w="4537" w:type="dxa"/>
          </w:tcPr>
          <w:p w:rsidR="004029A2" w:rsidRPr="00637460" w:rsidRDefault="004029A2" w:rsidP="00E35251">
            <w:pPr>
              <w:suppressAutoHyphens/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в форме практической подготовки</w:t>
            </w:r>
          </w:p>
        </w:tc>
        <w:tc>
          <w:tcPr>
            <w:tcW w:w="720" w:type="dxa"/>
            <w:vAlign w:val="center"/>
          </w:tcPr>
          <w:p w:rsidR="004029A2" w:rsidRPr="00637460" w:rsidRDefault="004029A2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4029A2" w:rsidRPr="00637460" w:rsidRDefault="004029A2" w:rsidP="00C84E1D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2</w:t>
            </w:r>
          </w:p>
        </w:tc>
        <w:tc>
          <w:tcPr>
            <w:tcW w:w="720" w:type="dxa"/>
            <w:vAlign w:val="center"/>
          </w:tcPr>
          <w:p w:rsidR="004029A2" w:rsidRPr="00637460" w:rsidRDefault="004029A2" w:rsidP="00E352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4029A2" w:rsidRPr="00637460" w:rsidRDefault="004029A2" w:rsidP="00E35251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2</w:t>
            </w:r>
          </w:p>
        </w:tc>
        <w:tc>
          <w:tcPr>
            <w:tcW w:w="687" w:type="dxa"/>
          </w:tcPr>
          <w:p w:rsidR="004029A2" w:rsidRPr="00637460" w:rsidRDefault="004029A2" w:rsidP="00E35251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4029A2" w:rsidRPr="00637460" w:rsidRDefault="004029A2" w:rsidP="00E35251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37460">
              <w:rPr>
                <w:i/>
                <w:color w:val="000000" w:themeColor="text1"/>
                <w:sz w:val="20"/>
                <w:szCs w:val="20"/>
              </w:rPr>
              <w:t>2</w:t>
            </w:r>
          </w:p>
        </w:tc>
      </w:tr>
      <w:tr w:rsidR="004029A2" w:rsidRPr="00637460" w:rsidTr="004A57FA">
        <w:tc>
          <w:tcPr>
            <w:tcW w:w="889" w:type="dxa"/>
          </w:tcPr>
          <w:p w:rsidR="004029A2" w:rsidRPr="00637460" w:rsidRDefault="004029A2" w:rsidP="00E3525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1.2.2</w:t>
            </w:r>
          </w:p>
        </w:tc>
        <w:tc>
          <w:tcPr>
            <w:tcW w:w="4537" w:type="dxa"/>
          </w:tcPr>
          <w:p w:rsidR="004029A2" w:rsidRPr="00637460" w:rsidRDefault="004029A2" w:rsidP="00E3525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семинарского типа: лабораторные работы  (лабораторные практикумы)</w:t>
            </w:r>
          </w:p>
        </w:tc>
        <w:tc>
          <w:tcPr>
            <w:tcW w:w="720" w:type="dxa"/>
          </w:tcPr>
          <w:p w:rsidR="004029A2" w:rsidRPr="00637460" w:rsidRDefault="004029A2" w:rsidP="00C84E1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900" w:type="dxa"/>
          </w:tcPr>
          <w:p w:rsidR="004029A2" w:rsidRPr="00637460" w:rsidRDefault="004029A2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4029A2" w:rsidRPr="00637460" w:rsidRDefault="004029A2" w:rsidP="00E3525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933" w:type="dxa"/>
          </w:tcPr>
          <w:p w:rsidR="004029A2" w:rsidRPr="00637460" w:rsidRDefault="004029A2" w:rsidP="00E352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4029A2" w:rsidRPr="00637460" w:rsidRDefault="004029A2" w:rsidP="00E35251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4029A2" w:rsidRPr="00637460" w:rsidRDefault="004029A2" w:rsidP="00E35251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4029A2" w:rsidRPr="00637460" w:rsidTr="004A57FA">
        <w:tc>
          <w:tcPr>
            <w:tcW w:w="889" w:type="dxa"/>
          </w:tcPr>
          <w:p w:rsidR="004029A2" w:rsidRPr="00637460" w:rsidRDefault="004029A2" w:rsidP="00E3525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1.2.3</w:t>
            </w:r>
          </w:p>
        </w:tc>
        <w:tc>
          <w:tcPr>
            <w:tcW w:w="4537" w:type="dxa"/>
          </w:tcPr>
          <w:p w:rsidR="004029A2" w:rsidRPr="00637460" w:rsidRDefault="004029A2" w:rsidP="00E3525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курсовое проектирование (выполнение курсовой работы) </w:t>
            </w:r>
          </w:p>
        </w:tc>
        <w:tc>
          <w:tcPr>
            <w:tcW w:w="720" w:type="dxa"/>
          </w:tcPr>
          <w:p w:rsidR="004029A2" w:rsidRPr="00637460" w:rsidRDefault="004029A2" w:rsidP="00C84E1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4029A2" w:rsidRPr="00637460" w:rsidRDefault="004029A2" w:rsidP="00C84E1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4029A2" w:rsidRPr="00637460" w:rsidRDefault="004029A2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4029A2" w:rsidRPr="00637460" w:rsidRDefault="004029A2" w:rsidP="00E3525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4029A2" w:rsidRPr="00637460" w:rsidRDefault="004029A2" w:rsidP="00E35251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3" w:type="dxa"/>
          </w:tcPr>
          <w:p w:rsidR="004029A2" w:rsidRPr="00637460" w:rsidRDefault="004029A2" w:rsidP="00E352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4029A2" w:rsidRPr="00637460" w:rsidRDefault="004029A2" w:rsidP="00E3525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4029A2" w:rsidRPr="00637460" w:rsidRDefault="004029A2" w:rsidP="00E3525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4029A2" w:rsidRPr="00637460" w:rsidRDefault="004029A2" w:rsidP="00E3525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4029A2" w:rsidRPr="00637460" w:rsidTr="004A57FA">
        <w:tc>
          <w:tcPr>
            <w:tcW w:w="889" w:type="dxa"/>
          </w:tcPr>
          <w:p w:rsidR="004029A2" w:rsidRPr="00637460" w:rsidRDefault="004029A2" w:rsidP="00E3525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</w:t>
            </w:r>
          </w:p>
        </w:tc>
        <w:tc>
          <w:tcPr>
            <w:tcW w:w="4537" w:type="dxa"/>
          </w:tcPr>
          <w:p w:rsidR="004029A2" w:rsidRPr="00637460" w:rsidRDefault="004029A2" w:rsidP="00E3525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контроль промежуточной аттестации и оценивание ее результатов, в том числе:</w:t>
            </w:r>
          </w:p>
        </w:tc>
        <w:tc>
          <w:tcPr>
            <w:tcW w:w="720" w:type="dxa"/>
          </w:tcPr>
          <w:p w:rsidR="004029A2" w:rsidRPr="00637460" w:rsidRDefault="004029A2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00" w:type="dxa"/>
          </w:tcPr>
          <w:p w:rsidR="004029A2" w:rsidRPr="00637460" w:rsidRDefault="004029A2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4029A2" w:rsidRPr="00637460" w:rsidRDefault="004029A2" w:rsidP="00E35251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33" w:type="dxa"/>
          </w:tcPr>
          <w:p w:rsidR="004029A2" w:rsidRPr="00637460" w:rsidRDefault="004029A2" w:rsidP="00E352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4029A2" w:rsidRPr="00637460" w:rsidRDefault="004029A2" w:rsidP="00E3525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00" w:type="dxa"/>
          </w:tcPr>
          <w:p w:rsidR="004029A2" w:rsidRPr="00637460" w:rsidRDefault="004029A2" w:rsidP="00E3525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4029A2" w:rsidRPr="00637460" w:rsidTr="00DC674B">
        <w:tc>
          <w:tcPr>
            <w:tcW w:w="889" w:type="dxa"/>
          </w:tcPr>
          <w:p w:rsidR="004029A2" w:rsidRPr="00637460" w:rsidRDefault="004029A2" w:rsidP="00E3525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1.3.1</w:t>
            </w:r>
          </w:p>
        </w:tc>
        <w:tc>
          <w:tcPr>
            <w:tcW w:w="4537" w:type="dxa"/>
          </w:tcPr>
          <w:p w:rsidR="004029A2" w:rsidRPr="00637460" w:rsidRDefault="004029A2" w:rsidP="00E3525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консультации групповые </w:t>
            </w:r>
          </w:p>
        </w:tc>
        <w:tc>
          <w:tcPr>
            <w:tcW w:w="720" w:type="dxa"/>
            <w:vAlign w:val="center"/>
          </w:tcPr>
          <w:p w:rsidR="004029A2" w:rsidRPr="00637460" w:rsidRDefault="004029A2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4029A2" w:rsidRPr="00637460" w:rsidRDefault="004029A2" w:rsidP="00C84E1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720" w:type="dxa"/>
            <w:vAlign w:val="center"/>
          </w:tcPr>
          <w:p w:rsidR="004029A2" w:rsidRPr="00637460" w:rsidRDefault="004029A2" w:rsidP="00E352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4029A2" w:rsidRPr="00637460" w:rsidRDefault="004029A2" w:rsidP="00E3525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687" w:type="dxa"/>
          </w:tcPr>
          <w:p w:rsidR="004029A2" w:rsidRPr="00637460" w:rsidRDefault="004029A2" w:rsidP="00E3525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4029A2" w:rsidRPr="00637460" w:rsidRDefault="004029A2" w:rsidP="00E3525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</w:tr>
      <w:tr w:rsidR="004029A2" w:rsidRPr="00637460" w:rsidTr="00DC674B">
        <w:tc>
          <w:tcPr>
            <w:tcW w:w="889" w:type="dxa"/>
          </w:tcPr>
          <w:p w:rsidR="004029A2" w:rsidRPr="00637460" w:rsidRDefault="004029A2" w:rsidP="00E3525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1.3.2</w:t>
            </w:r>
          </w:p>
        </w:tc>
        <w:tc>
          <w:tcPr>
            <w:tcW w:w="4537" w:type="dxa"/>
          </w:tcPr>
          <w:p w:rsidR="004029A2" w:rsidRPr="00637460" w:rsidRDefault="004029A2" w:rsidP="00E3525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прохождение промежуточной аттестации </w:t>
            </w:r>
          </w:p>
        </w:tc>
        <w:tc>
          <w:tcPr>
            <w:tcW w:w="720" w:type="dxa"/>
            <w:vAlign w:val="center"/>
          </w:tcPr>
          <w:p w:rsidR="004029A2" w:rsidRPr="00637460" w:rsidRDefault="004029A2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4029A2" w:rsidRPr="00637460" w:rsidRDefault="004029A2" w:rsidP="00C84E1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  <w:tc>
          <w:tcPr>
            <w:tcW w:w="720" w:type="dxa"/>
            <w:vAlign w:val="center"/>
          </w:tcPr>
          <w:p w:rsidR="004029A2" w:rsidRPr="00637460" w:rsidRDefault="004029A2" w:rsidP="00E352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4029A2" w:rsidRPr="00637460" w:rsidRDefault="004029A2" w:rsidP="00E3525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  <w:tc>
          <w:tcPr>
            <w:tcW w:w="687" w:type="dxa"/>
          </w:tcPr>
          <w:p w:rsidR="004029A2" w:rsidRPr="00637460" w:rsidRDefault="004029A2" w:rsidP="00E3525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4029A2" w:rsidRPr="00637460" w:rsidRDefault="004029A2" w:rsidP="00E3525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</w:tr>
      <w:tr w:rsidR="004029A2" w:rsidRPr="00637460" w:rsidTr="00DC674B">
        <w:tc>
          <w:tcPr>
            <w:tcW w:w="889" w:type="dxa"/>
          </w:tcPr>
          <w:p w:rsidR="004029A2" w:rsidRPr="00637460" w:rsidRDefault="004029A2" w:rsidP="00E3525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  <w:tc>
          <w:tcPr>
            <w:tcW w:w="4537" w:type="dxa"/>
          </w:tcPr>
          <w:p w:rsidR="004029A2" w:rsidRPr="00637460" w:rsidRDefault="004029A2" w:rsidP="00E3525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Самостоятельная работа (всего)</w:t>
            </w:r>
          </w:p>
        </w:tc>
        <w:tc>
          <w:tcPr>
            <w:tcW w:w="720" w:type="dxa"/>
            <w:vAlign w:val="center"/>
          </w:tcPr>
          <w:p w:rsidR="004029A2" w:rsidRPr="00637460" w:rsidRDefault="004029A2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78</w:t>
            </w:r>
          </w:p>
        </w:tc>
        <w:tc>
          <w:tcPr>
            <w:tcW w:w="900" w:type="dxa"/>
          </w:tcPr>
          <w:p w:rsidR="004029A2" w:rsidRPr="00637460" w:rsidRDefault="004029A2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4029A2" w:rsidRPr="00637460" w:rsidRDefault="004029A2" w:rsidP="00E352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78</w:t>
            </w:r>
          </w:p>
        </w:tc>
        <w:tc>
          <w:tcPr>
            <w:tcW w:w="933" w:type="dxa"/>
          </w:tcPr>
          <w:p w:rsidR="004029A2" w:rsidRPr="00637460" w:rsidRDefault="004029A2" w:rsidP="00E352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4029A2" w:rsidRPr="00637460" w:rsidRDefault="004029A2" w:rsidP="00E3525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93</w:t>
            </w:r>
          </w:p>
        </w:tc>
        <w:tc>
          <w:tcPr>
            <w:tcW w:w="900" w:type="dxa"/>
          </w:tcPr>
          <w:p w:rsidR="004029A2" w:rsidRPr="00637460" w:rsidRDefault="004029A2" w:rsidP="00E35251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4029A2" w:rsidRPr="00637460" w:rsidTr="004A57FA">
        <w:tc>
          <w:tcPr>
            <w:tcW w:w="889" w:type="dxa"/>
          </w:tcPr>
          <w:p w:rsidR="004029A2" w:rsidRPr="00637460" w:rsidRDefault="004029A2" w:rsidP="00E35251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2.1</w:t>
            </w:r>
          </w:p>
        </w:tc>
        <w:tc>
          <w:tcPr>
            <w:tcW w:w="4537" w:type="dxa"/>
          </w:tcPr>
          <w:p w:rsidR="004029A2" w:rsidRPr="00637460" w:rsidRDefault="004029A2" w:rsidP="00E35251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146C56">
              <w:rPr>
                <w:sz w:val="20"/>
              </w:rPr>
              <w:t>работа в электронной информационно-образовательной среде с образовательными ресурсами учебной библиотеки, компьютерными средствами обучения для подготовки к текущему контролю успеваемости  и промежуточной аттестации, к курсовому проектированию (выполнению курсовых работ)</w:t>
            </w:r>
          </w:p>
        </w:tc>
        <w:tc>
          <w:tcPr>
            <w:tcW w:w="720" w:type="dxa"/>
          </w:tcPr>
          <w:p w:rsidR="004029A2" w:rsidRPr="00637460" w:rsidRDefault="004029A2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  <w:p w:rsidR="004029A2" w:rsidRPr="00637460" w:rsidRDefault="004029A2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  <w:p w:rsidR="004029A2" w:rsidRPr="00637460" w:rsidRDefault="004029A2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78</w:t>
            </w:r>
          </w:p>
        </w:tc>
        <w:tc>
          <w:tcPr>
            <w:tcW w:w="900" w:type="dxa"/>
          </w:tcPr>
          <w:p w:rsidR="004029A2" w:rsidRPr="00637460" w:rsidRDefault="004029A2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4029A2" w:rsidRPr="00637460" w:rsidRDefault="004029A2" w:rsidP="00E35251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  <w:p w:rsidR="004029A2" w:rsidRPr="00637460" w:rsidRDefault="004029A2" w:rsidP="00E35251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  <w:p w:rsidR="004029A2" w:rsidRPr="00637460" w:rsidRDefault="004029A2" w:rsidP="00E35251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78</w:t>
            </w:r>
          </w:p>
        </w:tc>
        <w:tc>
          <w:tcPr>
            <w:tcW w:w="933" w:type="dxa"/>
          </w:tcPr>
          <w:p w:rsidR="004029A2" w:rsidRPr="00637460" w:rsidRDefault="004029A2" w:rsidP="00E352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4029A2" w:rsidRPr="00637460" w:rsidRDefault="004029A2" w:rsidP="00E35251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4029A2" w:rsidRPr="00637460" w:rsidRDefault="004029A2" w:rsidP="00E35251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4029A2" w:rsidRPr="00637460" w:rsidRDefault="004029A2" w:rsidP="00E35251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93</w:t>
            </w:r>
          </w:p>
        </w:tc>
        <w:tc>
          <w:tcPr>
            <w:tcW w:w="900" w:type="dxa"/>
          </w:tcPr>
          <w:p w:rsidR="004029A2" w:rsidRPr="00637460" w:rsidRDefault="004029A2" w:rsidP="00E35251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4029A2" w:rsidRPr="00637460" w:rsidTr="00DC674B">
        <w:tc>
          <w:tcPr>
            <w:tcW w:w="889" w:type="dxa"/>
          </w:tcPr>
          <w:p w:rsidR="004029A2" w:rsidRPr="00637460" w:rsidRDefault="004029A2" w:rsidP="00E3525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2.2</w:t>
            </w:r>
          </w:p>
        </w:tc>
        <w:tc>
          <w:tcPr>
            <w:tcW w:w="4537" w:type="dxa"/>
          </w:tcPr>
          <w:p w:rsidR="004029A2" w:rsidRPr="00637460" w:rsidRDefault="004029A2" w:rsidP="00E3525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самостоятельная работа при подготовке к промежуточной аттестации</w:t>
            </w:r>
          </w:p>
        </w:tc>
        <w:tc>
          <w:tcPr>
            <w:tcW w:w="720" w:type="dxa"/>
            <w:vAlign w:val="center"/>
          </w:tcPr>
          <w:p w:rsidR="004029A2" w:rsidRPr="00637460" w:rsidRDefault="004029A2" w:rsidP="00C84E1D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15,8</w:t>
            </w:r>
          </w:p>
          <w:p w:rsidR="004029A2" w:rsidRPr="00637460" w:rsidRDefault="004029A2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  <w:vAlign w:val="center"/>
          </w:tcPr>
          <w:p w:rsidR="004029A2" w:rsidRPr="00637460" w:rsidRDefault="004029A2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4029A2" w:rsidRPr="00637460" w:rsidRDefault="004029A2" w:rsidP="00E35251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15,8</w:t>
            </w:r>
          </w:p>
          <w:p w:rsidR="004029A2" w:rsidRPr="00637460" w:rsidRDefault="004029A2" w:rsidP="00E352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  <w:vAlign w:val="center"/>
          </w:tcPr>
          <w:p w:rsidR="004029A2" w:rsidRPr="00637460" w:rsidRDefault="004029A2" w:rsidP="00E352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4029A2" w:rsidRPr="00637460" w:rsidRDefault="004029A2" w:rsidP="00E35251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6,8</w:t>
            </w:r>
          </w:p>
        </w:tc>
        <w:tc>
          <w:tcPr>
            <w:tcW w:w="900" w:type="dxa"/>
          </w:tcPr>
          <w:p w:rsidR="004029A2" w:rsidRPr="00637460" w:rsidRDefault="004029A2" w:rsidP="00E35251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4029A2" w:rsidRPr="00637460" w:rsidTr="00DC674B">
        <w:tc>
          <w:tcPr>
            <w:tcW w:w="889" w:type="dxa"/>
            <w:vMerge w:val="restart"/>
          </w:tcPr>
          <w:p w:rsidR="004029A2" w:rsidRPr="00637460" w:rsidRDefault="004029A2" w:rsidP="00E35251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3</w:t>
            </w:r>
          </w:p>
        </w:tc>
        <w:tc>
          <w:tcPr>
            <w:tcW w:w="4537" w:type="dxa"/>
            <w:vMerge w:val="restart"/>
          </w:tcPr>
          <w:p w:rsidR="004029A2" w:rsidRPr="00637460" w:rsidRDefault="004029A2" w:rsidP="00E3525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Общая трудоемкость</w:t>
            </w:r>
            <w:r w:rsidRPr="00637460">
              <w:rPr>
                <w:color w:val="000000" w:themeColor="text1"/>
                <w:sz w:val="20"/>
              </w:rPr>
              <w:t xml:space="preserve">                                   часы</w:t>
            </w:r>
          </w:p>
          <w:p w:rsidR="004029A2" w:rsidRPr="00637460" w:rsidRDefault="004029A2" w:rsidP="00E3525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дисциплины</w:t>
            </w:r>
            <w:r w:rsidRPr="00637460">
              <w:rPr>
                <w:color w:val="000000" w:themeColor="text1"/>
                <w:sz w:val="20"/>
              </w:rPr>
              <w:t xml:space="preserve">                           зачетные единицы</w:t>
            </w:r>
          </w:p>
          <w:p w:rsidR="004029A2" w:rsidRPr="00637460" w:rsidRDefault="004029A2" w:rsidP="00E35251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форма промежуточной аттестации</w:t>
            </w:r>
          </w:p>
        </w:tc>
        <w:tc>
          <w:tcPr>
            <w:tcW w:w="720" w:type="dxa"/>
            <w:vAlign w:val="center"/>
          </w:tcPr>
          <w:p w:rsidR="004029A2" w:rsidRPr="00637460" w:rsidRDefault="004029A2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108</w:t>
            </w:r>
          </w:p>
        </w:tc>
        <w:tc>
          <w:tcPr>
            <w:tcW w:w="900" w:type="dxa"/>
            <w:vAlign w:val="center"/>
          </w:tcPr>
          <w:p w:rsidR="004029A2" w:rsidRPr="00637460" w:rsidRDefault="004029A2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4029A2" w:rsidRPr="00637460" w:rsidRDefault="004029A2" w:rsidP="00E352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108</w:t>
            </w:r>
          </w:p>
        </w:tc>
        <w:tc>
          <w:tcPr>
            <w:tcW w:w="933" w:type="dxa"/>
            <w:vAlign w:val="center"/>
          </w:tcPr>
          <w:p w:rsidR="004029A2" w:rsidRPr="00637460" w:rsidRDefault="004029A2" w:rsidP="00E352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  <w:vAlign w:val="center"/>
          </w:tcPr>
          <w:p w:rsidR="004029A2" w:rsidRPr="00637460" w:rsidRDefault="004029A2" w:rsidP="00E352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108</w:t>
            </w:r>
          </w:p>
        </w:tc>
        <w:tc>
          <w:tcPr>
            <w:tcW w:w="900" w:type="dxa"/>
            <w:vAlign w:val="center"/>
          </w:tcPr>
          <w:p w:rsidR="004029A2" w:rsidRPr="00637460" w:rsidRDefault="004029A2" w:rsidP="00E352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4029A2" w:rsidRPr="00637460" w:rsidTr="00DC674B">
        <w:tc>
          <w:tcPr>
            <w:tcW w:w="889" w:type="dxa"/>
            <w:vMerge/>
          </w:tcPr>
          <w:p w:rsidR="004029A2" w:rsidRPr="00637460" w:rsidRDefault="004029A2" w:rsidP="00E35251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4029A2" w:rsidRPr="00637460" w:rsidRDefault="004029A2" w:rsidP="00E35251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4029A2" w:rsidRPr="00637460" w:rsidRDefault="004029A2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900" w:type="dxa"/>
            <w:vAlign w:val="center"/>
          </w:tcPr>
          <w:p w:rsidR="004029A2" w:rsidRPr="00637460" w:rsidRDefault="004029A2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4029A2" w:rsidRPr="00637460" w:rsidRDefault="004029A2" w:rsidP="00E35251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933" w:type="dxa"/>
            <w:vAlign w:val="center"/>
          </w:tcPr>
          <w:p w:rsidR="004029A2" w:rsidRPr="00637460" w:rsidRDefault="004029A2" w:rsidP="00E35251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7" w:type="dxa"/>
            <w:vAlign w:val="center"/>
          </w:tcPr>
          <w:p w:rsidR="004029A2" w:rsidRPr="00637460" w:rsidRDefault="004029A2" w:rsidP="00E35251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900" w:type="dxa"/>
            <w:vAlign w:val="center"/>
          </w:tcPr>
          <w:p w:rsidR="004029A2" w:rsidRPr="00637460" w:rsidRDefault="004029A2" w:rsidP="00E35251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E35251" w:rsidRPr="00637460" w:rsidTr="004A57FA">
        <w:tc>
          <w:tcPr>
            <w:tcW w:w="889" w:type="dxa"/>
            <w:vMerge/>
          </w:tcPr>
          <w:p w:rsidR="00E35251" w:rsidRPr="00637460" w:rsidRDefault="00E35251" w:rsidP="00E35251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E35251" w:rsidRPr="00637460" w:rsidRDefault="00E35251" w:rsidP="00E35251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860" w:type="dxa"/>
            <w:gridSpan w:val="6"/>
            <w:vAlign w:val="center"/>
          </w:tcPr>
          <w:p w:rsidR="00E35251" w:rsidRPr="00637460" w:rsidRDefault="00E35251" w:rsidP="00E35251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экзамен</w:t>
            </w:r>
          </w:p>
        </w:tc>
      </w:tr>
    </w:tbl>
    <w:p w:rsidR="00E35251" w:rsidRPr="00637460" w:rsidRDefault="00E35251" w:rsidP="00E35251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*</w:t>
      </w:r>
    </w:p>
    <w:p w:rsidR="00E35251" w:rsidRPr="00637460" w:rsidRDefault="00E35251" w:rsidP="00E35251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Семинар – семинар-дискуссия</w:t>
      </w:r>
    </w:p>
    <w:p w:rsidR="00E35251" w:rsidRPr="00637460" w:rsidRDefault="00E35251" w:rsidP="00E35251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ГТ - практическое занятие - </w:t>
      </w:r>
      <w:proofErr w:type="spellStart"/>
      <w:r w:rsidRPr="00637460">
        <w:rPr>
          <w:color w:val="000000" w:themeColor="text1"/>
          <w:sz w:val="20"/>
        </w:rPr>
        <w:t>глоссарный</w:t>
      </w:r>
      <w:proofErr w:type="spellEnd"/>
      <w:r w:rsidRPr="00637460">
        <w:rPr>
          <w:color w:val="000000" w:themeColor="text1"/>
          <w:sz w:val="20"/>
        </w:rPr>
        <w:t xml:space="preserve"> тренинг</w:t>
      </w:r>
    </w:p>
    <w:p w:rsidR="00E35251" w:rsidRPr="00637460" w:rsidRDefault="00E35251" w:rsidP="00E35251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ТТ - практическое занятие - тест-тренинг </w:t>
      </w:r>
    </w:p>
    <w:p w:rsidR="00E35251" w:rsidRPr="00637460" w:rsidRDefault="00E35251" w:rsidP="00E35251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ПЗТ - практическое занятие - </w:t>
      </w:r>
      <w:proofErr w:type="spellStart"/>
      <w:r w:rsidRPr="00637460">
        <w:rPr>
          <w:color w:val="000000" w:themeColor="text1"/>
          <w:sz w:val="20"/>
        </w:rPr>
        <w:t>позетовое</w:t>
      </w:r>
      <w:proofErr w:type="spellEnd"/>
      <w:r w:rsidRPr="00637460">
        <w:rPr>
          <w:color w:val="000000" w:themeColor="text1"/>
          <w:sz w:val="20"/>
        </w:rPr>
        <w:t xml:space="preserve"> тестирование </w:t>
      </w:r>
    </w:p>
    <w:p w:rsidR="00E35251" w:rsidRPr="00637460" w:rsidRDefault="00E35251" w:rsidP="00E35251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ЛС - практическое занятие - логическая схема</w:t>
      </w:r>
    </w:p>
    <w:p w:rsidR="00E35251" w:rsidRPr="00637460" w:rsidRDefault="00E35251" w:rsidP="00E35251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УД - семинар-обсуждение устного доклада</w:t>
      </w:r>
    </w:p>
    <w:p w:rsidR="00E35251" w:rsidRPr="00637460" w:rsidRDefault="00E35251" w:rsidP="00E35251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РФ – семинар-обсуждение реферата </w:t>
      </w:r>
    </w:p>
    <w:p w:rsidR="00E35251" w:rsidRPr="00637460" w:rsidRDefault="00E35251" w:rsidP="00E35251">
      <w:pPr>
        <w:spacing w:before="0" w:after="0"/>
        <w:rPr>
          <w:color w:val="000000" w:themeColor="text1"/>
          <w:sz w:val="20"/>
        </w:rPr>
      </w:pP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 - семинар-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</w:t>
      </w:r>
    </w:p>
    <w:p w:rsidR="00E35251" w:rsidRPr="00637460" w:rsidRDefault="00E35251" w:rsidP="00E35251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ВБ - </w:t>
      </w:r>
      <w:proofErr w:type="spellStart"/>
      <w:r w:rsidRPr="00637460">
        <w:rPr>
          <w:color w:val="000000" w:themeColor="text1"/>
          <w:sz w:val="20"/>
        </w:rPr>
        <w:t>вебинар</w:t>
      </w:r>
      <w:proofErr w:type="spellEnd"/>
      <w:r w:rsidRPr="00637460">
        <w:rPr>
          <w:color w:val="000000" w:themeColor="text1"/>
          <w:sz w:val="20"/>
        </w:rPr>
        <w:t xml:space="preserve"> </w:t>
      </w:r>
    </w:p>
    <w:p w:rsidR="00E35251" w:rsidRPr="00637460" w:rsidRDefault="00E35251" w:rsidP="00E35251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УЭ - семинар-обсуждение устного эссе </w:t>
      </w:r>
    </w:p>
    <w:p w:rsidR="00E35251" w:rsidRPr="00637460" w:rsidRDefault="00E35251" w:rsidP="00E35251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АЛТ - практическое занятие - алгоритмический тренинг  </w:t>
      </w:r>
    </w:p>
    <w:p w:rsidR="00E35251" w:rsidRPr="00637460" w:rsidRDefault="00E35251" w:rsidP="00E35251">
      <w:pPr>
        <w:spacing w:before="0" w:after="0"/>
        <w:ind w:firstLine="680"/>
        <w:rPr>
          <w:b/>
          <w:color w:val="000000" w:themeColor="text1"/>
          <w:sz w:val="20"/>
        </w:rPr>
      </w:pPr>
    </w:p>
    <w:p w:rsidR="00E35251" w:rsidRPr="00637460" w:rsidRDefault="00E35251" w:rsidP="00E35251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5. Содержание дисциплины</w:t>
      </w:r>
    </w:p>
    <w:p w:rsidR="00E35251" w:rsidRPr="00637460" w:rsidRDefault="00E35251" w:rsidP="00E35251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5.1. Содержание разделов и тем</w:t>
      </w:r>
    </w:p>
    <w:p w:rsidR="00E35251" w:rsidRPr="00637460" w:rsidRDefault="00E35251" w:rsidP="00E35251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2108"/>
        <w:gridCol w:w="7137"/>
      </w:tblGrid>
      <w:tr w:rsidR="00E35251" w:rsidRPr="00637460" w:rsidTr="004A57FA">
        <w:trPr>
          <w:tblHeader/>
        </w:trPr>
        <w:tc>
          <w:tcPr>
            <w:tcW w:w="258" w:type="pct"/>
          </w:tcPr>
          <w:p w:rsidR="00E35251" w:rsidRPr="00637460" w:rsidRDefault="00E35251" w:rsidP="00E35251">
            <w:pPr>
              <w:suppressAutoHyphens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№ п/п</w:t>
            </w:r>
          </w:p>
        </w:tc>
        <w:tc>
          <w:tcPr>
            <w:tcW w:w="1081" w:type="pct"/>
          </w:tcPr>
          <w:p w:rsidR="00E35251" w:rsidRPr="00637460" w:rsidRDefault="00E35251" w:rsidP="00E35251">
            <w:pPr>
              <w:suppressAutoHyphens/>
              <w:spacing w:before="0" w:after="0"/>
              <w:contextualSpacing/>
              <w:jc w:val="center"/>
              <w:rPr>
                <w:color w:val="000000" w:themeColor="text1"/>
                <w:spacing w:val="-2"/>
                <w:sz w:val="20"/>
              </w:rPr>
            </w:pPr>
            <w:r w:rsidRPr="00637460">
              <w:rPr>
                <w:color w:val="000000" w:themeColor="text1"/>
                <w:spacing w:val="-2"/>
                <w:sz w:val="20"/>
              </w:rPr>
              <w:t>Наименование раздела дисциплины</w:t>
            </w:r>
          </w:p>
        </w:tc>
        <w:tc>
          <w:tcPr>
            <w:tcW w:w="3661" w:type="pct"/>
          </w:tcPr>
          <w:p w:rsidR="00E35251" w:rsidRPr="00637460" w:rsidRDefault="00E35251" w:rsidP="00E35251">
            <w:pPr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Содержание раздела дисциплины</w:t>
            </w:r>
          </w:p>
        </w:tc>
      </w:tr>
      <w:tr w:rsidR="00E35251" w:rsidRPr="00637460" w:rsidTr="004A57FA">
        <w:tc>
          <w:tcPr>
            <w:tcW w:w="258" w:type="pct"/>
          </w:tcPr>
          <w:p w:rsidR="00E35251" w:rsidRPr="00637460" w:rsidRDefault="00E35251" w:rsidP="00E35251">
            <w:pPr>
              <w:suppressAutoHyphens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081" w:type="pct"/>
          </w:tcPr>
          <w:p w:rsidR="00E35251" w:rsidRPr="00637460" w:rsidRDefault="00E35251" w:rsidP="00E35251">
            <w:pPr>
              <w:suppressAutoHyphens/>
              <w:spacing w:before="0" w:after="0"/>
              <w:contextualSpacing/>
              <w:rPr>
                <w:iCs/>
                <w:color w:val="000000" w:themeColor="text1"/>
                <w:sz w:val="20"/>
              </w:rPr>
            </w:pPr>
            <w:r w:rsidRPr="00637460">
              <w:rPr>
                <w:iCs/>
                <w:color w:val="000000" w:themeColor="text1"/>
                <w:sz w:val="20"/>
              </w:rPr>
              <w:t>Введение. Математические методы и модели в принятии решений.</w:t>
            </w:r>
          </w:p>
          <w:p w:rsidR="00E35251" w:rsidRPr="00637460" w:rsidRDefault="00E35251" w:rsidP="00E35251">
            <w:pPr>
              <w:suppressAutoHyphens/>
              <w:spacing w:before="0" w:after="0"/>
              <w:contextualSpacing/>
              <w:rPr>
                <w:iCs/>
                <w:color w:val="000000" w:themeColor="text1"/>
                <w:sz w:val="20"/>
              </w:rPr>
            </w:pPr>
            <w:r w:rsidRPr="00637460">
              <w:rPr>
                <w:iCs/>
                <w:color w:val="000000" w:themeColor="text1"/>
                <w:sz w:val="20"/>
              </w:rPr>
              <w:t>Линейные оптимизационные модели и линейное программирование.</w:t>
            </w:r>
          </w:p>
          <w:p w:rsidR="00E35251" w:rsidRPr="00637460" w:rsidRDefault="00E35251" w:rsidP="00E35251">
            <w:pPr>
              <w:suppressAutoHyphens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iCs/>
                <w:color w:val="000000" w:themeColor="text1"/>
                <w:sz w:val="20"/>
              </w:rPr>
              <w:t>Нелинейные оптимизационные модели, нелинейное программирование.</w:t>
            </w:r>
          </w:p>
        </w:tc>
        <w:tc>
          <w:tcPr>
            <w:tcW w:w="3661" w:type="pct"/>
          </w:tcPr>
          <w:p w:rsidR="00E35251" w:rsidRPr="00637460" w:rsidRDefault="00E35251" w:rsidP="00E35251">
            <w:pPr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Процесс принятия решений, его участники и этапы</w:t>
            </w:r>
            <w:r w:rsidRPr="00637460">
              <w:rPr>
                <w:color w:val="000000" w:themeColor="text1"/>
                <w:sz w:val="20"/>
              </w:rPr>
              <w:t xml:space="preserve">. Лицо, Принимающее Решение (ЛПР), его информированность. Математические методы и принятие рациональных управленческих решений. Оптимизация как способ описания рационального поведения. </w:t>
            </w:r>
          </w:p>
          <w:p w:rsidR="00E35251" w:rsidRPr="00637460" w:rsidRDefault="00E35251" w:rsidP="00E35251">
            <w:pPr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Взаимосвязь математической теории  принятия решений, исследования операций и системного анализа</w:t>
            </w:r>
            <w:r w:rsidRPr="00637460">
              <w:rPr>
                <w:color w:val="000000" w:themeColor="text1"/>
                <w:sz w:val="20"/>
              </w:rPr>
              <w:t xml:space="preserve">. Необходимость разработки и использования моделей. Моделирование, его виды и этапы. Преимущества математического моделирования по сравнению с натурными экспериментами. Основные этапы моделирования. </w:t>
            </w:r>
          </w:p>
          <w:p w:rsidR="00E35251" w:rsidRPr="00637460" w:rsidRDefault="00E35251" w:rsidP="00E35251">
            <w:pPr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Классификация моделей по объекту исследования, уровню агрегирования, применяемому математическому аппарату</w:t>
            </w:r>
            <w:r w:rsidRPr="00637460">
              <w:rPr>
                <w:color w:val="000000" w:themeColor="text1"/>
                <w:sz w:val="20"/>
              </w:rPr>
              <w:t xml:space="preserve">. Система экономико-математических моделей. </w:t>
            </w:r>
          </w:p>
          <w:p w:rsidR="00E35251" w:rsidRPr="00637460" w:rsidRDefault="00E35251" w:rsidP="00E35251">
            <w:pPr>
              <w:suppressAutoHyphens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Вопросы применения средств вычислительной техники</w:t>
            </w:r>
            <w:r w:rsidRPr="00637460">
              <w:rPr>
                <w:color w:val="000000" w:themeColor="text1"/>
                <w:sz w:val="20"/>
              </w:rPr>
              <w:t>.</w:t>
            </w:r>
          </w:p>
          <w:p w:rsidR="00E35251" w:rsidRPr="00637460" w:rsidRDefault="00E35251" w:rsidP="00E35251">
            <w:pPr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Задачи линейного программирования (ЛП), их особенности, место и роль в системе оптимизационных математических моделей. Графический метод решения задачи ЛП. </w:t>
            </w:r>
          </w:p>
          <w:p w:rsidR="00E35251" w:rsidRPr="00637460" w:rsidRDefault="00E35251" w:rsidP="00E35251">
            <w:pPr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Общая постановка и различные формы задачи ЛП</w:t>
            </w:r>
            <w:r w:rsidRPr="00637460">
              <w:rPr>
                <w:color w:val="000000" w:themeColor="text1"/>
                <w:sz w:val="20"/>
              </w:rPr>
              <w:t xml:space="preserve">. Примеры типичных постановок задач ЛП: линейная модель производства, транспортная задача, задача о смесях. Переход от описания проблемной ситуации к построению  задач ЛП. </w:t>
            </w:r>
          </w:p>
          <w:p w:rsidR="00E35251" w:rsidRPr="00637460" w:rsidRDefault="00E35251" w:rsidP="00E35251">
            <w:pPr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Геометрия задач ЛП</w:t>
            </w:r>
            <w:r w:rsidRPr="00637460">
              <w:rPr>
                <w:color w:val="000000" w:themeColor="text1"/>
                <w:sz w:val="20"/>
              </w:rPr>
              <w:t xml:space="preserve">. Выпуклые множества. Выпуклые оболочки. Вершины многогранного множества. Экстремумы линейной функции на многограннике и </w:t>
            </w:r>
            <w:r w:rsidRPr="00637460">
              <w:rPr>
                <w:color w:val="000000" w:themeColor="text1"/>
                <w:sz w:val="20"/>
              </w:rPr>
              <w:lastRenderedPageBreak/>
              <w:t xml:space="preserve">многогранном множестве. Алгебра задач ЛП. Базисные и допустимые базисные решения. Связь вершин многогранника допустимых решений и базисных решений. Понятие о симплекс-методе решения задач ЛП. </w:t>
            </w:r>
          </w:p>
          <w:p w:rsidR="00E35251" w:rsidRPr="00637460" w:rsidRDefault="00E35251" w:rsidP="00E35251">
            <w:pPr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Теория двойственности в ЛП</w:t>
            </w:r>
            <w:r w:rsidRPr="00637460">
              <w:rPr>
                <w:color w:val="000000" w:themeColor="text1"/>
                <w:sz w:val="20"/>
              </w:rPr>
              <w:t xml:space="preserve">. Взаимно двойственные задачи. Функция Лагранжа. Содержательная интерпретация двойственных переменных. Анализ чувствительности оптимального решения к изменениям параметров задачи. </w:t>
            </w:r>
          </w:p>
          <w:p w:rsidR="00E35251" w:rsidRPr="00637460" w:rsidRDefault="00E35251" w:rsidP="00E35251">
            <w:pPr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Компьютерные системы линейного программирования</w:t>
            </w:r>
            <w:r w:rsidRPr="00637460">
              <w:rPr>
                <w:color w:val="000000" w:themeColor="text1"/>
                <w:sz w:val="20"/>
              </w:rPr>
              <w:t xml:space="preserve">. </w:t>
            </w:r>
          </w:p>
          <w:p w:rsidR="00E35251" w:rsidRPr="00637460" w:rsidRDefault="00E35251" w:rsidP="00E35251">
            <w:pPr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Принятие решений в условиях определенности; детерминированная статическая задача оптимизации. Понятие нелинейного программирования. Метод множителей Лагранжа. Теория Куна-</w:t>
            </w:r>
            <w:proofErr w:type="spellStart"/>
            <w:r w:rsidRPr="00637460">
              <w:rPr>
                <w:color w:val="000000" w:themeColor="text1"/>
                <w:sz w:val="20"/>
              </w:rPr>
              <w:t>Такера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. Содержательные примеры. </w:t>
            </w:r>
          </w:p>
          <w:p w:rsidR="00E35251" w:rsidRPr="00637460" w:rsidRDefault="00E35251" w:rsidP="00E35251">
            <w:pPr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Прямые методы решения нелинейных оптимизационных задач. Градиентный метод</w:t>
            </w:r>
            <w:r w:rsidRPr="00637460">
              <w:rPr>
                <w:color w:val="000000" w:themeColor="text1"/>
                <w:sz w:val="20"/>
              </w:rPr>
              <w:t xml:space="preserve">. </w:t>
            </w:r>
          </w:p>
          <w:p w:rsidR="00E35251" w:rsidRPr="00637460" w:rsidRDefault="00E35251" w:rsidP="00E35251">
            <w:pPr>
              <w:suppressAutoHyphens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Компьютерные системы для решения задач нелинейного программирования.</w:t>
            </w:r>
          </w:p>
        </w:tc>
      </w:tr>
      <w:tr w:rsidR="00E35251" w:rsidRPr="00637460" w:rsidTr="004A57FA">
        <w:trPr>
          <w:trHeight w:val="422"/>
        </w:trPr>
        <w:tc>
          <w:tcPr>
            <w:tcW w:w="258" w:type="pct"/>
          </w:tcPr>
          <w:p w:rsidR="00E35251" w:rsidRPr="00637460" w:rsidRDefault="00E35251" w:rsidP="00E35251">
            <w:pPr>
              <w:suppressAutoHyphens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2</w:t>
            </w:r>
          </w:p>
        </w:tc>
        <w:tc>
          <w:tcPr>
            <w:tcW w:w="1081" w:type="pct"/>
          </w:tcPr>
          <w:p w:rsidR="00E35251" w:rsidRPr="00637460" w:rsidRDefault="00E35251" w:rsidP="00E35251">
            <w:pPr>
              <w:suppressAutoHyphens/>
              <w:spacing w:before="0" w:after="0"/>
              <w:contextualSpacing/>
              <w:rPr>
                <w:iCs/>
                <w:color w:val="000000" w:themeColor="text1"/>
                <w:sz w:val="20"/>
              </w:rPr>
            </w:pPr>
            <w:r w:rsidRPr="00637460">
              <w:rPr>
                <w:iCs/>
                <w:color w:val="000000" w:themeColor="text1"/>
                <w:sz w:val="20"/>
              </w:rPr>
              <w:t>Целочисленная оптимизация. Оптимизация на графах.</w:t>
            </w:r>
          </w:p>
          <w:p w:rsidR="00E35251" w:rsidRPr="00637460" w:rsidRDefault="00E35251" w:rsidP="00E35251">
            <w:pPr>
              <w:suppressAutoHyphens/>
              <w:spacing w:before="0" w:after="0"/>
              <w:contextualSpacing/>
              <w:rPr>
                <w:iCs/>
                <w:color w:val="000000" w:themeColor="text1"/>
                <w:sz w:val="20"/>
              </w:rPr>
            </w:pPr>
            <w:r w:rsidRPr="00637460">
              <w:rPr>
                <w:iCs/>
                <w:color w:val="000000" w:themeColor="text1"/>
                <w:sz w:val="20"/>
              </w:rPr>
              <w:t>Модели оценки эффективности организационных единиц.</w:t>
            </w:r>
          </w:p>
          <w:p w:rsidR="00E35251" w:rsidRPr="00637460" w:rsidRDefault="00E35251" w:rsidP="00E35251">
            <w:pPr>
              <w:suppressAutoHyphens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iCs/>
                <w:color w:val="000000" w:themeColor="text1"/>
                <w:sz w:val="20"/>
              </w:rPr>
              <w:t>Многокритериальное принятие решений.</w:t>
            </w:r>
          </w:p>
        </w:tc>
        <w:tc>
          <w:tcPr>
            <w:tcW w:w="3661" w:type="pct"/>
          </w:tcPr>
          <w:p w:rsidR="00E35251" w:rsidRPr="00637460" w:rsidRDefault="00E35251" w:rsidP="00E35251">
            <w:pPr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Целочисленное программирование</w:t>
            </w:r>
            <w:r w:rsidRPr="00637460">
              <w:rPr>
                <w:color w:val="000000" w:themeColor="text1"/>
                <w:sz w:val="20"/>
              </w:rPr>
              <w:t>. Методы решения задач целочисленного программирования.</w:t>
            </w:r>
            <w:r w:rsidRPr="00637460">
              <w:rPr>
                <w:b/>
                <w:color w:val="000000" w:themeColor="text1"/>
                <w:sz w:val="20"/>
              </w:rPr>
              <w:t xml:space="preserve"> </w:t>
            </w:r>
          </w:p>
          <w:p w:rsidR="00E35251" w:rsidRPr="00637460" w:rsidRDefault="00E35251" w:rsidP="00E35251">
            <w:pPr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Транспортные задачи линейного программирования. Задача о назначении. Задача о выборе кратчайшего пути. Метод потенциалов. Теорема о </w:t>
            </w:r>
            <w:proofErr w:type="spellStart"/>
            <w:r w:rsidRPr="00637460">
              <w:rPr>
                <w:color w:val="000000" w:themeColor="text1"/>
                <w:sz w:val="20"/>
              </w:rPr>
              <w:t>целочисленности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 решения. </w:t>
            </w:r>
          </w:p>
          <w:p w:rsidR="00E35251" w:rsidRPr="00637460" w:rsidRDefault="00E35251" w:rsidP="00E35251">
            <w:pPr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Понятие о графе. Ориентированный граф. Граф транспортной сети. Задача о максимальном потоке в сети. Сведение к задаче линейного программирования. Связь с транспортной задачей в матричной постановке. Алгоритм Форда-</w:t>
            </w:r>
            <w:proofErr w:type="spellStart"/>
            <w:r w:rsidRPr="00637460">
              <w:rPr>
                <w:color w:val="000000" w:themeColor="text1"/>
                <w:sz w:val="20"/>
              </w:rPr>
              <w:t>Фалкерсона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 для отыскания максимального потока.</w:t>
            </w:r>
          </w:p>
          <w:p w:rsidR="00E35251" w:rsidRPr="00637460" w:rsidRDefault="00E35251" w:rsidP="00E35251">
            <w:pPr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 Понятие о сетевом графе. Задача о критическом пути в сетевом графике. Применение сетевых графов в современном управлении проектами. </w:t>
            </w:r>
          </w:p>
          <w:p w:rsidR="00E35251" w:rsidRPr="00637460" w:rsidRDefault="00E35251" w:rsidP="00E35251">
            <w:pPr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Задача оценки эффективности однотипных самостоятельных организационных (управленческих) единиц (ОЕ). Примеры из экономики и менеджмента. Анализ оболочек данных. Составные ОЕ. Множество производственных возможностей и его эффективная граница. Эффективность ОЕ по входам и выходам. Эффективные и неэффективные ОЕ. Оценка эффективности ОЕ при постоянной отдаче от масштаба производства. Обобщение удельных критериев эффективности на многомерный случай. Мультипликативная модель оценки эффективности ОЕ: дробно-линейная задача и связанная с ней пара двойственных задач линейного программирования. Использование результатов анализа оболочек данных для выработки рекомендаций по улучшению работы неэффективных ОЕ.</w:t>
            </w:r>
          </w:p>
          <w:p w:rsidR="00E35251" w:rsidRPr="00637460" w:rsidRDefault="00E35251" w:rsidP="00E35251">
            <w:pPr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Понятие о многокритериальной оптимизации</w:t>
            </w:r>
            <w:r w:rsidRPr="00637460">
              <w:rPr>
                <w:color w:val="000000" w:themeColor="text1"/>
                <w:sz w:val="20"/>
              </w:rPr>
              <w:t xml:space="preserve">. Причины многокритериальности, примеры многокритериальных задач. Пространство решений и пространство оценок. Доминирование и оптимальность по Парето и </w:t>
            </w:r>
            <w:proofErr w:type="spellStart"/>
            <w:r w:rsidRPr="00637460">
              <w:rPr>
                <w:color w:val="000000" w:themeColor="text1"/>
                <w:sz w:val="20"/>
              </w:rPr>
              <w:t>Слейтеру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. Роль понятия Парето-оптимальности в принятии решений. </w:t>
            </w:r>
          </w:p>
          <w:p w:rsidR="00E35251" w:rsidRPr="00637460" w:rsidRDefault="00E35251" w:rsidP="00E35251">
            <w:pPr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Достаточные условия оптимальности по Парето и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Слейтеру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 xml:space="preserve"> в форме свертки критериев в один обобщенный критер</w:t>
            </w:r>
            <w:r w:rsidRPr="00637460">
              <w:rPr>
                <w:color w:val="000000" w:themeColor="text1"/>
                <w:sz w:val="20"/>
              </w:rPr>
              <w:t xml:space="preserve">ий. Коэффициенты важности в линейных свертках. </w:t>
            </w:r>
          </w:p>
          <w:p w:rsidR="00E35251" w:rsidRPr="00637460" w:rsidRDefault="00E35251" w:rsidP="00E35251">
            <w:pPr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Необходимые условия оптимальности в выпуклом случае. Многокритериальные задачи линейного программирования, необходимые и достаточные условия оптимальности для них. Построение оптимальных по Парето решений в задаче ЛП с использованием линейных сверток критериев. </w:t>
            </w:r>
          </w:p>
          <w:p w:rsidR="00E35251" w:rsidRPr="00637460" w:rsidRDefault="00E35251" w:rsidP="00E35251">
            <w:pPr>
              <w:suppressAutoHyphens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Методы выбора единственного решения из множества Парето-оптимальных  решений</w:t>
            </w:r>
            <w:r w:rsidRPr="00637460">
              <w:rPr>
                <w:color w:val="000000" w:themeColor="text1"/>
                <w:sz w:val="20"/>
              </w:rPr>
              <w:t xml:space="preserve">. Использование линейных и нелинейных функций свертки, ограниченность такого подхода, в частности, применения весовых коэффициентов. Метод уступок. Целевое программирование. </w:t>
            </w:r>
          </w:p>
        </w:tc>
      </w:tr>
      <w:tr w:rsidR="00E35251" w:rsidRPr="00637460" w:rsidTr="004A57FA">
        <w:trPr>
          <w:trHeight w:val="422"/>
        </w:trPr>
        <w:tc>
          <w:tcPr>
            <w:tcW w:w="258" w:type="pct"/>
          </w:tcPr>
          <w:p w:rsidR="00E35251" w:rsidRPr="00637460" w:rsidRDefault="00E35251" w:rsidP="00E35251">
            <w:pPr>
              <w:suppressAutoHyphens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1081" w:type="pct"/>
          </w:tcPr>
          <w:p w:rsidR="00E35251" w:rsidRPr="00637460" w:rsidRDefault="00E35251" w:rsidP="00E35251">
            <w:pPr>
              <w:suppressAutoHyphens/>
              <w:spacing w:before="0" w:after="0"/>
              <w:contextualSpacing/>
              <w:rPr>
                <w:iCs/>
                <w:color w:val="000000" w:themeColor="text1"/>
                <w:sz w:val="20"/>
              </w:rPr>
            </w:pPr>
            <w:proofErr w:type="spellStart"/>
            <w:r w:rsidRPr="00637460">
              <w:rPr>
                <w:iCs/>
                <w:color w:val="000000" w:themeColor="text1"/>
                <w:sz w:val="20"/>
              </w:rPr>
              <w:t>Паросочетания</w:t>
            </w:r>
            <w:proofErr w:type="spellEnd"/>
            <w:r w:rsidRPr="00637460">
              <w:rPr>
                <w:iCs/>
                <w:color w:val="000000" w:themeColor="text1"/>
                <w:sz w:val="20"/>
              </w:rPr>
              <w:t xml:space="preserve"> и обобщенные </w:t>
            </w:r>
            <w:proofErr w:type="spellStart"/>
            <w:r w:rsidRPr="00637460">
              <w:rPr>
                <w:iCs/>
                <w:color w:val="000000" w:themeColor="text1"/>
                <w:sz w:val="20"/>
              </w:rPr>
              <w:t>паросочетания</w:t>
            </w:r>
            <w:proofErr w:type="spellEnd"/>
            <w:r w:rsidRPr="00637460">
              <w:rPr>
                <w:iCs/>
                <w:color w:val="000000" w:themeColor="text1"/>
                <w:sz w:val="20"/>
              </w:rPr>
              <w:t>.</w:t>
            </w:r>
          </w:p>
          <w:p w:rsidR="00E35251" w:rsidRPr="00637460" w:rsidRDefault="00E35251" w:rsidP="00E35251">
            <w:pPr>
              <w:suppressAutoHyphens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iCs/>
                <w:color w:val="000000" w:themeColor="text1"/>
                <w:sz w:val="20"/>
              </w:rPr>
              <w:t>Коллективное принятие решений, задача  голосования.</w:t>
            </w:r>
          </w:p>
        </w:tc>
        <w:tc>
          <w:tcPr>
            <w:tcW w:w="3661" w:type="pct"/>
          </w:tcPr>
          <w:p w:rsidR="00E35251" w:rsidRPr="00637460" w:rsidRDefault="00E35251" w:rsidP="00E35251">
            <w:pPr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Понятие о двудольном графе</w:t>
            </w:r>
            <w:r w:rsidRPr="00637460">
              <w:rPr>
                <w:color w:val="000000" w:themeColor="text1"/>
                <w:sz w:val="20"/>
              </w:rPr>
              <w:t xml:space="preserve">. Задача о распределении работ. Задача о свадьбах. </w:t>
            </w:r>
            <w:proofErr w:type="spellStart"/>
            <w:r w:rsidRPr="00637460">
              <w:rPr>
                <w:color w:val="000000" w:themeColor="text1"/>
                <w:sz w:val="20"/>
              </w:rPr>
              <w:t>Паросочетания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. Совершенные и максимальные </w:t>
            </w:r>
            <w:proofErr w:type="spellStart"/>
            <w:r w:rsidRPr="00637460">
              <w:rPr>
                <w:color w:val="000000" w:themeColor="text1"/>
                <w:sz w:val="20"/>
              </w:rPr>
              <w:t>паросочетания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. Условие Холла. Чередующиеся цепи. </w:t>
            </w:r>
            <w:proofErr w:type="spellStart"/>
            <w:r w:rsidRPr="00637460">
              <w:rPr>
                <w:color w:val="000000" w:themeColor="text1"/>
                <w:sz w:val="20"/>
              </w:rPr>
              <w:t>Трансверсали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 семейства множеств. </w:t>
            </w:r>
          </w:p>
          <w:p w:rsidR="00E35251" w:rsidRPr="00637460" w:rsidRDefault="00E35251" w:rsidP="00E35251">
            <w:pPr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Предпочтения</w:t>
            </w:r>
            <w:r w:rsidRPr="00637460">
              <w:rPr>
                <w:color w:val="000000" w:themeColor="text1"/>
                <w:sz w:val="20"/>
              </w:rPr>
              <w:t xml:space="preserve">. Условия классической рациональности предпочтений. Обобщенные </w:t>
            </w:r>
            <w:proofErr w:type="spellStart"/>
            <w:r w:rsidRPr="00637460">
              <w:rPr>
                <w:color w:val="000000" w:themeColor="text1"/>
                <w:sz w:val="20"/>
              </w:rPr>
              <w:t>паросочетания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. Устойчивость </w:t>
            </w:r>
            <w:proofErr w:type="spellStart"/>
            <w:r w:rsidRPr="00637460">
              <w:rPr>
                <w:color w:val="000000" w:themeColor="text1"/>
                <w:sz w:val="20"/>
              </w:rPr>
              <w:t>паросочетаний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. Теорема о существовании устойчивого </w:t>
            </w:r>
            <w:proofErr w:type="spellStart"/>
            <w:r w:rsidRPr="00637460">
              <w:rPr>
                <w:color w:val="000000" w:themeColor="text1"/>
                <w:sz w:val="20"/>
              </w:rPr>
              <w:t>паросочетания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 при любых предпочтениях участников (теорема Гейла – Шепли). Манипулирование предпочтениями. Примеры обобщенных </w:t>
            </w:r>
            <w:proofErr w:type="spellStart"/>
            <w:r w:rsidRPr="00637460">
              <w:rPr>
                <w:color w:val="000000" w:themeColor="text1"/>
                <w:sz w:val="20"/>
              </w:rPr>
              <w:t>паросочетаний</w:t>
            </w:r>
            <w:proofErr w:type="spellEnd"/>
            <w:r w:rsidRPr="00637460">
              <w:rPr>
                <w:color w:val="000000" w:themeColor="text1"/>
                <w:sz w:val="20"/>
              </w:rPr>
              <w:t>.</w:t>
            </w:r>
          </w:p>
          <w:p w:rsidR="00E35251" w:rsidRPr="00637460" w:rsidRDefault="00E35251" w:rsidP="00E35251">
            <w:pPr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Процедуры выработки коллективных решений. Правило простого большинства. Парадокс Кондорсе. Правило </w:t>
            </w:r>
            <w:proofErr w:type="spellStart"/>
            <w:r w:rsidRPr="00637460">
              <w:rPr>
                <w:color w:val="000000" w:themeColor="text1"/>
                <w:sz w:val="20"/>
              </w:rPr>
              <w:t>Борда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. Внутренняя и внешняя устойчивость. Ядро. Некоторые нелокальные правила принятия решений. </w:t>
            </w:r>
          </w:p>
          <w:p w:rsidR="00E35251" w:rsidRPr="00637460" w:rsidRDefault="00E35251" w:rsidP="00E35251">
            <w:pPr>
              <w:suppressAutoHyphens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lastRenderedPageBreak/>
              <w:t xml:space="preserve">Парадокс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Эрроу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</w:t>
            </w:r>
            <w:r w:rsidRPr="00637460">
              <w:rPr>
                <w:color w:val="000000" w:themeColor="text1"/>
                <w:sz w:val="20"/>
              </w:rPr>
              <w:t xml:space="preserve"> Манипулирование и стратегическое поведение участников при голосовании. </w:t>
            </w:r>
          </w:p>
          <w:p w:rsidR="00E35251" w:rsidRPr="00637460" w:rsidRDefault="00E35251" w:rsidP="00E35251">
            <w:pPr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Голосование с квотой</w:t>
            </w:r>
            <w:r w:rsidRPr="00637460">
              <w:rPr>
                <w:color w:val="000000" w:themeColor="text1"/>
                <w:sz w:val="20"/>
              </w:rPr>
              <w:t xml:space="preserve">. Индексы влияния. Индекс влияния </w:t>
            </w:r>
            <w:proofErr w:type="spellStart"/>
            <w:r w:rsidRPr="00637460">
              <w:rPr>
                <w:color w:val="000000" w:themeColor="text1"/>
                <w:sz w:val="20"/>
              </w:rPr>
              <w:t>Банцафа</w:t>
            </w:r>
            <w:proofErr w:type="spellEnd"/>
            <w:r w:rsidRPr="00637460">
              <w:rPr>
                <w:color w:val="000000" w:themeColor="text1"/>
                <w:sz w:val="20"/>
              </w:rPr>
              <w:t>. Влияние стран в Совете Безопасности ООН. Институциональный баланс власти в Совете министров расширенного Евросоюза. Примеры других индексов влияния.</w:t>
            </w:r>
          </w:p>
          <w:p w:rsidR="00E35251" w:rsidRPr="00637460" w:rsidRDefault="00E35251" w:rsidP="00E35251">
            <w:pPr>
              <w:suppressAutoHyphens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Историческая постановка задачи. Процедура «дели и выбирай». Манипулирование при дележе. Критерии справедливости дележа. Процедура «подстраивающийся победитель» и ее свойства. Разрешение трудовых споров. Слияние фирм. Раздел имущества. Дележ при числе участников больше двух.</w:t>
            </w:r>
          </w:p>
        </w:tc>
      </w:tr>
    </w:tbl>
    <w:p w:rsidR="00E35251" w:rsidRPr="00637460" w:rsidRDefault="00E35251" w:rsidP="00E35251">
      <w:pPr>
        <w:spacing w:before="0" w:after="0"/>
        <w:ind w:firstLine="680"/>
        <w:rPr>
          <w:b/>
          <w:color w:val="000000" w:themeColor="text1"/>
          <w:sz w:val="20"/>
        </w:rPr>
      </w:pPr>
    </w:p>
    <w:p w:rsidR="00E35251" w:rsidRPr="00637460" w:rsidRDefault="00E35251" w:rsidP="00E35251">
      <w:pPr>
        <w:tabs>
          <w:tab w:val="left" w:pos="993"/>
        </w:tabs>
        <w:suppressAutoHyphens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 Занятия лекционного и семинарского типа</w:t>
      </w:r>
    </w:p>
    <w:p w:rsidR="00E35251" w:rsidRPr="00637460" w:rsidRDefault="00E35251" w:rsidP="00E35251">
      <w:pPr>
        <w:tabs>
          <w:tab w:val="left" w:pos="993"/>
        </w:tabs>
        <w:spacing w:before="0" w:after="0"/>
        <w:ind w:firstLine="72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5.2.1 Темы лекций</w:t>
      </w:r>
    </w:p>
    <w:p w:rsidR="00E35251" w:rsidRPr="00637460" w:rsidRDefault="00E35251" w:rsidP="00E35251">
      <w:pPr>
        <w:tabs>
          <w:tab w:val="left" w:pos="993"/>
          <w:tab w:val="left" w:pos="1080"/>
          <w:tab w:val="left" w:pos="1134"/>
        </w:tabs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1</w:t>
      </w:r>
      <w:r w:rsidRPr="00637460">
        <w:rPr>
          <w:b/>
          <w:bCs/>
          <w:iCs/>
          <w:color w:val="000000" w:themeColor="text1"/>
          <w:sz w:val="20"/>
        </w:rPr>
        <w:t xml:space="preserve"> «Введение. Математические методы и модели в принятии решений. Линейные оптимизационные модели и линейное программирование. Нелинейные оптимизационные модели, нелинейное программирование</w:t>
      </w:r>
      <w:r w:rsidRPr="00637460">
        <w:rPr>
          <w:b/>
          <w:color w:val="000000" w:themeColor="text1"/>
          <w:sz w:val="20"/>
        </w:rPr>
        <w:t>»</w:t>
      </w:r>
    </w:p>
    <w:p w:rsidR="00E35251" w:rsidRPr="00637460" w:rsidRDefault="00E35251" w:rsidP="00E35251">
      <w:pPr>
        <w:widowControl/>
        <w:numPr>
          <w:ilvl w:val="0"/>
          <w:numId w:val="14"/>
        </w:numPr>
        <w:tabs>
          <w:tab w:val="left" w:pos="993"/>
        </w:tabs>
        <w:snapToGrid/>
        <w:spacing w:before="0" w:after="0"/>
        <w:ind w:left="0"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Линейные оптимизационные модели и линейное программирование. Нелинейные оптимизационные модели, нелинейное программирование.</w:t>
      </w:r>
    </w:p>
    <w:p w:rsidR="00E35251" w:rsidRPr="00637460" w:rsidRDefault="00E35251" w:rsidP="00E35251">
      <w:pPr>
        <w:tabs>
          <w:tab w:val="left" w:pos="993"/>
          <w:tab w:val="left" w:pos="1080"/>
          <w:tab w:val="left" w:pos="1134"/>
        </w:tabs>
        <w:spacing w:before="0" w:after="0"/>
        <w:ind w:firstLine="720"/>
        <w:jc w:val="both"/>
        <w:rPr>
          <w:b/>
          <w:color w:val="000000" w:themeColor="text1"/>
          <w:sz w:val="20"/>
        </w:rPr>
      </w:pPr>
    </w:p>
    <w:p w:rsidR="00E35251" w:rsidRPr="00637460" w:rsidRDefault="00E35251" w:rsidP="00E35251">
      <w:pPr>
        <w:tabs>
          <w:tab w:val="left" w:pos="993"/>
          <w:tab w:val="left" w:pos="1080"/>
          <w:tab w:val="left" w:pos="1134"/>
        </w:tabs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bCs/>
          <w:iCs/>
          <w:color w:val="000000" w:themeColor="text1"/>
          <w:sz w:val="20"/>
        </w:rPr>
        <w:t>Раздел 2 «Целочисленная оптимизация. Оптимизация на графах. Модели оценки эффективности организационных единиц. Многокритериальное принятие решений</w:t>
      </w:r>
      <w:r w:rsidRPr="00637460">
        <w:rPr>
          <w:b/>
          <w:color w:val="000000" w:themeColor="text1"/>
          <w:sz w:val="20"/>
        </w:rPr>
        <w:t>»</w:t>
      </w:r>
    </w:p>
    <w:p w:rsidR="00E35251" w:rsidRPr="00637460" w:rsidRDefault="00E35251" w:rsidP="00E35251">
      <w:pPr>
        <w:widowControl/>
        <w:numPr>
          <w:ilvl w:val="0"/>
          <w:numId w:val="15"/>
        </w:numPr>
        <w:tabs>
          <w:tab w:val="left" w:pos="993"/>
        </w:tabs>
        <w:snapToGrid/>
        <w:spacing w:before="0" w:after="0"/>
        <w:ind w:left="0"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Целочисленное программирование</w:t>
      </w:r>
    </w:p>
    <w:p w:rsidR="00E35251" w:rsidRPr="00637460" w:rsidRDefault="00E35251" w:rsidP="00E35251">
      <w:pPr>
        <w:widowControl/>
        <w:numPr>
          <w:ilvl w:val="0"/>
          <w:numId w:val="15"/>
        </w:numPr>
        <w:tabs>
          <w:tab w:val="left" w:pos="993"/>
        </w:tabs>
        <w:snapToGrid/>
        <w:spacing w:before="0" w:after="0"/>
        <w:ind w:left="0"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Понятие о многокритериальной оптимизации.</w:t>
      </w:r>
    </w:p>
    <w:p w:rsidR="00E35251" w:rsidRPr="00637460" w:rsidRDefault="00E35251" w:rsidP="00E35251">
      <w:pPr>
        <w:tabs>
          <w:tab w:val="left" w:pos="993"/>
          <w:tab w:val="left" w:pos="1080"/>
          <w:tab w:val="left" w:pos="1134"/>
        </w:tabs>
        <w:spacing w:before="0" w:after="0"/>
        <w:ind w:firstLine="720"/>
        <w:jc w:val="both"/>
        <w:rPr>
          <w:b/>
          <w:color w:val="000000" w:themeColor="text1"/>
          <w:sz w:val="20"/>
        </w:rPr>
      </w:pPr>
    </w:p>
    <w:p w:rsidR="00E35251" w:rsidRPr="00637460" w:rsidRDefault="00E35251" w:rsidP="00E35251">
      <w:pPr>
        <w:tabs>
          <w:tab w:val="left" w:pos="993"/>
          <w:tab w:val="left" w:pos="1080"/>
          <w:tab w:val="left" w:pos="1134"/>
        </w:tabs>
        <w:spacing w:before="0" w:after="0"/>
        <w:ind w:firstLine="720"/>
        <w:jc w:val="both"/>
        <w:rPr>
          <w:b/>
          <w:bCs/>
          <w:iCs/>
          <w:color w:val="000000" w:themeColor="text1"/>
          <w:sz w:val="20"/>
        </w:rPr>
      </w:pPr>
      <w:r w:rsidRPr="00637460">
        <w:rPr>
          <w:b/>
          <w:bCs/>
          <w:iCs/>
          <w:color w:val="000000" w:themeColor="text1"/>
          <w:sz w:val="20"/>
        </w:rPr>
        <w:t>Раздел 3 «</w:t>
      </w:r>
      <w:proofErr w:type="spellStart"/>
      <w:r w:rsidRPr="00637460">
        <w:rPr>
          <w:b/>
          <w:bCs/>
          <w:iCs/>
          <w:color w:val="000000" w:themeColor="text1"/>
          <w:sz w:val="20"/>
        </w:rPr>
        <w:t>Паросочетания</w:t>
      </w:r>
      <w:proofErr w:type="spellEnd"/>
      <w:r w:rsidRPr="00637460">
        <w:rPr>
          <w:b/>
          <w:bCs/>
          <w:iCs/>
          <w:color w:val="000000" w:themeColor="text1"/>
          <w:sz w:val="20"/>
        </w:rPr>
        <w:t xml:space="preserve"> и обобщенные </w:t>
      </w:r>
      <w:proofErr w:type="spellStart"/>
      <w:r w:rsidRPr="00637460">
        <w:rPr>
          <w:b/>
          <w:bCs/>
          <w:iCs/>
          <w:color w:val="000000" w:themeColor="text1"/>
          <w:sz w:val="20"/>
        </w:rPr>
        <w:t>паросочетания</w:t>
      </w:r>
      <w:proofErr w:type="spellEnd"/>
      <w:r w:rsidRPr="00637460">
        <w:rPr>
          <w:b/>
          <w:bCs/>
          <w:iCs/>
          <w:color w:val="000000" w:themeColor="text1"/>
          <w:sz w:val="20"/>
        </w:rPr>
        <w:t>. Коллективное принятие решений, задача голосования»</w:t>
      </w:r>
    </w:p>
    <w:p w:rsidR="00E35251" w:rsidRPr="00637460" w:rsidRDefault="00E35251" w:rsidP="00E35251">
      <w:pPr>
        <w:widowControl/>
        <w:numPr>
          <w:ilvl w:val="0"/>
          <w:numId w:val="16"/>
        </w:numPr>
        <w:tabs>
          <w:tab w:val="left" w:pos="993"/>
        </w:tabs>
        <w:snapToGrid/>
        <w:spacing w:before="0" w:after="0"/>
        <w:ind w:left="0"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Понятие о двудольном графе</w:t>
      </w:r>
    </w:p>
    <w:p w:rsidR="00E35251" w:rsidRPr="00637460" w:rsidRDefault="00E35251" w:rsidP="00E35251">
      <w:pPr>
        <w:widowControl/>
        <w:numPr>
          <w:ilvl w:val="0"/>
          <w:numId w:val="16"/>
        </w:numPr>
        <w:tabs>
          <w:tab w:val="left" w:pos="993"/>
        </w:tabs>
        <w:snapToGrid/>
        <w:spacing w:before="0" w:after="0"/>
        <w:ind w:left="0"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Голосование с квотой</w:t>
      </w:r>
    </w:p>
    <w:p w:rsidR="00E35251" w:rsidRPr="00637460" w:rsidRDefault="00E35251" w:rsidP="00E35251">
      <w:pPr>
        <w:tabs>
          <w:tab w:val="left" w:pos="993"/>
        </w:tabs>
        <w:spacing w:before="0" w:after="0"/>
        <w:ind w:firstLine="720"/>
        <w:rPr>
          <w:b/>
          <w:color w:val="000000" w:themeColor="text1"/>
          <w:sz w:val="20"/>
        </w:rPr>
      </w:pPr>
    </w:p>
    <w:p w:rsidR="00E35251" w:rsidRPr="00637460" w:rsidRDefault="00E35251" w:rsidP="00E35251">
      <w:pPr>
        <w:tabs>
          <w:tab w:val="left" w:pos="993"/>
        </w:tabs>
        <w:suppressAutoHyphens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5.2.2 Вопросы для обсуждения на семинарах и практических занятиях</w:t>
      </w:r>
    </w:p>
    <w:p w:rsidR="00E35251" w:rsidRPr="00637460" w:rsidRDefault="00E35251" w:rsidP="00E35251">
      <w:pPr>
        <w:tabs>
          <w:tab w:val="left" w:pos="993"/>
          <w:tab w:val="left" w:pos="1080"/>
          <w:tab w:val="left" w:pos="1134"/>
        </w:tabs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1</w:t>
      </w:r>
      <w:r w:rsidRPr="00637460">
        <w:rPr>
          <w:b/>
          <w:bCs/>
          <w:iCs/>
          <w:color w:val="000000" w:themeColor="text1"/>
          <w:sz w:val="20"/>
        </w:rPr>
        <w:t xml:space="preserve"> «Введение. Математические методы и модели в принятии решений. Линейные оптимизационные модели и линейное программирование. Нелинейные оптимизационные модели, нелинейное программирование</w:t>
      </w:r>
      <w:r w:rsidRPr="00637460">
        <w:rPr>
          <w:b/>
          <w:color w:val="000000" w:themeColor="text1"/>
          <w:sz w:val="20"/>
        </w:rPr>
        <w:t>»</w:t>
      </w:r>
    </w:p>
    <w:p w:rsidR="00E35251" w:rsidRPr="00637460" w:rsidRDefault="00E35251" w:rsidP="00E35251">
      <w:pPr>
        <w:widowControl/>
        <w:numPr>
          <w:ilvl w:val="0"/>
          <w:numId w:val="17"/>
        </w:numPr>
        <w:tabs>
          <w:tab w:val="left" w:pos="1080"/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Лицо, Принимающее Решение (ЛПР), его информированность.</w:t>
      </w:r>
    </w:p>
    <w:p w:rsidR="00E35251" w:rsidRPr="00637460" w:rsidRDefault="00E35251" w:rsidP="00E35251">
      <w:pPr>
        <w:widowControl/>
        <w:numPr>
          <w:ilvl w:val="0"/>
          <w:numId w:val="17"/>
        </w:numPr>
        <w:tabs>
          <w:tab w:val="left" w:pos="1080"/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Математические методы и принятие рациональных управленческих решений.</w:t>
      </w:r>
    </w:p>
    <w:p w:rsidR="00E35251" w:rsidRPr="00637460" w:rsidRDefault="00E35251" w:rsidP="00E35251">
      <w:pPr>
        <w:widowControl/>
        <w:numPr>
          <w:ilvl w:val="0"/>
          <w:numId w:val="17"/>
        </w:numPr>
        <w:tabs>
          <w:tab w:val="left" w:pos="1080"/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Оптимизация как способ описания рационального поведения. </w:t>
      </w:r>
    </w:p>
    <w:p w:rsidR="00E35251" w:rsidRPr="00637460" w:rsidRDefault="00E35251" w:rsidP="00E35251">
      <w:pPr>
        <w:widowControl/>
        <w:numPr>
          <w:ilvl w:val="0"/>
          <w:numId w:val="17"/>
        </w:numPr>
        <w:tabs>
          <w:tab w:val="left" w:pos="1080"/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Взаимосвязь математической теории  принятия решений, исследования операций и системного анализа.</w:t>
      </w:r>
    </w:p>
    <w:p w:rsidR="00E35251" w:rsidRPr="00637460" w:rsidRDefault="00E35251" w:rsidP="00E35251">
      <w:pPr>
        <w:widowControl/>
        <w:numPr>
          <w:ilvl w:val="0"/>
          <w:numId w:val="17"/>
        </w:numPr>
        <w:tabs>
          <w:tab w:val="left" w:pos="1080"/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Необходимость разработки и использования моделей. </w:t>
      </w:r>
    </w:p>
    <w:p w:rsidR="00E35251" w:rsidRPr="00637460" w:rsidRDefault="00E35251" w:rsidP="00E35251">
      <w:pPr>
        <w:widowControl/>
        <w:numPr>
          <w:ilvl w:val="0"/>
          <w:numId w:val="17"/>
        </w:numPr>
        <w:tabs>
          <w:tab w:val="left" w:pos="1080"/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Процесс принятия решений, его участники и этапы.</w:t>
      </w:r>
    </w:p>
    <w:p w:rsidR="00E35251" w:rsidRPr="00637460" w:rsidRDefault="00E35251" w:rsidP="00E35251">
      <w:pPr>
        <w:tabs>
          <w:tab w:val="left" w:pos="1080"/>
          <w:tab w:val="left" w:pos="1134"/>
        </w:tabs>
        <w:spacing w:before="0" w:after="0"/>
        <w:ind w:firstLine="709"/>
        <w:jc w:val="both"/>
        <w:rPr>
          <w:b/>
          <w:bCs/>
          <w:iCs/>
          <w:color w:val="000000" w:themeColor="text1"/>
          <w:sz w:val="20"/>
        </w:rPr>
      </w:pPr>
    </w:p>
    <w:p w:rsidR="00E35251" w:rsidRPr="00637460" w:rsidRDefault="00E35251" w:rsidP="00E35251">
      <w:pPr>
        <w:tabs>
          <w:tab w:val="left" w:pos="1080"/>
          <w:tab w:val="left" w:pos="1134"/>
        </w:tabs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bCs/>
          <w:iCs/>
          <w:color w:val="000000" w:themeColor="text1"/>
          <w:sz w:val="20"/>
        </w:rPr>
        <w:t>Раздел 2 «Целочисленная оптимизация. Оптимизация на графах. Модели оценки эффективности организационных единиц. Многокритериальное принятие решений</w:t>
      </w:r>
      <w:r w:rsidRPr="00637460">
        <w:rPr>
          <w:b/>
          <w:color w:val="000000" w:themeColor="text1"/>
          <w:sz w:val="20"/>
        </w:rPr>
        <w:t>»</w:t>
      </w:r>
    </w:p>
    <w:p w:rsidR="00E35251" w:rsidRPr="00637460" w:rsidRDefault="00E35251" w:rsidP="00E35251">
      <w:pPr>
        <w:widowControl/>
        <w:numPr>
          <w:ilvl w:val="0"/>
          <w:numId w:val="18"/>
        </w:numPr>
        <w:tabs>
          <w:tab w:val="left" w:pos="1080"/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Моделирование, его виды и этапы. </w:t>
      </w:r>
    </w:p>
    <w:p w:rsidR="00E35251" w:rsidRPr="00637460" w:rsidRDefault="00E35251" w:rsidP="00E35251">
      <w:pPr>
        <w:widowControl/>
        <w:numPr>
          <w:ilvl w:val="0"/>
          <w:numId w:val="18"/>
        </w:numPr>
        <w:tabs>
          <w:tab w:val="left" w:pos="1080"/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Преимущества математического моделирования по сравнению с натурными экспериментами. </w:t>
      </w:r>
    </w:p>
    <w:p w:rsidR="00E35251" w:rsidRPr="00637460" w:rsidRDefault="00E35251" w:rsidP="00E35251">
      <w:pPr>
        <w:widowControl/>
        <w:numPr>
          <w:ilvl w:val="0"/>
          <w:numId w:val="18"/>
        </w:numPr>
        <w:tabs>
          <w:tab w:val="left" w:pos="1080"/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Основные этапы моделирования. </w:t>
      </w:r>
    </w:p>
    <w:p w:rsidR="00E35251" w:rsidRPr="00637460" w:rsidRDefault="00E35251" w:rsidP="00E35251">
      <w:pPr>
        <w:widowControl/>
        <w:numPr>
          <w:ilvl w:val="0"/>
          <w:numId w:val="18"/>
        </w:numPr>
        <w:tabs>
          <w:tab w:val="left" w:pos="1080"/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Классификация моделей по объекту исследования, уровню агрегирования, применяемому математическому аппарату. </w:t>
      </w:r>
    </w:p>
    <w:p w:rsidR="00E35251" w:rsidRPr="00637460" w:rsidRDefault="00E35251" w:rsidP="00E35251">
      <w:pPr>
        <w:widowControl/>
        <w:numPr>
          <w:ilvl w:val="0"/>
          <w:numId w:val="18"/>
        </w:numPr>
        <w:tabs>
          <w:tab w:val="left" w:pos="1080"/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Система экономико-математических моделей.</w:t>
      </w:r>
    </w:p>
    <w:p w:rsidR="00E35251" w:rsidRPr="00637460" w:rsidRDefault="00E35251" w:rsidP="00E35251">
      <w:pPr>
        <w:widowControl/>
        <w:numPr>
          <w:ilvl w:val="0"/>
          <w:numId w:val="18"/>
        </w:numPr>
        <w:tabs>
          <w:tab w:val="left" w:pos="1080"/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Вопросы применения средств вычислительной техники.</w:t>
      </w:r>
    </w:p>
    <w:p w:rsidR="00E35251" w:rsidRPr="00637460" w:rsidRDefault="00E35251" w:rsidP="00E35251">
      <w:pPr>
        <w:widowControl/>
        <w:numPr>
          <w:ilvl w:val="0"/>
          <w:numId w:val="18"/>
        </w:numPr>
        <w:tabs>
          <w:tab w:val="left" w:pos="1080"/>
          <w:tab w:val="left" w:pos="1134"/>
        </w:tabs>
        <w:snapToGrid/>
        <w:spacing w:before="0" w:after="0"/>
        <w:ind w:left="0" w:firstLine="709"/>
        <w:jc w:val="both"/>
        <w:rPr>
          <w:b/>
          <w:bCs/>
          <w:i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Задачи линейного программирования (ЛП), их особенности, место и роль в системе оптимизационных математических моделей.</w:t>
      </w:r>
    </w:p>
    <w:p w:rsidR="00E35251" w:rsidRPr="00637460" w:rsidRDefault="00E35251" w:rsidP="00E35251">
      <w:pPr>
        <w:tabs>
          <w:tab w:val="left" w:pos="1080"/>
          <w:tab w:val="left" w:pos="1134"/>
        </w:tabs>
        <w:spacing w:before="0" w:after="0"/>
        <w:ind w:firstLine="709"/>
        <w:jc w:val="both"/>
        <w:rPr>
          <w:b/>
          <w:bCs/>
          <w:iCs/>
          <w:color w:val="000000" w:themeColor="text1"/>
          <w:sz w:val="20"/>
        </w:rPr>
      </w:pPr>
    </w:p>
    <w:p w:rsidR="00E35251" w:rsidRPr="00637460" w:rsidRDefault="00E35251" w:rsidP="00E35251">
      <w:pPr>
        <w:tabs>
          <w:tab w:val="left" w:pos="1080"/>
          <w:tab w:val="left" w:pos="1134"/>
        </w:tabs>
        <w:spacing w:before="0" w:after="0"/>
        <w:ind w:firstLine="709"/>
        <w:jc w:val="both"/>
        <w:rPr>
          <w:b/>
          <w:bCs/>
          <w:iCs/>
          <w:color w:val="000000" w:themeColor="text1"/>
          <w:sz w:val="20"/>
        </w:rPr>
      </w:pPr>
      <w:r w:rsidRPr="00637460">
        <w:rPr>
          <w:b/>
          <w:bCs/>
          <w:iCs/>
          <w:color w:val="000000" w:themeColor="text1"/>
          <w:sz w:val="20"/>
        </w:rPr>
        <w:t>Раздел 3 «</w:t>
      </w:r>
      <w:proofErr w:type="spellStart"/>
      <w:r w:rsidRPr="00637460">
        <w:rPr>
          <w:b/>
          <w:bCs/>
          <w:iCs/>
          <w:color w:val="000000" w:themeColor="text1"/>
          <w:sz w:val="20"/>
        </w:rPr>
        <w:t>Паросочетания</w:t>
      </w:r>
      <w:proofErr w:type="spellEnd"/>
      <w:r w:rsidRPr="00637460">
        <w:rPr>
          <w:b/>
          <w:bCs/>
          <w:iCs/>
          <w:color w:val="000000" w:themeColor="text1"/>
          <w:sz w:val="20"/>
        </w:rPr>
        <w:t xml:space="preserve"> и обобщенные </w:t>
      </w:r>
      <w:proofErr w:type="spellStart"/>
      <w:r w:rsidRPr="00637460">
        <w:rPr>
          <w:b/>
          <w:bCs/>
          <w:iCs/>
          <w:color w:val="000000" w:themeColor="text1"/>
          <w:sz w:val="20"/>
        </w:rPr>
        <w:t>паросочетания</w:t>
      </w:r>
      <w:proofErr w:type="spellEnd"/>
      <w:r w:rsidRPr="00637460">
        <w:rPr>
          <w:b/>
          <w:bCs/>
          <w:iCs/>
          <w:color w:val="000000" w:themeColor="text1"/>
          <w:sz w:val="20"/>
        </w:rPr>
        <w:t>. Коллективное принятие решений, задача голосования»</w:t>
      </w:r>
    </w:p>
    <w:p w:rsidR="00E35251" w:rsidRPr="00637460" w:rsidRDefault="00E35251" w:rsidP="00E35251">
      <w:pPr>
        <w:widowControl/>
        <w:numPr>
          <w:ilvl w:val="0"/>
          <w:numId w:val="19"/>
        </w:numPr>
        <w:tabs>
          <w:tab w:val="left" w:pos="1080"/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Графический метод решения задачи ЛП.</w:t>
      </w:r>
    </w:p>
    <w:p w:rsidR="00E35251" w:rsidRPr="00637460" w:rsidRDefault="00E35251" w:rsidP="00E35251">
      <w:pPr>
        <w:widowControl/>
        <w:numPr>
          <w:ilvl w:val="0"/>
          <w:numId w:val="19"/>
        </w:numPr>
        <w:tabs>
          <w:tab w:val="left" w:pos="1080"/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Общая постановка и различные формы задачи ЛП.</w:t>
      </w:r>
    </w:p>
    <w:p w:rsidR="00E35251" w:rsidRPr="00637460" w:rsidRDefault="00E35251" w:rsidP="00E35251">
      <w:pPr>
        <w:widowControl/>
        <w:numPr>
          <w:ilvl w:val="0"/>
          <w:numId w:val="19"/>
        </w:numPr>
        <w:tabs>
          <w:tab w:val="left" w:pos="1080"/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Примеры типичных постановок задач ЛП: линейная модель производства, транспортная задача, задача о смесях. </w:t>
      </w:r>
    </w:p>
    <w:p w:rsidR="00E35251" w:rsidRPr="00637460" w:rsidRDefault="00E35251" w:rsidP="00E35251">
      <w:pPr>
        <w:widowControl/>
        <w:numPr>
          <w:ilvl w:val="0"/>
          <w:numId w:val="19"/>
        </w:numPr>
        <w:tabs>
          <w:tab w:val="left" w:pos="1080"/>
          <w:tab w:val="left" w:pos="113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Переход от описания проблемной ситуации к построению  задач ЛП. </w:t>
      </w:r>
    </w:p>
    <w:p w:rsidR="00E35251" w:rsidRPr="00637460" w:rsidRDefault="00E35251" w:rsidP="00E35251">
      <w:pPr>
        <w:widowControl/>
        <w:numPr>
          <w:ilvl w:val="0"/>
          <w:numId w:val="19"/>
        </w:numPr>
        <w:tabs>
          <w:tab w:val="left" w:pos="1080"/>
          <w:tab w:val="left" w:pos="113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Геометрия задач ЛП. </w:t>
      </w:r>
    </w:p>
    <w:p w:rsidR="00E35251" w:rsidRPr="00637460" w:rsidRDefault="00E35251" w:rsidP="00E35251">
      <w:pPr>
        <w:widowControl/>
        <w:numPr>
          <w:ilvl w:val="0"/>
          <w:numId w:val="19"/>
        </w:numPr>
        <w:tabs>
          <w:tab w:val="left" w:pos="1080"/>
          <w:tab w:val="left" w:pos="113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Выпуклые множества. </w:t>
      </w:r>
    </w:p>
    <w:p w:rsidR="00E35251" w:rsidRPr="00637460" w:rsidRDefault="00E35251" w:rsidP="00E35251">
      <w:pPr>
        <w:widowControl/>
        <w:numPr>
          <w:ilvl w:val="0"/>
          <w:numId w:val="19"/>
        </w:numPr>
        <w:tabs>
          <w:tab w:val="left" w:pos="1080"/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 xml:space="preserve">Выпуклые оболочки. </w:t>
      </w:r>
    </w:p>
    <w:p w:rsidR="00E35251" w:rsidRPr="00637460" w:rsidRDefault="00E35251" w:rsidP="00E35251">
      <w:pPr>
        <w:widowControl/>
        <w:numPr>
          <w:ilvl w:val="0"/>
          <w:numId w:val="19"/>
        </w:numPr>
        <w:tabs>
          <w:tab w:val="left" w:pos="1080"/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Вершины многогранного множества. </w:t>
      </w:r>
    </w:p>
    <w:p w:rsidR="00E35251" w:rsidRPr="00637460" w:rsidRDefault="00E35251" w:rsidP="00E35251">
      <w:pPr>
        <w:widowControl/>
        <w:numPr>
          <w:ilvl w:val="0"/>
          <w:numId w:val="19"/>
        </w:numPr>
        <w:tabs>
          <w:tab w:val="left" w:pos="1080"/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Экстремумы линейной функции на многограннике и многогранном множестве.</w:t>
      </w:r>
    </w:p>
    <w:p w:rsidR="00E35251" w:rsidRPr="00637460" w:rsidRDefault="00E35251" w:rsidP="00E35251">
      <w:pPr>
        <w:widowControl/>
        <w:numPr>
          <w:ilvl w:val="0"/>
          <w:numId w:val="19"/>
        </w:numPr>
        <w:tabs>
          <w:tab w:val="left" w:pos="1080"/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Алгебра задач ЛП. </w:t>
      </w:r>
    </w:p>
    <w:p w:rsidR="00E35251" w:rsidRPr="00637460" w:rsidRDefault="00E35251" w:rsidP="00E35251">
      <w:pPr>
        <w:widowControl/>
        <w:numPr>
          <w:ilvl w:val="0"/>
          <w:numId w:val="19"/>
        </w:numPr>
        <w:tabs>
          <w:tab w:val="left" w:pos="1080"/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Базисные и допустимые базисные решения. </w:t>
      </w:r>
    </w:p>
    <w:p w:rsidR="00E35251" w:rsidRPr="00637460" w:rsidRDefault="00E35251" w:rsidP="00E35251">
      <w:pPr>
        <w:widowControl/>
        <w:numPr>
          <w:ilvl w:val="0"/>
          <w:numId w:val="19"/>
        </w:numPr>
        <w:tabs>
          <w:tab w:val="left" w:pos="1080"/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Связь вершин многогранника допустимых решений и базисных решений.</w:t>
      </w:r>
    </w:p>
    <w:p w:rsidR="00E35251" w:rsidRPr="00637460" w:rsidRDefault="00E35251" w:rsidP="00E35251">
      <w:pPr>
        <w:spacing w:before="0" w:after="0"/>
        <w:ind w:firstLine="680"/>
        <w:rPr>
          <w:b/>
          <w:color w:val="000000" w:themeColor="text1"/>
          <w:sz w:val="20"/>
        </w:rPr>
      </w:pPr>
    </w:p>
    <w:p w:rsidR="00E35251" w:rsidRPr="00637460" w:rsidRDefault="00E35251" w:rsidP="00E35251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5.3 Определение соотношения объема занятий, проведенное путем непосредственного взаимодействия педагогического работника с обучающимися по </w:t>
      </w:r>
      <w:r w:rsidR="004029A2">
        <w:rPr>
          <w:b/>
          <w:color w:val="000000" w:themeColor="text1"/>
          <w:sz w:val="20"/>
        </w:rPr>
        <w:t xml:space="preserve">очной, </w:t>
      </w:r>
      <w:r w:rsidRPr="00637460">
        <w:rPr>
          <w:b/>
          <w:color w:val="000000" w:themeColor="text1"/>
          <w:sz w:val="20"/>
        </w:rPr>
        <w:t>очно-заочной форме</w:t>
      </w:r>
    </w:p>
    <w:p w:rsidR="00E35251" w:rsidRPr="00637460" w:rsidRDefault="00E35251" w:rsidP="00E35251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2816"/>
        <w:gridCol w:w="2558"/>
        <w:gridCol w:w="1015"/>
        <w:gridCol w:w="1525"/>
      </w:tblGrid>
      <w:tr w:rsidR="00E35251" w:rsidRPr="00637460" w:rsidTr="004A57FA">
        <w:trPr>
          <w:trHeight w:val="19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E35251" w:rsidRPr="00637460" w:rsidRDefault="00E35251" w:rsidP="00E3525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251" w:rsidRPr="00637460" w:rsidRDefault="00E35251" w:rsidP="00E3525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E35251" w:rsidRPr="00637460" w:rsidRDefault="00E35251" w:rsidP="00E3525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E35251" w:rsidRPr="00637460" w:rsidTr="004A57FA">
        <w:trPr>
          <w:trHeight w:val="57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251" w:rsidRPr="00637460" w:rsidRDefault="00E35251" w:rsidP="00E3525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251" w:rsidRPr="00637460" w:rsidRDefault="00E35251" w:rsidP="00E3525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(всего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 в форме практической подготовки</w:t>
            </w:r>
          </w:p>
          <w:p w:rsidR="00E35251" w:rsidRPr="00637460" w:rsidRDefault="00E35251" w:rsidP="00E352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</w:tr>
      <w:tr w:rsidR="00E35251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251" w:rsidRPr="00637460" w:rsidRDefault="00E35251" w:rsidP="00E35251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Лекционного типа (лекции)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E35251" w:rsidRPr="00637460" w:rsidTr="004A57FA">
        <w:trPr>
          <w:trHeight w:val="3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251" w:rsidRPr="00637460" w:rsidRDefault="00E35251" w:rsidP="00E35251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E35251" w:rsidRPr="00637460" w:rsidRDefault="00E35251" w:rsidP="00E35251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E35251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251" w:rsidRPr="00637460" w:rsidRDefault="00E35251" w:rsidP="00E35251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E35251" w:rsidRPr="00637460" w:rsidRDefault="00E35251" w:rsidP="00E35251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(практические занятия)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E35251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251" w:rsidRPr="00637460" w:rsidRDefault="00E35251" w:rsidP="00E35251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</w:tr>
      <w:tr w:rsidR="00E35251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251" w:rsidRPr="00637460" w:rsidRDefault="00E35251" w:rsidP="00E35251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E35251" w:rsidRPr="00637460" w:rsidRDefault="00E35251" w:rsidP="00E35251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E35251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251" w:rsidRPr="00637460" w:rsidRDefault="00E35251" w:rsidP="00E35251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E35251" w:rsidRPr="00637460" w:rsidRDefault="00E35251" w:rsidP="00E35251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(лабораторные работы)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E35251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251" w:rsidRPr="00637460" w:rsidRDefault="00E35251" w:rsidP="00E35251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E35251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251" w:rsidRPr="00637460" w:rsidRDefault="00E35251" w:rsidP="00E35251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Промежуточная аттестация (экзамен)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E35251" w:rsidRPr="00637460" w:rsidTr="004A57FA">
        <w:trPr>
          <w:trHeight w:val="1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14,2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</w:tr>
    </w:tbl>
    <w:p w:rsidR="00E35251" w:rsidRPr="00637460" w:rsidRDefault="00E35251" w:rsidP="00E35251">
      <w:pPr>
        <w:spacing w:before="0" w:after="0"/>
        <w:ind w:firstLine="680"/>
        <w:rPr>
          <w:i/>
          <w:color w:val="000000" w:themeColor="text1"/>
          <w:sz w:val="20"/>
        </w:rPr>
      </w:pPr>
    </w:p>
    <w:p w:rsidR="00E35251" w:rsidRPr="00637460" w:rsidRDefault="00E35251" w:rsidP="00E35251">
      <w:pPr>
        <w:spacing w:before="0" w:after="0"/>
        <w:ind w:firstLine="680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 xml:space="preserve">Соотношение объема занятий, проводимых  путем непосредственного взаимодействия педагогического работника с обучающимися по </w:t>
      </w:r>
      <w:r w:rsidR="004029A2">
        <w:rPr>
          <w:i/>
          <w:color w:val="000000" w:themeColor="text1"/>
          <w:sz w:val="20"/>
        </w:rPr>
        <w:t xml:space="preserve">очной, </w:t>
      </w:r>
      <w:r w:rsidRPr="00637460">
        <w:rPr>
          <w:i/>
          <w:color w:val="000000" w:themeColor="text1"/>
          <w:sz w:val="20"/>
        </w:rPr>
        <w:t>очно-заочной форме – 44%</w:t>
      </w:r>
    </w:p>
    <w:p w:rsidR="00E35251" w:rsidRPr="00637460" w:rsidRDefault="00E35251" w:rsidP="00E35251">
      <w:pPr>
        <w:spacing w:before="0" w:after="0"/>
        <w:ind w:firstLine="680"/>
        <w:rPr>
          <w:b/>
          <w:color w:val="000000" w:themeColor="text1"/>
          <w:sz w:val="20"/>
        </w:rPr>
      </w:pPr>
    </w:p>
    <w:p w:rsidR="00E35251" w:rsidRPr="00637460" w:rsidRDefault="00E35251" w:rsidP="00E35251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5.4 Определение соотношения объема занятий, проведенное путем непосредственного взаимодействия педагогического работника с обучающимися по заочной форме</w:t>
      </w:r>
    </w:p>
    <w:p w:rsidR="00E35251" w:rsidRPr="00637460" w:rsidRDefault="00E35251" w:rsidP="00E35251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2816"/>
        <w:gridCol w:w="2558"/>
        <w:gridCol w:w="1015"/>
        <w:gridCol w:w="1525"/>
      </w:tblGrid>
      <w:tr w:rsidR="00E35251" w:rsidRPr="00637460" w:rsidTr="004A57FA">
        <w:trPr>
          <w:trHeight w:val="19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E35251" w:rsidRPr="00637460" w:rsidRDefault="00E35251" w:rsidP="00E3525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251" w:rsidRPr="00637460" w:rsidRDefault="00E35251" w:rsidP="00E3525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E35251" w:rsidRPr="00637460" w:rsidRDefault="00E35251" w:rsidP="00E3525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E35251" w:rsidRPr="00637460" w:rsidTr="004A57FA">
        <w:trPr>
          <w:trHeight w:val="57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251" w:rsidRPr="00637460" w:rsidRDefault="00E35251" w:rsidP="00E3525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251" w:rsidRPr="00637460" w:rsidRDefault="00E35251" w:rsidP="00E3525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(всего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 в форме практической подготовки</w:t>
            </w:r>
          </w:p>
          <w:p w:rsidR="00E35251" w:rsidRPr="00637460" w:rsidRDefault="00E35251" w:rsidP="00E352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</w:tr>
      <w:tr w:rsidR="00E35251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251" w:rsidRPr="00637460" w:rsidRDefault="00E35251" w:rsidP="00E35251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lastRenderedPageBreak/>
              <w:t>Лекционного типа (лекции)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E35251" w:rsidRPr="00637460" w:rsidTr="004A57FA">
        <w:trPr>
          <w:trHeight w:val="3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251" w:rsidRPr="00637460" w:rsidRDefault="00E35251" w:rsidP="00E35251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E35251" w:rsidRPr="00637460" w:rsidRDefault="00E35251" w:rsidP="00E35251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E35251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251" w:rsidRPr="00637460" w:rsidRDefault="00E35251" w:rsidP="00E35251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E35251" w:rsidRPr="00637460" w:rsidRDefault="00E35251" w:rsidP="00E35251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(практические занятия)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E35251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251" w:rsidRPr="00637460" w:rsidRDefault="00E35251" w:rsidP="00E35251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</w:tr>
      <w:tr w:rsidR="00E35251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251" w:rsidRPr="00637460" w:rsidRDefault="00E35251" w:rsidP="00E35251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E35251" w:rsidRPr="00637460" w:rsidRDefault="00E35251" w:rsidP="00E35251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E35251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251" w:rsidRPr="00637460" w:rsidRDefault="00E35251" w:rsidP="00E35251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E35251" w:rsidRPr="00637460" w:rsidRDefault="00E35251" w:rsidP="00E35251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(лабораторные работы)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E35251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251" w:rsidRPr="00637460" w:rsidRDefault="00E35251" w:rsidP="00E35251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E35251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251" w:rsidRPr="00637460" w:rsidRDefault="00E35251" w:rsidP="00E35251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Промежуточная аттестация (экзамен)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E35251" w:rsidRPr="00637460" w:rsidTr="004A57FA">
        <w:trPr>
          <w:trHeight w:val="1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8,2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251" w:rsidRPr="00637460" w:rsidRDefault="00E35251" w:rsidP="00E35251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</w:tr>
    </w:tbl>
    <w:p w:rsidR="00E35251" w:rsidRPr="00637460" w:rsidRDefault="00E35251" w:rsidP="00E35251">
      <w:pPr>
        <w:suppressAutoHyphens/>
        <w:spacing w:before="0" w:after="0"/>
        <w:ind w:firstLine="720"/>
        <w:jc w:val="both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Соотношение объема занятий, проводимых путем непосредственного взаимодействия педагогического работника с обучающимися по заочной форме - 51%</w:t>
      </w:r>
    </w:p>
    <w:p w:rsidR="00E35251" w:rsidRPr="00637460" w:rsidRDefault="00E35251" w:rsidP="00E35251">
      <w:pPr>
        <w:spacing w:before="0" w:after="0"/>
        <w:ind w:firstLine="680"/>
        <w:rPr>
          <w:b/>
          <w:color w:val="000000" w:themeColor="text1"/>
          <w:sz w:val="20"/>
        </w:rPr>
      </w:pPr>
    </w:p>
    <w:p w:rsidR="00E35251" w:rsidRPr="00637460" w:rsidRDefault="00E35251" w:rsidP="00E35251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aps/>
          <w:color w:val="000000" w:themeColor="text1"/>
        </w:rPr>
        <w:br w:type="page"/>
      </w:r>
      <w:r w:rsidRPr="00637460">
        <w:rPr>
          <w:rFonts w:ascii="Times New Roman" w:hAnsi="Times New Roman"/>
          <w:b/>
          <w:caps/>
          <w:color w:val="000000" w:themeColor="text1"/>
        </w:rPr>
        <w:lastRenderedPageBreak/>
        <w:t>6. М</w:t>
      </w:r>
      <w:r w:rsidRPr="00637460">
        <w:rPr>
          <w:rFonts w:ascii="Times New Roman" w:hAnsi="Times New Roman"/>
          <w:b/>
          <w:color w:val="000000" w:themeColor="text1"/>
        </w:rPr>
        <w:t xml:space="preserve">етодические указания по освоению дисциплины </w:t>
      </w:r>
    </w:p>
    <w:p w:rsidR="00E35251" w:rsidRPr="00637460" w:rsidRDefault="00E35251" w:rsidP="00E35251">
      <w:pPr>
        <w:tabs>
          <w:tab w:val="center" w:pos="4677"/>
          <w:tab w:val="right" w:pos="9355"/>
        </w:tabs>
        <w:suppressAutoHyphens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6.1  Учебно-методическое обеспечение дисциплины</w:t>
      </w:r>
    </w:p>
    <w:p w:rsidR="00E35251" w:rsidRPr="00637460" w:rsidRDefault="00E35251" w:rsidP="00E35251">
      <w:pPr>
        <w:tabs>
          <w:tab w:val="left" w:pos="90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Методические указания для преподавателя</w:t>
      </w:r>
    </w:p>
    <w:p w:rsidR="00E35251" w:rsidRPr="00637460" w:rsidRDefault="00E35251" w:rsidP="00E35251">
      <w:pPr>
        <w:shd w:val="clear" w:color="auto" w:fill="FFFFFF"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Изучение дисциплины проводится в форме лекций, практических занятий, организации самостоятельной работы студентов, консультаций. Главное назначение лекции - обеспечить теоретическую основу обучения, развить интерес студентов к учебной деятельности и к изучению конкретной учебной </w:t>
      </w:r>
      <w:r w:rsidRPr="00637460">
        <w:rPr>
          <w:color w:val="000000" w:themeColor="text1"/>
          <w:spacing w:val="-1"/>
          <w:sz w:val="20"/>
        </w:rPr>
        <w:t xml:space="preserve">дисциплины, сформировать у обучающихся ориентиры для самостоятельной работы над </w:t>
      </w:r>
      <w:r w:rsidRPr="00637460">
        <w:rPr>
          <w:color w:val="000000" w:themeColor="text1"/>
          <w:sz w:val="20"/>
        </w:rPr>
        <w:t>дисциплин</w:t>
      </w:r>
      <w:r w:rsidRPr="00637460">
        <w:rPr>
          <w:color w:val="000000" w:themeColor="text1"/>
          <w:spacing w:val="-1"/>
          <w:sz w:val="20"/>
        </w:rPr>
        <w:t>ой.</w:t>
      </w:r>
    </w:p>
    <w:p w:rsidR="00E35251" w:rsidRPr="00637460" w:rsidRDefault="00E35251" w:rsidP="00E35251">
      <w:pPr>
        <w:shd w:val="clear" w:color="auto" w:fill="FFFFFF"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Основной целью практических занятий является обсуждение наиболее сложных теоретических вопросов дисциплин</w:t>
      </w:r>
      <w:r w:rsidRPr="00637460">
        <w:rPr>
          <w:color w:val="000000" w:themeColor="text1"/>
          <w:spacing w:val="-1"/>
          <w:sz w:val="20"/>
        </w:rPr>
        <w:t>ы</w:t>
      </w:r>
      <w:r w:rsidRPr="00637460">
        <w:rPr>
          <w:color w:val="000000" w:themeColor="text1"/>
          <w:sz w:val="20"/>
        </w:rPr>
        <w:t>, их методологическая и методическая проработка. Они проводятся в форме опроса, диспута, тестирования, обсуждения докладов и пр.</w:t>
      </w:r>
    </w:p>
    <w:p w:rsidR="00E35251" w:rsidRPr="00637460" w:rsidRDefault="00E35251" w:rsidP="00E35251">
      <w:pPr>
        <w:shd w:val="clear" w:color="auto" w:fill="FFFFFF"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Самостоятельная работа с научной и учебной литературой дополняется работой с тестирующими системами, </w:t>
      </w:r>
      <w:proofErr w:type="spellStart"/>
      <w:r w:rsidRPr="00637460">
        <w:rPr>
          <w:color w:val="000000" w:themeColor="text1"/>
          <w:sz w:val="20"/>
        </w:rPr>
        <w:t>тренинговыми</w:t>
      </w:r>
      <w:proofErr w:type="spellEnd"/>
      <w:r w:rsidRPr="00637460">
        <w:rPr>
          <w:color w:val="000000" w:themeColor="text1"/>
          <w:sz w:val="20"/>
        </w:rPr>
        <w:t xml:space="preserve"> программами, информационными базами, образовательным ресурсов электронной информационно-образовательной среды и сети Интернет.</w:t>
      </w:r>
    </w:p>
    <w:p w:rsidR="00E35251" w:rsidRPr="00637460" w:rsidRDefault="00E35251" w:rsidP="00E35251">
      <w:pPr>
        <w:tabs>
          <w:tab w:val="left" w:pos="90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E35251" w:rsidRPr="00637460" w:rsidRDefault="00E35251" w:rsidP="00E35251">
      <w:pPr>
        <w:tabs>
          <w:tab w:val="left" w:pos="90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6.2 Методические материалы обучающимся по дисциплине, определяющие процедуры оценивания знаний, умений, навыков и (или) опыта деятельности</w:t>
      </w:r>
    </w:p>
    <w:p w:rsidR="00E35251" w:rsidRPr="00637460" w:rsidRDefault="00E35251" w:rsidP="00E35251">
      <w:pPr>
        <w:tabs>
          <w:tab w:val="left" w:pos="900"/>
          <w:tab w:val="left" w:pos="1080"/>
        </w:tabs>
        <w:suppressAutoHyphens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материалы доступны на сайте «Личная студия» в разделе «Методические указания и пособия».</w:t>
      </w:r>
    </w:p>
    <w:p w:rsidR="00E35251" w:rsidRPr="00637460" w:rsidRDefault="00E35251" w:rsidP="00E35251">
      <w:pPr>
        <w:widowControl/>
        <w:numPr>
          <w:ilvl w:val="0"/>
          <w:numId w:val="20"/>
        </w:numPr>
        <w:tabs>
          <w:tab w:val="left" w:pos="900"/>
          <w:tab w:val="left" w:pos="1080"/>
        </w:tabs>
        <w:snapToGrid/>
        <w:spacing w:before="0" w:after="0"/>
        <w:ind w:hanging="54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«Введение в технологию обучения».</w:t>
      </w:r>
    </w:p>
    <w:p w:rsidR="00E35251" w:rsidRPr="00637460" w:rsidRDefault="00E35251" w:rsidP="00E35251">
      <w:pPr>
        <w:widowControl/>
        <w:numPr>
          <w:ilvl w:val="0"/>
          <w:numId w:val="2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по проведению учебного занятия «</w:t>
      </w:r>
      <w:proofErr w:type="spellStart"/>
      <w:r w:rsidRPr="00637460">
        <w:rPr>
          <w:color w:val="000000" w:themeColor="text1"/>
          <w:sz w:val="20"/>
        </w:rPr>
        <w:t>Вебинар</w:t>
      </w:r>
      <w:proofErr w:type="spellEnd"/>
      <w:r w:rsidRPr="00637460">
        <w:rPr>
          <w:color w:val="000000" w:themeColor="text1"/>
          <w:sz w:val="20"/>
        </w:rPr>
        <w:t>».</w:t>
      </w:r>
    </w:p>
    <w:p w:rsidR="00E35251" w:rsidRPr="00637460" w:rsidRDefault="00E35251" w:rsidP="00E35251">
      <w:pPr>
        <w:widowControl/>
        <w:numPr>
          <w:ilvl w:val="0"/>
          <w:numId w:val="2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«Семинар-обсуждение устного эссе», «Семинар-обсуждение устного доклада».</w:t>
      </w:r>
    </w:p>
    <w:p w:rsidR="00E35251" w:rsidRPr="00637460" w:rsidRDefault="00E35251" w:rsidP="00E35251">
      <w:pPr>
        <w:widowControl/>
        <w:numPr>
          <w:ilvl w:val="0"/>
          <w:numId w:val="2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семинар-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реферата».</w:t>
      </w:r>
    </w:p>
    <w:p w:rsidR="00E35251" w:rsidRPr="00637460" w:rsidRDefault="00E35251" w:rsidP="00E35251">
      <w:pPr>
        <w:widowControl/>
        <w:numPr>
          <w:ilvl w:val="0"/>
          <w:numId w:val="2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занятия «Семинар – 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дневника по физкультуре и спорту».</w:t>
      </w:r>
    </w:p>
    <w:p w:rsidR="00E35251" w:rsidRPr="00637460" w:rsidRDefault="00E35251" w:rsidP="00E35251">
      <w:pPr>
        <w:widowControl/>
        <w:numPr>
          <w:ilvl w:val="0"/>
          <w:numId w:val="2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обсуждение реферата».</w:t>
      </w:r>
    </w:p>
    <w:p w:rsidR="00E35251" w:rsidRPr="00637460" w:rsidRDefault="00E35251" w:rsidP="00E35251">
      <w:pPr>
        <w:widowControl/>
        <w:numPr>
          <w:ilvl w:val="0"/>
          <w:numId w:val="2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учебного занятия с компьютерным средством обучения «Практическое занятие - тест-тренинг».</w:t>
      </w:r>
    </w:p>
    <w:p w:rsidR="00E35251" w:rsidRPr="00637460" w:rsidRDefault="00E35251" w:rsidP="00E35251">
      <w:pPr>
        <w:widowControl/>
        <w:numPr>
          <w:ilvl w:val="0"/>
          <w:numId w:val="2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учебного занятия с компьютерным средством обучения «Практическое занятие - </w:t>
      </w:r>
      <w:proofErr w:type="spellStart"/>
      <w:r w:rsidRPr="00637460">
        <w:rPr>
          <w:color w:val="000000" w:themeColor="text1"/>
          <w:sz w:val="20"/>
        </w:rPr>
        <w:t>глоссарный</w:t>
      </w:r>
      <w:proofErr w:type="spellEnd"/>
      <w:r w:rsidRPr="00637460">
        <w:rPr>
          <w:color w:val="000000" w:themeColor="text1"/>
          <w:sz w:val="20"/>
        </w:rPr>
        <w:t xml:space="preserve"> тренинг».</w:t>
      </w:r>
    </w:p>
    <w:p w:rsidR="00E35251" w:rsidRPr="00637460" w:rsidRDefault="00E35251" w:rsidP="00E35251">
      <w:pPr>
        <w:widowControl/>
        <w:numPr>
          <w:ilvl w:val="0"/>
          <w:numId w:val="2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занятия «Практическое занятие - </w:t>
      </w:r>
      <w:proofErr w:type="spellStart"/>
      <w:r w:rsidRPr="00637460">
        <w:rPr>
          <w:color w:val="000000" w:themeColor="text1"/>
          <w:sz w:val="20"/>
        </w:rPr>
        <w:t>позетовое</w:t>
      </w:r>
      <w:proofErr w:type="spellEnd"/>
      <w:r w:rsidRPr="00637460">
        <w:rPr>
          <w:color w:val="000000" w:themeColor="text1"/>
          <w:sz w:val="20"/>
        </w:rPr>
        <w:t xml:space="preserve"> тестирование».</w:t>
      </w:r>
    </w:p>
    <w:p w:rsidR="00E35251" w:rsidRPr="00637460" w:rsidRDefault="00E35251" w:rsidP="00E35251">
      <w:pPr>
        <w:widowControl/>
        <w:numPr>
          <w:ilvl w:val="0"/>
          <w:numId w:val="2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Положение о реализации электронного обучения,  дистанционных образовательных технологий.</w:t>
      </w:r>
    </w:p>
    <w:p w:rsidR="00E35251" w:rsidRPr="00637460" w:rsidRDefault="00E35251" w:rsidP="00E35251">
      <w:pPr>
        <w:widowControl/>
        <w:numPr>
          <w:ilvl w:val="0"/>
          <w:numId w:val="2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«Практическое занятие - алгоритмический тренинг».</w:t>
      </w:r>
    </w:p>
    <w:p w:rsidR="00E35251" w:rsidRPr="00637460" w:rsidRDefault="00E35251" w:rsidP="00E35251">
      <w:pPr>
        <w:tabs>
          <w:tab w:val="left" w:pos="900"/>
          <w:tab w:val="left" w:pos="1080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Указанные методические материалы для обучающихся доступны в Личной студии обучающегося, в разделе ресурсы.</w:t>
      </w:r>
    </w:p>
    <w:p w:rsidR="00E35251" w:rsidRPr="00637460" w:rsidRDefault="00E35251" w:rsidP="00E35251">
      <w:pPr>
        <w:tabs>
          <w:tab w:val="left" w:pos="90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741E06" w:rsidRDefault="00741E06" w:rsidP="00741E06">
      <w:pPr>
        <w:spacing w:before="0" w:after="0"/>
        <w:ind w:firstLine="680"/>
        <w:jc w:val="both"/>
        <w:rPr>
          <w:b/>
          <w:sz w:val="20"/>
        </w:rPr>
      </w:pPr>
      <w:r>
        <w:rPr>
          <w:b/>
          <w:sz w:val="20"/>
        </w:rPr>
        <w:t>6.3 Особенности реализации дисциплины в отношении лиц из числа инвалидов и лиц с ограниченными возможностями здоровья</w:t>
      </w:r>
    </w:p>
    <w:p w:rsidR="00741E06" w:rsidRDefault="00741E06" w:rsidP="00741E06">
      <w:pPr>
        <w:shd w:val="clear" w:color="auto" w:fill="FFFFFF"/>
        <w:spacing w:before="0" w:after="0"/>
        <w:ind w:firstLine="709"/>
        <w:jc w:val="both"/>
        <w:rPr>
          <w:sz w:val="20"/>
        </w:rPr>
      </w:pPr>
      <w:r>
        <w:rPr>
          <w:sz w:val="20"/>
        </w:rPr>
        <w:t>Студенты с ограниченными возможностями здоровья, в отличие от остальных студентов, имеют свои специфические особенности восприятия и переработки учебного материала.</w:t>
      </w:r>
    </w:p>
    <w:p w:rsidR="00741E06" w:rsidRDefault="00741E06" w:rsidP="00741E06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Подбор и разработка учебных материалов должны производится с учетом того, чтобы предоставлять этот материал в различных формах так, чтобы инвалиды с нарушениями слуха получали информацию визуально, с нарушениями зрения - аудиально (например, с использованием программ-синтезаторов речи) или с помощью </w:t>
      </w:r>
      <w:proofErr w:type="spellStart"/>
      <w:r>
        <w:rPr>
          <w:sz w:val="20"/>
        </w:rPr>
        <w:t>тифлоинформационных</w:t>
      </w:r>
      <w:proofErr w:type="spellEnd"/>
      <w:r>
        <w:rPr>
          <w:sz w:val="20"/>
        </w:rPr>
        <w:t xml:space="preserve"> устройств.</w:t>
      </w:r>
    </w:p>
    <w:p w:rsidR="00741E06" w:rsidRDefault="00741E06" w:rsidP="00741E06">
      <w:pPr>
        <w:shd w:val="clear" w:color="auto" w:fill="FFFFFF"/>
        <w:tabs>
          <w:tab w:val="left" w:pos="993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Выбор средств и методов обучения осуществляется самим преподавателям. При этом в образовательном процессе рекомендуется использование социально-активных и рефлексивных методов обучения,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студентами, создания комфортного психологического климата в студенческой группе.</w:t>
      </w:r>
    </w:p>
    <w:p w:rsidR="00741E06" w:rsidRDefault="00741E06" w:rsidP="00741E06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организации.</w:t>
      </w:r>
    </w:p>
    <w:p w:rsidR="00741E06" w:rsidRDefault="00741E06" w:rsidP="00741E06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ассистентом, оказывающим обучающемуся необходимую помощь; инвалиды и лица с ограниченными возможностями здоровья по слуху имеют право на использование звукоусиливающей аппаратуры.</w:t>
      </w:r>
    </w:p>
    <w:p w:rsidR="00741E06" w:rsidRDefault="00741E06" w:rsidP="00741E06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При проведении промежуточной аттестации по дисциплине обеспечивается соблюдение следующих общих требований:</w:t>
      </w:r>
    </w:p>
    <w:p w:rsidR="00741E06" w:rsidRDefault="00741E06" w:rsidP="00741E06">
      <w:pPr>
        <w:shd w:val="clear" w:color="auto" w:fill="FFFFFF"/>
        <w:tabs>
          <w:tab w:val="left" w:pos="888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проведение аттестации для инвалидов в одной аудитории совместно с обучающимися, не являющимися инвалидами, если это не создает трудностей для инвалидов и иных обучающихся при прохождении государственной итоговой аттестации;</w:t>
      </w:r>
    </w:p>
    <w:p w:rsidR="00741E06" w:rsidRDefault="00741E06" w:rsidP="00741E06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присутствие в аудитории ассистента (ассистентов), оказывающего обучающимся инвалидам необходимую техническую помощь с учетом их индивидуальных особенностей(занять рабочее место, </w:t>
      </w:r>
      <w:r>
        <w:rPr>
          <w:sz w:val="20"/>
        </w:rPr>
        <w:lastRenderedPageBreak/>
        <w:t>передвигаться, прочитать и оформить задание, общаться с экзаменатором);</w:t>
      </w:r>
    </w:p>
    <w:p w:rsidR="00741E06" w:rsidRDefault="00741E06" w:rsidP="00741E06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пользование необходимыми обучающимся инвалидам техническими средствами при прохождении аттестации с учетом их индивидуальных особенностей;</w:t>
      </w:r>
    </w:p>
    <w:p w:rsidR="00741E06" w:rsidRDefault="00741E06" w:rsidP="00741E06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обеспечение возможности беспрепятственного доступа обучающихся инвалидов в аудитории, туалетные и другие помещения, а также их пребывания в указанных помещениях.</w:t>
      </w:r>
    </w:p>
    <w:p w:rsidR="00741E06" w:rsidRDefault="00741E06" w:rsidP="00741E06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сдачи:</w:t>
      </w:r>
    </w:p>
    <w:p w:rsidR="00741E06" w:rsidRDefault="00741E06" w:rsidP="00741E06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сдачи экзамена, проводимого в письменной форме, - не более чем на 90 минут;</w:t>
      </w:r>
    </w:p>
    <w:p w:rsidR="00741E06" w:rsidRDefault="00741E06" w:rsidP="00741E06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подготовки обучающегося к ответу на экзамене, проводимом в устной форме, - не более чем на 20 минут.</w:t>
      </w:r>
    </w:p>
    <w:p w:rsidR="00741E06" w:rsidRDefault="00741E06" w:rsidP="00741E06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аттестации:</w:t>
      </w:r>
    </w:p>
    <w:p w:rsidR="00741E06" w:rsidRDefault="00741E06" w:rsidP="00741E06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а) для слепых:</w:t>
      </w:r>
    </w:p>
    <w:p w:rsidR="00741E06" w:rsidRDefault="00741E06" w:rsidP="00741E06">
      <w:pPr>
        <w:shd w:val="clear" w:color="auto" w:fill="FFFFFF"/>
        <w:tabs>
          <w:tab w:val="left" w:pos="955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задания и иные материалы для сдачи экзамена оформляются в виде электронного документа, доступного с помощью компьютера со специализированным программным обеспечением для слепых, либо зачитываются ассистентом;</w:t>
      </w:r>
    </w:p>
    <w:p w:rsidR="00741E06" w:rsidRDefault="00741E06" w:rsidP="00741E06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письменные задания выполняются обучающимися с использованием клавиатуры с азбукой Брайля, либо </w:t>
      </w:r>
      <w:proofErr w:type="spellStart"/>
      <w:r>
        <w:rPr>
          <w:sz w:val="20"/>
        </w:rPr>
        <w:t>надиктовываются</w:t>
      </w:r>
      <w:proofErr w:type="spellEnd"/>
      <w:r>
        <w:rPr>
          <w:sz w:val="20"/>
        </w:rPr>
        <w:t xml:space="preserve"> ассистенту;</w:t>
      </w:r>
    </w:p>
    <w:p w:rsidR="00741E06" w:rsidRDefault="00741E06" w:rsidP="00741E06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б) для слабовидящих:</w:t>
      </w:r>
    </w:p>
    <w:p w:rsidR="00741E06" w:rsidRDefault="00741E06" w:rsidP="00741E06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задания и иные материалы для сдачи экзамена оформляются увеличенным шрифтом и\или использованием специализированным программным обеспечением </w:t>
      </w:r>
      <w:proofErr w:type="spellStart"/>
      <w:r>
        <w:rPr>
          <w:sz w:val="20"/>
        </w:rPr>
        <w:t>Jaws</w:t>
      </w:r>
      <w:proofErr w:type="spellEnd"/>
      <w:r>
        <w:rPr>
          <w:sz w:val="20"/>
        </w:rPr>
        <w:t>;</w:t>
      </w:r>
    </w:p>
    <w:p w:rsidR="00741E06" w:rsidRDefault="00741E06" w:rsidP="00741E06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обеспечивается индивидуальное равномерное освещение не менее 300 люкс;</w:t>
      </w:r>
    </w:p>
    <w:p w:rsidR="00741E06" w:rsidRDefault="00741E06" w:rsidP="00741E06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при необходимости обучающимся предоставляется увеличивающее </w:t>
      </w:r>
      <w:proofErr w:type="spellStart"/>
      <w:r>
        <w:rPr>
          <w:sz w:val="20"/>
        </w:rPr>
        <w:t>устройство,допускается</w:t>
      </w:r>
      <w:proofErr w:type="spellEnd"/>
      <w:r>
        <w:rPr>
          <w:sz w:val="20"/>
        </w:rPr>
        <w:t xml:space="preserve"> использование увеличивающих устройств, имеющихся у обучающихся;</w:t>
      </w:r>
    </w:p>
    <w:p w:rsidR="00741E06" w:rsidRDefault="00741E06" w:rsidP="00741E06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в) для глухих и слабослышащих, с тяжелыми нарушениями речи:</w:t>
      </w:r>
    </w:p>
    <w:p w:rsidR="00741E06" w:rsidRDefault="00741E06" w:rsidP="00741E06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имеется в наличии информационная система "Исток" для слабослышащих коллективного пользования;</w:t>
      </w:r>
    </w:p>
    <w:p w:rsidR="00741E06" w:rsidRDefault="00741E06" w:rsidP="00741E06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электронной или письменной форме;</w:t>
      </w:r>
    </w:p>
    <w:p w:rsidR="00741E06" w:rsidRDefault="00741E06" w:rsidP="00741E06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г) для лиц с нарушениями опорно-двигательного аппарата:</w:t>
      </w:r>
    </w:p>
    <w:p w:rsidR="00741E06" w:rsidRDefault="00741E06" w:rsidP="00741E06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тестовые и </w:t>
      </w:r>
      <w:proofErr w:type="spellStart"/>
      <w:r>
        <w:rPr>
          <w:sz w:val="20"/>
        </w:rPr>
        <w:t>тренинговые</w:t>
      </w:r>
      <w:proofErr w:type="spellEnd"/>
      <w:r>
        <w:rPr>
          <w:sz w:val="20"/>
        </w:rPr>
        <w:t xml:space="preserve"> задания по текущей и промежуточной аттестации выполняются обучающимися на компьютере через сайт «Личная студия" с использованием электронного обучения, дистанционных технологий;</w:t>
      </w:r>
    </w:p>
    <w:p w:rsidR="00741E06" w:rsidRDefault="00741E06" w:rsidP="00741E06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для обучения лиц с нарушениями опорно-двигательного аппарата используется электронный образовательный ресурс, электронная информационно-образовательная среда;</w:t>
      </w:r>
    </w:p>
    <w:p w:rsidR="00741E06" w:rsidRDefault="00741E06" w:rsidP="00741E06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устной форме.</w:t>
      </w:r>
    </w:p>
    <w:p w:rsidR="00E35251" w:rsidRPr="00637460" w:rsidRDefault="00741E06" w:rsidP="00741E06">
      <w:pPr>
        <w:spacing w:before="0" w:after="0"/>
        <w:ind w:firstLine="709"/>
        <w:jc w:val="both"/>
        <w:rPr>
          <w:color w:val="000000" w:themeColor="text1"/>
          <w:sz w:val="20"/>
        </w:rPr>
      </w:pPr>
      <w:r>
        <w:rPr>
          <w:sz w:val="20"/>
        </w:rPr>
        <w:t>О необходимости обеспечения специальных условий для проведения аттестации обучающийся должен сообщить письменно не позднее, чем за 10 дней до начала аттестации. К заявлению прилагаются документы, подтверждающие наличие у обучающегося индивидуальных особенностей (при отсутствии указанных документов в организации).</w:t>
      </w:r>
    </w:p>
    <w:p w:rsidR="00E35251" w:rsidRPr="00637460" w:rsidRDefault="00E35251" w:rsidP="00E35251">
      <w:pPr>
        <w:spacing w:before="0" w:after="0"/>
        <w:ind w:firstLine="709"/>
        <w:rPr>
          <w:b/>
          <w:color w:val="000000" w:themeColor="text1"/>
          <w:sz w:val="20"/>
        </w:rPr>
      </w:pPr>
    </w:p>
    <w:p w:rsidR="00E35251" w:rsidRPr="00637460" w:rsidRDefault="00E35251" w:rsidP="00E35251">
      <w:pPr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6.4 Методические рекомендации по самостоятельной работе студентов </w:t>
      </w:r>
    </w:p>
    <w:p w:rsidR="00E35251" w:rsidRPr="00637460" w:rsidRDefault="00E35251" w:rsidP="00E35251">
      <w:pPr>
        <w:shd w:val="clear" w:color="auto" w:fill="FFFFFF"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Цель самостоятельной работы - подготовка современного компетентного специалиста, формирование у него способностей и навыков к непрерывному самообразованию и профессиональному совершенствованию.</w:t>
      </w:r>
    </w:p>
    <w:p w:rsidR="00E35251" w:rsidRPr="00637460" w:rsidRDefault="00E35251" w:rsidP="00E35251">
      <w:pPr>
        <w:shd w:val="clear" w:color="auto" w:fill="FFFFFF"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Реализация поставленной цели предполагает решение следующих задач:</w:t>
      </w:r>
    </w:p>
    <w:p w:rsidR="00E35251" w:rsidRPr="00637460" w:rsidRDefault="00E35251" w:rsidP="00E35251">
      <w:pPr>
        <w:shd w:val="clear" w:color="auto" w:fill="FFFFFF"/>
        <w:tabs>
          <w:tab w:val="left" w:pos="893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 xml:space="preserve">качественное освоение теоретического материала по изучаемой дисциплине, углубление и расширение теоретических знаний с целью их применения на уровне </w:t>
      </w:r>
      <w:proofErr w:type="spellStart"/>
      <w:r w:rsidRPr="00637460">
        <w:rPr>
          <w:color w:val="000000" w:themeColor="text1"/>
          <w:sz w:val="20"/>
        </w:rPr>
        <w:t>межпредметных</w:t>
      </w:r>
      <w:proofErr w:type="spellEnd"/>
      <w:r w:rsidRPr="00637460">
        <w:rPr>
          <w:color w:val="000000" w:themeColor="text1"/>
          <w:sz w:val="20"/>
        </w:rPr>
        <w:t xml:space="preserve"> связей;</w:t>
      </w:r>
    </w:p>
    <w:p w:rsidR="00E35251" w:rsidRPr="00637460" w:rsidRDefault="00E35251" w:rsidP="00E35251">
      <w:pPr>
        <w:shd w:val="clear" w:color="auto" w:fill="FFFFFF"/>
        <w:tabs>
          <w:tab w:val="left" w:pos="984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систематизация и закрепление полученных теоретических знаний и практических навыков;</w:t>
      </w:r>
    </w:p>
    <w:p w:rsidR="00E35251" w:rsidRPr="00637460" w:rsidRDefault="00E35251" w:rsidP="00E35251">
      <w:pPr>
        <w:shd w:val="clear" w:color="auto" w:fill="FFFFFF"/>
        <w:tabs>
          <w:tab w:val="left" w:pos="907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умений по поиску и использованию нормативной, правовой, справочной и специальной литературы, а также других источников информации;</w:t>
      </w:r>
    </w:p>
    <w:p w:rsidR="00E35251" w:rsidRPr="00637460" w:rsidRDefault="00E35251" w:rsidP="00E35251">
      <w:pPr>
        <w:shd w:val="clear" w:color="auto" w:fill="FFFFFF"/>
        <w:tabs>
          <w:tab w:val="left" w:pos="1037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развитие познавательных способностей и активности, творческой инициативы, самостоятельности, ответственности и организованности;</w:t>
      </w:r>
    </w:p>
    <w:p w:rsidR="00E35251" w:rsidRPr="00637460" w:rsidRDefault="00E35251" w:rsidP="00E35251">
      <w:pPr>
        <w:shd w:val="clear" w:color="auto" w:fill="FFFFFF"/>
        <w:tabs>
          <w:tab w:val="left" w:pos="1090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самостоятельности мышления, способностей к саморазвитию, самообразованию, самосовершенствованию и самореализации;</w:t>
      </w:r>
    </w:p>
    <w:p w:rsidR="00E35251" w:rsidRPr="00637460" w:rsidRDefault="00E35251" w:rsidP="00E35251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развитие научно-исследовательских навыков;</w:t>
      </w:r>
    </w:p>
    <w:p w:rsidR="00E35251" w:rsidRPr="00637460" w:rsidRDefault="00E35251" w:rsidP="00E35251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формирование умения решать практические задачи профессиональной деятельности, используя приобретенные знания, способности и навыки.</w:t>
      </w:r>
    </w:p>
    <w:p w:rsidR="00E35251" w:rsidRPr="00637460" w:rsidRDefault="00E35251" w:rsidP="00E35251">
      <w:pPr>
        <w:shd w:val="clear" w:color="auto" w:fill="FFFFFF"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является неотъемлемой частью образовательного процесса.</w:t>
      </w:r>
    </w:p>
    <w:p w:rsidR="00E35251" w:rsidRPr="00637460" w:rsidRDefault="00E35251" w:rsidP="00E35251">
      <w:pPr>
        <w:shd w:val="clear" w:color="auto" w:fill="FFFFFF"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предполагает инициативу самого обучающегося в процессе сбора и усвоения информации, приобретения новых знаний, умений и навыков и его ответственность за планирование, реализацию и оценку результатов учебной деятельности. Процесс освоения знаний при самостоятельной работе не обособлен от других форм обучения.</w:t>
      </w:r>
    </w:p>
    <w:p w:rsidR="00E35251" w:rsidRPr="00637460" w:rsidRDefault="00E35251" w:rsidP="00E35251">
      <w:pPr>
        <w:shd w:val="clear" w:color="auto" w:fill="FFFFFF"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должна:</w:t>
      </w:r>
    </w:p>
    <w:p w:rsidR="00E35251" w:rsidRPr="00637460" w:rsidRDefault="00E35251" w:rsidP="00E35251">
      <w:pPr>
        <w:shd w:val="clear" w:color="auto" w:fill="FFFFFF"/>
        <w:tabs>
          <w:tab w:val="left" w:pos="907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 xml:space="preserve">быть выполнена индивидуально (или являться частью коллективной работы). В случае, когда </w:t>
      </w:r>
      <w:r w:rsidRPr="00637460">
        <w:rPr>
          <w:color w:val="000000" w:themeColor="text1"/>
          <w:sz w:val="20"/>
        </w:rPr>
        <w:lastRenderedPageBreak/>
        <w:t>самостоятельная работа подготовлена в порядке выполнения группового задания, в работе делается соответствующая оговорка;</w:t>
      </w:r>
    </w:p>
    <w:p w:rsidR="00E35251" w:rsidRPr="00637460" w:rsidRDefault="00E35251" w:rsidP="00E35251">
      <w:pPr>
        <w:shd w:val="clear" w:color="auto" w:fill="FFFFFF"/>
        <w:tabs>
          <w:tab w:val="left" w:pos="1085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представлять собой законченную разработку (этап разработки), в которой анализируются актуальные проблемы по определенной теме и ее отдельных аспектов;</w:t>
      </w:r>
    </w:p>
    <w:p w:rsidR="00E35251" w:rsidRPr="00637460" w:rsidRDefault="00E35251" w:rsidP="00E35251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отражать необходимую и достаточную компетентность автора;</w:t>
      </w:r>
    </w:p>
    <w:p w:rsidR="00E35251" w:rsidRPr="00637460" w:rsidRDefault="00E35251" w:rsidP="00E35251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иметь учебную, научную и/или практическую направленность;</w:t>
      </w:r>
    </w:p>
    <w:p w:rsidR="00E35251" w:rsidRPr="00637460" w:rsidRDefault="00E35251" w:rsidP="00E35251">
      <w:pPr>
        <w:shd w:val="clear" w:color="auto" w:fill="FFFFFF"/>
        <w:tabs>
          <w:tab w:val="left" w:pos="970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быть оформлена структурно и в логической последовательности: титульный лист, оглавление, основная часть, заключение, выводы, список литературы, приложения,</w:t>
      </w:r>
    </w:p>
    <w:p w:rsidR="00E35251" w:rsidRPr="00637460" w:rsidRDefault="00E35251" w:rsidP="00E35251">
      <w:pPr>
        <w:shd w:val="clear" w:color="auto" w:fill="FFFFFF"/>
        <w:tabs>
          <w:tab w:val="left" w:pos="1109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содержать краткие и четкие формулировки, убедительную аргументацию, доказательность и обоснованность выводов;</w:t>
      </w:r>
    </w:p>
    <w:p w:rsidR="00E35251" w:rsidRPr="00637460" w:rsidRDefault="00E35251" w:rsidP="00E35251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соответствовать этическим нормам (правила цитирования и парафраз; ссылки на использованные библиографические источники; исключение плагиата, дублирования собственного текста и использования чужих работ).</w:t>
      </w:r>
    </w:p>
    <w:p w:rsidR="00741E06" w:rsidRDefault="00741E06" w:rsidP="00E35251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</w:p>
    <w:p w:rsidR="00E35251" w:rsidRPr="00637460" w:rsidRDefault="00E35251" w:rsidP="00E35251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 xml:space="preserve">6.4.1 Формы самостоятельной работы обучающихся по разделам дисциплины </w:t>
      </w:r>
    </w:p>
    <w:p w:rsidR="00E35251" w:rsidRPr="00637460" w:rsidRDefault="00E35251" w:rsidP="00E35251">
      <w:pPr>
        <w:tabs>
          <w:tab w:val="left" w:pos="1080"/>
          <w:tab w:val="left" w:pos="1134"/>
        </w:tabs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1</w:t>
      </w:r>
      <w:r w:rsidRPr="00637460">
        <w:rPr>
          <w:b/>
          <w:bCs/>
          <w:iCs/>
          <w:color w:val="000000" w:themeColor="text1"/>
          <w:sz w:val="20"/>
        </w:rPr>
        <w:t xml:space="preserve"> «Введение. Математические методы и модели в принятии решений. Линейные оптимизационные модели и линейное программирование. Нелинейные оптимизационные модели, нелинейное программирование</w:t>
      </w:r>
      <w:r w:rsidRPr="00637460">
        <w:rPr>
          <w:b/>
          <w:color w:val="000000" w:themeColor="text1"/>
          <w:sz w:val="20"/>
        </w:rPr>
        <w:t>»</w:t>
      </w:r>
    </w:p>
    <w:p w:rsidR="00E35251" w:rsidRPr="00637460" w:rsidRDefault="00E35251" w:rsidP="00E35251">
      <w:pPr>
        <w:pStyle w:val="af2"/>
        <w:tabs>
          <w:tab w:val="left" w:pos="1080"/>
          <w:tab w:val="left" w:pos="1134"/>
        </w:tabs>
        <w:suppressAutoHyphens/>
        <w:ind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Темы устного доклада</w:t>
      </w:r>
    </w:p>
    <w:p w:rsidR="00E35251" w:rsidRPr="00637460" w:rsidRDefault="00E35251" w:rsidP="00E35251">
      <w:pPr>
        <w:widowControl/>
        <w:numPr>
          <w:ilvl w:val="0"/>
          <w:numId w:val="21"/>
        </w:numPr>
        <w:tabs>
          <w:tab w:val="left" w:pos="1080"/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Оптимизация как способ описания рационального поведения.</w:t>
      </w:r>
    </w:p>
    <w:p w:rsidR="00E35251" w:rsidRPr="00637460" w:rsidRDefault="00E35251" w:rsidP="00E35251">
      <w:pPr>
        <w:widowControl/>
        <w:numPr>
          <w:ilvl w:val="0"/>
          <w:numId w:val="21"/>
        </w:numPr>
        <w:tabs>
          <w:tab w:val="left" w:pos="1080"/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Лицо, принимающее решение (ЛПР) и его информированность.</w:t>
      </w:r>
    </w:p>
    <w:p w:rsidR="00E35251" w:rsidRPr="00637460" w:rsidRDefault="00E35251" w:rsidP="00E35251">
      <w:pPr>
        <w:widowControl/>
        <w:numPr>
          <w:ilvl w:val="0"/>
          <w:numId w:val="21"/>
        </w:numPr>
        <w:tabs>
          <w:tab w:val="left" w:pos="1080"/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Необходимость разработки и использования моделей для принятие рациональных управленческих решений.</w:t>
      </w:r>
    </w:p>
    <w:p w:rsidR="00E35251" w:rsidRPr="00637460" w:rsidRDefault="00E35251" w:rsidP="00E35251">
      <w:pPr>
        <w:widowControl/>
        <w:numPr>
          <w:ilvl w:val="0"/>
          <w:numId w:val="21"/>
        </w:numPr>
        <w:tabs>
          <w:tab w:val="left" w:pos="1080"/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Моделирование, его виды и этапы. </w:t>
      </w:r>
    </w:p>
    <w:p w:rsidR="00E35251" w:rsidRPr="00637460" w:rsidRDefault="00E35251" w:rsidP="00E35251">
      <w:pPr>
        <w:widowControl/>
        <w:numPr>
          <w:ilvl w:val="0"/>
          <w:numId w:val="21"/>
        </w:numPr>
        <w:tabs>
          <w:tab w:val="left" w:pos="1080"/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Преимущества математического моделирования по сравнению с натурными экспериментами.</w:t>
      </w:r>
    </w:p>
    <w:p w:rsidR="00E35251" w:rsidRPr="00637460" w:rsidRDefault="00E35251" w:rsidP="00E35251">
      <w:pPr>
        <w:widowControl/>
        <w:numPr>
          <w:ilvl w:val="0"/>
          <w:numId w:val="21"/>
        </w:numPr>
        <w:tabs>
          <w:tab w:val="left" w:pos="1080"/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Классификация экономико-математических моделей.</w:t>
      </w:r>
    </w:p>
    <w:p w:rsidR="00E35251" w:rsidRPr="00637460" w:rsidRDefault="00E35251" w:rsidP="00E35251">
      <w:pPr>
        <w:widowControl/>
        <w:numPr>
          <w:ilvl w:val="0"/>
          <w:numId w:val="21"/>
        </w:numPr>
        <w:tabs>
          <w:tab w:val="left" w:pos="1080"/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Классические основы оптимизации.</w:t>
      </w:r>
    </w:p>
    <w:p w:rsidR="00E35251" w:rsidRPr="00637460" w:rsidRDefault="00E35251" w:rsidP="00E35251">
      <w:pPr>
        <w:widowControl/>
        <w:numPr>
          <w:ilvl w:val="0"/>
          <w:numId w:val="21"/>
        </w:numPr>
        <w:tabs>
          <w:tab w:val="left" w:pos="1080"/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Задачи линейного программирования, их особенности, место и роль в системе оптимизационных математических моделей.</w:t>
      </w:r>
    </w:p>
    <w:p w:rsidR="00E35251" w:rsidRPr="00637460" w:rsidRDefault="00E35251" w:rsidP="00E35251">
      <w:pPr>
        <w:widowControl/>
        <w:numPr>
          <w:ilvl w:val="0"/>
          <w:numId w:val="21"/>
        </w:numPr>
        <w:tabs>
          <w:tab w:val="left" w:pos="1080"/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Графический метод решения задачи линейного программирования.</w:t>
      </w:r>
    </w:p>
    <w:p w:rsidR="00E35251" w:rsidRPr="00637460" w:rsidRDefault="00E35251" w:rsidP="00E35251">
      <w:pPr>
        <w:widowControl/>
        <w:numPr>
          <w:ilvl w:val="0"/>
          <w:numId w:val="21"/>
        </w:numPr>
        <w:tabs>
          <w:tab w:val="left" w:pos="1080"/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Задача об использовании ресурсов (задача планирования производства).</w:t>
      </w:r>
    </w:p>
    <w:p w:rsidR="00E35251" w:rsidRPr="00637460" w:rsidRDefault="00E35251" w:rsidP="00E35251">
      <w:pPr>
        <w:widowControl/>
        <w:numPr>
          <w:ilvl w:val="0"/>
          <w:numId w:val="21"/>
        </w:numPr>
        <w:tabs>
          <w:tab w:val="left" w:pos="1080"/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Транспортная задача. Общая постановка задачи.</w:t>
      </w:r>
    </w:p>
    <w:p w:rsidR="00E35251" w:rsidRPr="00637460" w:rsidRDefault="00E35251" w:rsidP="00E35251">
      <w:pPr>
        <w:widowControl/>
        <w:numPr>
          <w:ilvl w:val="0"/>
          <w:numId w:val="21"/>
        </w:numPr>
        <w:tabs>
          <w:tab w:val="left" w:pos="1080"/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Задача о смесях.</w:t>
      </w:r>
    </w:p>
    <w:p w:rsidR="00E35251" w:rsidRPr="00637460" w:rsidRDefault="00E35251" w:rsidP="00E35251">
      <w:pPr>
        <w:widowControl/>
        <w:numPr>
          <w:ilvl w:val="0"/>
          <w:numId w:val="21"/>
        </w:numPr>
        <w:tabs>
          <w:tab w:val="left" w:pos="1080"/>
          <w:tab w:val="left" w:pos="1134"/>
        </w:tabs>
        <w:suppressAutoHyphens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Переход от описания проблемной ситуации к построению задач линейного программирования.</w:t>
      </w:r>
    </w:p>
    <w:p w:rsidR="00E35251" w:rsidRPr="00637460" w:rsidRDefault="00E35251" w:rsidP="00E35251">
      <w:pPr>
        <w:widowControl/>
        <w:numPr>
          <w:ilvl w:val="0"/>
          <w:numId w:val="21"/>
        </w:numPr>
        <w:tabs>
          <w:tab w:val="left" w:pos="1080"/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Экстремумы линейной функции на многограннике и многогранном множестве</w:t>
      </w:r>
    </w:p>
    <w:p w:rsidR="00E35251" w:rsidRPr="00637460" w:rsidRDefault="00E35251" w:rsidP="00E35251">
      <w:pPr>
        <w:widowControl/>
        <w:numPr>
          <w:ilvl w:val="0"/>
          <w:numId w:val="21"/>
        </w:numPr>
        <w:tabs>
          <w:tab w:val="left" w:pos="1080"/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Базисные и допустимые базисные решения. Связь вершин многогранника допустимых решений и базисных решений.</w:t>
      </w:r>
    </w:p>
    <w:p w:rsidR="00E35251" w:rsidRPr="00637460" w:rsidRDefault="00E35251" w:rsidP="00E35251">
      <w:pPr>
        <w:widowControl/>
        <w:numPr>
          <w:ilvl w:val="0"/>
          <w:numId w:val="21"/>
        </w:numPr>
        <w:tabs>
          <w:tab w:val="left" w:pos="1080"/>
          <w:tab w:val="left" w:pos="1134"/>
        </w:tabs>
        <w:suppressAutoHyphens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Обобщенная задача Лагранжа.</w:t>
      </w:r>
    </w:p>
    <w:p w:rsidR="00E35251" w:rsidRPr="00637460" w:rsidRDefault="00E35251" w:rsidP="00E35251">
      <w:pPr>
        <w:widowControl/>
        <w:numPr>
          <w:ilvl w:val="0"/>
          <w:numId w:val="21"/>
        </w:numPr>
        <w:tabs>
          <w:tab w:val="left" w:pos="1080"/>
          <w:tab w:val="left" w:pos="1134"/>
        </w:tabs>
        <w:suppressAutoHyphens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Теория двойственности в линейном программировании.</w:t>
      </w:r>
    </w:p>
    <w:p w:rsidR="00E35251" w:rsidRPr="00637460" w:rsidRDefault="00E35251" w:rsidP="00E35251">
      <w:pPr>
        <w:widowControl/>
        <w:numPr>
          <w:ilvl w:val="0"/>
          <w:numId w:val="21"/>
        </w:numPr>
        <w:tabs>
          <w:tab w:val="left" w:pos="1080"/>
          <w:tab w:val="left" w:pos="1134"/>
        </w:tabs>
        <w:suppressAutoHyphens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Детерминированная статическая задача оптимизации.</w:t>
      </w:r>
    </w:p>
    <w:p w:rsidR="00E35251" w:rsidRPr="00637460" w:rsidRDefault="00E35251" w:rsidP="00E35251">
      <w:pPr>
        <w:widowControl/>
        <w:numPr>
          <w:ilvl w:val="0"/>
          <w:numId w:val="21"/>
        </w:numPr>
        <w:tabs>
          <w:tab w:val="left" w:pos="1080"/>
          <w:tab w:val="left" w:pos="1134"/>
        </w:tabs>
        <w:suppressAutoHyphens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Прямые методы решения нелинейных оптимизационных задач.</w:t>
      </w:r>
    </w:p>
    <w:p w:rsidR="00E35251" w:rsidRPr="00637460" w:rsidRDefault="00E35251" w:rsidP="00E35251">
      <w:pPr>
        <w:widowControl/>
        <w:numPr>
          <w:ilvl w:val="0"/>
          <w:numId w:val="21"/>
        </w:numPr>
        <w:tabs>
          <w:tab w:val="left" w:pos="1080"/>
          <w:tab w:val="left" w:pos="1134"/>
        </w:tabs>
        <w:suppressAutoHyphens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Компьютерные системы для решения задач нелинейного программирования.</w:t>
      </w:r>
    </w:p>
    <w:p w:rsidR="00E35251" w:rsidRPr="00637460" w:rsidRDefault="00E35251" w:rsidP="00E35251">
      <w:pPr>
        <w:tabs>
          <w:tab w:val="left" w:pos="1080"/>
          <w:tab w:val="left" w:pos="1134"/>
        </w:tabs>
        <w:spacing w:before="0" w:after="0"/>
        <w:ind w:firstLine="709"/>
        <w:jc w:val="both"/>
        <w:rPr>
          <w:b/>
          <w:bCs/>
          <w:iCs/>
          <w:color w:val="000000" w:themeColor="text1"/>
          <w:sz w:val="20"/>
        </w:rPr>
      </w:pPr>
    </w:p>
    <w:p w:rsidR="00E35251" w:rsidRPr="00637460" w:rsidRDefault="00E35251" w:rsidP="00E35251">
      <w:pPr>
        <w:tabs>
          <w:tab w:val="left" w:pos="1080"/>
          <w:tab w:val="left" w:pos="1134"/>
        </w:tabs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bCs/>
          <w:iCs/>
          <w:color w:val="000000" w:themeColor="text1"/>
          <w:sz w:val="20"/>
        </w:rPr>
        <w:t>Раздел 2 «Целочисленная оптимизация. Оптимизация на графах. Модели оценки эффективности организационных единиц. Многокритериальное принятие решений</w:t>
      </w:r>
      <w:r w:rsidRPr="00637460">
        <w:rPr>
          <w:b/>
          <w:color w:val="000000" w:themeColor="text1"/>
          <w:sz w:val="20"/>
        </w:rPr>
        <w:t>»</w:t>
      </w:r>
    </w:p>
    <w:p w:rsidR="00E35251" w:rsidRPr="00637460" w:rsidRDefault="00E35251" w:rsidP="00E35251">
      <w:pPr>
        <w:tabs>
          <w:tab w:val="left" w:pos="1080"/>
          <w:tab w:val="left" w:pos="1134"/>
        </w:tabs>
        <w:suppressAutoHyphens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устного доклада</w:t>
      </w:r>
    </w:p>
    <w:p w:rsidR="00E35251" w:rsidRPr="00637460" w:rsidRDefault="00E35251" w:rsidP="00E35251">
      <w:pPr>
        <w:widowControl/>
        <w:numPr>
          <w:ilvl w:val="0"/>
          <w:numId w:val="22"/>
        </w:numPr>
        <w:tabs>
          <w:tab w:val="clear" w:pos="720"/>
          <w:tab w:val="left" w:pos="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Методы решения задач целочисленного программирования: транспортные задачи линейного программирования. </w:t>
      </w:r>
    </w:p>
    <w:p w:rsidR="00E35251" w:rsidRPr="00637460" w:rsidRDefault="00E35251" w:rsidP="00E35251">
      <w:pPr>
        <w:widowControl/>
        <w:numPr>
          <w:ilvl w:val="0"/>
          <w:numId w:val="22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Методы решения задач целочисленного программирования: задача о назначении. </w:t>
      </w:r>
    </w:p>
    <w:p w:rsidR="00E35251" w:rsidRPr="00637460" w:rsidRDefault="00E35251" w:rsidP="00E35251">
      <w:pPr>
        <w:widowControl/>
        <w:numPr>
          <w:ilvl w:val="0"/>
          <w:numId w:val="22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Методы решения задач целочисленного программирования: задача о выборе кратчайшего пути. </w:t>
      </w:r>
    </w:p>
    <w:p w:rsidR="00E35251" w:rsidRPr="00637460" w:rsidRDefault="00E35251" w:rsidP="00E35251">
      <w:pPr>
        <w:widowControl/>
        <w:numPr>
          <w:ilvl w:val="0"/>
          <w:numId w:val="22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Методы решения задач целочисленного программирования: метод потенциалов</w:t>
      </w:r>
    </w:p>
    <w:p w:rsidR="00E35251" w:rsidRPr="00637460" w:rsidRDefault="00E35251" w:rsidP="00E35251">
      <w:pPr>
        <w:widowControl/>
        <w:numPr>
          <w:ilvl w:val="0"/>
          <w:numId w:val="22"/>
        </w:numPr>
        <w:tabs>
          <w:tab w:val="left" w:pos="1080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Алгоритм Форда-</w:t>
      </w:r>
      <w:proofErr w:type="spellStart"/>
      <w:r w:rsidRPr="00637460">
        <w:rPr>
          <w:color w:val="000000" w:themeColor="text1"/>
          <w:sz w:val="20"/>
        </w:rPr>
        <w:t>Фалкерсона</w:t>
      </w:r>
      <w:proofErr w:type="spellEnd"/>
      <w:r w:rsidRPr="00637460">
        <w:rPr>
          <w:color w:val="000000" w:themeColor="text1"/>
          <w:sz w:val="20"/>
        </w:rPr>
        <w:t xml:space="preserve"> для отыскания максимального потока</w:t>
      </w:r>
    </w:p>
    <w:p w:rsidR="00E35251" w:rsidRPr="00637460" w:rsidRDefault="00E35251" w:rsidP="00E35251">
      <w:pPr>
        <w:widowControl/>
        <w:numPr>
          <w:ilvl w:val="0"/>
          <w:numId w:val="22"/>
        </w:numPr>
        <w:tabs>
          <w:tab w:val="clear" w:pos="720"/>
          <w:tab w:val="left" w:pos="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Применение сетевых графов в современном управлении проектами</w:t>
      </w:r>
    </w:p>
    <w:p w:rsidR="00E35251" w:rsidRPr="00637460" w:rsidRDefault="00E35251" w:rsidP="00E35251">
      <w:pPr>
        <w:widowControl/>
        <w:numPr>
          <w:ilvl w:val="0"/>
          <w:numId w:val="22"/>
        </w:numPr>
        <w:tabs>
          <w:tab w:val="clear" w:pos="720"/>
          <w:tab w:val="left" w:pos="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Задача оценки эффективности однотипных самостоятельных организационных (управленческих) единиц. Примеры из экономики и менеджмента</w:t>
      </w:r>
    </w:p>
    <w:p w:rsidR="00E35251" w:rsidRPr="00637460" w:rsidRDefault="00E35251" w:rsidP="00E35251">
      <w:pPr>
        <w:widowControl/>
        <w:numPr>
          <w:ilvl w:val="0"/>
          <w:numId w:val="22"/>
        </w:numPr>
        <w:tabs>
          <w:tab w:val="clear" w:pos="720"/>
          <w:tab w:val="left" w:pos="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Эффективность организационных (управленческих) единиц по входам и выходам</w:t>
      </w:r>
    </w:p>
    <w:p w:rsidR="00E35251" w:rsidRPr="00637460" w:rsidRDefault="00E35251" w:rsidP="00E35251">
      <w:pPr>
        <w:widowControl/>
        <w:numPr>
          <w:ilvl w:val="0"/>
          <w:numId w:val="22"/>
        </w:numPr>
        <w:tabs>
          <w:tab w:val="clear" w:pos="720"/>
          <w:tab w:val="left" w:pos="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Эффективные и неэффективные ОЕ. </w:t>
      </w:r>
    </w:p>
    <w:p w:rsidR="00E35251" w:rsidRPr="00637460" w:rsidRDefault="00E35251" w:rsidP="00E35251">
      <w:pPr>
        <w:widowControl/>
        <w:numPr>
          <w:ilvl w:val="0"/>
          <w:numId w:val="22"/>
        </w:numPr>
        <w:tabs>
          <w:tab w:val="clear" w:pos="720"/>
          <w:tab w:val="left" w:pos="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Оценка эффективности организационных единиц при постоянной отдаче от масштаба производства. </w:t>
      </w:r>
    </w:p>
    <w:p w:rsidR="00E35251" w:rsidRPr="00637460" w:rsidRDefault="00E35251" w:rsidP="00E35251">
      <w:pPr>
        <w:widowControl/>
        <w:numPr>
          <w:ilvl w:val="0"/>
          <w:numId w:val="22"/>
        </w:numPr>
        <w:tabs>
          <w:tab w:val="clear" w:pos="720"/>
          <w:tab w:val="left" w:pos="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Обобщение удельных критериев эффективности на многомерный случай</w:t>
      </w:r>
    </w:p>
    <w:p w:rsidR="00E35251" w:rsidRPr="00637460" w:rsidRDefault="00E35251" w:rsidP="00E35251">
      <w:pPr>
        <w:widowControl/>
        <w:numPr>
          <w:ilvl w:val="0"/>
          <w:numId w:val="22"/>
        </w:numPr>
        <w:tabs>
          <w:tab w:val="clear" w:pos="720"/>
          <w:tab w:val="left" w:pos="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Дробно-линейная задача и связанная с ней пара двойственных задач линейного программирования</w:t>
      </w:r>
    </w:p>
    <w:p w:rsidR="00E35251" w:rsidRPr="00637460" w:rsidRDefault="00E35251" w:rsidP="00E35251">
      <w:pPr>
        <w:widowControl/>
        <w:numPr>
          <w:ilvl w:val="0"/>
          <w:numId w:val="22"/>
        </w:numPr>
        <w:tabs>
          <w:tab w:val="clear" w:pos="720"/>
          <w:tab w:val="left" w:pos="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Причины многокритериальности, примеры многокритериальных задач</w:t>
      </w:r>
    </w:p>
    <w:p w:rsidR="00E35251" w:rsidRPr="00637460" w:rsidRDefault="00E35251" w:rsidP="00E35251">
      <w:pPr>
        <w:widowControl/>
        <w:numPr>
          <w:ilvl w:val="0"/>
          <w:numId w:val="22"/>
        </w:numPr>
        <w:tabs>
          <w:tab w:val="clear" w:pos="720"/>
          <w:tab w:val="left" w:pos="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Доминирование и оптимальность по Парето и </w:t>
      </w:r>
      <w:proofErr w:type="spellStart"/>
      <w:r w:rsidRPr="00637460">
        <w:rPr>
          <w:color w:val="000000" w:themeColor="text1"/>
          <w:sz w:val="20"/>
        </w:rPr>
        <w:t>Слейтеру</w:t>
      </w:r>
      <w:proofErr w:type="spellEnd"/>
      <w:r w:rsidRPr="00637460">
        <w:rPr>
          <w:color w:val="000000" w:themeColor="text1"/>
          <w:sz w:val="20"/>
        </w:rPr>
        <w:t xml:space="preserve">. </w:t>
      </w:r>
    </w:p>
    <w:p w:rsidR="00E35251" w:rsidRPr="00637460" w:rsidRDefault="00E35251" w:rsidP="00E35251">
      <w:pPr>
        <w:widowControl/>
        <w:numPr>
          <w:ilvl w:val="0"/>
          <w:numId w:val="22"/>
        </w:numPr>
        <w:tabs>
          <w:tab w:val="clear" w:pos="720"/>
          <w:tab w:val="left" w:pos="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>Необходимые условия оптимальности в выпуклом случае.</w:t>
      </w:r>
    </w:p>
    <w:p w:rsidR="00E35251" w:rsidRPr="00637460" w:rsidRDefault="00E35251" w:rsidP="00E35251">
      <w:pPr>
        <w:widowControl/>
        <w:numPr>
          <w:ilvl w:val="0"/>
          <w:numId w:val="22"/>
        </w:numPr>
        <w:tabs>
          <w:tab w:val="clear" w:pos="720"/>
          <w:tab w:val="left" w:pos="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Роль понятия Парето-оптимальности в принятии решений.</w:t>
      </w:r>
    </w:p>
    <w:p w:rsidR="00E35251" w:rsidRPr="00637460" w:rsidRDefault="00E35251" w:rsidP="00E35251">
      <w:pPr>
        <w:widowControl/>
        <w:numPr>
          <w:ilvl w:val="0"/>
          <w:numId w:val="22"/>
        </w:numPr>
        <w:tabs>
          <w:tab w:val="clear" w:pos="720"/>
          <w:tab w:val="left" w:pos="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Необходимые и достаточные условия оптимальности для многокритериальных задач линейного программирования</w:t>
      </w:r>
    </w:p>
    <w:p w:rsidR="00E35251" w:rsidRPr="00637460" w:rsidRDefault="00E35251" w:rsidP="00E35251">
      <w:pPr>
        <w:widowControl/>
        <w:numPr>
          <w:ilvl w:val="0"/>
          <w:numId w:val="22"/>
        </w:numPr>
        <w:tabs>
          <w:tab w:val="clear" w:pos="720"/>
          <w:tab w:val="left" w:pos="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 уступок</w:t>
      </w:r>
    </w:p>
    <w:p w:rsidR="00E35251" w:rsidRPr="00637460" w:rsidRDefault="00E35251" w:rsidP="00E35251">
      <w:pPr>
        <w:widowControl/>
        <w:numPr>
          <w:ilvl w:val="0"/>
          <w:numId w:val="22"/>
        </w:numPr>
        <w:tabs>
          <w:tab w:val="clear" w:pos="720"/>
          <w:tab w:val="left" w:pos="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Использование линейных и нелинейных функций свертки и ограниченность данного подхода</w:t>
      </w:r>
    </w:p>
    <w:p w:rsidR="00E35251" w:rsidRPr="00637460" w:rsidRDefault="00E35251" w:rsidP="00E35251">
      <w:pPr>
        <w:widowControl/>
        <w:numPr>
          <w:ilvl w:val="0"/>
          <w:numId w:val="22"/>
        </w:numPr>
        <w:tabs>
          <w:tab w:val="clear" w:pos="720"/>
          <w:tab w:val="left" w:pos="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Целевое программирование</w:t>
      </w:r>
    </w:p>
    <w:p w:rsidR="00E35251" w:rsidRPr="00637460" w:rsidRDefault="00E35251" w:rsidP="00E35251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</w:p>
    <w:p w:rsidR="00E35251" w:rsidRPr="00AA12C6" w:rsidRDefault="009A4F3E" w:rsidP="005573B2">
      <w:pPr>
        <w:tabs>
          <w:tab w:val="left" w:pos="1134"/>
        </w:tabs>
        <w:spacing w:before="0" w:after="0"/>
        <w:ind w:firstLine="709"/>
      </w:pPr>
      <w:r>
        <w:rPr>
          <w:b/>
          <w:color w:val="000000" w:themeColor="text1"/>
          <w:sz w:val="20"/>
        </w:rPr>
        <w:t>7</w:t>
      </w:r>
      <w:r w:rsidR="00E35251" w:rsidRPr="00637460">
        <w:rPr>
          <w:b/>
          <w:color w:val="000000" w:themeColor="text1"/>
          <w:sz w:val="20"/>
        </w:rPr>
        <w:t>.  Учебно-методическое и информационное обеспечение дисциплины</w:t>
      </w:r>
    </w:p>
    <w:p w:rsidR="00E35251" w:rsidRPr="00637460" w:rsidRDefault="009A4F3E" w:rsidP="005573B2">
      <w:pPr>
        <w:tabs>
          <w:tab w:val="left" w:pos="1134"/>
        </w:tabs>
        <w:spacing w:before="0" w:after="0"/>
        <w:ind w:firstLine="709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E35251" w:rsidRPr="00637460">
        <w:rPr>
          <w:b/>
          <w:color w:val="000000" w:themeColor="text1"/>
          <w:sz w:val="20"/>
        </w:rPr>
        <w:t xml:space="preserve">.1. Рекомендуемая литература </w:t>
      </w:r>
    </w:p>
    <w:p w:rsidR="00E35251" w:rsidRPr="00637460" w:rsidRDefault="00E35251" w:rsidP="005573B2">
      <w:pPr>
        <w:tabs>
          <w:tab w:val="left" w:pos="1080"/>
          <w:tab w:val="left" w:pos="1134"/>
        </w:tabs>
        <w:suppressAutoHyphens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Основная литература</w:t>
      </w:r>
    </w:p>
    <w:p w:rsidR="003F4C65" w:rsidRPr="003F4C65" w:rsidRDefault="003F4C65" w:rsidP="005573B2">
      <w:pPr>
        <w:pStyle w:val="afffc"/>
        <w:numPr>
          <w:ilvl w:val="0"/>
          <w:numId w:val="31"/>
        </w:numPr>
        <w:tabs>
          <w:tab w:val="left" w:pos="108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proofErr w:type="spellStart"/>
      <w:r w:rsidRPr="003F4C65">
        <w:rPr>
          <w:rFonts w:ascii="Times New Roman" w:hAnsi="Times New Roman"/>
          <w:color w:val="000000" w:themeColor="text1"/>
        </w:rPr>
        <w:t>Кирюшов</w:t>
      </w:r>
      <w:proofErr w:type="spellEnd"/>
      <w:r w:rsidRPr="003F4C65">
        <w:rPr>
          <w:rFonts w:ascii="Times New Roman" w:hAnsi="Times New Roman"/>
          <w:color w:val="000000" w:themeColor="text1"/>
        </w:rPr>
        <w:t xml:space="preserve"> Б.М. Введение. Математические методы и модели в принятии решений. Линейные</w:t>
      </w:r>
    </w:p>
    <w:p w:rsidR="003F4C65" w:rsidRPr="003F4C65" w:rsidRDefault="003F4C65" w:rsidP="005573B2">
      <w:pPr>
        <w:pStyle w:val="afffc"/>
        <w:tabs>
          <w:tab w:val="left" w:pos="108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3F4C65">
        <w:rPr>
          <w:rFonts w:ascii="Times New Roman" w:hAnsi="Times New Roman"/>
          <w:color w:val="000000" w:themeColor="text1"/>
        </w:rPr>
        <w:t xml:space="preserve">оптимизационные модели и линейное программирование. Нелинейные оптимизационные модели, нелинейное программирование [Электронный ресурс]: рабочий учебник / </w:t>
      </w:r>
      <w:proofErr w:type="spellStart"/>
      <w:r w:rsidRPr="003F4C65">
        <w:rPr>
          <w:rFonts w:ascii="Times New Roman" w:hAnsi="Times New Roman"/>
          <w:color w:val="000000" w:themeColor="text1"/>
        </w:rPr>
        <w:t>Кирюшов</w:t>
      </w:r>
      <w:proofErr w:type="spellEnd"/>
      <w:r w:rsidRPr="003F4C65">
        <w:rPr>
          <w:rFonts w:ascii="Times New Roman" w:hAnsi="Times New Roman"/>
          <w:color w:val="000000" w:themeColor="text1"/>
        </w:rPr>
        <w:t xml:space="preserve"> Б.М. - 2022. - http://library.roweb.online</w:t>
      </w:r>
    </w:p>
    <w:p w:rsidR="003F4C65" w:rsidRPr="005573B2" w:rsidRDefault="003F4C65" w:rsidP="005573B2">
      <w:pPr>
        <w:pStyle w:val="afffc"/>
        <w:numPr>
          <w:ilvl w:val="0"/>
          <w:numId w:val="31"/>
        </w:numPr>
        <w:tabs>
          <w:tab w:val="left" w:pos="108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proofErr w:type="spellStart"/>
      <w:r w:rsidRPr="005573B2">
        <w:rPr>
          <w:rFonts w:ascii="Times New Roman" w:hAnsi="Times New Roman"/>
          <w:color w:val="000000" w:themeColor="text1"/>
        </w:rPr>
        <w:t>Кирюшов</w:t>
      </w:r>
      <w:proofErr w:type="spellEnd"/>
      <w:r w:rsidRPr="005573B2">
        <w:rPr>
          <w:rFonts w:ascii="Times New Roman" w:hAnsi="Times New Roman"/>
          <w:color w:val="000000" w:themeColor="text1"/>
        </w:rPr>
        <w:t xml:space="preserve"> Б.М. Целочисленная оптимизация. Оптимизация на графах. Модели оценки</w:t>
      </w:r>
      <w:r w:rsidR="005573B2" w:rsidRPr="005573B2">
        <w:rPr>
          <w:rFonts w:ascii="Times New Roman" w:hAnsi="Times New Roman"/>
          <w:color w:val="000000" w:themeColor="text1"/>
        </w:rPr>
        <w:t xml:space="preserve"> </w:t>
      </w:r>
      <w:r w:rsidRPr="005573B2">
        <w:rPr>
          <w:rFonts w:ascii="Times New Roman" w:hAnsi="Times New Roman"/>
          <w:color w:val="000000" w:themeColor="text1"/>
        </w:rPr>
        <w:t xml:space="preserve">эффективности организационных единиц. Многокритериальное принятие решений [Электронный ресурс]: рабочий учебник / </w:t>
      </w:r>
      <w:proofErr w:type="spellStart"/>
      <w:r w:rsidRPr="005573B2">
        <w:rPr>
          <w:rFonts w:ascii="Times New Roman" w:hAnsi="Times New Roman"/>
          <w:color w:val="000000" w:themeColor="text1"/>
        </w:rPr>
        <w:t>Кирюшов</w:t>
      </w:r>
      <w:proofErr w:type="spellEnd"/>
      <w:r w:rsidRPr="005573B2">
        <w:rPr>
          <w:rFonts w:ascii="Times New Roman" w:hAnsi="Times New Roman"/>
          <w:color w:val="000000" w:themeColor="text1"/>
        </w:rPr>
        <w:t xml:space="preserve"> Б.М. - 2022. - http://library.roweb.online</w:t>
      </w:r>
    </w:p>
    <w:p w:rsidR="003F4C65" w:rsidRPr="003F4C65" w:rsidRDefault="003F4C65" w:rsidP="005573B2">
      <w:pPr>
        <w:pStyle w:val="afffc"/>
        <w:numPr>
          <w:ilvl w:val="0"/>
          <w:numId w:val="31"/>
        </w:numPr>
        <w:tabs>
          <w:tab w:val="left" w:pos="108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proofErr w:type="spellStart"/>
      <w:r w:rsidRPr="003F4C65">
        <w:rPr>
          <w:rFonts w:ascii="Times New Roman" w:hAnsi="Times New Roman"/>
          <w:color w:val="000000" w:themeColor="text1"/>
        </w:rPr>
        <w:t>Васильчук</w:t>
      </w:r>
      <w:proofErr w:type="spellEnd"/>
      <w:r w:rsidRPr="003F4C65"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>В.Ю. Методы оптимальных решений</w:t>
      </w:r>
      <w:r w:rsidRPr="003F4C65">
        <w:rPr>
          <w:rFonts w:ascii="Times New Roman" w:hAnsi="Times New Roman"/>
          <w:color w:val="000000" w:themeColor="text1"/>
        </w:rPr>
        <w:t xml:space="preserve">: учебное пособие / </w:t>
      </w:r>
      <w:proofErr w:type="spellStart"/>
      <w:r w:rsidRPr="003F4C65">
        <w:rPr>
          <w:rFonts w:ascii="Times New Roman" w:hAnsi="Times New Roman"/>
          <w:color w:val="000000" w:themeColor="text1"/>
        </w:rPr>
        <w:t>Васильчук</w:t>
      </w:r>
      <w:proofErr w:type="spellEnd"/>
      <w:r w:rsidRPr="003F4C65">
        <w:rPr>
          <w:rFonts w:ascii="Times New Roman" w:hAnsi="Times New Roman"/>
          <w:color w:val="000000" w:themeColor="text1"/>
        </w:rPr>
        <w:t xml:space="preserve"> Ю. В. — СПб.: Санкт-Петербургский государственный архитектурно-строительный университет, ЭБС АСВ, 2018. — 88 c. — ISBN 978-5-9227-0876-0. — Текст: электронный // Электронно-библиотечная система IPR BOOKS: [сайт]. — URL: http://www.iprbookshop.ru/86431.html</w:t>
      </w:r>
    </w:p>
    <w:p w:rsidR="003F4C65" w:rsidRPr="003F4C65" w:rsidRDefault="003F4C65" w:rsidP="005573B2">
      <w:pPr>
        <w:pStyle w:val="afffc"/>
        <w:numPr>
          <w:ilvl w:val="0"/>
          <w:numId w:val="31"/>
        </w:numPr>
        <w:tabs>
          <w:tab w:val="left" w:pos="108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proofErr w:type="spellStart"/>
      <w:r w:rsidRPr="003F4C65">
        <w:rPr>
          <w:rFonts w:ascii="Times New Roman" w:hAnsi="Times New Roman"/>
          <w:color w:val="000000" w:themeColor="text1"/>
        </w:rPr>
        <w:t>Гайлит</w:t>
      </w:r>
      <w:proofErr w:type="spellEnd"/>
      <w:r w:rsidRPr="003F4C65">
        <w:rPr>
          <w:rFonts w:ascii="Times New Roman" w:hAnsi="Times New Roman"/>
          <w:color w:val="000000" w:themeColor="text1"/>
        </w:rPr>
        <w:t xml:space="preserve"> Е</w:t>
      </w:r>
      <w:r>
        <w:rPr>
          <w:rFonts w:ascii="Times New Roman" w:hAnsi="Times New Roman"/>
          <w:color w:val="000000" w:themeColor="text1"/>
        </w:rPr>
        <w:t>. В. Методы оптимальных решений</w:t>
      </w:r>
      <w:r w:rsidRPr="003F4C65">
        <w:rPr>
          <w:rFonts w:ascii="Times New Roman" w:hAnsi="Times New Roman"/>
          <w:color w:val="000000" w:themeColor="text1"/>
        </w:rPr>
        <w:t xml:space="preserve">: учебное пособие / Е. В. </w:t>
      </w:r>
      <w:proofErr w:type="spellStart"/>
      <w:r w:rsidRPr="003F4C65">
        <w:rPr>
          <w:rFonts w:ascii="Times New Roman" w:hAnsi="Times New Roman"/>
          <w:color w:val="000000" w:themeColor="text1"/>
        </w:rPr>
        <w:t>Гайлит</w:t>
      </w:r>
      <w:proofErr w:type="spellEnd"/>
      <w:r w:rsidRPr="003F4C65">
        <w:rPr>
          <w:rFonts w:ascii="Times New Roman" w:hAnsi="Times New Roman"/>
          <w:color w:val="000000" w:themeColor="text1"/>
        </w:rPr>
        <w:t xml:space="preserve">. — Санкт-Петербург: Санкт-Петербургский государственный университет промышленных технологий и дизайна, 2018. — 90 c. — ISBN 978-5-7937-1490-7. — Текст: электронный // Электронно-библиотечная система IPR BOOKS: [сайт]. — URL: http://www.iprbookshop.ru/102932.html </w:t>
      </w:r>
    </w:p>
    <w:p w:rsidR="003F4C65" w:rsidRDefault="003F4C65" w:rsidP="005573B2">
      <w:pPr>
        <w:tabs>
          <w:tab w:val="left" w:pos="1080"/>
          <w:tab w:val="left" w:pos="1134"/>
        </w:tabs>
        <w:suppressAutoHyphens/>
        <w:spacing w:before="0" w:after="0"/>
        <w:ind w:firstLine="709"/>
        <w:jc w:val="both"/>
        <w:rPr>
          <w:color w:val="000000" w:themeColor="text1"/>
          <w:sz w:val="20"/>
        </w:rPr>
      </w:pPr>
    </w:p>
    <w:p w:rsidR="00E35251" w:rsidRPr="00637460" w:rsidRDefault="00E35251" w:rsidP="005573B2">
      <w:pPr>
        <w:tabs>
          <w:tab w:val="left" w:pos="1080"/>
          <w:tab w:val="left" w:pos="1134"/>
        </w:tabs>
        <w:suppressAutoHyphens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Дополнительная литература</w:t>
      </w:r>
    </w:p>
    <w:p w:rsidR="00E35251" w:rsidRPr="00637460" w:rsidRDefault="00E35251" w:rsidP="005573B2">
      <w:pPr>
        <w:pStyle w:val="afffc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Соловьева С.И. Методы оптимальных решений [Электронный ресурс]: учебное пособие / С.И. Соловьева, Т.Т. </w:t>
      </w:r>
      <w:proofErr w:type="spellStart"/>
      <w:r w:rsidRPr="00637460">
        <w:rPr>
          <w:rFonts w:ascii="Times New Roman" w:hAnsi="Times New Roman"/>
          <w:color w:val="000000" w:themeColor="text1"/>
        </w:rPr>
        <w:t>Баланчук</w:t>
      </w:r>
      <w:proofErr w:type="spellEnd"/>
      <w:r w:rsidRPr="00637460">
        <w:rPr>
          <w:rFonts w:ascii="Times New Roman" w:hAnsi="Times New Roman"/>
          <w:color w:val="000000" w:themeColor="text1"/>
        </w:rPr>
        <w:t>, Л.А. Литвинов. — Электрон. текстовые данные. — Новосибирск: Новосибирский государственный архитектурно-строительный университет (</w:t>
      </w:r>
      <w:proofErr w:type="spellStart"/>
      <w:r w:rsidRPr="00637460">
        <w:rPr>
          <w:rFonts w:ascii="Times New Roman" w:hAnsi="Times New Roman"/>
          <w:color w:val="000000" w:themeColor="text1"/>
        </w:rPr>
        <w:t>Сибстрин</w:t>
      </w:r>
      <w:proofErr w:type="spellEnd"/>
      <w:r w:rsidRPr="00637460">
        <w:rPr>
          <w:rFonts w:ascii="Times New Roman" w:hAnsi="Times New Roman"/>
          <w:color w:val="000000" w:themeColor="text1"/>
        </w:rPr>
        <w:t>), ЭБС АСВ, 2015. — 173 c. — 978-5-7795-0717-2. — Режим доступа: http://www.iprbookshop.ru/68789</w:t>
      </w:r>
    </w:p>
    <w:p w:rsidR="00E35251" w:rsidRPr="009571B0" w:rsidRDefault="00E35251" w:rsidP="005573B2">
      <w:pPr>
        <w:tabs>
          <w:tab w:val="left" w:pos="1134"/>
        </w:tabs>
        <w:spacing w:before="0" w:after="0"/>
        <w:ind w:firstLine="709"/>
        <w:rPr>
          <w:b/>
          <w:color w:val="000000" w:themeColor="text1"/>
          <w:sz w:val="20"/>
        </w:rPr>
      </w:pPr>
    </w:p>
    <w:p w:rsidR="00E35251" w:rsidRPr="009571B0" w:rsidRDefault="009A4F3E" w:rsidP="005573B2">
      <w:pPr>
        <w:tabs>
          <w:tab w:val="left" w:pos="1080"/>
          <w:tab w:val="left" w:pos="1134"/>
        </w:tabs>
        <w:suppressAutoHyphens/>
        <w:spacing w:before="0" w:after="0"/>
        <w:ind w:firstLine="709"/>
        <w:jc w:val="both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E35251" w:rsidRPr="009571B0">
        <w:rPr>
          <w:b/>
          <w:color w:val="000000" w:themeColor="text1"/>
          <w:sz w:val="20"/>
        </w:rPr>
        <w:t>.2. Ресурсы информационно-телекоммуникационной сети «Интернет»</w:t>
      </w:r>
    </w:p>
    <w:p w:rsidR="00E35251" w:rsidRPr="009571B0" w:rsidRDefault="009571B0" w:rsidP="005573B2">
      <w:pPr>
        <w:widowControl/>
        <w:numPr>
          <w:ilvl w:val="0"/>
          <w:numId w:val="25"/>
        </w:numPr>
        <w:tabs>
          <w:tab w:val="left" w:pos="900"/>
          <w:tab w:val="left" w:pos="1080"/>
          <w:tab w:val="left" w:pos="1134"/>
        </w:tabs>
        <w:suppressAutoHyphens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9571B0">
        <w:rPr>
          <w:sz w:val="20"/>
        </w:rPr>
        <w:t>https://math.semestr.ru/dinam/task-1.php</w:t>
      </w:r>
    </w:p>
    <w:p w:rsidR="00E35251" w:rsidRPr="009571B0" w:rsidRDefault="009571B0" w:rsidP="005573B2">
      <w:pPr>
        <w:widowControl/>
        <w:numPr>
          <w:ilvl w:val="0"/>
          <w:numId w:val="25"/>
        </w:numPr>
        <w:tabs>
          <w:tab w:val="left" w:pos="900"/>
          <w:tab w:val="left" w:pos="1080"/>
          <w:tab w:val="left" w:pos="1134"/>
        </w:tabs>
        <w:suppressAutoHyphens/>
        <w:snapToGrid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9571B0">
        <w:rPr>
          <w:color w:val="000000" w:themeColor="text1"/>
          <w:sz w:val="20"/>
        </w:rPr>
        <w:t>https://spravochnick.ru/ekonometrika/metod_optimalnyh_resheniy/</w:t>
      </w:r>
    </w:p>
    <w:p w:rsidR="005B493D" w:rsidRPr="009571B0" w:rsidRDefault="005B493D" w:rsidP="00E35251">
      <w:pPr>
        <w:spacing w:before="0" w:after="0"/>
        <w:ind w:firstLine="680"/>
        <w:rPr>
          <w:b/>
          <w:color w:val="000000" w:themeColor="text1"/>
          <w:sz w:val="20"/>
        </w:rPr>
      </w:pPr>
    </w:p>
    <w:p w:rsidR="006009C6" w:rsidRDefault="009A4F3E" w:rsidP="006009C6">
      <w:pPr>
        <w:spacing w:before="0" w:after="0"/>
        <w:ind w:firstLine="709"/>
        <w:jc w:val="both"/>
        <w:rPr>
          <w:b/>
          <w:sz w:val="20"/>
        </w:rPr>
      </w:pPr>
      <w:r>
        <w:rPr>
          <w:b/>
          <w:sz w:val="20"/>
        </w:rPr>
        <w:t>8</w:t>
      </w:r>
      <w:r w:rsidR="006009C6">
        <w:rPr>
          <w:b/>
          <w:sz w:val="20"/>
        </w:rPr>
        <w:t>. Материально-техническое обеспечение дисциплины, перечень информационных технологий, используемых при осуществлении образовательного процесса по дисциплине, включая программное обеспечение, современные профессиональные базы данных и информационные справочные системы</w:t>
      </w:r>
    </w:p>
    <w:p w:rsidR="006009C6" w:rsidRDefault="006009C6" w:rsidP="006009C6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Для проведения занятий по дисциплине имеется следующее материально-техническое обеспечение: </w:t>
      </w:r>
    </w:p>
    <w:p w:rsidR="00313361" w:rsidRDefault="00313361" w:rsidP="006009C6">
      <w:pPr>
        <w:spacing w:before="0" w:after="0"/>
        <w:ind w:firstLine="709"/>
        <w:jc w:val="both"/>
        <w:rPr>
          <w:sz w:val="20"/>
        </w:rPr>
      </w:pPr>
      <w:r w:rsidRPr="00313361">
        <w:rPr>
          <w:sz w:val="20"/>
        </w:rPr>
        <w:t>- учебные аудитории для проведения учебных занятий, оборудованные учебной мебелью и оснащенные оборудованием и техническими средствами обучения с возможностью подключения к сети «Интернет»;</w:t>
      </w:r>
    </w:p>
    <w:p w:rsidR="006009C6" w:rsidRDefault="006009C6" w:rsidP="006009C6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помещения для самостоятельной работы, оснащенные компьютерной техникой с возможностью подключения к сети «Интернет» и обеспечением доступа к электронной информационно-образовательной среде. </w:t>
      </w:r>
    </w:p>
    <w:p w:rsidR="00E35251" w:rsidRPr="00637460" w:rsidRDefault="006009C6" w:rsidP="006009C6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Программное обеспечение:</w:t>
      </w:r>
    </w:p>
    <w:p w:rsidR="00E35251" w:rsidRPr="00637460" w:rsidRDefault="00E35251" w:rsidP="00E35251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Лицензионное программное обеспечение (в том числе, отечественного производства):</w:t>
      </w:r>
    </w:p>
    <w:p w:rsidR="00E35251" w:rsidRPr="00637460" w:rsidRDefault="00E35251" w:rsidP="00E35251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Операционная система </w:t>
      </w:r>
      <w:r w:rsidRPr="00637460">
        <w:rPr>
          <w:sz w:val="20"/>
          <w:lang w:val="en-US"/>
        </w:rPr>
        <w:t>Windows</w:t>
      </w:r>
      <w:r w:rsidRPr="00637460">
        <w:rPr>
          <w:sz w:val="20"/>
        </w:rPr>
        <w:t xml:space="preserve"> </w:t>
      </w:r>
      <w:r w:rsidRPr="00637460">
        <w:rPr>
          <w:sz w:val="20"/>
          <w:lang w:val="en-US"/>
        </w:rPr>
        <w:t>Professional</w:t>
      </w:r>
      <w:r w:rsidRPr="00637460">
        <w:rPr>
          <w:sz w:val="20"/>
        </w:rPr>
        <w:t xml:space="preserve"> 10</w:t>
      </w:r>
    </w:p>
    <w:p w:rsidR="00E35251" w:rsidRPr="00637460" w:rsidRDefault="00E35251" w:rsidP="00E35251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ПО браузер – приложение операционной системы, предназначенное для просмотра Web-страниц</w:t>
      </w:r>
    </w:p>
    <w:p w:rsidR="00E35251" w:rsidRPr="00637460" w:rsidRDefault="00E35251" w:rsidP="00E35251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Платформа проведения аттестационных процедур с использованием каналов связи (отечественное ПО)</w:t>
      </w:r>
    </w:p>
    <w:p w:rsidR="00E35251" w:rsidRPr="00637460" w:rsidRDefault="00E35251" w:rsidP="00E35251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Платформа проведения </w:t>
      </w:r>
      <w:proofErr w:type="spellStart"/>
      <w:r w:rsidRPr="00637460">
        <w:rPr>
          <w:sz w:val="20"/>
        </w:rPr>
        <w:t>вебинаров</w:t>
      </w:r>
      <w:proofErr w:type="spellEnd"/>
      <w:r w:rsidRPr="00637460">
        <w:rPr>
          <w:sz w:val="20"/>
        </w:rPr>
        <w:t xml:space="preserve"> (отечественное ПО)</w:t>
      </w:r>
    </w:p>
    <w:p w:rsidR="00E35251" w:rsidRPr="00637460" w:rsidRDefault="00E35251" w:rsidP="00E35251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Информационная технология. Онлайн тестирование цифровой платформы </w:t>
      </w:r>
      <w:proofErr w:type="spellStart"/>
      <w:r w:rsidRPr="00637460">
        <w:rPr>
          <w:sz w:val="20"/>
        </w:rPr>
        <w:t>Ровеб</w:t>
      </w:r>
      <w:proofErr w:type="spellEnd"/>
      <w:r w:rsidRPr="00637460">
        <w:rPr>
          <w:sz w:val="20"/>
        </w:rPr>
        <w:t xml:space="preserve"> (отечественное ПО)</w:t>
      </w:r>
    </w:p>
    <w:p w:rsidR="00E35251" w:rsidRPr="00637460" w:rsidRDefault="00E35251" w:rsidP="00E35251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Электронный информационный ресурс. Экспертный интеллектуальный информационный робот Аттестация асессоров (отечественное ПО)</w:t>
      </w:r>
    </w:p>
    <w:p w:rsidR="00E35251" w:rsidRPr="00637460" w:rsidRDefault="00E35251" w:rsidP="00E35251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Информационная технология. Аттестационный интеллектуальный информационный робот контроля оригинальности и профессионализма «ИИР КОП» (отечественное ПО)</w:t>
      </w:r>
    </w:p>
    <w:p w:rsidR="00E35251" w:rsidRPr="00637460" w:rsidRDefault="00E35251" w:rsidP="00E35251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sz w:val="20"/>
        </w:rPr>
        <w:t>Электронный информационный ресурс «Личная студия обучающегося» (отечественное ПО)</w:t>
      </w:r>
    </w:p>
    <w:p w:rsidR="00E35251" w:rsidRPr="00637460" w:rsidRDefault="00E35251" w:rsidP="00E35251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Свободно распространяемое программное обеспечение (в том числе отечественного производства):</w:t>
      </w:r>
    </w:p>
    <w:p w:rsidR="00E35251" w:rsidRPr="00637460" w:rsidRDefault="00E35251" w:rsidP="00E35251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Мой Офис Веб-редакторы https://edit.myoffice.ru (отечественное ПО)</w:t>
      </w:r>
    </w:p>
    <w:p w:rsidR="00E35251" w:rsidRPr="00637460" w:rsidRDefault="00E35251" w:rsidP="00E35251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Calc. </w:t>
      </w:r>
    </w:p>
    <w:p w:rsidR="00E35251" w:rsidRPr="00637460" w:rsidRDefault="00714A41" w:rsidP="00E35251">
      <w:pPr>
        <w:spacing w:before="0" w:after="0"/>
        <w:ind w:firstLine="709"/>
        <w:rPr>
          <w:sz w:val="20"/>
          <w:lang w:val="en-US"/>
        </w:rPr>
      </w:pPr>
      <w:hyperlink r:id="rId6" w:history="1">
        <w:r w:rsidR="00E35251" w:rsidRPr="00637460">
          <w:rPr>
            <w:sz w:val="20"/>
            <w:lang w:val="en-US"/>
          </w:rPr>
          <w:t>http://qsp.su/tools/onlinehelp/about_license_gpl_russian.html</w:t>
        </w:r>
      </w:hyperlink>
      <w:r w:rsidR="00E35251" w:rsidRPr="00637460">
        <w:rPr>
          <w:sz w:val="20"/>
          <w:lang w:val="en-US"/>
        </w:rPr>
        <w:t xml:space="preserve"> </w:t>
      </w:r>
    </w:p>
    <w:p w:rsidR="00E35251" w:rsidRPr="00637460" w:rsidRDefault="00E35251" w:rsidP="00E35251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ПО </w:t>
      </w:r>
      <w:proofErr w:type="spellStart"/>
      <w:r w:rsidRPr="00637460">
        <w:rPr>
          <w:sz w:val="20"/>
        </w:rPr>
        <w:t>OpenOffice.Org.Base</w:t>
      </w:r>
      <w:proofErr w:type="spellEnd"/>
    </w:p>
    <w:p w:rsidR="00E35251" w:rsidRPr="00637460" w:rsidRDefault="00714A41" w:rsidP="00E35251">
      <w:pPr>
        <w:spacing w:before="0" w:after="0"/>
        <w:ind w:firstLine="709"/>
        <w:rPr>
          <w:sz w:val="20"/>
        </w:rPr>
      </w:pPr>
      <w:hyperlink r:id="rId7" w:history="1">
        <w:r w:rsidR="00E35251" w:rsidRPr="00637460">
          <w:rPr>
            <w:sz w:val="20"/>
          </w:rPr>
          <w:t>http://qsp.su/tools/onlinehelp/about_license_gpl_russian.html</w:t>
        </w:r>
      </w:hyperlink>
    </w:p>
    <w:p w:rsidR="00E35251" w:rsidRPr="00637460" w:rsidRDefault="00E35251" w:rsidP="00E35251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</w:t>
      </w:r>
      <w:proofErr w:type="spellStart"/>
      <w:r w:rsidRPr="00637460">
        <w:rPr>
          <w:sz w:val="20"/>
          <w:lang w:val="en-US"/>
        </w:rPr>
        <w:t>OpenOffice.org.Impress</w:t>
      </w:r>
      <w:proofErr w:type="spellEnd"/>
      <w:r w:rsidRPr="00637460">
        <w:rPr>
          <w:sz w:val="20"/>
          <w:lang w:val="en-US"/>
        </w:rPr>
        <w:t xml:space="preserve"> </w:t>
      </w:r>
    </w:p>
    <w:p w:rsidR="00E35251" w:rsidRPr="00637460" w:rsidRDefault="00714A41" w:rsidP="00E35251">
      <w:pPr>
        <w:spacing w:before="0" w:after="0"/>
        <w:ind w:firstLine="709"/>
        <w:rPr>
          <w:sz w:val="20"/>
          <w:lang w:val="en-US"/>
        </w:rPr>
      </w:pPr>
      <w:hyperlink r:id="rId8" w:history="1">
        <w:r w:rsidR="00E35251" w:rsidRPr="00637460">
          <w:rPr>
            <w:sz w:val="20"/>
            <w:lang w:val="en-US"/>
          </w:rPr>
          <w:t>http://qsp.su/tools/onlinehelp/about_license_gpl_russian.html</w:t>
        </w:r>
      </w:hyperlink>
      <w:r w:rsidR="00E35251" w:rsidRPr="00637460">
        <w:rPr>
          <w:sz w:val="20"/>
          <w:lang w:val="en-US"/>
        </w:rPr>
        <w:t xml:space="preserve"> </w:t>
      </w:r>
    </w:p>
    <w:p w:rsidR="00E35251" w:rsidRPr="00637460" w:rsidRDefault="00E35251" w:rsidP="00E35251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Writer </w:t>
      </w:r>
    </w:p>
    <w:p w:rsidR="00E35251" w:rsidRPr="00637460" w:rsidRDefault="00714A41" w:rsidP="00E35251">
      <w:pPr>
        <w:spacing w:before="0" w:after="0"/>
        <w:ind w:firstLine="709"/>
        <w:rPr>
          <w:sz w:val="20"/>
          <w:lang w:val="en-US"/>
        </w:rPr>
      </w:pPr>
      <w:hyperlink r:id="rId9" w:history="1">
        <w:r w:rsidR="00E35251" w:rsidRPr="00637460">
          <w:rPr>
            <w:sz w:val="20"/>
            <w:lang w:val="en-US"/>
          </w:rPr>
          <w:t>http://qsp.su/tools/onlinehelp/about_license_gpl_russian.html</w:t>
        </w:r>
      </w:hyperlink>
    </w:p>
    <w:p w:rsidR="00E35251" w:rsidRPr="00637460" w:rsidRDefault="00E35251" w:rsidP="00E35251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 Office.org Draw</w:t>
      </w:r>
    </w:p>
    <w:p w:rsidR="00E35251" w:rsidRPr="00637460" w:rsidRDefault="00714A41" w:rsidP="00E35251">
      <w:pPr>
        <w:spacing w:before="0" w:after="0"/>
        <w:ind w:firstLine="709"/>
        <w:rPr>
          <w:sz w:val="20"/>
          <w:lang w:val="en-US"/>
        </w:rPr>
      </w:pPr>
      <w:hyperlink r:id="rId10" w:history="1">
        <w:r w:rsidR="00E35251" w:rsidRPr="00637460">
          <w:rPr>
            <w:sz w:val="20"/>
            <w:lang w:val="en-US"/>
          </w:rPr>
          <w:t>http://qsp.su/tools/onlinehelp/about_license_gpl_russian.html</w:t>
        </w:r>
      </w:hyperlink>
    </w:p>
    <w:p w:rsidR="00E35251" w:rsidRPr="00637460" w:rsidRDefault="00E35251" w:rsidP="00E35251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sz w:val="20"/>
        </w:rPr>
        <w:t xml:space="preserve">ПО «Блокнот» - стандартное приложение операционной системы (MS </w:t>
      </w:r>
      <w:proofErr w:type="spellStart"/>
      <w:r w:rsidRPr="00637460">
        <w:rPr>
          <w:sz w:val="20"/>
        </w:rPr>
        <w:t>Windows</w:t>
      </w:r>
      <w:proofErr w:type="spellEnd"/>
      <w:r w:rsidRPr="00637460">
        <w:rPr>
          <w:sz w:val="20"/>
        </w:rPr>
        <w:t xml:space="preserve">, </w:t>
      </w:r>
      <w:proofErr w:type="spellStart"/>
      <w:r w:rsidRPr="00637460">
        <w:rPr>
          <w:sz w:val="20"/>
        </w:rPr>
        <w:t>Android</w:t>
      </w:r>
      <w:proofErr w:type="spellEnd"/>
      <w:r w:rsidRPr="00637460">
        <w:rPr>
          <w:sz w:val="20"/>
        </w:rPr>
        <w:t xml:space="preserve"> и т.д.), предназначенное для работы с текстами;</w:t>
      </w:r>
    </w:p>
    <w:p w:rsidR="00E35251" w:rsidRPr="00637460" w:rsidRDefault="00E35251" w:rsidP="00E35251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Современные профессиональные базы данных:</w:t>
      </w:r>
    </w:p>
    <w:p w:rsidR="00E35251" w:rsidRPr="00637460" w:rsidRDefault="00E35251" w:rsidP="00E35251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Реестр профессиональных стандартов https://profstandart.rosmintrud.ru/obshchiy-informatsionnyy-blok/natsionalnyy-reestr-professionalnykh-standartov/reestr-professionalnykh-standartov/ </w:t>
      </w:r>
    </w:p>
    <w:p w:rsidR="00E35251" w:rsidRPr="00637460" w:rsidRDefault="00E35251" w:rsidP="00E35251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Реестр студентов/ординаторов/аспирантов/ассистентов-стажеров https://www.mos.ru/karta-moskvicha/services-proverka-grazhdanina-v-reestre-studentov/ </w:t>
      </w:r>
    </w:p>
    <w:p w:rsidR="00E35251" w:rsidRPr="00637460" w:rsidRDefault="00E35251" w:rsidP="00E35251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Ассоциация российских банков </w:t>
      </w:r>
      <w:hyperlink r:id="rId11" w:history="1">
        <w:r w:rsidRPr="00637460">
          <w:rPr>
            <w:rStyle w:val="ab"/>
            <w:sz w:val="20"/>
          </w:rPr>
          <w:t>https://arb.ru/</w:t>
        </w:r>
      </w:hyperlink>
    </w:p>
    <w:p w:rsidR="00E35251" w:rsidRPr="00637460" w:rsidRDefault="00E35251" w:rsidP="00E35251">
      <w:pPr>
        <w:spacing w:before="0" w:after="0"/>
        <w:ind w:firstLine="709"/>
        <w:rPr>
          <w:sz w:val="20"/>
        </w:rPr>
      </w:pPr>
      <w:proofErr w:type="spellStart"/>
      <w:r w:rsidRPr="00637460">
        <w:rPr>
          <w:sz w:val="20"/>
        </w:rPr>
        <w:t>Бухгалтерия.Ру</w:t>
      </w:r>
      <w:proofErr w:type="spellEnd"/>
      <w:r w:rsidRPr="00637460">
        <w:rPr>
          <w:sz w:val="20"/>
        </w:rPr>
        <w:t xml:space="preserve"> https://www.buhgalteria.ru/</w:t>
      </w:r>
    </w:p>
    <w:p w:rsidR="00E35251" w:rsidRPr="00637460" w:rsidRDefault="00E35251" w:rsidP="00E35251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Союз финансистов России </w:t>
      </w:r>
      <w:hyperlink r:id="rId12" w:history="1">
        <w:r w:rsidRPr="00637460">
          <w:rPr>
            <w:rStyle w:val="ab"/>
            <w:sz w:val="20"/>
          </w:rPr>
          <w:t>http://sf-rf.ru/</w:t>
        </w:r>
      </w:hyperlink>
    </w:p>
    <w:p w:rsidR="00E35251" w:rsidRPr="00637460" w:rsidRDefault="00E35251" w:rsidP="00E35251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Научная электронная библиотека. </w:t>
      </w:r>
      <w:hyperlink r:id="rId13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proofErr w:type="spellStart"/>
        <w:r w:rsidRPr="00637460">
          <w:rPr>
            <w:rStyle w:val="ab"/>
            <w:sz w:val="20"/>
            <w:lang w:val="en-US"/>
          </w:rPr>
          <w:t>elibrary</w:t>
        </w:r>
        <w:proofErr w:type="spellEnd"/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ru</w:t>
        </w:r>
        <w:proofErr w:type="spellEnd"/>
      </w:hyperlink>
    </w:p>
    <w:p w:rsidR="00E35251" w:rsidRPr="00637460" w:rsidRDefault="00E35251" w:rsidP="00E35251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Электронно-библиотечная система </w:t>
      </w:r>
      <w:proofErr w:type="spellStart"/>
      <w:r w:rsidRPr="00637460">
        <w:rPr>
          <w:sz w:val="20"/>
          <w:lang w:val="en-US"/>
        </w:rPr>
        <w:t>IPRbooks</w:t>
      </w:r>
      <w:proofErr w:type="spellEnd"/>
      <w:r w:rsidRPr="00637460">
        <w:rPr>
          <w:sz w:val="20"/>
        </w:rPr>
        <w:t xml:space="preserve"> (ЭБС </w:t>
      </w:r>
      <w:proofErr w:type="spellStart"/>
      <w:r w:rsidRPr="00637460">
        <w:rPr>
          <w:sz w:val="20"/>
          <w:lang w:val="en-US"/>
        </w:rPr>
        <w:t>IPRbooks</w:t>
      </w:r>
      <w:proofErr w:type="spellEnd"/>
      <w:r w:rsidRPr="00637460">
        <w:rPr>
          <w:sz w:val="20"/>
        </w:rPr>
        <w:t xml:space="preserve">) –электронная библиотека по всем отраслям знаний </w:t>
      </w:r>
      <w:hyperlink r:id="rId14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r w:rsidRPr="00637460">
          <w:rPr>
            <w:rStyle w:val="ab"/>
            <w:sz w:val="20"/>
            <w:lang w:val="en-US"/>
          </w:rPr>
          <w:t>www</w:t>
        </w:r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iprbookshop</w:t>
        </w:r>
        <w:proofErr w:type="spellEnd"/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ru</w:t>
        </w:r>
        <w:proofErr w:type="spellEnd"/>
      </w:hyperlink>
    </w:p>
    <w:p w:rsidR="00E35251" w:rsidRPr="00637460" w:rsidRDefault="00E35251" w:rsidP="00E35251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Информационно-справочные системы:</w:t>
      </w:r>
    </w:p>
    <w:p w:rsidR="00FA2875" w:rsidRPr="00FA2875" w:rsidRDefault="00FA2875" w:rsidP="00FA2875">
      <w:pPr>
        <w:spacing w:before="0" w:after="0"/>
        <w:rPr>
          <w:sz w:val="20"/>
        </w:rPr>
      </w:pPr>
      <w:r w:rsidRPr="00FA2875">
        <w:rPr>
          <w:sz w:val="20"/>
        </w:rPr>
        <w:t xml:space="preserve">Справочно-правовая система «Гарант»; </w:t>
      </w:r>
    </w:p>
    <w:p w:rsidR="006564D2" w:rsidRDefault="00FA2875" w:rsidP="00FA2875">
      <w:pPr>
        <w:spacing w:before="0" w:after="0"/>
      </w:pPr>
      <w:r w:rsidRPr="00FA2875">
        <w:rPr>
          <w:sz w:val="20"/>
        </w:rPr>
        <w:t>Справочно-правовая система «Консультант Плюс».</w:t>
      </w:r>
    </w:p>
    <w:sectPr w:rsidR="006564D2" w:rsidSect="00E3525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CTT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doni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_Timer">
    <w:altName w:val="Times New Roman Cyr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ntiqua"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PMincho">
    <w:charset w:val="80"/>
    <w:family w:val="roman"/>
    <w:pitch w:val="variable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??">
    <w:altName w:val="Malgun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penSymbol">
    <w:altName w:val="Courier New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ios">
    <w:altName w:val="Helio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131"/>
      <w:lvlText w:val="%1."/>
      <w:lvlJc w:val="left"/>
      <w:pPr>
        <w:tabs>
          <w:tab w:val="left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2"/>
    <w:multiLevelType w:val="singleLevel"/>
    <w:tmpl w:val="FFFFFF82"/>
    <w:lvl w:ilvl="0">
      <w:start w:val="1"/>
      <w:numFmt w:val="bullet"/>
      <w:pStyle w:val="Tst-question"/>
      <w:lvlText w:val=""/>
      <w:lvlJc w:val="left"/>
      <w:pPr>
        <w:tabs>
          <w:tab w:val="left" w:pos="926"/>
        </w:tabs>
        <w:ind w:left="926" w:hanging="360"/>
      </w:pPr>
    </w:lvl>
  </w:abstractNum>
  <w:abstractNum w:abstractNumId="2" w15:restartNumberingAfterBreak="0">
    <w:nsid w:val="FFFFFF83"/>
    <w:multiLevelType w:val="singleLevel"/>
    <w:tmpl w:val="FFFFFF83"/>
    <w:lvl w:ilvl="0">
      <w:start w:val="1"/>
      <w:numFmt w:val="decimal"/>
      <w:pStyle w:val="3"/>
      <w:lvlText w:val="%1."/>
      <w:lvlJc w:val="left"/>
      <w:pPr>
        <w:ind w:left="720" w:hanging="360"/>
      </w:pPr>
      <w:rPr>
        <w:rFonts w:cs="Times New Roman"/>
      </w:rPr>
    </w:lvl>
  </w:abstractNum>
  <w:abstractNum w:abstractNumId="3" w15:restartNumberingAfterBreak="0">
    <w:nsid w:val="FFFFFF88"/>
    <w:multiLevelType w:val="singleLevel"/>
    <w:tmpl w:val="FFFFFF88"/>
    <w:lvl w:ilvl="0">
      <w:start w:val="1"/>
      <w:numFmt w:val="decimal"/>
      <w:pStyle w:val="-31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FFFFFF89"/>
    <w:multiLevelType w:val="singleLevel"/>
    <w:tmpl w:val="FFFFFF89"/>
    <w:lvl w:ilvl="0">
      <w:start w:val="1"/>
      <w:numFmt w:val="bullet"/>
      <w:pStyle w:val="0752"/>
      <w:lvlText w:val="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FFFFFFFE"/>
    <w:multiLevelType w:val="singleLevel"/>
    <w:tmpl w:val="FFFFFFFE"/>
    <w:lvl w:ilvl="0">
      <w:numFmt w:val="bullet"/>
      <w:lvlText w:val="*"/>
      <w:lvlJc w:val="left"/>
    </w:lvl>
  </w:abstractNum>
  <w:abstractNum w:abstractNumId="6" w15:restartNumberingAfterBreak="0">
    <w:nsid w:val="017C29CE"/>
    <w:multiLevelType w:val="hybridMultilevel"/>
    <w:tmpl w:val="EF180E46"/>
    <w:lvl w:ilvl="0" w:tplc="2924B86C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52104C5"/>
    <w:multiLevelType w:val="multilevel"/>
    <w:tmpl w:val="052104C5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3450138"/>
    <w:multiLevelType w:val="multilevel"/>
    <w:tmpl w:val="13450138"/>
    <w:lvl w:ilvl="0">
      <w:start w:val="1"/>
      <w:numFmt w:val="decimal"/>
      <w:pStyle w:val="a"/>
      <w:lvlText w:val="%1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  <w:rPr>
        <w:rFonts w:cs="Times New Roman"/>
      </w:rPr>
    </w:lvl>
  </w:abstractNum>
  <w:abstractNum w:abstractNumId="9" w15:restartNumberingAfterBreak="0">
    <w:nsid w:val="17AA16EB"/>
    <w:multiLevelType w:val="multilevel"/>
    <w:tmpl w:val="17AA16EB"/>
    <w:lvl w:ilvl="0">
      <w:start w:val="1"/>
      <w:numFmt w:val="decimal"/>
      <w:pStyle w:val="a0"/>
      <w:lvlText w:val="%1."/>
      <w:lvlJc w:val="left"/>
      <w:pPr>
        <w:tabs>
          <w:tab w:val="left" w:pos="0"/>
        </w:tabs>
        <w:ind w:left="113" w:hanging="113"/>
      </w:pPr>
      <w:rPr>
        <w:rFonts w:cs="Times New Roman"/>
      </w:rPr>
    </w:lvl>
    <w:lvl w:ilvl="1">
      <w:start w:val="1"/>
      <w:numFmt w:val="upperLetter"/>
      <w:lvlText w:val="%2)"/>
      <w:lvlJc w:val="left"/>
      <w:pPr>
        <w:tabs>
          <w:tab w:val="left" w:pos="0"/>
        </w:tabs>
        <w:ind w:left="454" w:hanging="114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cs="Times New Roman"/>
      </w:rPr>
    </w:lvl>
  </w:abstractNum>
  <w:abstractNum w:abstractNumId="10" w15:restartNumberingAfterBreak="0">
    <w:nsid w:val="1D034241"/>
    <w:multiLevelType w:val="multilevel"/>
    <w:tmpl w:val="1D034241"/>
    <w:lvl w:ilvl="0">
      <w:start w:val="1"/>
      <w:numFmt w:val="decimal"/>
      <w:pStyle w:val="2"/>
      <w:lvlText w:val="%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E625B74"/>
    <w:multiLevelType w:val="hybridMultilevel"/>
    <w:tmpl w:val="6F1E62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67059F2"/>
    <w:multiLevelType w:val="hybridMultilevel"/>
    <w:tmpl w:val="BC86E69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75065CA"/>
    <w:multiLevelType w:val="multilevel"/>
    <w:tmpl w:val="275065C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240759A"/>
    <w:multiLevelType w:val="hybridMultilevel"/>
    <w:tmpl w:val="EF180E46"/>
    <w:lvl w:ilvl="0" w:tplc="8500F2F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 w:tplc="9886C9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F5085C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0CE43E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E4D32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D620D6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6BE69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421C6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964281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A493BE1"/>
    <w:multiLevelType w:val="multilevel"/>
    <w:tmpl w:val="3A493BE1"/>
    <w:lvl w:ilvl="0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6" w15:restartNumberingAfterBreak="0">
    <w:nsid w:val="3D3C54DE"/>
    <w:multiLevelType w:val="multilevel"/>
    <w:tmpl w:val="3D3C54D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505123A"/>
    <w:multiLevelType w:val="hybridMultilevel"/>
    <w:tmpl w:val="CF7ECB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5DE17DA"/>
    <w:multiLevelType w:val="multilevel"/>
    <w:tmpl w:val="45DE17D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6340397"/>
    <w:multiLevelType w:val="multilevel"/>
    <w:tmpl w:val="46340397"/>
    <w:lvl w:ilvl="0">
      <w:start w:val="1"/>
      <w:numFmt w:val="decimal"/>
      <w:lvlText w:val="%1"/>
      <w:lvlJc w:val="left"/>
      <w:pPr>
        <w:tabs>
          <w:tab w:val="left" w:pos="720"/>
        </w:tabs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6D04A1C"/>
    <w:multiLevelType w:val="multilevel"/>
    <w:tmpl w:val="46D04A1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91B430F"/>
    <w:multiLevelType w:val="multilevel"/>
    <w:tmpl w:val="491B43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9656E7D"/>
    <w:multiLevelType w:val="multilevel"/>
    <w:tmpl w:val="49656E7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BB51533"/>
    <w:multiLevelType w:val="multilevel"/>
    <w:tmpl w:val="4BB51533"/>
    <w:lvl w:ilvl="0">
      <w:start w:val="1"/>
      <w:numFmt w:val="bullet"/>
      <w:pStyle w:val="1"/>
      <w:lvlText w:val=""/>
      <w:lvlJc w:val="left"/>
      <w:pPr>
        <w:tabs>
          <w:tab w:val="left" w:pos="1440"/>
        </w:tabs>
        <w:ind w:left="1440" w:hanging="360"/>
      </w:p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</w:lvl>
  </w:abstractNum>
  <w:abstractNum w:abstractNumId="24" w15:restartNumberingAfterBreak="0">
    <w:nsid w:val="60EC0FAC"/>
    <w:multiLevelType w:val="multilevel"/>
    <w:tmpl w:val="60EC0FA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4F7153F"/>
    <w:multiLevelType w:val="multilevel"/>
    <w:tmpl w:val="64F7153F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CB81905"/>
    <w:multiLevelType w:val="multilevel"/>
    <w:tmpl w:val="6CB81905"/>
    <w:lvl w:ilvl="0">
      <w:start w:val="1"/>
      <w:numFmt w:val="decimal"/>
      <w:pStyle w:val="a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14D5789"/>
    <w:multiLevelType w:val="multilevel"/>
    <w:tmpl w:val="714D5789"/>
    <w:lvl w:ilvl="0">
      <w:start w:val="1"/>
      <w:numFmt w:val="decimal"/>
      <w:pStyle w:val="2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3392569"/>
    <w:multiLevelType w:val="multilevel"/>
    <w:tmpl w:val="73392569"/>
    <w:lvl w:ilvl="0">
      <w:start w:val="1"/>
      <w:numFmt w:val="decimal"/>
      <w:lvlText w:val="%1."/>
      <w:lvlJc w:val="left"/>
      <w:pPr>
        <w:tabs>
          <w:tab w:val="left" w:pos="1260"/>
        </w:tabs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9EC388C"/>
    <w:multiLevelType w:val="multilevel"/>
    <w:tmpl w:val="79EC388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26"/>
  </w:num>
  <w:num w:numId="3">
    <w:abstractNumId w:val="8"/>
  </w:num>
  <w:num w:numId="4">
    <w:abstractNumId w:val="23"/>
  </w:num>
  <w:num w:numId="5">
    <w:abstractNumId w:val="1"/>
  </w:num>
  <w:num w:numId="6">
    <w:abstractNumId w:val="9"/>
  </w:num>
  <w:num w:numId="7">
    <w:abstractNumId w:val="0"/>
  </w:num>
  <w:num w:numId="8">
    <w:abstractNumId w:val="4"/>
  </w:num>
  <w:num w:numId="9">
    <w:abstractNumId w:val="10"/>
  </w:num>
  <w:num w:numId="10">
    <w:abstractNumId w:val="27"/>
  </w:num>
  <w:num w:numId="11">
    <w:abstractNumId w:val="3"/>
  </w:num>
  <w:num w:numId="12">
    <w:abstractNumId w:val="5"/>
    <w:lvlOverride w:ilvl="0">
      <w:lvl w:ilvl="0">
        <w:numFmt w:val="bullet"/>
        <w:lvlText w:val="-"/>
        <w:legacy w:legacy="1" w:legacySpace="0" w:legacyIndent="130"/>
        <w:lvlJc w:val="left"/>
      </w:lvl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</w:num>
  <w:num w:numId="15">
    <w:abstractNumId w:val="13"/>
  </w:num>
  <w:num w:numId="16">
    <w:abstractNumId w:val="7"/>
  </w:num>
  <w:num w:numId="17">
    <w:abstractNumId w:val="22"/>
  </w:num>
  <w:num w:numId="18">
    <w:abstractNumId w:val="18"/>
  </w:num>
  <w:num w:numId="19">
    <w:abstractNumId w:val="29"/>
  </w:num>
  <w:num w:numId="20">
    <w:abstractNumId w:val="28"/>
  </w:num>
  <w:num w:numId="21">
    <w:abstractNumId w:val="20"/>
  </w:num>
  <w:num w:numId="22">
    <w:abstractNumId w:val="16"/>
  </w:num>
  <w:num w:numId="23">
    <w:abstractNumId w:val="21"/>
  </w:num>
  <w:num w:numId="24">
    <w:abstractNumId w:val="15"/>
  </w:num>
  <w:num w:numId="25">
    <w:abstractNumId w:val="25"/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</w:num>
  <w:num w:numId="28">
    <w:abstractNumId w:val="11"/>
  </w:num>
  <w:num w:numId="29">
    <w:abstractNumId w:val="17"/>
  </w:num>
  <w:num w:numId="30">
    <w:abstractNumId w:val="6"/>
  </w:num>
  <w:num w:numId="31">
    <w:abstractNumId w:val="1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E35251"/>
    <w:rsid w:val="00084280"/>
    <w:rsid w:val="00084B91"/>
    <w:rsid w:val="0010540B"/>
    <w:rsid w:val="00192E3C"/>
    <w:rsid w:val="001F40C7"/>
    <w:rsid w:val="00313361"/>
    <w:rsid w:val="003F4C65"/>
    <w:rsid w:val="004029A2"/>
    <w:rsid w:val="004304A9"/>
    <w:rsid w:val="005146C2"/>
    <w:rsid w:val="005573B2"/>
    <w:rsid w:val="005A5713"/>
    <w:rsid w:val="005B31CE"/>
    <w:rsid w:val="005B493D"/>
    <w:rsid w:val="005D2178"/>
    <w:rsid w:val="005F2C94"/>
    <w:rsid w:val="006009C6"/>
    <w:rsid w:val="00626F4D"/>
    <w:rsid w:val="00633903"/>
    <w:rsid w:val="006564D2"/>
    <w:rsid w:val="0065717A"/>
    <w:rsid w:val="006709D6"/>
    <w:rsid w:val="00674E04"/>
    <w:rsid w:val="00697A7A"/>
    <w:rsid w:val="006A3680"/>
    <w:rsid w:val="00714A41"/>
    <w:rsid w:val="00741E06"/>
    <w:rsid w:val="00831313"/>
    <w:rsid w:val="009023B7"/>
    <w:rsid w:val="0090529F"/>
    <w:rsid w:val="00952061"/>
    <w:rsid w:val="0095227C"/>
    <w:rsid w:val="009571B0"/>
    <w:rsid w:val="009A4F3E"/>
    <w:rsid w:val="009B067D"/>
    <w:rsid w:val="00A82094"/>
    <w:rsid w:val="00A93348"/>
    <w:rsid w:val="00AA6117"/>
    <w:rsid w:val="00AB096A"/>
    <w:rsid w:val="00AE2B04"/>
    <w:rsid w:val="00B9490B"/>
    <w:rsid w:val="00BE23B6"/>
    <w:rsid w:val="00BF2D3F"/>
    <w:rsid w:val="00BF3B0A"/>
    <w:rsid w:val="00C52F40"/>
    <w:rsid w:val="00C54611"/>
    <w:rsid w:val="00C66DB4"/>
    <w:rsid w:val="00C76F84"/>
    <w:rsid w:val="00CB043F"/>
    <w:rsid w:val="00D51CCC"/>
    <w:rsid w:val="00D71460"/>
    <w:rsid w:val="00D949E3"/>
    <w:rsid w:val="00E35251"/>
    <w:rsid w:val="00E80F23"/>
    <w:rsid w:val="00F7676D"/>
    <w:rsid w:val="00FA2875"/>
    <w:rsid w:val="00FD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9C66B"/>
  <w15:docId w15:val="{10342A15-CB20-43B8-80BA-5FD4F9ACD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 w:qFormat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 w:qFormat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0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 w:qFormat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35251"/>
    <w:pPr>
      <w:widowControl w:val="0"/>
      <w:snapToGrid w:val="0"/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10">
    <w:name w:val="heading 1"/>
    <w:basedOn w:val="a2"/>
    <w:next w:val="a2"/>
    <w:link w:val="12"/>
    <w:qFormat/>
    <w:rsid w:val="00E35251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0"/>
    </w:pPr>
    <w:rPr>
      <w:rFonts w:ascii="PragmaticaCTT" w:hAnsi="PragmaticaCTT"/>
      <w:sz w:val="20"/>
    </w:rPr>
  </w:style>
  <w:style w:type="paragraph" w:styleId="20">
    <w:name w:val="heading 2"/>
    <w:basedOn w:val="10"/>
    <w:next w:val="a2"/>
    <w:link w:val="23"/>
    <w:qFormat/>
    <w:rsid w:val="00E35251"/>
    <w:pPr>
      <w:outlineLvl w:val="1"/>
    </w:pPr>
  </w:style>
  <w:style w:type="paragraph" w:styleId="30">
    <w:name w:val="heading 3"/>
    <w:basedOn w:val="a2"/>
    <w:next w:val="a2"/>
    <w:link w:val="32"/>
    <w:qFormat/>
    <w:rsid w:val="00E35251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2"/>
    </w:pPr>
    <w:rPr>
      <w:rFonts w:ascii="PragmaticaCTT" w:hAnsi="PragmaticaCTT"/>
      <w:sz w:val="20"/>
    </w:rPr>
  </w:style>
  <w:style w:type="paragraph" w:styleId="4">
    <w:name w:val="heading 4"/>
    <w:basedOn w:val="a2"/>
    <w:next w:val="a2"/>
    <w:link w:val="40"/>
    <w:uiPriority w:val="99"/>
    <w:qFormat/>
    <w:rsid w:val="00E35251"/>
    <w:pPr>
      <w:keepNext/>
      <w:widowControl/>
      <w:snapToGrid/>
      <w:spacing w:before="0" w:after="0"/>
      <w:outlineLvl w:val="3"/>
    </w:pPr>
    <w:rPr>
      <w:rFonts w:eastAsia="Times New Roman"/>
    </w:rPr>
  </w:style>
  <w:style w:type="paragraph" w:styleId="5">
    <w:name w:val="heading 5"/>
    <w:basedOn w:val="a2"/>
    <w:next w:val="a2"/>
    <w:link w:val="50"/>
    <w:uiPriority w:val="99"/>
    <w:qFormat/>
    <w:rsid w:val="00E35251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4"/>
    </w:pPr>
    <w:rPr>
      <w:rFonts w:ascii="PragmaticaCTT" w:eastAsia="Times New Roman" w:hAnsi="PragmaticaCTT" w:cs="PragmaticaCTT"/>
      <w:sz w:val="20"/>
    </w:rPr>
  </w:style>
  <w:style w:type="paragraph" w:styleId="6">
    <w:name w:val="heading 6"/>
    <w:basedOn w:val="a2"/>
    <w:next w:val="a2"/>
    <w:link w:val="60"/>
    <w:uiPriority w:val="99"/>
    <w:qFormat/>
    <w:rsid w:val="00E35251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5"/>
    </w:pPr>
    <w:rPr>
      <w:rFonts w:ascii="PragmaticaCTT" w:eastAsia="Times New Roman" w:hAnsi="PragmaticaCTT" w:cs="PragmaticaCTT"/>
      <w:sz w:val="20"/>
    </w:rPr>
  </w:style>
  <w:style w:type="paragraph" w:styleId="7">
    <w:name w:val="heading 7"/>
    <w:basedOn w:val="a2"/>
    <w:next w:val="a2"/>
    <w:link w:val="70"/>
    <w:uiPriority w:val="99"/>
    <w:qFormat/>
    <w:rsid w:val="00E35251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6"/>
    </w:pPr>
    <w:rPr>
      <w:rFonts w:ascii="PragmaticaCTT" w:eastAsia="Times New Roman" w:hAnsi="PragmaticaCTT" w:cs="PragmaticaCTT"/>
      <w:sz w:val="20"/>
    </w:rPr>
  </w:style>
  <w:style w:type="paragraph" w:styleId="8">
    <w:name w:val="heading 8"/>
    <w:basedOn w:val="a2"/>
    <w:next w:val="a2"/>
    <w:link w:val="80"/>
    <w:uiPriority w:val="99"/>
    <w:qFormat/>
    <w:rsid w:val="00E35251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styleId="9">
    <w:name w:val="heading 9"/>
    <w:basedOn w:val="a2"/>
    <w:next w:val="a2"/>
    <w:link w:val="90"/>
    <w:uiPriority w:val="99"/>
    <w:qFormat/>
    <w:rsid w:val="00E35251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8"/>
    </w:pPr>
    <w:rPr>
      <w:rFonts w:ascii="PragmaticaCTT" w:eastAsia="Times New Roman" w:hAnsi="PragmaticaCTT" w:cs="PragmaticaCTT"/>
      <w:sz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qFormat/>
    <w:rsid w:val="00E352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2">
    <w:name w:val="Заголовок 2 Знак"/>
    <w:basedOn w:val="a3"/>
    <w:qFormat/>
    <w:rsid w:val="00E352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3"/>
    <w:qFormat/>
    <w:rsid w:val="00E35251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character" w:customStyle="1" w:styleId="40">
    <w:name w:val="Заголовок 4 Знак"/>
    <w:basedOn w:val="a3"/>
    <w:link w:val="4"/>
    <w:uiPriority w:val="99"/>
    <w:qFormat/>
    <w:rsid w:val="00E3525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3"/>
    <w:link w:val="5"/>
    <w:uiPriority w:val="99"/>
    <w:qFormat/>
    <w:rsid w:val="00E35251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60">
    <w:name w:val="Заголовок 6 Знак"/>
    <w:basedOn w:val="a3"/>
    <w:link w:val="6"/>
    <w:uiPriority w:val="99"/>
    <w:qFormat/>
    <w:rsid w:val="00E35251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70">
    <w:name w:val="Заголовок 7 Знак"/>
    <w:basedOn w:val="a3"/>
    <w:link w:val="7"/>
    <w:uiPriority w:val="99"/>
    <w:qFormat/>
    <w:rsid w:val="00E35251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80">
    <w:name w:val="Заголовок 8 Знак"/>
    <w:basedOn w:val="a3"/>
    <w:link w:val="8"/>
    <w:uiPriority w:val="99"/>
    <w:qFormat/>
    <w:rsid w:val="00E35251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90">
    <w:name w:val="Заголовок 9 Знак"/>
    <w:basedOn w:val="a3"/>
    <w:link w:val="9"/>
    <w:uiPriority w:val="99"/>
    <w:qFormat/>
    <w:rsid w:val="00E35251"/>
    <w:rPr>
      <w:rFonts w:ascii="PragmaticaCTT" w:eastAsia="Times New Roman" w:hAnsi="PragmaticaCTT" w:cs="PragmaticaCTT"/>
      <w:sz w:val="20"/>
      <w:szCs w:val="20"/>
      <w:lang w:eastAsia="ru-RU"/>
    </w:rPr>
  </w:style>
  <w:style w:type="character" w:styleId="HTML">
    <w:name w:val="HTML Sample"/>
    <w:basedOn w:val="a3"/>
    <w:uiPriority w:val="99"/>
    <w:qFormat/>
    <w:rsid w:val="00E35251"/>
    <w:rPr>
      <w:rFonts w:ascii="Courier New" w:hAnsi="Courier New" w:cs="Times New Roman"/>
    </w:rPr>
  </w:style>
  <w:style w:type="character" w:styleId="a6">
    <w:name w:val="FollowedHyperlink"/>
    <w:basedOn w:val="a3"/>
    <w:uiPriority w:val="99"/>
    <w:qFormat/>
    <w:rsid w:val="00E35251"/>
    <w:rPr>
      <w:rFonts w:cs="Times New Roman"/>
      <w:color w:val="800080"/>
      <w:u w:val="single"/>
    </w:rPr>
  </w:style>
  <w:style w:type="character" w:styleId="a7">
    <w:name w:val="footnote reference"/>
    <w:basedOn w:val="a3"/>
    <w:uiPriority w:val="99"/>
    <w:qFormat/>
    <w:rsid w:val="00E35251"/>
    <w:rPr>
      <w:rFonts w:cs="Times New Roman"/>
      <w:vertAlign w:val="superscript"/>
    </w:rPr>
  </w:style>
  <w:style w:type="character" w:styleId="a8">
    <w:name w:val="annotation reference"/>
    <w:basedOn w:val="a3"/>
    <w:uiPriority w:val="99"/>
    <w:qFormat/>
    <w:rsid w:val="00E35251"/>
    <w:rPr>
      <w:rFonts w:cs="Times New Roman"/>
      <w:sz w:val="16"/>
    </w:rPr>
  </w:style>
  <w:style w:type="character" w:styleId="a9">
    <w:name w:val="endnote reference"/>
    <w:basedOn w:val="a3"/>
    <w:uiPriority w:val="99"/>
    <w:qFormat/>
    <w:rsid w:val="00E35251"/>
    <w:rPr>
      <w:rFonts w:cs="Times New Roman"/>
      <w:vertAlign w:val="superscript"/>
    </w:rPr>
  </w:style>
  <w:style w:type="character" w:styleId="HTML0">
    <w:name w:val="HTML Acronym"/>
    <w:basedOn w:val="a3"/>
    <w:uiPriority w:val="99"/>
    <w:qFormat/>
    <w:rsid w:val="00E35251"/>
    <w:rPr>
      <w:rFonts w:cs="Times New Roman"/>
    </w:rPr>
  </w:style>
  <w:style w:type="character" w:styleId="aa">
    <w:name w:val="Emphasis"/>
    <w:basedOn w:val="a3"/>
    <w:uiPriority w:val="99"/>
    <w:qFormat/>
    <w:rsid w:val="00E35251"/>
    <w:rPr>
      <w:rFonts w:cs="Times New Roman"/>
      <w:i/>
    </w:rPr>
  </w:style>
  <w:style w:type="character" w:styleId="ab">
    <w:name w:val="Hyperlink"/>
    <w:basedOn w:val="a3"/>
    <w:qFormat/>
    <w:rsid w:val="00E35251"/>
    <w:rPr>
      <w:rFonts w:cs="Times New Roman"/>
      <w:color w:val="000000"/>
      <w:u w:val="single"/>
    </w:rPr>
  </w:style>
  <w:style w:type="character" w:styleId="HTML1">
    <w:name w:val="HTML Code"/>
    <w:basedOn w:val="a3"/>
    <w:uiPriority w:val="99"/>
    <w:qFormat/>
    <w:rsid w:val="00E35251"/>
    <w:rPr>
      <w:rFonts w:ascii="Courier New" w:hAnsi="Courier New" w:cs="Times New Roman"/>
      <w:sz w:val="20"/>
    </w:rPr>
  </w:style>
  <w:style w:type="character" w:styleId="ac">
    <w:name w:val="page number"/>
    <w:basedOn w:val="a3"/>
    <w:uiPriority w:val="99"/>
    <w:qFormat/>
    <w:rsid w:val="00E35251"/>
    <w:rPr>
      <w:rFonts w:cs="Times New Roman"/>
    </w:rPr>
  </w:style>
  <w:style w:type="character" w:styleId="ad">
    <w:name w:val="line number"/>
    <w:basedOn w:val="a3"/>
    <w:uiPriority w:val="99"/>
    <w:qFormat/>
    <w:rsid w:val="00E35251"/>
    <w:rPr>
      <w:rFonts w:cs="Times New Roman"/>
    </w:rPr>
  </w:style>
  <w:style w:type="character" w:styleId="HTML2">
    <w:name w:val="HTML Definition"/>
    <w:basedOn w:val="a3"/>
    <w:uiPriority w:val="99"/>
    <w:qFormat/>
    <w:rsid w:val="00E35251"/>
    <w:rPr>
      <w:rFonts w:cs="Times New Roman"/>
      <w:i/>
    </w:rPr>
  </w:style>
  <w:style w:type="character" w:styleId="HTML3">
    <w:name w:val="HTML Variable"/>
    <w:basedOn w:val="a3"/>
    <w:uiPriority w:val="99"/>
    <w:qFormat/>
    <w:rsid w:val="00E35251"/>
    <w:rPr>
      <w:rFonts w:cs="Times New Roman"/>
      <w:i/>
    </w:rPr>
  </w:style>
  <w:style w:type="character" w:styleId="HTML4">
    <w:name w:val="HTML Typewriter"/>
    <w:basedOn w:val="a3"/>
    <w:uiPriority w:val="99"/>
    <w:qFormat/>
    <w:rsid w:val="00E35251"/>
    <w:rPr>
      <w:rFonts w:ascii="Courier New" w:hAnsi="Courier New" w:cs="Times New Roman"/>
      <w:sz w:val="20"/>
    </w:rPr>
  </w:style>
  <w:style w:type="character" w:styleId="ae">
    <w:name w:val="Strong"/>
    <w:basedOn w:val="a3"/>
    <w:uiPriority w:val="22"/>
    <w:qFormat/>
    <w:rsid w:val="00E35251"/>
    <w:rPr>
      <w:rFonts w:cs="Times New Roman"/>
      <w:b/>
    </w:rPr>
  </w:style>
  <w:style w:type="character" w:styleId="HTML5">
    <w:name w:val="HTML Cite"/>
    <w:basedOn w:val="a3"/>
    <w:uiPriority w:val="99"/>
    <w:qFormat/>
    <w:rsid w:val="00E35251"/>
    <w:rPr>
      <w:rFonts w:cs="Times New Roman"/>
      <w:i/>
    </w:rPr>
  </w:style>
  <w:style w:type="paragraph" w:styleId="af">
    <w:name w:val="Balloon Text"/>
    <w:basedOn w:val="a2"/>
    <w:link w:val="af0"/>
    <w:uiPriority w:val="99"/>
    <w:qFormat/>
    <w:rsid w:val="00E35251"/>
    <w:pPr>
      <w:widowControl/>
      <w:snapToGrid/>
      <w:spacing w:before="0" w:after="0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3"/>
    <w:link w:val="af"/>
    <w:uiPriority w:val="99"/>
    <w:qFormat/>
    <w:rsid w:val="00E35251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2"/>
    <w:link w:val="25"/>
    <w:uiPriority w:val="99"/>
    <w:qFormat/>
    <w:rsid w:val="00E35251"/>
    <w:pPr>
      <w:widowControl/>
      <w:shd w:val="clear" w:color="auto" w:fill="FFFFFF"/>
      <w:snapToGrid/>
      <w:spacing w:before="233" w:after="0" w:line="360" w:lineRule="auto"/>
      <w:ind w:left="1701" w:hanging="567"/>
    </w:pPr>
    <w:rPr>
      <w:b/>
      <w:color w:val="000000"/>
      <w:spacing w:val="-5"/>
      <w:sz w:val="28"/>
    </w:rPr>
  </w:style>
  <w:style w:type="character" w:customStyle="1" w:styleId="25">
    <w:name w:val="Основной текст 2 Знак"/>
    <w:basedOn w:val="a3"/>
    <w:link w:val="24"/>
    <w:uiPriority w:val="99"/>
    <w:qFormat/>
    <w:rsid w:val="00E35251"/>
    <w:rPr>
      <w:rFonts w:ascii="Times New Roman" w:eastAsia="Calibri" w:hAnsi="Times New Roman" w:cs="Times New Roman"/>
      <w:b/>
      <w:color w:val="000000"/>
      <w:spacing w:val="-5"/>
      <w:sz w:val="28"/>
      <w:szCs w:val="20"/>
      <w:shd w:val="clear" w:color="auto" w:fill="FFFFFF"/>
      <w:lang w:eastAsia="ru-RU"/>
    </w:rPr>
  </w:style>
  <w:style w:type="paragraph" w:styleId="51">
    <w:name w:val="List Number 5"/>
    <w:basedOn w:val="a2"/>
    <w:uiPriority w:val="99"/>
    <w:qFormat/>
    <w:rsid w:val="00E35251"/>
    <w:pPr>
      <w:widowControl/>
      <w:tabs>
        <w:tab w:val="left" w:pos="851"/>
        <w:tab w:val="left" w:pos="1492"/>
      </w:tabs>
      <w:snapToGrid/>
      <w:spacing w:before="0" w:after="0"/>
      <w:ind w:left="1492" w:hanging="360"/>
    </w:pPr>
    <w:rPr>
      <w:rFonts w:eastAsia="Times New Roman"/>
      <w:szCs w:val="24"/>
    </w:rPr>
  </w:style>
  <w:style w:type="paragraph" w:styleId="af1">
    <w:name w:val="Normal Indent"/>
    <w:basedOn w:val="a2"/>
    <w:uiPriority w:val="99"/>
    <w:qFormat/>
    <w:rsid w:val="00E35251"/>
    <w:pPr>
      <w:widowControl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styleId="af2">
    <w:name w:val="Plain Text"/>
    <w:basedOn w:val="a2"/>
    <w:link w:val="af3"/>
    <w:qFormat/>
    <w:rsid w:val="00E35251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af3">
    <w:name w:val="Текст Знак"/>
    <w:basedOn w:val="a3"/>
    <w:link w:val="af2"/>
    <w:qFormat/>
    <w:rsid w:val="00E3525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3">
    <w:name w:val="Body Text Indent 3"/>
    <w:basedOn w:val="a2"/>
    <w:link w:val="330"/>
    <w:uiPriority w:val="99"/>
    <w:qFormat/>
    <w:rsid w:val="00E35251"/>
    <w:pPr>
      <w:widowControl/>
      <w:snapToGrid/>
      <w:spacing w:before="0" w:after="0" w:line="360" w:lineRule="auto"/>
      <w:ind w:firstLine="709"/>
      <w:jc w:val="both"/>
    </w:pPr>
    <w:rPr>
      <w:sz w:val="20"/>
    </w:rPr>
  </w:style>
  <w:style w:type="character" w:customStyle="1" w:styleId="34">
    <w:name w:val="Основной текст с отступом 3 Знак"/>
    <w:basedOn w:val="a3"/>
    <w:uiPriority w:val="99"/>
    <w:qFormat/>
    <w:rsid w:val="00E35251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4">
    <w:name w:val="endnote text"/>
    <w:basedOn w:val="a2"/>
    <w:link w:val="af5"/>
    <w:uiPriority w:val="99"/>
    <w:qFormat/>
    <w:rsid w:val="00E35251"/>
    <w:pPr>
      <w:autoSpaceDE w:val="0"/>
      <w:autoSpaceDN w:val="0"/>
      <w:adjustRightInd w:val="0"/>
      <w:snapToGrid/>
      <w:spacing w:before="0" w:after="0"/>
    </w:pPr>
    <w:rPr>
      <w:rFonts w:eastAsia="Times New Roman"/>
      <w:color w:val="000000"/>
    </w:rPr>
  </w:style>
  <w:style w:type="character" w:customStyle="1" w:styleId="af5">
    <w:name w:val="Текст концевой сноски Знак"/>
    <w:basedOn w:val="a3"/>
    <w:link w:val="af4"/>
    <w:uiPriority w:val="99"/>
    <w:qFormat/>
    <w:rsid w:val="00E35251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6">
    <w:name w:val="caption"/>
    <w:basedOn w:val="a2"/>
    <w:next w:val="a2"/>
    <w:uiPriority w:val="99"/>
    <w:qFormat/>
    <w:rsid w:val="00E35251"/>
    <w:pPr>
      <w:widowControl/>
      <w:snapToGrid/>
      <w:spacing w:before="120" w:after="120" w:line="360" w:lineRule="auto"/>
      <w:jc w:val="both"/>
    </w:pPr>
    <w:rPr>
      <w:rFonts w:eastAsia="Times New Roman"/>
      <w:b/>
      <w:bCs/>
      <w:sz w:val="20"/>
      <w:lang w:val="en-US" w:eastAsia="en-US"/>
    </w:rPr>
  </w:style>
  <w:style w:type="paragraph" w:styleId="af7">
    <w:name w:val="annotation text"/>
    <w:basedOn w:val="a2"/>
    <w:link w:val="af8"/>
    <w:uiPriority w:val="99"/>
    <w:qFormat/>
    <w:rsid w:val="00E35251"/>
    <w:pPr>
      <w:widowControl/>
      <w:snapToGrid/>
      <w:spacing w:before="0" w:after="0"/>
    </w:pPr>
    <w:rPr>
      <w:rFonts w:eastAsia="Times New Roman"/>
      <w:sz w:val="20"/>
    </w:rPr>
  </w:style>
  <w:style w:type="character" w:customStyle="1" w:styleId="af8">
    <w:name w:val="Текст примечания Знак"/>
    <w:basedOn w:val="a3"/>
    <w:link w:val="af7"/>
    <w:uiPriority w:val="99"/>
    <w:qFormat/>
    <w:rsid w:val="00E352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3">
    <w:name w:val="index 1"/>
    <w:basedOn w:val="a2"/>
    <w:next w:val="a2"/>
    <w:uiPriority w:val="99"/>
    <w:qFormat/>
    <w:rsid w:val="00E35251"/>
    <w:pPr>
      <w:widowControl/>
      <w:suppressAutoHyphens/>
      <w:snapToGrid/>
      <w:spacing w:before="0" w:after="0"/>
      <w:ind w:left="240" w:hanging="240"/>
    </w:pPr>
    <w:rPr>
      <w:rFonts w:eastAsia="Times New Roman"/>
      <w:szCs w:val="24"/>
      <w:lang w:eastAsia="ar-SA"/>
    </w:rPr>
  </w:style>
  <w:style w:type="paragraph" w:styleId="af9">
    <w:name w:val="annotation subject"/>
    <w:basedOn w:val="af7"/>
    <w:next w:val="af7"/>
    <w:link w:val="afa"/>
    <w:uiPriority w:val="99"/>
    <w:qFormat/>
    <w:rsid w:val="00E35251"/>
    <w:rPr>
      <w:rFonts w:ascii="Calibri" w:eastAsia="Calibri" w:hAnsi="Calibri"/>
      <w:sz w:val="16"/>
    </w:rPr>
  </w:style>
  <w:style w:type="character" w:customStyle="1" w:styleId="afa">
    <w:name w:val="Тема примечания Знак"/>
    <w:basedOn w:val="af8"/>
    <w:link w:val="af9"/>
    <w:uiPriority w:val="99"/>
    <w:qFormat/>
    <w:rsid w:val="00E35251"/>
    <w:rPr>
      <w:rFonts w:ascii="Calibri" w:eastAsia="Calibri" w:hAnsi="Calibri" w:cs="Times New Roman"/>
      <w:sz w:val="16"/>
      <w:szCs w:val="20"/>
      <w:lang w:eastAsia="ru-RU"/>
    </w:rPr>
  </w:style>
  <w:style w:type="paragraph" w:styleId="afb">
    <w:name w:val="Document Map"/>
    <w:basedOn w:val="a2"/>
    <w:link w:val="afc"/>
    <w:uiPriority w:val="99"/>
    <w:qFormat/>
    <w:rsid w:val="00E35251"/>
    <w:pPr>
      <w:widowControl/>
      <w:shd w:val="clear" w:color="auto" w:fill="000080"/>
      <w:snapToGrid/>
      <w:spacing w:before="0" w:after="0"/>
    </w:pPr>
    <w:rPr>
      <w:rFonts w:ascii="Tahoma" w:eastAsia="Times New Roman" w:hAnsi="Tahoma"/>
      <w:sz w:val="20"/>
    </w:rPr>
  </w:style>
  <w:style w:type="character" w:customStyle="1" w:styleId="afc">
    <w:name w:val="Схема документа Знак"/>
    <w:basedOn w:val="a3"/>
    <w:link w:val="afb"/>
    <w:uiPriority w:val="99"/>
    <w:qFormat/>
    <w:rsid w:val="00E35251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d">
    <w:name w:val="footnote text"/>
    <w:basedOn w:val="a2"/>
    <w:link w:val="afe"/>
    <w:qFormat/>
    <w:rsid w:val="00E35251"/>
    <w:pPr>
      <w:widowControl/>
      <w:snapToGrid/>
      <w:spacing w:before="0" w:after="0" w:line="360" w:lineRule="auto"/>
      <w:ind w:firstLine="709"/>
      <w:jc w:val="both"/>
    </w:pPr>
    <w:rPr>
      <w:rFonts w:ascii="Courier New" w:hAnsi="Courier New"/>
      <w:color w:val="000000"/>
    </w:rPr>
  </w:style>
  <w:style w:type="character" w:customStyle="1" w:styleId="afe">
    <w:name w:val="Текст сноски Знак"/>
    <w:basedOn w:val="a3"/>
    <w:link w:val="afd"/>
    <w:qFormat/>
    <w:rsid w:val="00E35251"/>
    <w:rPr>
      <w:rFonts w:ascii="Courier New" w:eastAsia="Calibri" w:hAnsi="Courier New" w:cs="Times New Roman"/>
      <w:color w:val="000000"/>
      <w:sz w:val="24"/>
      <w:szCs w:val="20"/>
      <w:lang w:eastAsia="ru-RU"/>
    </w:rPr>
  </w:style>
  <w:style w:type="paragraph" w:styleId="81">
    <w:name w:val="toc 8"/>
    <w:basedOn w:val="a2"/>
    <w:next w:val="a2"/>
    <w:uiPriority w:val="99"/>
    <w:qFormat/>
    <w:rsid w:val="00E35251"/>
    <w:pPr>
      <w:widowControl/>
      <w:snapToGrid/>
      <w:spacing w:before="0" w:line="276" w:lineRule="auto"/>
      <w:ind w:left="1540"/>
    </w:pPr>
    <w:rPr>
      <w:rFonts w:ascii="Calibri" w:eastAsia="Times New Roman" w:hAnsi="Calibri"/>
      <w:sz w:val="22"/>
      <w:szCs w:val="22"/>
    </w:rPr>
  </w:style>
  <w:style w:type="paragraph" w:styleId="3">
    <w:name w:val="List Number 3"/>
    <w:basedOn w:val="a2"/>
    <w:uiPriority w:val="99"/>
    <w:qFormat/>
    <w:rsid w:val="00E35251"/>
    <w:pPr>
      <w:widowControl/>
      <w:numPr>
        <w:numId w:val="1"/>
      </w:numPr>
      <w:tabs>
        <w:tab w:val="left" w:pos="0"/>
        <w:tab w:val="left" w:pos="851"/>
        <w:tab w:val="left" w:pos="926"/>
      </w:tabs>
      <w:snapToGrid/>
      <w:spacing w:before="0" w:after="0"/>
      <w:ind w:left="926"/>
    </w:pPr>
    <w:rPr>
      <w:rFonts w:eastAsia="Times New Roman"/>
      <w:szCs w:val="24"/>
    </w:rPr>
  </w:style>
  <w:style w:type="paragraph" w:styleId="HTML6">
    <w:name w:val="HTML Address"/>
    <w:basedOn w:val="a2"/>
    <w:link w:val="HTML7"/>
    <w:uiPriority w:val="99"/>
    <w:qFormat/>
    <w:rsid w:val="00E35251"/>
    <w:pPr>
      <w:widowControl/>
      <w:snapToGrid/>
      <w:spacing w:before="0" w:after="0"/>
    </w:pPr>
    <w:rPr>
      <w:rFonts w:ascii="Calibri" w:hAnsi="Calibri"/>
      <w:i/>
    </w:rPr>
  </w:style>
  <w:style w:type="character" w:customStyle="1" w:styleId="HTML7">
    <w:name w:val="Адрес HTML Знак"/>
    <w:basedOn w:val="a3"/>
    <w:link w:val="HTML6"/>
    <w:uiPriority w:val="99"/>
    <w:qFormat/>
    <w:rsid w:val="00E35251"/>
    <w:rPr>
      <w:rFonts w:ascii="Calibri" w:eastAsia="Calibri" w:hAnsi="Calibri" w:cs="Times New Roman"/>
      <w:i/>
      <w:sz w:val="24"/>
      <w:szCs w:val="20"/>
      <w:lang w:eastAsia="ru-RU"/>
    </w:rPr>
  </w:style>
  <w:style w:type="paragraph" w:styleId="aff">
    <w:name w:val="header"/>
    <w:basedOn w:val="a2"/>
    <w:link w:val="aff0"/>
    <w:uiPriority w:val="99"/>
    <w:qFormat/>
    <w:rsid w:val="00E35251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aff0">
    <w:name w:val="Верхний колонтитул Знак"/>
    <w:basedOn w:val="a3"/>
    <w:link w:val="aff"/>
    <w:uiPriority w:val="99"/>
    <w:qFormat/>
    <w:rsid w:val="00E35251"/>
    <w:rPr>
      <w:rFonts w:ascii="Arial" w:eastAsia="Times New Roman" w:hAnsi="Arial" w:cs="Times New Roman"/>
      <w:sz w:val="24"/>
      <w:szCs w:val="20"/>
      <w:lang w:eastAsia="ru-RU"/>
    </w:rPr>
  </w:style>
  <w:style w:type="paragraph" w:styleId="91">
    <w:name w:val="toc 9"/>
    <w:basedOn w:val="a2"/>
    <w:next w:val="a2"/>
    <w:uiPriority w:val="99"/>
    <w:rsid w:val="00E35251"/>
    <w:pPr>
      <w:widowControl/>
      <w:snapToGrid/>
      <w:spacing w:before="0" w:line="276" w:lineRule="auto"/>
      <w:ind w:left="1760"/>
    </w:pPr>
    <w:rPr>
      <w:rFonts w:ascii="Calibri" w:eastAsia="Times New Roman" w:hAnsi="Calibri"/>
      <w:sz w:val="22"/>
      <w:szCs w:val="22"/>
    </w:rPr>
  </w:style>
  <w:style w:type="paragraph" w:styleId="71">
    <w:name w:val="toc 7"/>
    <w:basedOn w:val="a2"/>
    <w:next w:val="a2"/>
    <w:uiPriority w:val="99"/>
    <w:qFormat/>
    <w:rsid w:val="00E35251"/>
    <w:pPr>
      <w:widowControl/>
      <w:snapToGrid/>
      <w:spacing w:before="0" w:line="276" w:lineRule="auto"/>
      <w:ind w:left="1320"/>
    </w:pPr>
    <w:rPr>
      <w:rFonts w:ascii="Calibri" w:eastAsia="Times New Roman" w:hAnsi="Calibri"/>
      <w:sz w:val="22"/>
      <w:szCs w:val="22"/>
    </w:rPr>
  </w:style>
  <w:style w:type="paragraph" w:styleId="aff1">
    <w:name w:val="Body Text"/>
    <w:basedOn w:val="a2"/>
    <w:link w:val="14"/>
    <w:uiPriority w:val="99"/>
    <w:qFormat/>
    <w:rsid w:val="00E35251"/>
    <w:pPr>
      <w:widowControl/>
      <w:snapToGrid/>
      <w:spacing w:before="0" w:after="0" w:line="360" w:lineRule="auto"/>
    </w:pPr>
    <w:rPr>
      <w:rFonts w:eastAsia="Times New Roman"/>
    </w:rPr>
  </w:style>
  <w:style w:type="character" w:customStyle="1" w:styleId="aff2">
    <w:name w:val="Основной текст Знак"/>
    <w:basedOn w:val="a3"/>
    <w:uiPriority w:val="99"/>
    <w:qFormat/>
    <w:rsid w:val="00E35251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3">
    <w:name w:val="index heading"/>
    <w:basedOn w:val="a2"/>
    <w:next w:val="13"/>
    <w:uiPriority w:val="99"/>
    <w:qFormat/>
    <w:rsid w:val="00E35251"/>
    <w:pPr>
      <w:widowControl/>
      <w:suppressLineNumbers/>
      <w:suppressAutoHyphens/>
      <w:snapToGrid/>
      <w:spacing w:before="0" w:after="0"/>
    </w:pPr>
    <w:rPr>
      <w:rFonts w:eastAsia="Times New Roman" w:cs="Tahoma"/>
      <w:szCs w:val="24"/>
      <w:lang w:eastAsia="ar-SA"/>
    </w:rPr>
  </w:style>
  <w:style w:type="paragraph" w:styleId="15">
    <w:name w:val="toc 1"/>
    <w:basedOn w:val="a2"/>
    <w:next w:val="a2"/>
    <w:link w:val="16"/>
    <w:uiPriority w:val="99"/>
    <w:qFormat/>
    <w:rsid w:val="00E35251"/>
    <w:pPr>
      <w:widowControl/>
      <w:tabs>
        <w:tab w:val="left" w:pos="1080"/>
      </w:tabs>
      <w:snapToGrid/>
      <w:spacing w:before="0" w:after="0"/>
    </w:pPr>
    <w:rPr>
      <w:rFonts w:eastAsia="Times New Roman"/>
      <w:b/>
      <w:sz w:val="20"/>
    </w:rPr>
  </w:style>
  <w:style w:type="paragraph" w:styleId="aff4">
    <w:name w:val="macro"/>
    <w:link w:val="aff5"/>
    <w:uiPriority w:val="99"/>
    <w:qFormat/>
    <w:rsid w:val="00E352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 w:eastAsia="ru-RU"/>
    </w:rPr>
  </w:style>
  <w:style w:type="character" w:customStyle="1" w:styleId="aff5">
    <w:name w:val="Текст макроса Знак"/>
    <w:basedOn w:val="a3"/>
    <w:link w:val="aff4"/>
    <w:uiPriority w:val="99"/>
    <w:qFormat/>
    <w:rsid w:val="00E35251"/>
    <w:rPr>
      <w:rFonts w:ascii="Courier New" w:eastAsia="Times New Roman" w:hAnsi="Courier New" w:cs="Times New Roman"/>
      <w:sz w:val="20"/>
      <w:szCs w:val="20"/>
      <w:lang w:val="en-US" w:eastAsia="ru-RU"/>
    </w:rPr>
  </w:style>
  <w:style w:type="paragraph" w:styleId="61">
    <w:name w:val="toc 6"/>
    <w:basedOn w:val="a2"/>
    <w:next w:val="a2"/>
    <w:uiPriority w:val="99"/>
    <w:qFormat/>
    <w:rsid w:val="00E35251"/>
    <w:pPr>
      <w:widowControl/>
      <w:snapToGrid/>
      <w:spacing w:before="0" w:line="276" w:lineRule="auto"/>
      <w:ind w:left="1100"/>
    </w:pPr>
    <w:rPr>
      <w:rFonts w:ascii="Calibri" w:eastAsia="Times New Roman" w:hAnsi="Calibri"/>
      <w:sz w:val="22"/>
      <w:szCs w:val="22"/>
    </w:rPr>
  </w:style>
  <w:style w:type="paragraph" w:styleId="35">
    <w:name w:val="toc 3"/>
    <w:basedOn w:val="a2"/>
    <w:next w:val="a2"/>
    <w:uiPriority w:val="99"/>
    <w:qFormat/>
    <w:rsid w:val="00E35251"/>
    <w:pPr>
      <w:widowControl/>
      <w:snapToGrid/>
      <w:spacing w:before="0" w:after="0"/>
      <w:ind w:left="480"/>
    </w:pPr>
    <w:rPr>
      <w:rFonts w:eastAsia="Times New Roman"/>
      <w:szCs w:val="24"/>
    </w:rPr>
  </w:style>
  <w:style w:type="paragraph" w:styleId="26">
    <w:name w:val="toc 2"/>
    <w:basedOn w:val="a2"/>
    <w:next w:val="a2"/>
    <w:uiPriority w:val="99"/>
    <w:qFormat/>
    <w:rsid w:val="00E35251"/>
    <w:pPr>
      <w:widowControl/>
      <w:snapToGrid/>
      <w:spacing w:before="0" w:after="0"/>
      <w:ind w:left="240"/>
    </w:pPr>
    <w:rPr>
      <w:rFonts w:eastAsia="Times New Roman"/>
      <w:szCs w:val="24"/>
    </w:rPr>
  </w:style>
  <w:style w:type="paragraph" w:styleId="41">
    <w:name w:val="toc 4"/>
    <w:basedOn w:val="a2"/>
    <w:next w:val="a2"/>
    <w:uiPriority w:val="99"/>
    <w:qFormat/>
    <w:rsid w:val="00E35251"/>
    <w:pPr>
      <w:tabs>
        <w:tab w:val="left" w:pos="502"/>
        <w:tab w:val="left" w:pos="3330"/>
      </w:tabs>
      <w:autoSpaceDE w:val="0"/>
      <w:autoSpaceDN w:val="0"/>
      <w:adjustRightInd w:val="0"/>
      <w:snapToGrid/>
      <w:spacing w:before="0" w:after="0"/>
      <w:ind w:left="502" w:hanging="720"/>
    </w:pPr>
    <w:rPr>
      <w:rFonts w:eastAsia="Times New Roman"/>
      <w:szCs w:val="24"/>
    </w:rPr>
  </w:style>
  <w:style w:type="paragraph" w:styleId="52">
    <w:name w:val="toc 5"/>
    <w:basedOn w:val="a2"/>
    <w:next w:val="a2"/>
    <w:uiPriority w:val="99"/>
    <w:qFormat/>
    <w:rsid w:val="00E35251"/>
    <w:pPr>
      <w:widowControl/>
      <w:snapToGrid/>
      <w:spacing w:before="0" w:line="276" w:lineRule="auto"/>
      <w:ind w:left="880"/>
    </w:pPr>
    <w:rPr>
      <w:rFonts w:ascii="Calibri" w:eastAsia="Times New Roman" w:hAnsi="Calibri"/>
      <w:sz w:val="22"/>
      <w:szCs w:val="22"/>
    </w:rPr>
  </w:style>
  <w:style w:type="paragraph" w:styleId="53">
    <w:name w:val="List Bullet 5"/>
    <w:basedOn w:val="a2"/>
    <w:uiPriority w:val="99"/>
    <w:qFormat/>
    <w:rsid w:val="00E35251"/>
    <w:pPr>
      <w:widowControl/>
      <w:snapToGrid/>
      <w:spacing w:before="0" w:after="0"/>
      <w:ind w:left="1132" w:hanging="283"/>
    </w:pPr>
    <w:rPr>
      <w:rFonts w:eastAsia="Times New Roman"/>
      <w:color w:val="00000A"/>
      <w:szCs w:val="24"/>
    </w:rPr>
  </w:style>
  <w:style w:type="paragraph" w:styleId="aff6">
    <w:name w:val="Body Text First Indent"/>
    <w:basedOn w:val="aff1"/>
    <w:link w:val="aff7"/>
    <w:uiPriority w:val="99"/>
    <w:qFormat/>
    <w:rsid w:val="00E35251"/>
    <w:pPr>
      <w:spacing w:after="120" w:line="240" w:lineRule="auto"/>
      <w:ind w:firstLine="210"/>
    </w:pPr>
    <w:rPr>
      <w:szCs w:val="24"/>
    </w:rPr>
  </w:style>
  <w:style w:type="character" w:customStyle="1" w:styleId="aff7">
    <w:name w:val="Красная строка Знак"/>
    <w:basedOn w:val="aff2"/>
    <w:link w:val="aff6"/>
    <w:uiPriority w:val="99"/>
    <w:qFormat/>
    <w:rsid w:val="00E352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8">
    <w:name w:val="Body Text Indent"/>
    <w:basedOn w:val="a2"/>
    <w:link w:val="aff9"/>
    <w:uiPriority w:val="99"/>
    <w:unhideWhenUsed/>
    <w:qFormat/>
    <w:rsid w:val="00E35251"/>
    <w:pPr>
      <w:spacing w:after="120"/>
      <w:ind w:left="283"/>
    </w:pPr>
  </w:style>
  <w:style w:type="character" w:customStyle="1" w:styleId="aff9">
    <w:name w:val="Основной текст с отступом Знак"/>
    <w:basedOn w:val="a3"/>
    <w:link w:val="aff8"/>
    <w:uiPriority w:val="99"/>
    <w:qFormat/>
    <w:rsid w:val="00E35251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27">
    <w:name w:val="Body Text First Indent 2"/>
    <w:basedOn w:val="aff8"/>
    <w:link w:val="28"/>
    <w:uiPriority w:val="99"/>
    <w:qFormat/>
    <w:rsid w:val="00E35251"/>
    <w:pPr>
      <w:widowControl/>
      <w:snapToGrid/>
      <w:spacing w:before="0"/>
      <w:ind w:firstLine="210"/>
    </w:pPr>
    <w:rPr>
      <w:rFonts w:ascii="Arial" w:hAnsi="Arial" w:cs="PragmaticaCTT"/>
      <w:b/>
      <w:bCs/>
      <w:kern w:val="32"/>
      <w:sz w:val="32"/>
      <w:szCs w:val="32"/>
    </w:rPr>
  </w:style>
  <w:style w:type="character" w:customStyle="1" w:styleId="28">
    <w:name w:val="Красная строка 2 Знак"/>
    <w:basedOn w:val="aff9"/>
    <w:link w:val="27"/>
    <w:uiPriority w:val="99"/>
    <w:qFormat/>
    <w:rsid w:val="00E35251"/>
    <w:rPr>
      <w:rFonts w:ascii="Arial" w:eastAsia="Calibri" w:hAnsi="Arial" w:cs="PragmaticaCTT"/>
      <w:b/>
      <w:bCs/>
      <w:kern w:val="32"/>
      <w:sz w:val="32"/>
      <w:szCs w:val="32"/>
      <w:lang w:eastAsia="ru-RU"/>
    </w:rPr>
  </w:style>
  <w:style w:type="paragraph" w:styleId="42">
    <w:name w:val="List Bullet 4"/>
    <w:basedOn w:val="a2"/>
    <w:uiPriority w:val="99"/>
    <w:qFormat/>
    <w:rsid w:val="00E35251"/>
    <w:pPr>
      <w:widowControl/>
      <w:snapToGrid/>
      <w:spacing w:before="0" w:after="0"/>
      <w:ind w:left="849" w:hanging="283"/>
    </w:pPr>
    <w:rPr>
      <w:rFonts w:eastAsia="Times New Roman"/>
      <w:color w:val="00000A"/>
      <w:szCs w:val="24"/>
    </w:rPr>
  </w:style>
  <w:style w:type="paragraph" w:styleId="affa">
    <w:name w:val="List Bullet"/>
    <w:basedOn w:val="a2"/>
    <w:uiPriority w:val="99"/>
    <w:qFormat/>
    <w:rsid w:val="00E35251"/>
    <w:pPr>
      <w:widowControl/>
      <w:tabs>
        <w:tab w:val="left" w:pos="360"/>
      </w:tabs>
      <w:snapToGrid/>
      <w:spacing w:before="0" w:after="0"/>
      <w:ind w:left="360" w:hanging="360"/>
    </w:pPr>
    <w:rPr>
      <w:rFonts w:eastAsia="Times New Roman"/>
      <w:sz w:val="20"/>
      <w:lang w:val="en-US"/>
    </w:rPr>
  </w:style>
  <w:style w:type="paragraph" w:styleId="29">
    <w:name w:val="List Bullet 2"/>
    <w:basedOn w:val="a2"/>
    <w:uiPriority w:val="99"/>
    <w:qFormat/>
    <w:rsid w:val="00E35251"/>
    <w:pPr>
      <w:widowControl/>
      <w:tabs>
        <w:tab w:val="left" w:pos="643"/>
      </w:tabs>
      <w:snapToGrid/>
      <w:spacing w:before="0" w:after="0"/>
      <w:ind w:left="643" w:hanging="360"/>
    </w:pPr>
    <w:rPr>
      <w:rFonts w:eastAsia="Times New Roman"/>
      <w:szCs w:val="24"/>
    </w:rPr>
  </w:style>
  <w:style w:type="paragraph" w:styleId="36">
    <w:name w:val="List Bullet 3"/>
    <w:basedOn w:val="a2"/>
    <w:uiPriority w:val="99"/>
    <w:qFormat/>
    <w:rsid w:val="00E35251"/>
    <w:pPr>
      <w:widowControl/>
      <w:tabs>
        <w:tab w:val="left" w:pos="926"/>
      </w:tabs>
      <w:snapToGrid/>
      <w:spacing w:before="0" w:after="0"/>
      <w:ind w:left="926" w:hanging="360"/>
    </w:pPr>
    <w:rPr>
      <w:rFonts w:eastAsia="Times New Roman"/>
      <w:szCs w:val="24"/>
    </w:rPr>
  </w:style>
  <w:style w:type="paragraph" w:styleId="affb">
    <w:name w:val="Title"/>
    <w:basedOn w:val="a2"/>
    <w:link w:val="37"/>
    <w:uiPriority w:val="99"/>
    <w:qFormat/>
    <w:rsid w:val="00E35251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affc">
    <w:name w:val="Название Знак"/>
    <w:basedOn w:val="a3"/>
    <w:uiPriority w:val="99"/>
    <w:qFormat/>
    <w:rsid w:val="00E3525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d">
    <w:name w:val="footer"/>
    <w:basedOn w:val="a2"/>
    <w:link w:val="affe"/>
    <w:uiPriority w:val="99"/>
    <w:qFormat/>
    <w:rsid w:val="00E35251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szCs w:val="24"/>
    </w:rPr>
  </w:style>
  <w:style w:type="character" w:customStyle="1" w:styleId="affe">
    <w:name w:val="Нижний колонтитул Знак"/>
    <w:basedOn w:val="a3"/>
    <w:link w:val="affd"/>
    <w:uiPriority w:val="99"/>
    <w:qFormat/>
    <w:rsid w:val="00E352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">
    <w:name w:val="List Number"/>
    <w:basedOn w:val="a2"/>
    <w:uiPriority w:val="99"/>
    <w:qFormat/>
    <w:rsid w:val="00E35251"/>
    <w:pPr>
      <w:widowControl/>
      <w:tabs>
        <w:tab w:val="left" w:pos="1440"/>
      </w:tabs>
      <w:snapToGrid/>
      <w:spacing w:before="0" w:after="0"/>
      <w:ind w:left="1440" w:hanging="360"/>
    </w:pPr>
    <w:rPr>
      <w:rFonts w:eastAsia="Times New Roman"/>
      <w:szCs w:val="24"/>
    </w:rPr>
  </w:style>
  <w:style w:type="paragraph" w:styleId="2a">
    <w:name w:val="List Number 2"/>
    <w:basedOn w:val="a2"/>
    <w:uiPriority w:val="99"/>
    <w:qFormat/>
    <w:rsid w:val="00E35251"/>
    <w:pPr>
      <w:widowControl/>
      <w:tabs>
        <w:tab w:val="left" w:pos="643"/>
      </w:tabs>
      <w:snapToGrid/>
      <w:spacing w:before="0" w:after="0"/>
      <w:ind w:left="643" w:hanging="360"/>
      <w:contextualSpacing/>
    </w:pPr>
    <w:rPr>
      <w:rFonts w:eastAsia="Times New Roman"/>
      <w:szCs w:val="24"/>
    </w:rPr>
  </w:style>
  <w:style w:type="paragraph" w:styleId="afff0">
    <w:name w:val="List"/>
    <w:basedOn w:val="a2"/>
    <w:uiPriority w:val="99"/>
    <w:qFormat/>
    <w:rsid w:val="00E35251"/>
    <w:pPr>
      <w:widowControl/>
      <w:snapToGrid/>
      <w:spacing w:before="0" w:after="0"/>
      <w:ind w:left="283" w:hanging="283"/>
    </w:pPr>
    <w:rPr>
      <w:rFonts w:eastAsia="Times New Roman"/>
      <w:sz w:val="20"/>
    </w:rPr>
  </w:style>
  <w:style w:type="paragraph" w:styleId="afff1">
    <w:name w:val="Normal (Web)"/>
    <w:aliases w:val=" Знак Знак23,Обычный (Web)"/>
    <w:basedOn w:val="a2"/>
    <w:link w:val="afff2"/>
    <w:uiPriority w:val="99"/>
    <w:qFormat/>
    <w:rsid w:val="00E35251"/>
    <w:pPr>
      <w:widowControl/>
      <w:snapToGrid/>
      <w:spacing w:before="0" w:after="0"/>
    </w:pPr>
  </w:style>
  <w:style w:type="paragraph" w:styleId="38">
    <w:name w:val="Body Text 3"/>
    <w:basedOn w:val="a2"/>
    <w:link w:val="39"/>
    <w:uiPriority w:val="99"/>
    <w:qFormat/>
    <w:rsid w:val="00E35251"/>
    <w:pPr>
      <w:widowControl/>
      <w:tabs>
        <w:tab w:val="left" w:pos="360"/>
      </w:tabs>
      <w:snapToGrid/>
      <w:spacing w:before="0" w:after="0"/>
      <w:jc w:val="both"/>
    </w:pPr>
    <w:rPr>
      <w:rFonts w:eastAsia="Times New Roman"/>
      <w:i/>
      <w:sz w:val="26"/>
    </w:rPr>
  </w:style>
  <w:style w:type="character" w:customStyle="1" w:styleId="39">
    <w:name w:val="Основной текст 3 Знак"/>
    <w:basedOn w:val="a3"/>
    <w:link w:val="38"/>
    <w:uiPriority w:val="99"/>
    <w:qFormat/>
    <w:rsid w:val="00E35251"/>
    <w:rPr>
      <w:rFonts w:ascii="Times New Roman" w:eastAsia="Times New Roman" w:hAnsi="Times New Roman" w:cs="Times New Roman"/>
      <w:i/>
      <w:sz w:val="26"/>
      <w:szCs w:val="20"/>
      <w:lang w:eastAsia="ru-RU"/>
    </w:rPr>
  </w:style>
  <w:style w:type="paragraph" w:styleId="2b">
    <w:name w:val="Body Text Indent 2"/>
    <w:basedOn w:val="a2"/>
    <w:link w:val="220"/>
    <w:uiPriority w:val="99"/>
    <w:qFormat/>
    <w:rsid w:val="00E35251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character" w:customStyle="1" w:styleId="2c">
    <w:name w:val="Основной текст с отступом 2 Знак"/>
    <w:basedOn w:val="a3"/>
    <w:uiPriority w:val="99"/>
    <w:qFormat/>
    <w:rsid w:val="00E35251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f3">
    <w:name w:val="Subtitle"/>
    <w:basedOn w:val="a2"/>
    <w:link w:val="afff4"/>
    <w:uiPriority w:val="99"/>
    <w:qFormat/>
    <w:rsid w:val="00E35251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afff4">
    <w:name w:val="Подзаголовок Знак"/>
    <w:basedOn w:val="a3"/>
    <w:link w:val="afff3"/>
    <w:uiPriority w:val="99"/>
    <w:qFormat/>
    <w:rsid w:val="00E35251"/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styleId="2d">
    <w:name w:val="List Continue 2"/>
    <w:basedOn w:val="a2"/>
    <w:uiPriority w:val="99"/>
    <w:qFormat/>
    <w:rsid w:val="00E35251"/>
    <w:pPr>
      <w:widowControl/>
      <w:snapToGrid/>
      <w:spacing w:before="0" w:after="120"/>
      <w:ind w:left="566"/>
    </w:pPr>
    <w:rPr>
      <w:rFonts w:eastAsia="Times New Roman"/>
      <w:sz w:val="20"/>
    </w:rPr>
  </w:style>
  <w:style w:type="paragraph" w:styleId="2e">
    <w:name w:val="List 2"/>
    <w:basedOn w:val="a2"/>
    <w:uiPriority w:val="99"/>
    <w:qFormat/>
    <w:rsid w:val="00E35251"/>
    <w:pPr>
      <w:widowControl/>
      <w:snapToGrid/>
      <w:spacing w:before="0" w:after="0"/>
      <w:ind w:left="566" w:hanging="283"/>
    </w:pPr>
    <w:rPr>
      <w:rFonts w:eastAsia="Times New Roman"/>
      <w:sz w:val="20"/>
    </w:rPr>
  </w:style>
  <w:style w:type="paragraph" w:styleId="3a">
    <w:name w:val="List 3"/>
    <w:basedOn w:val="a2"/>
    <w:uiPriority w:val="99"/>
    <w:qFormat/>
    <w:rsid w:val="00E35251"/>
    <w:pPr>
      <w:widowControl/>
      <w:snapToGrid/>
      <w:spacing w:before="0" w:after="0"/>
      <w:ind w:left="849" w:hanging="283"/>
    </w:pPr>
    <w:rPr>
      <w:rFonts w:eastAsia="Times New Roman"/>
      <w:szCs w:val="24"/>
    </w:rPr>
  </w:style>
  <w:style w:type="paragraph" w:styleId="43">
    <w:name w:val="List 4"/>
    <w:basedOn w:val="a2"/>
    <w:uiPriority w:val="99"/>
    <w:qFormat/>
    <w:rsid w:val="00E35251"/>
    <w:pPr>
      <w:widowControl/>
      <w:snapToGrid/>
      <w:spacing w:before="0" w:after="0"/>
      <w:ind w:left="1132" w:hanging="283"/>
    </w:pPr>
    <w:rPr>
      <w:rFonts w:eastAsia="Times New Roman"/>
      <w:szCs w:val="24"/>
    </w:rPr>
  </w:style>
  <w:style w:type="paragraph" w:styleId="HTML8">
    <w:name w:val="HTML Preformatted"/>
    <w:basedOn w:val="a2"/>
    <w:link w:val="HTML30"/>
    <w:uiPriority w:val="99"/>
    <w:qFormat/>
    <w:rsid w:val="00E3525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/>
      <w:kern w:val="1"/>
      <w:sz w:val="20"/>
      <w:lang w:eastAsia="hi-IN" w:bidi="hi-IN"/>
    </w:rPr>
  </w:style>
  <w:style w:type="character" w:customStyle="1" w:styleId="HTML9">
    <w:name w:val="Стандартный HTML Знак"/>
    <w:basedOn w:val="a3"/>
    <w:uiPriority w:val="99"/>
    <w:qFormat/>
    <w:rsid w:val="00E35251"/>
    <w:rPr>
      <w:rFonts w:ascii="Consolas" w:eastAsia="Calibri" w:hAnsi="Consolas" w:cs="Consolas"/>
      <w:sz w:val="20"/>
      <w:szCs w:val="20"/>
      <w:lang w:eastAsia="ru-RU"/>
    </w:rPr>
  </w:style>
  <w:style w:type="paragraph" w:styleId="afff5">
    <w:name w:val="Block Text"/>
    <w:basedOn w:val="a2"/>
    <w:uiPriority w:val="99"/>
    <w:qFormat/>
    <w:rsid w:val="00E35251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table" w:styleId="17">
    <w:name w:val="Table Simple 1"/>
    <w:basedOn w:val="a4"/>
    <w:uiPriority w:val="99"/>
    <w:qFormat/>
    <w:rsid w:val="00E352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18">
    <w:name w:val="Table Grid 1"/>
    <w:basedOn w:val="a4"/>
    <w:uiPriority w:val="99"/>
    <w:qFormat/>
    <w:rsid w:val="00E352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f6">
    <w:name w:val="Table Grid"/>
    <w:basedOn w:val="a4"/>
    <w:qFormat/>
    <w:rsid w:val="00E352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7">
    <w:name w:val="Table Professional"/>
    <w:basedOn w:val="a4"/>
    <w:uiPriority w:val="99"/>
    <w:qFormat/>
    <w:rsid w:val="00E352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character" w:customStyle="1" w:styleId="Heading1Char">
    <w:name w:val="Heading 1 Char"/>
    <w:basedOn w:val="a3"/>
    <w:uiPriority w:val="99"/>
    <w:qFormat/>
    <w:locked/>
    <w:rsid w:val="00E3525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3"/>
    <w:uiPriority w:val="99"/>
    <w:qFormat/>
    <w:locked/>
    <w:rsid w:val="00E3525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a3"/>
    <w:uiPriority w:val="99"/>
    <w:qFormat/>
    <w:locked/>
    <w:rsid w:val="00E35251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3"/>
    <w:uiPriority w:val="99"/>
    <w:qFormat/>
    <w:locked/>
    <w:rsid w:val="00E35251"/>
    <w:rPr>
      <w:rFonts w:ascii="Cambria" w:hAnsi="Cambria" w:cs="Times New Roman"/>
      <w:b/>
      <w:i/>
      <w:color w:val="4F81BD"/>
      <w:sz w:val="22"/>
      <w:lang w:val="ru-RU" w:eastAsia="ru-RU"/>
    </w:rPr>
  </w:style>
  <w:style w:type="character" w:customStyle="1" w:styleId="Heading5Char">
    <w:name w:val="Heading 5 Char"/>
    <w:basedOn w:val="a3"/>
    <w:uiPriority w:val="99"/>
    <w:qFormat/>
    <w:locked/>
    <w:rsid w:val="00E35251"/>
    <w:rPr>
      <w:rFonts w:cs="Times New Roman"/>
      <w:sz w:val="22"/>
      <w:lang w:val="ru-RU" w:eastAsia="en-US"/>
    </w:rPr>
  </w:style>
  <w:style w:type="character" w:customStyle="1" w:styleId="Heading6Char">
    <w:name w:val="Heading 6 Char"/>
    <w:basedOn w:val="a3"/>
    <w:uiPriority w:val="99"/>
    <w:qFormat/>
    <w:locked/>
    <w:rsid w:val="00E35251"/>
    <w:rPr>
      <w:rFonts w:cs="Times New Roman"/>
      <w:i/>
      <w:sz w:val="22"/>
      <w:lang w:val="ru-RU" w:eastAsia="en-US"/>
    </w:rPr>
  </w:style>
  <w:style w:type="character" w:customStyle="1" w:styleId="Heading7Char">
    <w:name w:val="Heading 7 Char"/>
    <w:basedOn w:val="a3"/>
    <w:uiPriority w:val="99"/>
    <w:qFormat/>
    <w:locked/>
    <w:rsid w:val="00E35251"/>
    <w:rPr>
      <w:rFonts w:ascii="Times New Roman" w:hAnsi="Times New Roman" w:cs="Times New Roman"/>
      <w:sz w:val="24"/>
      <w:lang w:eastAsia="ru-RU"/>
    </w:rPr>
  </w:style>
  <w:style w:type="character" w:customStyle="1" w:styleId="Heading8Char">
    <w:name w:val="Heading 8 Char"/>
    <w:basedOn w:val="a3"/>
    <w:uiPriority w:val="99"/>
    <w:qFormat/>
    <w:locked/>
    <w:rsid w:val="00E35251"/>
    <w:rPr>
      <w:rFonts w:cs="Times New Roman"/>
      <w:i/>
      <w:lang w:val="ru-RU" w:eastAsia="en-US"/>
    </w:rPr>
  </w:style>
  <w:style w:type="character" w:customStyle="1" w:styleId="Heading9Char">
    <w:name w:val="Heading 9 Char"/>
    <w:basedOn w:val="a3"/>
    <w:uiPriority w:val="99"/>
    <w:qFormat/>
    <w:locked/>
    <w:rsid w:val="00E35251"/>
    <w:rPr>
      <w:rFonts w:ascii="Arial" w:hAnsi="Arial" w:cs="Times New Roman"/>
      <w:lang w:eastAsia="ru-RU"/>
    </w:rPr>
  </w:style>
  <w:style w:type="character" w:customStyle="1" w:styleId="Heading1Char7">
    <w:name w:val="Heading 1 Char7"/>
    <w:basedOn w:val="a3"/>
    <w:uiPriority w:val="99"/>
    <w:qFormat/>
    <w:locked/>
    <w:rsid w:val="00E3525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6">
    <w:name w:val="Heading 1 Char6"/>
    <w:basedOn w:val="a3"/>
    <w:uiPriority w:val="99"/>
    <w:qFormat/>
    <w:locked/>
    <w:rsid w:val="00E3525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4">
    <w:name w:val="Heading 1 Char4"/>
    <w:basedOn w:val="a3"/>
    <w:uiPriority w:val="99"/>
    <w:qFormat/>
    <w:locked/>
    <w:rsid w:val="00E3525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2">
    <w:name w:val="Heading 3 Char2"/>
    <w:basedOn w:val="a3"/>
    <w:uiPriority w:val="99"/>
    <w:qFormat/>
    <w:locked/>
    <w:rsid w:val="00E35251"/>
    <w:rPr>
      <w:rFonts w:ascii="Arial" w:hAnsi="Arial" w:cs="Times New Roman"/>
      <w:b/>
      <w:sz w:val="26"/>
      <w:lang w:val="ru-RU" w:eastAsia="ru-RU"/>
    </w:rPr>
  </w:style>
  <w:style w:type="character" w:customStyle="1" w:styleId="32">
    <w:name w:val="Заголовок 3 Знак2"/>
    <w:link w:val="30"/>
    <w:qFormat/>
    <w:locked/>
    <w:rsid w:val="00E35251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240">
    <w:name w:val="Текст сноски Знак24"/>
    <w:basedOn w:val="a3"/>
    <w:uiPriority w:val="99"/>
    <w:qFormat/>
    <w:rsid w:val="00E35251"/>
    <w:rPr>
      <w:rFonts w:cs="Times New Roman"/>
    </w:rPr>
  </w:style>
  <w:style w:type="character" w:customStyle="1" w:styleId="spelle">
    <w:name w:val="spelle"/>
    <w:uiPriority w:val="99"/>
    <w:qFormat/>
    <w:rsid w:val="00E35251"/>
  </w:style>
  <w:style w:type="character" w:customStyle="1" w:styleId="FootnoteTextChar3">
    <w:name w:val="Footnote Text Char3"/>
    <w:uiPriority w:val="99"/>
    <w:qFormat/>
    <w:locked/>
    <w:rsid w:val="00E35251"/>
    <w:rPr>
      <w:rFonts w:ascii="Courier New" w:hAnsi="Courier New"/>
      <w:color w:val="000000"/>
      <w:sz w:val="24"/>
    </w:rPr>
  </w:style>
  <w:style w:type="paragraph" w:customStyle="1" w:styleId="3b">
    <w:name w:val="Стиль3"/>
    <w:basedOn w:val="10"/>
    <w:next w:val="a2"/>
    <w:link w:val="3c"/>
    <w:uiPriority w:val="99"/>
    <w:qFormat/>
    <w:rsid w:val="00E35251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 w:line="269" w:lineRule="auto"/>
      <w:contextualSpacing/>
      <w:jc w:val="left"/>
    </w:pPr>
    <w:rPr>
      <w:rFonts w:ascii="Arial" w:hAnsi="Arial"/>
      <w:color w:val="622423"/>
      <w:sz w:val="32"/>
    </w:rPr>
  </w:style>
  <w:style w:type="character" w:customStyle="1" w:styleId="grame">
    <w:name w:val="grame"/>
    <w:uiPriority w:val="99"/>
    <w:qFormat/>
    <w:rsid w:val="00E35251"/>
  </w:style>
  <w:style w:type="character" w:customStyle="1" w:styleId="FootnoteTextChar">
    <w:name w:val="Footnote Text Char"/>
    <w:basedOn w:val="a3"/>
    <w:uiPriority w:val="99"/>
    <w:qFormat/>
    <w:locked/>
    <w:rsid w:val="00E35251"/>
    <w:rPr>
      <w:rFonts w:ascii="Times New Roman" w:hAnsi="Times New Roman" w:cs="Times New Roman"/>
      <w:sz w:val="20"/>
      <w:szCs w:val="20"/>
    </w:rPr>
  </w:style>
  <w:style w:type="character" w:customStyle="1" w:styleId="19">
    <w:name w:val="Текст сноски Знак1"/>
    <w:basedOn w:val="a3"/>
    <w:uiPriority w:val="99"/>
    <w:semiHidden/>
    <w:qFormat/>
    <w:rsid w:val="00E35251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">
    <w:name w:val="Текст сноски Знак2"/>
    <w:basedOn w:val="a3"/>
    <w:uiPriority w:val="99"/>
    <w:qFormat/>
    <w:rsid w:val="00E35251"/>
    <w:rPr>
      <w:rFonts w:cs="Times New Roman"/>
    </w:rPr>
  </w:style>
  <w:style w:type="character" w:customStyle="1" w:styleId="BodyTextIndentChar2">
    <w:name w:val="Body Text Indent Char2"/>
    <w:uiPriority w:val="99"/>
    <w:qFormat/>
    <w:locked/>
    <w:rsid w:val="00E35251"/>
    <w:rPr>
      <w:rFonts w:ascii="Arial" w:hAnsi="Arial"/>
      <w:b/>
      <w:kern w:val="32"/>
      <w:sz w:val="32"/>
      <w:lang w:eastAsia="ru-RU"/>
    </w:rPr>
  </w:style>
  <w:style w:type="character" w:customStyle="1" w:styleId="FontStyle25">
    <w:name w:val="Font Style25"/>
    <w:uiPriority w:val="99"/>
    <w:qFormat/>
    <w:rsid w:val="00E35251"/>
    <w:rPr>
      <w:rFonts w:ascii="Times New Roman" w:hAnsi="Times New Roman"/>
      <w:i/>
      <w:sz w:val="16"/>
    </w:rPr>
  </w:style>
  <w:style w:type="character" w:customStyle="1" w:styleId="260">
    <w:name w:val="Текст сноски Знак26"/>
    <w:basedOn w:val="a3"/>
    <w:uiPriority w:val="99"/>
    <w:qFormat/>
    <w:rsid w:val="00E35251"/>
    <w:rPr>
      <w:rFonts w:cs="Times New Roman"/>
    </w:rPr>
  </w:style>
  <w:style w:type="character" w:customStyle="1" w:styleId="250">
    <w:name w:val="Текст сноски Знак25"/>
    <w:basedOn w:val="a3"/>
    <w:uiPriority w:val="99"/>
    <w:semiHidden/>
    <w:qFormat/>
    <w:rsid w:val="00E35251"/>
    <w:rPr>
      <w:rFonts w:cs="Times New Roman"/>
    </w:rPr>
  </w:style>
  <w:style w:type="paragraph" w:customStyle="1" w:styleId="2f0">
    <w:name w:val="Стиль2"/>
    <w:basedOn w:val="a2"/>
    <w:next w:val="afff"/>
    <w:uiPriority w:val="99"/>
    <w:qFormat/>
    <w:rsid w:val="00E35251"/>
    <w:pPr>
      <w:widowControl/>
      <w:snapToGrid/>
      <w:spacing w:before="0" w:after="0"/>
    </w:pPr>
    <w:rPr>
      <w:rFonts w:eastAsia="Times New Roman"/>
      <w:b/>
      <w:sz w:val="20"/>
      <w:szCs w:val="24"/>
    </w:rPr>
  </w:style>
  <w:style w:type="character" w:customStyle="1" w:styleId="23">
    <w:name w:val="Заголовок 2 Знак3"/>
    <w:link w:val="20"/>
    <w:qFormat/>
    <w:locked/>
    <w:rsid w:val="00E35251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BodyTextIndent2Char">
    <w:name w:val="Body Text Indent 2 Char"/>
    <w:basedOn w:val="a3"/>
    <w:uiPriority w:val="99"/>
    <w:qFormat/>
    <w:locked/>
    <w:rsid w:val="00E35251"/>
    <w:rPr>
      <w:rFonts w:cs="Times New Roman"/>
      <w:sz w:val="24"/>
    </w:rPr>
  </w:style>
  <w:style w:type="character" w:customStyle="1" w:styleId="FontStyle47">
    <w:name w:val="Font Style47"/>
    <w:uiPriority w:val="99"/>
    <w:qFormat/>
    <w:rsid w:val="00E35251"/>
    <w:rPr>
      <w:rFonts w:ascii="Times New Roman" w:hAnsi="Times New Roman"/>
      <w:sz w:val="24"/>
    </w:rPr>
  </w:style>
  <w:style w:type="character" w:customStyle="1" w:styleId="HeaderChar">
    <w:name w:val="Header Char"/>
    <w:basedOn w:val="a3"/>
    <w:uiPriority w:val="99"/>
    <w:qFormat/>
    <w:locked/>
    <w:rsid w:val="00E35251"/>
    <w:rPr>
      <w:rFonts w:cs="Times New Roman"/>
      <w:sz w:val="24"/>
    </w:rPr>
  </w:style>
  <w:style w:type="character" w:customStyle="1" w:styleId="b-serp-urlitem1">
    <w:name w:val="b-serp-url__item1"/>
    <w:uiPriority w:val="99"/>
    <w:qFormat/>
    <w:rsid w:val="00E35251"/>
  </w:style>
  <w:style w:type="character" w:customStyle="1" w:styleId="DocumentMapChar">
    <w:name w:val="Document Map Char"/>
    <w:basedOn w:val="a3"/>
    <w:uiPriority w:val="99"/>
    <w:qFormat/>
    <w:locked/>
    <w:rsid w:val="00E35251"/>
    <w:rPr>
      <w:rFonts w:ascii="Tahoma" w:hAnsi="Tahoma" w:cs="Times New Roman"/>
    </w:rPr>
  </w:style>
  <w:style w:type="character" w:customStyle="1" w:styleId="140">
    <w:name w:val="Знак Знак14"/>
    <w:uiPriority w:val="99"/>
    <w:qFormat/>
    <w:locked/>
    <w:rsid w:val="00E35251"/>
    <w:rPr>
      <w:b/>
      <w:sz w:val="27"/>
      <w:lang w:val="ru-RU" w:eastAsia="ru-RU"/>
    </w:rPr>
  </w:style>
  <w:style w:type="character" w:customStyle="1" w:styleId="310">
    <w:name w:val="Основной текст 3 Знак1"/>
    <w:basedOn w:val="a3"/>
    <w:uiPriority w:val="99"/>
    <w:qFormat/>
    <w:rsid w:val="00E35251"/>
    <w:rPr>
      <w:rFonts w:cs="Times New Roman"/>
      <w:sz w:val="16"/>
      <w:szCs w:val="16"/>
    </w:rPr>
  </w:style>
  <w:style w:type="character" w:customStyle="1" w:styleId="BodyTextIndent3Char">
    <w:name w:val="Body Text Indent 3 Char"/>
    <w:basedOn w:val="a3"/>
    <w:uiPriority w:val="99"/>
    <w:qFormat/>
    <w:locked/>
    <w:rsid w:val="00E35251"/>
    <w:rPr>
      <w:rFonts w:ascii="Times New Roman" w:hAnsi="Times New Roman" w:cs="Times New Roman"/>
      <w:sz w:val="16"/>
    </w:rPr>
  </w:style>
  <w:style w:type="character" w:customStyle="1" w:styleId="72">
    <w:name w:val="Знак Знак7"/>
    <w:uiPriority w:val="99"/>
    <w:qFormat/>
    <w:rsid w:val="00E35251"/>
    <w:rPr>
      <w:sz w:val="16"/>
      <w:lang w:val="ru-RU" w:eastAsia="ru-RU"/>
    </w:rPr>
  </w:style>
  <w:style w:type="paragraph" w:customStyle="1" w:styleId="afff8">
    <w:name w:val="......."/>
    <w:basedOn w:val="a2"/>
    <w:next w:val="a2"/>
    <w:uiPriority w:val="99"/>
    <w:qFormat/>
    <w:rsid w:val="00E35251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BodyTextChar">
    <w:name w:val="Body Text Char"/>
    <w:basedOn w:val="a3"/>
    <w:uiPriority w:val="99"/>
    <w:qFormat/>
    <w:rsid w:val="00E35251"/>
    <w:rPr>
      <w:rFonts w:ascii="Times New Roman" w:hAnsi="Times New Roman"/>
      <w:sz w:val="24"/>
      <w:szCs w:val="20"/>
    </w:rPr>
  </w:style>
  <w:style w:type="character" w:customStyle="1" w:styleId="BodyTextChar6">
    <w:name w:val="Body Text Char6"/>
    <w:basedOn w:val="a3"/>
    <w:uiPriority w:val="99"/>
    <w:qFormat/>
    <w:locked/>
    <w:rsid w:val="00E35251"/>
    <w:rPr>
      <w:rFonts w:ascii="Times New Roman" w:hAnsi="Times New Roman" w:cs="Times New Roman"/>
      <w:sz w:val="24"/>
      <w:szCs w:val="24"/>
    </w:rPr>
  </w:style>
  <w:style w:type="character" w:customStyle="1" w:styleId="BodyTextChar2">
    <w:name w:val="Body Text Char2"/>
    <w:basedOn w:val="a3"/>
    <w:uiPriority w:val="99"/>
    <w:qFormat/>
    <w:locked/>
    <w:rsid w:val="00E35251"/>
    <w:rPr>
      <w:rFonts w:ascii="Times New Roman" w:hAnsi="Times New Roman" w:cs="Times New Roman"/>
      <w:sz w:val="24"/>
      <w:szCs w:val="24"/>
    </w:rPr>
  </w:style>
  <w:style w:type="character" w:customStyle="1" w:styleId="14">
    <w:name w:val="Основной текст Знак1"/>
    <w:basedOn w:val="a3"/>
    <w:link w:val="aff1"/>
    <w:uiPriority w:val="99"/>
    <w:qFormat/>
    <w:locked/>
    <w:rsid w:val="00E3525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0">
    <w:name w:val="Текст сноски Знак21"/>
    <w:basedOn w:val="a3"/>
    <w:uiPriority w:val="99"/>
    <w:qFormat/>
    <w:rsid w:val="00E35251"/>
    <w:rPr>
      <w:rFonts w:cs="Times New Roman"/>
    </w:rPr>
  </w:style>
  <w:style w:type="character" w:customStyle="1" w:styleId="221">
    <w:name w:val="Текст сноски Знак22"/>
    <w:basedOn w:val="a3"/>
    <w:uiPriority w:val="99"/>
    <w:semiHidden/>
    <w:qFormat/>
    <w:rsid w:val="00E35251"/>
    <w:rPr>
      <w:rFonts w:cs="Times New Roman"/>
    </w:rPr>
  </w:style>
  <w:style w:type="character" w:customStyle="1" w:styleId="230">
    <w:name w:val="Текст сноски Знак23"/>
    <w:basedOn w:val="a3"/>
    <w:uiPriority w:val="99"/>
    <w:semiHidden/>
    <w:qFormat/>
    <w:rsid w:val="00E35251"/>
    <w:rPr>
      <w:rFonts w:cs="Times New Roman"/>
    </w:rPr>
  </w:style>
  <w:style w:type="character" w:customStyle="1" w:styleId="BodyText3Char">
    <w:name w:val="Body Text 3 Char"/>
    <w:basedOn w:val="a3"/>
    <w:uiPriority w:val="99"/>
    <w:qFormat/>
    <w:locked/>
    <w:rsid w:val="00E35251"/>
    <w:rPr>
      <w:rFonts w:ascii="Times New Roman" w:hAnsi="Times New Roman" w:cs="Times New Roman"/>
      <w:sz w:val="16"/>
      <w:szCs w:val="16"/>
    </w:rPr>
  </w:style>
  <w:style w:type="paragraph" w:customStyle="1" w:styleId="afff9">
    <w:name w:val="Для таблиц"/>
    <w:basedOn w:val="a2"/>
    <w:uiPriority w:val="99"/>
    <w:qFormat/>
    <w:rsid w:val="00E35251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120">
    <w:name w:val="Основной текст с отступом Знак12"/>
    <w:basedOn w:val="a3"/>
    <w:uiPriority w:val="99"/>
    <w:qFormat/>
    <w:rsid w:val="00E35251"/>
    <w:rPr>
      <w:rFonts w:cs="Times New Roman"/>
      <w:sz w:val="24"/>
      <w:szCs w:val="24"/>
    </w:rPr>
  </w:style>
  <w:style w:type="character" w:customStyle="1" w:styleId="130">
    <w:name w:val="Основной текст с отступом Знак13"/>
    <w:basedOn w:val="a3"/>
    <w:uiPriority w:val="99"/>
    <w:semiHidden/>
    <w:qFormat/>
    <w:rsid w:val="00E35251"/>
    <w:rPr>
      <w:rFonts w:cs="Times New Roman"/>
      <w:sz w:val="24"/>
      <w:szCs w:val="24"/>
    </w:rPr>
  </w:style>
  <w:style w:type="character" w:customStyle="1" w:styleId="FontStyle11">
    <w:name w:val="Font Style11"/>
    <w:uiPriority w:val="99"/>
    <w:qFormat/>
    <w:rsid w:val="00E35251"/>
    <w:rPr>
      <w:rFonts w:ascii="Times New Roman" w:hAnsi="Times New Roman"/>
      <w:b/>
      <w:sz w:val="24"/>
    </w:rPr>
  </w:style>
  <w:style w:type="character" w:customStyle="1" w:styleId="1a">
    <w:name w:val="Основной текст с отступом Знак1"/>
    <w:basedOn w:val="a3"/>
    <w:uiPriority w:val="99"/>
    <w:qFormat/>
    <w:rsid w:val="00E35251"/>
    <w:rPr>
      <w:rFonts w:cs="Times New Roman"/>
      <w:sz w:val="24"/>
      <w:szCs w:val="24"/>
    </w:rPr>
  </w:style>
  <w:style w:type="character" w:customStyle="1" w:styleId="FontStyle12">
    <w:name w:val="Font Style12"/>
    <w:uiPriority w:val="99"/>
    <w:qFormat/>
    <w:rsid w:val="00E35251"/>
    <w:rPr>
      <w:rFonts w:ascii="Times New Roman" w:hAnsi="Times New Roman"/>
      <w:sz w:val="24"/>
    </w:rPr>
  </w:style>
  <w:style w:type="character" w:customStyle="1" w:styleId="BodyTextIndentChar">
    <w:name w:val="Body Text Indent Char"/>
    <w:basedOn w:val="a3"/>
    <w:uiPriority w:val="99"/>
    <w:qFormat/>
    <w:locked/>
    <w:rsid w:val="00E35251"/>
    <w:rPr>
      <w:rFonts w:ascii="Times New Roman" w:hAnsi="Times New Roman" w:cs="Times New Roman"/>
      <w:sz w:val="20"/>
      <w:szCs w:val="20"/>
    </w:rPr>
  </w:style>
  <w:style w:type="character" w:customStyle="1" w:styleId="BodyTextIndentChar11">
    <w:name w:val="Body Text Indent Char11"/>
    <w:basedOn w:val="a3"/>
    <w:uiPriority w:val="99"/>
    <w:semiHidden/>
    <w:locked/>
    <w:rsid w:val="00E35251"/>
    <w:rPr>
      <w:rFonts w:ascii="Times New Roman" w:hAnsi="Times New Roman" w:cs="Times New Roman"/>
      <w:sz w:val="20"/>
      <w:szCs w:val="20"/>
    </w:rPr>
  </w:style>
  <w:style w:type="character" w:customStyle="1" w:styleId="BodyTextIndentChar10">
    <w:name w:val="Body Text Indent Char10"/>
    <w:basedOn w:val="a3"/>
    <w:uiPriority w:val="99"/>
    <w:semiHidden/>
    <w:qFormat/>
    <w:locked/>
    <w:rsid w:val="00E35251"/>
    <w:rPr>
      <w:rFonts w:ascii="Times New Roman" w:hAnsi="Times New Roman" w:cs="Times New Roman"/>
      <w:sz w:val="20"/>
      <w:szCs w:val="20"/>
    </w:rPr>
  </w:style>
  <w:style w:type="character" w:customStyle="1" w:styleId="BodyTextIndentChar9">
    <w:name w:val="Body Text Indent Char9"/>
    <w:basedOn w:val="a3"/>
    <w:uiPriority w:val="99"/>
    <w:semiHidden/>
    <w:qFormat/>
    <w:locked/>
    <w:rsid w:val="00E35251"/>
    <w:rPr>
      <w:rFonts w:ascii="Times New Roman" w:hAnsi="Times New Roman" w:cs="Times New Roman"/>
      <w:sz w:val="20"/>
      <w:szCs w:val="20"/>
    </w:rPr>
  </w:style>
  <w:style w:type="character" w:customStyle="1" w:styleId="BodyTextIndentChar8">
    <w:name w:val="Body Text Indent Char8"/>
    <w:basedOn w:val="a3"/>
    <w:uiPriority w:val="99"/>
    <w:semiHidden/>
    <w:qFormat/>
    <w:locked/>
    <w:rsid w:val="00E35251"/>
    <w:rPr>
      <w:rFonts w:ascii="Times New Roman" w:hAnsi="Times New Roman" w:cs="Times New Roman"/>
      <w:sz w:val="20"/>
      <w:szCs w:val="20"/>
    </w:rPr>
  </w:style>
  <w:style w:type="character" w:customStyle="1" w:styleId="BodyTextIndentChar7">
    <w:name w:val="Body Text Indent Char7"/>
    <w:basedOn w:val="a3"/>
    <w:uiPriority w:val="99"/>
    <w:semiHidden/>
    <w:qFormat/>
    <w:locked/>
    <w:rsid w:val="00E35251"/>
    <w:rPr>
      <w:rFonts w:ascii="Times New Roman" w:hAnsi="Times New Roman" w:cs="Times New Roman"/>
      <w:sz w:val="24"/>
      <w:szCs w:val="24"/>
    </w:rPr>
  </w:style>
  <w:style w:type="character" w:customStyle="1" w:styleId="BodyTextIndentChar6">
    <w:name w:val="Body Text Indent Char6"/>
    <w:basedOn w:val="a3"/>
    <w:uiPriority w:val="99"/>
    <w:semiHidden/>
    <w:qFormat/>
    <w:locked/>
    <w:rsid w:val="00E35251"/>
    <w:rPr>
      <w:rFonts w:ascii="Times New Roman" w:hAnsi="Times New Roman" w:cs="Times New Roman"/>
      <w:sz w:val="24"/>
      <w:szCs w:val="24"/>
    </w:rPr>
  </w:style>
  <w:style w:type="character" w:customStyle="1" w:styleId="BodyTextIndentChar5">
    <w:name w:val="Body Text Indent Char5"/>
    <w:basedOn w:val="a3"/>
    <w:uiPriority w:val="99"/>
    <w:qFormat/>
    <w:locked/>
    <w:rsid w:val="00E35251"/>
    <w:rPr>
      <w:rFonts w:ascii="Times New Roman" w:hAnsi="Times New Roman" w:cs="Times New Roman"/>
      <w:sz w:val="24"/>
      <w:szCs w:val="24"/>
    </w:rPr>
  </w:style>
  <w:style w:type="character" w:customStyle="1" w:styleId="2f1">
    <w:name w:val="Основной текст с отступом Знак2"/>
    <w:basedOn w:val="a3"/>
    <w:uiPriority w:val="99"/>
    <w:qFormat/>
    <w:rsid w:val="00E3525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qFormat/>
    <w:rsid w:val="00E352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a">
    <w:name w:val="список с точками"/>
    <w:basedOn w:val="a2"/>
    <w:uiPriority w:val="99"/>
    <w:qFormat/>
    <w:rsid w:val="00E35251"/>
    <w:pPr>
      <w:widowControl/>
      <w:tabs>
        <w:tab w:val="left" w:pos="3330"/>
      </w:tabs>
      <w:snapToGrid/>
      <w:spacing w:before="0" w:after="0" w:line="312" w:lineRule="auto"/>
      <w:ind w:left="3330" w:hanging="720"/>
      <w:jc w:val="both"/>
    </w:pPr>
    <w:rPr>
      <w:rFonts w:eastAsia="Times New Roman"/>
      <w:szCs w:val="24"/>
    </w:rPr>
  </w:style>
  <w:style w:type="character" w:customStyle="1" w:styleId="312">
    <w:name w:val="Основной текст 3 Знак12"/>
    <w:basedOn w:val="a3"/>
    <w:uiPriority w:val="99"/>
    <w:qFormat/>
    <w:rsid w:val="00E35251"/>
    <w:rPr>
      <w:rFonts w:cs="Times New Roman"/>
      <w:sz w:val="16"/>
      <w:szCs w:val="16"/>
    </w:rPr>
  </w:style>
  <w:style w:type="character" w:customStyle="1" w:styleId="313">
    <w:name w:val="Основной текст 3 Знак13"/>
    <w:basedOn w:val="a3"/>
    <w:uiPriority w:val="99"/>
    <w:qFormat/>
    <w:rsid w:val="00E35251"/>
    <w:rPr>
      <w:rFonts w:cs="Times New Roman"/>
      <w:sz w:val="16"/>
      <w:szCs w:val="16"/>
    </w:rPr>
  </w:style>
  <w:style w:type="character" w:customStyle="1" w:styleId="314">
    <w:name w:val="Основной текст 3 Знак14"/>
    <w:basedOn w:val="a3"/>
    <w:uiPriority w:val="99"/>
    <w:semiHidden/>
    <w:qFormat/>
    <w:rsid w:val="00E35251"/>
    <w:rPr>
      <w:rFonts w:cs="Times New Roman"/>
      <w:sz w:val="16"/>
      <w:szCs w:val="16"/>
    </w:rPr>
  </w:style>
  <w:style w:type="character" w:customStyle="1" w:styleId="12">
    <w:name w:val="Заголовок 1 Знак2"/>
    <w:link w:val="10"/>
    <w:qFormat/>
    <w:locked/>
    <w:rsid w:val="00E35251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FooterChar">
    <w:name w:val="Footer Char"/>
    <w:basedOn w:val="a3"/>
    <w:uiPriority w:val="99"/>
    <w:qFormat/>
    <w:locked/>
    <w:rsid w:val="00E35251"/>
    <w:rPr>
      <w:rFonts w:cs="Times New Roman"/>
      <w:sz w:val="24"/>
    </w:rPr>
  </w:style>
  <w:style w:type="character" w:customStyle="1" w:styleId="BodyText2Char">
    <w:name w:val="Body Text 2 Char"/>
    <w:basedOn w:val="a3"/>
    <w:uiPriority w:val="99"/>
    <w:qFormat/>
    <w:locked/>
    <w:rsid w:val="00E35251"/>
    <w:rPr>
      <w:rFonts w:cs="Times New Roman"/>
    </w:rPr>
  </w:style>
  <w:style w:type="paragraph" w:customStyle="1" w:styleId="ConsPlusNonformat">
    <w:name w:val="ConsPlusNonformat"/>
    <w:uiPriority w:val="99"/>
    <w:qFormat/>
    <w:rsid w:val="00E352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lainTextChar">
    <w:name w:val="Plain Text Char"/>
    <w:basedOn w:val="a3"/>
    <w:uiPriority w:val="99"/>
    <w:qFormat/>
    <w:locked/>
    <w:rsid w:val="00E35251"/>
    <w:rPr>
      <w:rFonts w:ascii="Courier New" w:hAnsi="Courier New" w:cs="Courier New"/>
      <w:sz w:val="20"/>
      <w:szCs w:val="20"/>
    </w:rPr>
  </w:style>
  <w:style w:type="character" w:customStyle="1" w:styleId="PlainTextChar4">
    <w:name w:val="Plain Text Char4"/>
    <w:basedOn w:val="a3"/>
    <w:uiPriority w:val="99"/>
    <w:qFormat/>
    <w:locked/>
    <w:rsid w:val="00E35251"/>
    <w:rPr>
      <w:rFonts w:ascii="Courier New" w:hAnsi="Courier New" w:cs="Times New Roman"/>
      <w:lang w:val="ru-RU" w:eastAsia="ru-RU"/>
    </w:rPr>
  </w:style>
  <w:style w:type="character" w:customStyle="1" w:styleId="330">
    <w:name w:val="Основной текст с отступом 3 Знак3"/>
    <w:link w:val="33"/>
    <w:uiPriority w:val="99"/>
    <w:qFormat/>
    <w:locked/>
    <w:rsid w:val="00E35251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FontStyle42">
    <w:name w:val="Font Style42"/>
    <w:uiPriority w:val="99"/>
    <w:qFormat/>
    <w:rsid w:val="00E35251"/>
    <w:rPr>
      <w:rFonts w:ascii="Times New Roman" w:hAnsi="Times New Roman"/>
      <w:sz w:val="26"/>
    </w:rPr>
  </w:style>
  <w:style w:type="paragraph" w:customStyle="1" w:styleId="Style1">
    <w:name w:val="Style1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 w:line="309" w:lineRule="exact"/>
      <w:ind w:firstLine="686"/>
      <w:jc w:val="both"/>
    </w:pPr>
    <w:rPr>
      <w:rFonts w:eastAsia="Times New Roman"/>
      <w:szCs w:val="24"/>
    </w:rPr>
  </w:style>
  <w:style w:type="paragraph" w:customStyle="1" w:styleId="Style2">
    <w:name w:val="Style2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b">
    <w:name w:val="Знак Знак Знак Знак Знак Знак"/>
    <w:basedOn w:val="a2"/>
    <w:uiPriority w:val="99"/>
    <w:qFormat/>
    <w:rsid w:val="00E3525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20">
    <w:name w:val="Основной текст с отступом 2 Знак2"/>
    <w:link w:val="2b"/>
    <w:uiPriority w:val="99"/>
    <w:qFormat/>
    <w:locked/>
    <w:rsid w:val="00E35251"/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ft250">
    <w:name w:val="ft250"/>
    <w:uiPriority w:val="99"/>
    <w:qFormat/>
    <w:rsid w:val="00E35251"/>
  </w:style>
  <w:style w:type="character" w:customStyle="1" w:styleId="110">
    <w:name w:val="Заголовок 1 Знак1"/>
    <w:uiPriority w:val="99"/>
    <w:qFormat/>
    <w:locked/>
    <w:rsid w:val="00E35251"/>
    <w:rPr>
      <w:b/>
      <w:caps/>
      <w:sz w:val="24"/>
    </w:rPr>
  </w:style>
  <w:style w:type="character" w:customStyle="1" w:styleId="100">
    <w:name w:val="Знак Знак10"/>
    <w:uiPriority w:val="99"/>
    <w:qFormat/>
    <w:locked/>
    <w:rsid w:val="00E35251"/>
    <w:rPr>
      <w:sz w:val="16"/>
      <w:lang w:val="ru-RU" w:eastAsia="ru-RU"/>
    </w:rPr>
  </w:style>
  <w:style w:type="character" w:customStyle="1" w:styleId="121">
    <w:name w:val="Заголовок 1 Знак Знак21"/>
    <w:uiPriority w:val="99"/>
    <w:locked/>
    <w:rsid w:val="00E35251"/>
    <w:rPr>
      <w:b/>
      <w:caps/>
      <w:sz w:val="24"/>
      <w:lang w:val="ru-RU" w:eastAsia="ru-RU"/>
    </w:rPr>
  </w:style>
  <w:style w:type="paragraph" w:customStyle="1" w:styleId="Style23">
    <w:name w:val="Style23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character" w:customStyle="1" w:styleId="FontStyle34">
    <w:name w:val="Font Style34"/>
    <w:uiPriority w:val="99"/>
    <w:qFormat/>
    <w:rsid w:val="00E35251"/>
    <w:rPr>
      <w:rFonts w:ascii="Times New Roman" w:hAnsi="Times New Roman"/>
      <w:sz w:val="26"/>
    </w:rPr>
  </w:style>
  <w:style w:type="character" w:customStyle="1" w:styleId="FontStyle38">
    <w:name w:val="Font Style38"/>
    <w:uiPriority w:val="99"/>
    <w:qFormat/>
    <w:rsid w:val="00E35251"/>
    <w:rPr>
      <w:rFonts w:ascii="Times New Roman" w:hAnsi="Times New Roman"/>
      <w:sz w:val="26"/>
    </w:rPr>
  </w:style>
  <w:style w:type="character" w:customStyle="1" w:styleId="62">
    <w:name w:val="Знак Знак6"/>
    <w:uiPriority w:val="99"/>
    <w:qFormat/>
    <w:rsid w:val="00E35251"/>
    <w:rPr>
      <w:rFonts w:ascii="Arial" w:hAnsi="Arial"/>
      <w:b/>
      <w:i/>
      <w:sz w:val="28"/>
      <w:lang w:val="ru-RU" w:eastAsia="en-US"/>
    </w:rPr>
  </w:style>
  <w:style w:type="paragraph" w:customStyle="1" w:styleId="Style5">
    <w:name w:val="Style5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 w:line="490" w:lineRule="exact"/>
      <w:jc w:val="center"/>
    </w:pPr>
    <w:rPr>
      <w:rFonts w:eastAsia="Times New Roman"/>
      <w:szCs w:val="24"/>
    </w:rPr>
  </w:style>
  <w:style w:type="character" w:customStyle="1" w:styleId="FontStyle50">
    <w:name w:val="Font Style50"/>
    <w:uiPriority w:val="99"/>
    <w:qFormat/>
    <w:rsid w:val="00E35251"/>
    <w:rPr>
      <w:rFonts w:ascii="Times New Roman" w:hAnsi="Times New Roman"/>
      <w:b/>
      <w:sz w:val="26"/>
    </w:rPr>
  </w:style>
  <w:style w:type="paragraph" w:customStyle="1" w:styleId="FR3">
    <w:name w:val="FR3"/>
    <w:uiPriority w:val="99"/>
    <w:qFormat/>
    <w:rsid w:val="00E35251"/>
    <w:pPr>
      <w:widowControl w:val="0"/>
      <w:spacing w:after="0" w:line="28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Обычный (веб)1"/>
    <w:basedOn w:val="a2"/>
    <w:uiPriority w:val="99"/>
    <w:qFormat/>
    <w:rsid w:val="00E35251"/>
    <w:pPr>
      <w:widowControl/>
      <w:snapToGrid/>
      <w:spacing w:before="75" w:afterAutospacing="1"/>
      <w:jc w:val="both"/>
    </w:pPr>
    <w:rPr>
      <w:rFonts w:ascii="Arial" w:eastAsia="Times New Roman" w:hAnsi="Arial" w:cs="Arial"/>
      <w:color w:val="000000"/>
      <w:sz w:val="20"/>
    </w:rPr>
  </w:style>
  <w:style w:type="character" w:customStyle="1" w:styleId="blk">
    <w:name w:val="blk"/>
    <w:uiPriority w:val="99"/>
    <w:qFormat/>
    <w:rsid w:val="00E35251"/>
  </w:style>
  <w:style w:type="paragraph" w:customStyle="1" w:styleId="Style16">
    <w:name w:val="Style16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 w:line="478" w:lineRule="exact"/>
      <w:ind w:firstLine="706"/>
      <w:jc w:val="both"/>
    </w:pPr>
    <w:rPr>
      <w:rFonts w:eastAsia="Times New Roman"/>
      <w:szCs w:val="24"/>
    </w:rPr>
  </w:style>
  <w:style w:type="character" w:customStyle="1" w:styleId="FontStyle36">
    <w:name w:val="Font Style36"/>
    <w:uiPriority w:val="99"/>
    <w:qFormat/>
    <w:rsid w:val="00E35251"/>
    <w:rPr>
      <w:rFonts w:ascii="Times New Roman" w:hAnsi="Times New Roman"/>
      <w:sz w:val="26"/>
    </w:rPr>
  </w:style>
  <w:style w:type="paragraph" w:styleId="afffc">
    <w:name w:val="List Paragraph"/>
    <w:basedOn w:val="a2"/>
    <w:link w:val="1c"/>
    <w:uiPriority w:val="34"/>
    <w:qFormat/>
    <w:rsid w:val="00E35251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paragraph" w:customStyle="1" w:styleId="afffd">
    <w:name w:val="Îáû÷íûé"/>
    <w:uiPriority w:val="99"/>
    <w:qFormat/>
    <w:rsid w:val="00E352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fffe">
    <w:name w:val="Об"/>
    <w:uiPriority w:val="99"/>
    <w:qFormat/>
    <w:rsid w:val="00E35251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ffff">
    <w:name w:val="Основной текст Знак Знак Знак"/>
    <w:uiPriority w:val="99"/>
    <w:locked/>
    <w:rsid w:val="00E35251"/>
    <w:rPr>
      <w:sz w:val="24"/>
      <w:lang w:val="ru-RU" w:eastAsia="ru-RU"/>
    </w:rPr>
  </w:style>
  <w:style w:type="character" w:customStyle="1" w:styleId="TitleChar">
    <w:name w:val="Title Char"/>
    <w:basedOn w:val="a3"/>
    <w:uiPriority w:val="99"/>
    <w:qFormat/>
    <w:locked/>
    <w:rsid w:val="00E35251"/>
    <w:rPr>
      <w:rFonts w:cs="Times New Roman"/>
      <w:sz w:val="24"/>
      <w:lang w:val="en-US"/>
    </w:rPr>
  </w:style>
  <w:style w:type="character" w:customStyle="1" w:styleId="37">
    <w:name w:val="Заголовок Знак3"/>
    <w:basedOn w:val="a3"/>
    <w:link w:val="affb"/>
    <w:uiPriority w:val="99"/>
    <w:locked/>
    <w:rsid w:val="00E35251"/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paragraph" w:customStyle="1" w:styleId="ConsPlusNormal">
    <w:name w:val="ConsPlusNormal"/>
    <w:link w:val="ConsPlusNormal0"/>
    <w:uiPriority w:val="99"/>
    <w:qFormat/>
    <w:rsid w:val="00E3525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paragraph" w:customStyle="1" w:styleId="1d">
    <w:name w:val="Абзац списка1"/>
    <w:basedOn w:val="a2"/>
    <w:link w:val="ListParagraphChar"/>
    <w:uiPriority w:val="99"/>
    <w:qFormat/>
    <w:rsid w:val="00E35251"/>
    <w:pPr>
      <w:widowControl/>
      <w:snapToGrid/>
      <w:spacing w:before="0" w:after="0"/>
      <w:ind w:left="720"/>
      <w:contextualSpacing/>
    </w:pPr>
  </w:style>
  <w:style w:type="character" w:customStyle="1" w:styleId="ListParagraphChar">
    <w:name w:val="List Paragraph Char"/>
    <w:link w:val="1d"/>
    <w:uiPriority w:val="99"/>
    <w:qFormat/>
    <w:locked/>
    <w:rsid w:val="00E35251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tbln121">
    <w:name w:val="tbln121"/>
    <w:uiPriority w:val="99"/>
    <w:qFormat/>
    <w:rsid w:val="00E35251"/>
    <w:rPr>
      <w:rFonts w:ascii="Arial" w:hAnsi="Arial"/>
      <w:i/>
      <w:color w:val="000000"/>
      <w:sz w:val="18"/>
      <w:u w:val="none"/>
    </w:rPr>
  </w:style>
  <w:style w:type="character" w:customStyle="1" w:styleId="mistake">
    <w:name w:val="mistake"/>
    <w:uiPriority w:val="99"/>
    <w:qFormat/>
    <w:rsid w:val="00E35251"/>
    <w:rPr>
      <w:sz w:val="24"/>
    </w:rPr>
  </w:style>
  <w:style w:type="character" w:customStyle="1" w:styleId="trb12">
    <w:name w:val="trb12"/>
    <w:basedOn w:val="a3"/>
    <w:uiPriority w:val="99"/>
    <w:qFormat/>
    <w:rsid w:val="00E35251"/>
    <w:rPr>
      <w:rFonts w:cs="Times New Roman"/>
    </w:rPr>
  </w:style>
  <w:style w:type="character" w:customStyle="1" w:styleId="tbln12">
    <w:name w:val="tbln12"/>
    <w:basedOn w:val="a3"/>
    <w:uiPriority w:val="99"/>
    <w:qFormat/>
    <w:rsid w:val="00E35251"/>
    <w:rPr>
      <w:rFonts w:cs="Times New Roman"/>
    </w:rPr>
  </w:style>
  <w:style w:type="character" w:customStyle="1" w:styleId="tbb12">
    <w:name w:val="tbb12"/>
    <w:basedOn w:val="a3"/>
    <w:uiPriority w:val="99"/>
    <w:qFormat/>
    <w:rsid w:val="00E35251"/>
    <w:rPr>
      <w:rFonts w:cs="Times New Roman"/>
    </w:rPr>
  </w:style>
  <w:style w:type="paragraph" w:customStyle="1" w:styleId="Style9">
    <w:name w:val="Style9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0">
    <w:name w:val="Темы"/>
    <w:basedOn w:val="a2"/>
    <w:link w:val="affff1"/>
    <w:uiPriority w:val="99"/>
    <w:qFormat/>
    <w:rsid w:val="00E35251"/>
    <w:pPr>
      <w:keepNext/>
      <w:widowControl/>
      <w:snapToGrid/>
      <w:spacing w:before="0" w:after="0"/>
      <w:jc w:val="both"/>
    </w:pPr>
    <w:rPr>
      <w:b/>
    </w:rPr>
  </w:style>
  <w:style w:type="paragraph" w:customStyle="1" w:styleId="Style19">
    <w:name w:val="Style19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 w:line="516" w:lineRule="exact"/>
      <w:ind w:firstLine="701"/>
      <w:jc w:val="both"/>
    </w:pPr>
    <w:rPr>
      <w:rFonts w:eastAsia="Times New Roman"/>
      <w:szCs w:val="24"/>
    </w:rPr>
  </w:style>
  <w:style w:type="paragraph" w:customStyle="1" w:styleId="stepanov">
    <w:name w:val="stepanov"/>
    <w:basedOn w:val="af2"/>
    <w:uiPriority w:val="99"/>
    <w:qFormat/>
    <w:rsid w:val="00E35251"/>
    <w:pPr>
      <w:spacing w:line="360" w:lineRule="auto"/>
      <w:jc w:val="both"/>
    </w:pPr>
    <w:rPr>
      <w:rFonts w:ascii="Times New Roman" w:hAnsi="Times New Roman"/>
      <w:sz w:val="24"/>
    </w:rPr>
  </w:style>
  <w:style w:type="paragraph" w:customStyle="1" w:styleId="1e">
    <w:name w:val="Стиль1"/>
    <w:basedOn w:val="stepanov"/>
    <w:link w:val="1f"/>
    <w:uiPriority w:val="99"/>
    <w:qFormat/>
    <w:rsid w:val="00E35251"/>
    <w:pPr>
      <w:suppressAutoHyphens/>
      <w:spacing w:line="240" w:lineRule="auto"/>
    </w:pPr>
    <w:rPr>
      <w:rFonts w:eastAsia="Calibri"/>
      <w:sz w:val="20"/>
    </w:rPr>
  </w:style>
  <w:style w:type="paragraph" w:customStyle="1" w:styleId="075">
    <w:name w:val="Стиль Нумерованный список + сверху: (одинарная Авто  075 пт лини..."/>
    <w:basedOn w:val="afff"/>
    <w:uiPriority w:val="99"/>
    <w:qFormat/>
    <w:rsid w:val="00E35251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1">
    <w:name w:val="Стиль Нумерованный список + сверху: (одинарная Авто  075 пт лини...1"/>
    <w:basedOn w:val="afff"/>
    <w:uiPriority w:val="99"/>
    <w:qFormat/>
    <w:rsid w:val="00E35251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6">
    <w:name w:val="Стиль Нумерованный список + сверху: (одинарная Авто  075 пт лини...6"/>
    <w:basedOn w:val="afff"/>
    <w:uiPriority w:val="99"/>
    <w:qFormat/>
    <w:rsid w:val="00E35251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7">
    <w:name w:val="Стиль Нумерованный список + сверху: (одинарная Авто  075 пт лини...7"/>
    <w:basedOn w:val="afff"/>
    <w:uiPriority w:val="99"/>
    <w:qFormat/>
    <w:rsid w:val="00E35251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2TimesNewRoman12">
    <w:name w:val="Стиль Заголовок 2 + Times New Roman 12 пт не курсив"/>
    <w:basedOn w:val="20"/>
    <w:uiPriority w:val="99"/>
    <w:qFormat/>
    <w:rsid w:val="00E35251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  <w:szCs w:val="28"/>
    </w:rPr>
  </w:style>
  <w:style w:type="paragraph" w:customStyle="1" w:styleId="2TimesNewRoman120">
    <w:name w:val="Стиль Стиль Заголовок 2 + Times New Roman 12 пт не курсив + курсив"/>
    <w:basedOn w:val="2TimesNewRoman12"/>
    <w:uiPriority w:val="99"/>
    <w:qFormat/>
    <w:rsid w:val="00E35251"/>
    <w:rPr>
      <w:iCs/>
    </w:rPr>
  </w:style>
  <w:style w:type="paragraph" w:customStyle="1" w:styleId="2TimesNewRoman121">
    <w:name w:val="Стиль Заголовок 2 + Times New Roman 12 пт"/>
    <w:basedOn w:val="20"/>
    <w:uiPriority w:val="99"/>
    <w:qFormat/>
    <w:rsid w:val="00E35251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  <w:szCs w:val="28"/>
    </w:rPr>
  </w:style>
  <w:style w:type="paragraph" w:customStyle="1" w:styleId="style10">
    <w:name w:val="style1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448">
    <w:name w:val="Font Style448"/>
    <w:uiPriority w:val="99"/>
    <w:qFormat/>
    <w:rsid w:val="00E35251"/>
    <w:rPr>
      <w:rFonts w:ascii="Times New Roman" w:hAnsi="Times New Roman"/>
      <w:sz w:val="20"/>
    </w:rPr>
  </w:style>
  <w:style w:type="paragraph" w:customStyle="1" w:styleId="211">
    <w:name w:val="Основной текст 21"/>
    <w:basedOn w:val="a2"/>
    <w:uiPriority w:val="99"/>
    <w:qFormat/>
    <w:rsid w:val="00E35251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paragraph" w:customStyle="1" w:styleId="1f0">
    <w:name w:val="Обычный1"/>
    <w:qFormat/>
    <w:rsid w:val="00E35251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CommentSubjectChar3">
    <w:name w:val="Comment Subject Char3"/>
    <w:uiPriority w:val="99"/>
    <w:locked/>
    <w:rsid w:val="00E35251"/>
    <w:rPr>
      <w:sz w:val="16"/>
    </w:rPr>
  </w:style>
  <w:style w:type="character" w:customStyle="1" w:styleId="CommentTextChar">
    <w:name w:val="Comment Text Char"/>
    <w:basedOn w:val="a3"/>
    <w:uiPriority w:val="99"/>
    <w:qFormat/>
    <w:locked/>
    <w:rsid w:val="00E35251"/>
    <w:rPr>
      <w:rFonts w:ascii="Times New Roman" w:hAnsi="Times New Roman" w:cs="Times New Roman"/>
      <w:sz w:val="20"/>
      <w:lang w:eastAsia="ru-RU"/>
    </w:rPr>
  </w:style>
  <w:style w:type="character" w:customStyle="1" w:styleId="CommentSubjectChar">
    <w:name w:val="Comment Subject Char"/>
    <w:basedOn w:val="af8"/>
    <w:uiPriority w:val="99"/>
    <w:qFormat/>
    <w:locked/>
    <w:rsid w:val="00E352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1">
    <w:name w:val="Тема примечания Знак1"/>
    <w:basedOn w:val="af8"/>
    <w:uiPriority w:val="99"/>
    <w:qFormat/>
    <w:rsid w:val="00E3525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200">
    <w:name w:val="Тема примечания Знак120"/>
    <w:basedOn w:val="af8"/>
    <w:uiPriority w:val="99"/>
    <w:semiHidden/>
    <w:qFormat/>
    <w:rsid w:val="00E3525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9">
    <w:name w:val="Тема примечания Знак119"/>
    <w:basedOn w:val="af8"/>
    <w:uiPriority w:val="99"/>
    <w:semiHidden/>
    <w:qFormat/>
    <w:rsid w:val="00E3525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8">
    <w:name w:val="Тема примечания Знак118"/>
    <w:basedOn w:val="af8"/>
    <w:uiPriority w:val="99"/>
    <w:semiHidden/>
    <w:qFormat/>
    <w:rsid w:val="00E3525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7">
    <w:name w:val="Тема примечания Знак117"/>
    <w:basedOn w:val="af8"/>
    <w:uiPriority w:val="99"/>
    <w:qFormat/>
    <w:rsid w:val="00E3525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6">
    <w:name w:val="Тема примечания Знак116"/>
    <w:basedOn w:val="af8"/>
    <w:uiPriority w:val="99"/>
    <w:semiHidden/>
    <w:qFormat/>
    <w:rsid w:val="00E3525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5">
    <w:name w:val="Тема примечания Знак115"/>
    <w:basedOn w:val="af8"/>
    <w:uiPriority w:val="99"/>
    <w:semiHidden/>
    <w:qFormat/>
    <w:rsid w:val="00E3525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4">
    <w:name w:val="Тема примечания Знак114"/>
    <w:basedOn w:val="af8"/>
    <w:uiPriority w:val="99"/>
    <w:semiHidden/>
    <w:qFormat/>
    <w:rsid w:val="00E3525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3">
    <w:name w:val="Тема примечания Знак113"/>
    <w:basedOn w:val="af8"/>
    <w:uiPriority w:val="99"/>
    <w:semiHidden/>
    <w:qFormat/>
    <w:rsid w:val="00E3525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2">
    <w:name w:val="Тема примечания Знак112"/>
    <w:basedOn w:val="af8"/>
    <w:uiPriority w:val="99"/>
    <w:semiHidden/>
    <w:qFormat/>
    <w:rsid w:val="00E3525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1">
    <w:name w:val="Тема примечания Знак111"/>
    <w:basedOn w:val="af8"/>
    <w:uiPriority w:val="99"/>
    <w:qFormat/>
    <w:rsid w:val="00E3525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00">
    <w:name w:val="Тема примечания Знак110"/>
    <w:basedOn w:val="af8"/>
    <w:uiPriority w:val="99"/>
    <w:semiHidden/>
    <w:qFormat/>
    <w:rsid w:val="00E3525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90">
    <w:name w:val="Тема примечания Знак19"/>
    <w:basedOn w:val="af8"/>
    <w:uiPriority w:val="99"/>
    <w:qFormat/>
    <w:rsid w:val="00E3525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80">
    <w:name w:val="Тема примечания Знак18"/>
    <w:basedOn w:val="af8"/>
    <w:uiPriority w:val="99"/>
    <w:semiHidden/>
    <w:qFormat/>
    <w:rsid w:val="00E3525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70">
    <w:name w:val="Тема примечания Знак17"/>
    <w:basedOn w:val="af8"/>
    <w:uiPriority w:val="99"/>
    <w:semiHidden/>
    <w:qFormat/>
    <w:rsid w:val="00E3525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60">
    <w:name w:val="Тема примечания Знак16"/>
    <w:basedOn w:val="af8"/>
    <w:uiPriority w:val="99"/>
    <w:semiHidden/>
    <w:qFormat/>
    <w:rsid w:val="00E3525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50">
    <w:name w:val="Тема примечания Знак15"/>
    <w:basedOn w:val="af8"/>
    <w:uiPriority w:val="99"/>
    <w:qFormat/>
    <w:rsid w:val="00E3525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41">
    <w:name w:val="Тема примечания Знак14"/>
    <w:basedOn w:val="af8"/>
    <w:uiPriority w:val="99"/>
    <w:semiHidden/>
    <w:qFormat/>
    <w:rsid w:val="00E3525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32">
    <w:name w:val="Тема примечания Знак13"/>
    <w:basedOn w:val="af8"/>
    <w:uiPriority w:val="99"/>
    <w:semiHidden/>
    <w:qFormat/>
    <w:rsid w:val="00E3525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22">
    <w:name w:val="Тема примечания Знак12"/>
    <w:basedOn w:val="af8"/>
    <w:uiPriority w:val="99"/>
    <w:qFormat/>
    <w:rsid w:val="00E3525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a">
    <w:name w:val="Тема примечания Знак11"/>
    <w:uiPriority w:val="99"/>
    <w:qFormat/>
    <w:rsid w:val="00E35251"/>
    <w:rPr>
      <w:b/>
      <w:lang w:val="ru-RU" w:eastAsia="ru-RU"/>
    </w:rPr>
  </w:style>
  <w:style w:type="character" w:customStyle="1" w:styleId="highlighthighlightactive">
    <w:name w:val="highlight highlight_active"/>
    <w:basedOn w:val="a3"/>
    <w:uiPriority w:val="99"/>
    <w:qFormat/>
    <w:rsid w:val="00E35251"/>
    <w:rPr>
      <w:rFonts w:cs="Times New Roman"/>
    </w:rPr>
  </w:style>
  <w:style w:type="character" w:customStyle="1" w:styleId="161">
    <w:name w:val="Знак Знак16"/>
    <w:uiPriority w:val="99"/>
    <w:qFormat/>
    <w:locked/>
    <w:rsid w:val="00E35251"/>
    <w:rPr>
      <w:b/>
      <w:caps/>
      <w:sz w:val="24"/>
      <w:lang w:val="ru-RU" w:eastAsia="ru-RU"/>
    </w:rPr>
  </w:style>
  <w:style w:type="paragraph" w:customStyle="1" w:styleId="1f2">
    <w:name w:val="1"/>
    <w:basedOn w:val="a2"/>
    <w:uiPriority w:val="99"/>
    <w:qFormat/>
    <w:rsid w:val="00E3525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1f3">
    <w:name w:val="Загол. 1 ур."/>
    <w:basedOn w:val="a2"/>
    <w:uiPriority w:val="99"/>
    <w:qFormat/>
    <w:rsid w:val="00E35251"/>
    <w:pPr>
      <w:keepNext/>
      <w:keepLines/>
      <w:autoSpaceDE w:val="0"/>
      <w:autoSpaceDN w:val="0"/>
      <w:adjustRightInd w:val="0"/>
      <w:snapToGrid/>
      <w:spacing w:before="57" w:after="57" w:line="220" w:lineRule="atLeast"/>
      <w:jc w:val="center"/>
    </w:pPr>
    <w:rPr>
      <w:rFonts w:ascii="PragmaticaCTT" w:eastAsia="Times New Roman" w:hAnsi="PragmaticaCTT" w:cs="PragmaticaCTT"/>
      <w:b/>
      <w:bCs/>
      <w:caps/>
      <w:sz w:val="22"/>
      <w:szCs w:val="22"/>
    </w:rPr>
  </w:style>
  <w:style w:type="paragraph" w:customStyle="1" w:styleId="44">
    <w:name w:val="заголовок 4"/>
    <w:basedOn w:val="4"/>
    <w:uiPriority w:val="99"/>
    <w:qFormat/>
    <w:rsid w:val="00E35251"/>
    <w:pPr>
      <w:tabs>
        <w:tab w:val="left" w:pos="720"/>
      </w:tabs>
      <w:spacing w:before="240" w:after="60"/>
      <w:ind w:left="720" w:hanging="360"/>
    </w:pPr>
    <w:rPr>
      <w:bCs/>
      <w:i/>
      <w:sz w:val="28"/>
      <w:szCs w:val="28"/>
    </w:rPr>
  </w:style>
  <w:style w:type="character" w:customStyle="1" w:styleId="small11">
    <w:name w:val="small11"/>
    <w:uiPriority w:val="99"/>
    <w:qFormat/>
    <w:rsid w:val="00E35251"/>
    <w:rPr>
      <w:sz w:val="16"/>
    </w:rPr>
  </w:style>
  <w:style w:type="paragraph" w:customStyle="1" w:styleId="affff2">
    <w:name w:val="a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cxspmiddle">
    <w:name w:val="acxspmiddle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73">
    <w:name w:val="Знак Знак73"/>
    <w:uiPriority w:val="99"/>
    <w:qFormat/>
    <w:rsid w:val="00E35251"/>
    <w:rPr>
      <w:sz w:val="16"/>
      <w:lang w:val="ru-RU" w:eastAsia="ru-RU"/>
    </w:rPr>
  </w:style>
  <w:style w:type="paragraph" w:customStyle="1" w:styleId="ConsPlusTitle">
    <w:name w:val="ConsPlusTitle"/>
    <w:uiPriority w:val="99"/>
    <w:qFormat/>
    <w:rsid w:val="00E352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08">
    <w:name w:val="Стиль По ширине Первая строка:  08 см"/>
    <w:basedOn w:val="a2"/>
    <w:uiPriority w:val="99"/>
    <w:qFormat/>
    <w:rsid w:val="00E35251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character" w:customStyle="1" w:styleId="apple-converted-space">
    <w:name w:val="apple-converted-space"/>
    <w:qFormat/>
    <w:rsid w:val="00E35251"/>
  </w:style>
  <w:style w:type="character" w:customStyle="1" w:styleId="apple-style-span">
    <w:name w:val="apple-style-span"/>
    <w:uiPriority w:val="99"/>
    <w:qFormat/>
    <w:rsid w:val="00E35251"/>
  </w:style>
  <w:style w:type="character" w:customStyle="1" w:styleId="orange">
    <w:name w:val="orange"/>
    <w:uiPriority w:val="99"/>
    <w:qFormat/>
    <w:rsid w:val="00E35251"/>
  </w:style>
  <w:style w:type="character" w:customStyle="1" w:styleId="gray">
    <w:name w:val="gray"/>
    <w:uiPriority w:val="99"/>
    <w:qFormat/>
    <w:rsid w:val="00E35251"/>
  </w:style>
  <w:style w:type="paragraph" w:customStyle="1" w:styleId="1KGK9">
    <w:name w:val="1KG=K9"/>
    <w:uiPriority w:val="99"/>
    <w:qFormat/>
    <w:rsid w:val="00E3525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4"/>
      <w:szCs w:val="20"/>
      <w:lang w:eastAsia="ru-RU"/>
    </w:rPr>
  </w:style>
  <w:style w:type="character" w:customStyle="1" w:styleId="133">
    <w:name w:val="табл_заголовок_13 Знак"/>
    <w:link w:val="134"/>
    <w:uiPriority w:val="99"/>
    <w:qFormat/>
    <w:locked/>
    <w:rsid w:val="00E35251"/>
    <w:rPr>
      <w:b/>
      <w:sz w:val="26"/>
    </w:rPr>
  </w:style>
  <w:style w:type="paragraph" w:customStyle="1" w:styleId="134">
    <w:name w:val="табл_заголовок_13"/>
    <w:basedOn w:val="a2"/>
    <w:link w:val="133"/>
    <w:uiPriority w:val="99"/>
    <w:qFormat/>
    <w:rsid w:val="00E35251"/>
    <w:pPr>
      <w:widowControl/>
      <w:snapToGrid/>
      <w:spacing w:before="0" w:after="240" w:line="288" w:lineRule="auto"/>
      <w:jc w:val="center"/>
    </w:pPr>
    <w:rPr>
      <w:rFonts w:asciiTheme="minorHAnsi" w:eastAsiaTheme="minorHAnsi" w:hAnsiTheme="minorHAnsi" w:cstheme="minorBidi"/>
      <w:b/>
      <w:sz w:val="26"/>
      <w:szCs w:val="22"/>
      <w:lang w:eastAsia="en-US"/>
    </w:rPr>
  </w:style>
  <w:style w:type="paragraph" w:customStyle="1" w:styleId="135">
    <w:name w:val="табл_текст_центр_ 13"/>
    <w:basedOn w:val="a2"/>
    <w:uiPriority w:val="99"/>
    <w:qFormat/>
    <w:rsid w:val="00E35251"/>
    <w:pPr>
      <w:widowControl/>
      <w:suppressAutoHyphens/>
      <w:snapToGrid/>
      <w:spacing w:before="0" w:after="0"/>
      <w:jc w:val="center"/>
    </w:pPr>
    <w:rPr>
      <w:rFonts w:eastAsia="Times New Roman"/>
      <w:sz w:val="26"/>
      <w:szCs w:val="24"/>
      <w:lang w:eastAsia="ar-SA"/>
    </w:rPr>
  </w:style>
  <w:style w:type="paragraph" w:customStyle="1" w:styleId="2f2">
    <w:name w:val="Заголовок_2"/>
    <w:basedOn w:val="a2"/>
    <w:uiPriority w:val="99"/>
    <w:qFormat/>
    <w:rsid w:val="00E35251"/>
    <w:pPr>
      <w:widowControl/>
      <w:snapToGrid/>
      <w:spacing w:before="0" w:after="0" w:line="360" w:lineRule="auto"/>
      <w:jc w:val="both"/>
    </w:pPr>
    <w:rPr>
      <w:rFonts w:ascii="Arial" w:eastAsia="Times New Roman" w:hAnsi="Arial"/>
      <w:b/>
      <w:i/>
      <w:sz w:val="28"/>
    </w:rPr>
  </w:style>
  <w:style w:type="paragraph" w:customStyle="1" w:styleId="affff3">
    <w:name w:val="Абзац_СУБД"/>
    <w:basedOn w:val="a2"/>
    <w:uiPriority w:val="99"/>
    <w:qFormat/>
    <w:rsid w:val="00E35251"/>
    <w:pPr>
      <w:widowControl/>
      <w:snapToGrid/>
      <w:spacing w:before="0" w:after="0" w:line="360" w:lineRule="auto"/>
      <w:ind w:firstLine="720"/>
      <w:jc w:val="both"/>
    </w:pPr>
    <w:rPr>
      <w:rFonts w:ascii="Arial" w:eastAsia="Times New Roman" w:hAnsi="Arial"/>
      <w:sz w:val="28"/>
    </w:rPr>
  </w:style>
  <w:style w:type="character" w:customStyle="1" w:styleId="FontStyle40">
    <w:name w:val="Font Style40"/>
    <w:uiPriority w:val="99"/>
    <w:qFormat/>
    <w:rsid w:val="00E35251"/>
    <w:rPr>
      <w:rFonts w:ascii="Times New Roman" w:hAnsi="Times New Roman"/>
      <w:sz w:val="26"/>
    </w:rPr>
  </w:style>
  <w:style w:type="character" w:customStyle="1" w:styleId="FontStyle55">
    <w:name w:val="Font Style55"/>
    <w:uiPriority w:val="99"/>
    <w:qFormat/>
    <w:rsid w:val="00E35251"/>
    <w:rPr>
      <w:rFonts w:ascii="Times New Roman" w:hAnsi="Times New Roman"/>
      <w:sz w:val="28"/>
    </w:rPr>
  </w:style>
  <w:style w:type="character" w:customStyle="1" w:styleId="FontStyle43">
    <w:name w:val="Font Style43"/>
    <w:uiPriority w:val="99"/>
    <w:qFormat/>
    <w:rsid w:val="00E35251"/>
    <w:rPr>
      <w:rFonts w:ascii="Times New Roman" w:hAnsi="Times New Roman"/>
      <w:b/>
      <w:sz w:val="26"/>
    </w:rPr>
  </w:style>
  <w:style w:type="paragraph" w:customStyle="1" w:styleId="FR2">
    <w:name w:val="FR2"/>
    <w:link w:val="FR20"/>
    <w:uiPriority w:val="99"/>
    <w:qFormat/>
    <w:rsid w:val="00E35251"/>
    <w:pPr>
      <w:widowControl w:val="0"/>
      <w:snapToGrid w:val="0"/>
      <w:spacing w:before="300" w:after="0" w:line="240" w:lineRule="auto"/>
      <w:jc w:val="both"/>
    </w:pPr>
    <w:rPr>
      <w:rFonts w:ascii="Arial" w:eastAsia="Calibri" w:hAnsi="Arial" w:cs="Times New Roman"/>
      <w:lang w:eastAsia="ru-RU"/>
    </w:rPr>
  </w:style>
  <w:style w:type="paragraph" w:customStyle="1" w:styleId="FR1">
    <w:name w:val="FR1"/>
    <w:uiPriority w:val="99"/>
    <w:qFormat/>
    <w:rsid w:val="00E35251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ff4">
    <w:name w:val="Основной тект"/>
    <w:basedOn w:val="a2"/>
    <w:link w:val="affff5"/>
    <w:uiPriority w:val="99"/>
    <w:qFormat/>
    <w:rsid w:val="00E35251"/>
    <w:pPr>
      <w:widowControl/>
      <w:snapToGrid/>
      <w:spacing w:before="0" w:after="0"/>
      <w:ind w:firstLine="454"/>
      <w:jc w:val="both"/>
    </w:pPr>
  </w:style>
  <w:style w:type="character" w:customStyle="1" w:styleId="affff5">
    <w:name w:val="Основной тект Знак"/>
    <w:link w:val="affff4"/>
    <w:uiPriority w:val="99"/>
    <w:qFormat/>
    <w:locked/>
    <w:rsid w:val="00E35251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1">
    <w:name w:val="Модуль"/>
    <w:basedOn w:val="a2"/>
    <w:uiPriority w:val="99"/>
    <w:qFormat/>
    <w:rsid w:val="00E35251"/>
    <w:pPr>
      <w:keepNext/>
      <w:widowControl/>
      <w:numPr>
        <w:numId w:val="2"/>
      </w:numPr>
      <w:snapToGrid/>
      <w:spacing w:before="0" w:after="0"/>
      <w:jc w:val="both"/>
    </w:pPr>
    <w:rPr>
      <w:rFonts w:eastAsia="Times New Roman"/>
      <w:sz w:val="20"/>
    </w:rPr>
  </w:style>
  <w:style w:type="paragraph" w:customStyle="1" w:styleId="Style11">
    <w:name w:val="Style11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affff6">
    <w:name w:val="Нормальный"/>
    <w:uiPriority w:val="99"/>
    <w:qFormat/>
    <w:rsid w:val="00E3525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4">
    <w:name w:val="Текст1"/>
    <w:basedOn w:val="a2"/>
    <w:uiPriority w:val="99"/>
    <w:qFormat/>
    <w:rsid w:val="00E35251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affff7">
    <w:name w:val="Примечание"/>
    <w:basedOn w:val="a2"/>
    <w:uiPriority w:val="99"/>
    <w:qFormat/>
    <w:rsid w:val="00E35251"/>
    <w:pPr>
      <w:widowControl/>
      <w:snapToGrid/>
      <w:spacing w:before="0" w:after="0"/>
      <w:ind w:firstLine="454"/>
      <w:jc w:val="both"/>
    </w:pPr>
    <w:rPr>
      <w:rFonts w:eastAsia="Times New Roman"/>
      <w:i/>
      <w:szCs w:val="24"/>
    </w:rPr>
  </w:style>
  <w:style w:type="paragraph" w:customStyle="1" w:styleId="Style6">
    <w:name w:val="Style6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3">
    <w:name w:val="Style33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8">
    <w:name w:val="Таблицы (моноширинный)"/>
    <w:basedOn w:val="a2"/>
    <w:next w:val="a2"/>
    <w:uiPriority w:val="99"/>
    <w:qFormat/>
    <w:rsid w:val="00E35251"/>
    <w:pPr>
      <w:autoSpaceDE w:val="0"/>
      <w:autoSpaceDN w:val="0"/>
      <w:adjustRightInd w:val="0"/>
      <w:snapToGrid/>
      <w:spacing w:before="0" w:after="0"/>
      <w:jc w:val="both"/>
    </w:pPr>
    <w:rPr>
      <w:rFonts w:ascii="Courier New" w:eastAsia="Times New Roman" w:hAnsi="Courier New" w:cs="Courier New"/>
      <w:sz w:val="20"/>
    </w:rPr>
  </w:style>
  <w:style w:type="paragraph" w:customStyle="1" w:styleId="f">
    <w:name w:val="f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nameautor3">
    <w:name w:val="name_autor3"/>
    <w:basedOn w:val="a3"/>
    <w:uiPriority w:val="99"/>
    <w:qFormat/>
    <w:rsid w:val="00E35251"/>
    <w:rPr>
      <w:rFonts w:cs="Times New Roman"/>
    </w:rPr>
  </w:style>
  <w:style w:type="paragraph" w:customStyle="1" w:styleId="affff9">
    <w:name w:val="Прижатый влево"/>
    <w:basedOn w:val="a2"/>
    <w:next w:val="a2"/>
    <w:uiPriority w:val="99"/>
    <w:qFormat/>
    <w:rsid w:val="00E35251"/>
    <w:pPr>
      <w:widowControl/>
      <w:autoSpaceDE w:val="0"/>
      <w:autoSpaceDN w:val="0"/>
      <w:adjustRightInd w:val="0"/>
      <w:snapToGrid/>
      <w:spacing w:before="0" w:after="0"/>
    </w:pPr>
    <w:rPr>
      <w:rFonts w:ascii="Arial" w:eastAsia="Times New Roman" w:hAnsi="Arial"/>
      <w:sz w:val="20"/>
    </w:rPr>
  </w:style>
  <w:style w:type="paragraph" w:customStyle="1" w:styleId="11b">
    <w:name w:val="Обычный11"/>
    <w:uiPriority w:val="99"/>
    <w:qFormat/>
    <w:rsid w:val="00E35251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1f5">
    <w:name w:val="Цитата1"/>
    <w:basedOn w:val="a2"/>
    <w:uiPriority w:val="99"/>
    <w:qFormat/>
    <w:rsid w:val="00E35251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50">
    <w:name w:val="35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a">
    <w:name w:val="Нормальный (таблица)"/>
    <w:basedOn w:val="a2"/>
    <w:next w:val="a2"/>
    <w:uiPriority w:val="99"/>
    <w:qFormat/>
    <w:rsid w:val="00E35251"/>
    <w:pPr>
      <w:autoSpaceDE w:val="0"/>
      <w:autoSpaceDN w:val="0"/>
      <w:adjustRightInd w:val="0"/>
      <w:snapToGrid/>
      <w:spacing w:before="0" w:after="0"/>
      <w:jc w:val="both"/>
    </w:pPr>
    <w:rPr>
      <w:rFonts w:ascii="Arial" w:eastAsia="Times New Roman" w:hAnsi="Arial" w:cs="Arial"/>
      <w:szCs w:val="24"/>
    </w:rPr>
  </w:style>
  <w:style w:type="paragraph" w:customStyle="1" w:styleId="311">
    <w:name w:val="Основной текст с отступом 31"/>
    <w:basedOn w:val="a2"/>
    <w:uiPriority w:val="99"/>
    <w:qFormat/>
    <w:rsid w:val="00E35251"/>
    <w:pPr>
      <w:widowControl/>
      <w:suppressAutoHyphens/>
      <w:snapToGrid/>
      <w:spacing w:before="0" w:after="120"/>
      <w:ind w:left="283"/>
    </w:pPr>
    <w:rPr>
      <w:rFonts w:eastAsia="Times New Roman"/>
      <w:sz w:val="16"/>
      <w:szCs w:val="16"/>
      <w:lang w:eastAsia="ar-SA"/>
    </w:rPr>
  </w:style>
  <w:style w:type="character" w:customStyle="1" w:styleId="ft318">
    <w:name w:val="ft318"/>
    <w:basedOn w:val="a3"/>
    <w:uiPriority w:val="99"/>
    <w:qFormat/>
    <w:rsid w:val="00E35251"/>
    <w:rPr>
      <w:rFonts w:cs="Times New Roman"/>
    </w:rPr>
  </w:style>
  <w:style w:type="character" w:customStyle="1" w:styleId="ft523">
    <w:name w:val="ft523"/>
    <w:basedOn w:val="a3"/>
    <w:uiPriority w:val="99"/>
    <w:qFormat/>
    <w:rsid w:val="00E35251"/>
    <w:rPr>
      <w:rFonts w:cs="Times New Roman"/>
    </w:rPr>
  </w:style>
  <w:style w:type="character" w:customStyle="1" w:styleId="ft459">
    <w:name w:val="ft459"/>
    <w:basedOn w:val="a3"/>
    <w:uiPriority w:val="99"/>
    <w:qFormat/>
    <w:rsid w:val="00E35251"/>
    <w:rPr>
      <w:rFonts w:cs="Times New Roman"/>
    </w:rPr>
  </w:style>
  <w:style w:type="character" w:customStyle="1" w:styleId="ft553">
    <w:name w:val="ft553"/>
    <w:basedOn w:val="a3"/>
    <w:uiPriority w:val="99"/>
    <w:qFormat/>
    <w:rsid w:val="00E35251"/>
    <w:rPr>
      <w:rFonts w:cs="Times New Roman"/>
    </w:rPr>
  </w:style>
  <w:style w:type="character" w:customStyle="1" w:styleId="ft672">
    <w:name w:val="ft672"/>
    <w:basedOn w:val="a3"/>
    <w:uiPriority w:val="99"/>
    <w:qFormat/>
    <w:rsid w:val="00E35251"/>
    <w:rPr>
      <w:rFonts w:cs="Times New Roman"/>
    </w:rPr>
  </w:style>
  <w:style w:type="character" w:customStyle="1" w:styleId="fieldname">
    <w:name w:val="fieldname"/>
    <w:basedOn w:val="a3"/>
    <w:uiPriority w:val="99"/>
    <w:qFormat/>
    <w:rsid w:val="00E35251"/>
    <w:rPr>
      <w:rFonts w:cs="Times New Roman"/>
    </w:rPr>
  </w:style>
  <w:style w:type="character" w:customStyle="1" w:styleId="ft224">
    <w:name w:val="ft224"/>
    <w:basedOn w:val="a3"/>
    <w:uiPriority w:val="99"/>
    <w:qFormat/>
    <w:rsid w:val="00E35251"/>
    <w:rPr>
      <w:rFonts w:cs="Times New Roman"/>
    </w:rPr>
  </w:style>
  <w:style w:type="character" w:customStyle="1" w:styleId="Heading1Char3">
    <w:name w:val="Heading 1 Char3"/>
    <w:uiPriority w:val="99"/>
    <w:qFormat/>
    <w:locked/>
    <w:rsid w:val="00E35251"/>
    <w:rPr>
      <w:rFonts w:ascii="Cambria" w:hAnsi="Cambria"/>
      <w:b/>
      <w:kern w:val="32"/>
      <w:sz w:val="32"/>
    </w:rPr>
  </w:style>
  <w:style w:type="character" w:customStyle="1" w:styleId="BodyText3Char3">
    <w:name w:val="Body Text 3 Char3"/>
    <w:uiPriority w:val="99"/>
    <w:qFormat/>
    <w:locked/>
    <w:rsid w:val="00E35251"/>
    <w:rPr>
      <w:sz w:val="16"/>
    </w:rPr>
  </w:style>
  <w:style w:type="paragraph" w:customStyle="1" w:styleId="affffb">
    <w:name w:val="Стиль"/>
    <w:uiPriority w:val="99"/>
    <w:qFormat/>
    <w:rsid w:val="00E352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rmlabels1">
    <w:name w:val="form_labels1"/>
    <w:uiPriority w:val="99"/>
    <w:qFormat/>
    <w:rsid w:val="00E35251"/>
    <w:rPr>
      <w:rFonts w:ascii="Verdana" w:hAnsi="Verdana"/>
      <w:sz w:val="16"/>
    </w:rPr>
  </w:style>
  <w:style w:type="character" w:customStyle="1" w:styleId="BodyTextFirstIndentChar">
    <w:name w:val="Body Text First Indent Char"/>
    <w:basedOn w:val="14"/>
    <w:uiPriority w:val="99"/>
    <w:qFormat/>
    <w:locked/>
    <w:rsid w:val="00E35251"/>
    <w:rPr>
      <w:rFonts w:ascii="PragmaticaCTT" w:eastAsia="Times New Roman" w:hAnsi="PragmaticaCTT" w:cs="Times New Roman"/>
      <w:sz w:val="24"/>
      <w:szCs w:val="20"/>
      <w:lang w:eastAsia="ru-RU"/>
    </w:rPr>
  </w:style>
  <w:style w:type="character" w:customStyle="1" w:styleId="BodyTextChar3">
    <w:name w:val="Body Text Char3"/>
    <w:uiPriority w:val="99"/>
    <w:locked/>
    <w:rsid w:val="00E35251"/>
    <w:rPr>
      <w:rFonts w:ascii="Times New Roman" w:hAnsi="Times New Roman"/>
      <w:sz w:val="24"/>
    </w:rPr>
  </w:style>
  <w:style w:type="paragraph" w:customStyle="1" w:styleId="caaieiaie3">
    <w:name w:val="caaieiaie 3"/>
    <w:uiPriority w:val="99"/>
    <w:qFormat/>
    <w:rsid w:val="00E35251"/>
    <w:pPr>
      <w:keepNext/>
      <w:spacing w:after="0" w:line="190" w:lineRule="atLeast"/>
      <w:jc w:val="center"/>
    </w:pPr>
    <w:rPr>
      <w:rFonts w:ascii="PragmaticaCTT" w:eastAsia="Times New Roman" w:hAnsi="PragmaticaCTT" w:cs="Times New Roman"/>
      <w:sz w:val="24"/>
      <w:szCs w:val="20"/>
      <w:lang w:eastAsia="ru-RU"/>
    </w:rPr>
  </w:style>
  <w:style w:type="paragraph" w:customStyle="1" w:styleId="affffc">
    <w:name w:val="Литература"/>
    <w:basedOn w:val="a2"/>
    <w:uiPriority w:val="99"/>
    <w:qFormat/>
    <w:rsid w:val="00E35251"/>
    <w:pPr>
      <w:keepNext/>
      <w:widowControl/>
      <w:snapToGrid/>
      <w:spacing w:before="0" w:after="0"/>
      <w:jc w:val="center"/>
    </w:pPr>
    <w:rPr>
      <w:rFonts w:eastAsia="Times New Roman"/>
      <w:b/>
      <w:szCs w:val="24"/>
    </w:rPr>
  </w:style>
  <w:style w:type="paragraph" w:customStyle="1" w:styleId="2f3">
    <w:name w:val="Знак Знак2 Знак Знак Знак Знак Знак Знак Знак Знак Знак Знак"/>
    <w:basedOn w:val="a2"/>
    <w:uiPriority w:val="99"/>
    <w:qFormat/>
    <w:rsid w:val="00E35251"/>
    <w:pPr>
      <w:widowControl/>
      <w:snapToGrid/>
      <w:spacing w:beforeAutospacing="1" w:afterAutospacing="1"/>
    </w:pPr>
    <w:rPr>
      <w:rFonts w:ascii="Tahoma" w:eastAsia="Times New Roman" w:hAnsi="Tahoma" w:cs="Tahoma"/>
      <w:sz w:val="20"/>
      <w:lang w:val="en-US" w:eastAsia="en-US"/>
    </w:rPr>
  </w:style>
  <w:style w:type="character" w:customStyle="1" w:styleId="pagename1">
    <w:name w:val="pagename1"/>
    <w:uiPriority w:val="99"/>
    <w:qFormat/>
    <w:rsid w:val="00E35251"/>
    <w:rPr>
      <w:rFonts w:ascii="Verdana" w:hAnsi="Verdana"/>
      <w:b/>
      <w:color w:val="7C9DC0"/>
      <w:sz w:val="22"/>
      <w:shd w:val="clear" w:color="auto" w:fill="FAF0E6"/>
    </w:rPr>
  </w:style>
  <w:style w:type="paragraph" w:customStyle="1" w:styleId="western">
    <w:name w:val="western"/>
    <w:basedOn w:val="a2"/>
    <w:uiPriority w:val="99"/>
    <w:qFormat/>
    <w:rsid w:val="00E35251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jk">
    <w:name w:val="cjk"/>
    <w:basedOn w:val="a2"/>
    <w:uiPriority w:val="99"/>
    <w:qFormat/>
    <w:rsid w:val="00E35251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tl">
    <w:name w:val="ctl"/>
    <w:basedOn w:val="a2"/>
    <w:uiPriority w:val="99"/>
    <w:qFormat/>
    <w:rsid w:val="00E35251"/>
    <w:pPr>
      <w:widowControl/>
      <w:snapToGrid/>
      <w:spacing w:beforeAutospacing="1" w:after="115"/>
    </w:pPr>
    <w:rPr>
      <w:rFonts w:ascii="Calibri" w:eastAsia="Times New Roman" w:hAnsi="Calibri"/>
      <w:color w:val="000000"/>
      <w:sz w:val="20"/>
    </w:rPr>
  </w:style>
  <w:style w:type="character" w:customStyle="1" w:styleId="ft1100">
    <w:name w:val="ft1100"/>
    <w:basedOn w:val="a3"/>
    <w:uiPriority w:val="99"/>
    <w:qFormat/>
    <w:rsid w:val="00E35251"/>
    <w:rPr>
      <w:rFonts w:cs="Times New Roman"/>
    </w:rPr>
  </w:style>
  <w:style w:type="character" w:customStyle="1" w:styleId="ft1168">
    <w:name w:val="ft1168"/>
    <w:basedOn w:val="a3"/>
    <w:uiPriority w:val="99"/>
    <w:qFormat/>
    <w:rsid w:val="00E35251"/>
    <w:rPr>
      <w:rFonts w:cs="Times New Roman"/>
    </w:rPr>
  </w:style>
  <w:style w:type="character" w:customStyle="1" w:styleId="ft1237">
    <w:name w:val="ft1237"/>
    <w:basedOn w:val="a3"/>
    <w:uiPriority w:val="99"/>
    <w:qFormat/>
    <w:rsid w:val="00E35251"/>
    <w:rPr>
      <w:rFonts w:cs="Times New Roman"/>
    </w:rPr>
  </w:style>
  <w:style w:type="character" w:customStyle="1" w:styleId="ft1245">
    <w:name w:val="ft1245"/>
    <w:basedOn w:val="a3"/>
    <w:uiPriority w:val="99"/>
    <w:qFormat/>
    <w:rsid w:val="00E35251"/>
    <w:rPr>
      <w:rFonts w:cs="Times New Roman"/>
    </w:rPr>
  </w:style>
  <w:style w:type="character" w:customStyle="1" w:styleId="articletext">
    <w:name w:val="article_text"/>
    <w:basedOn w:val="a3"/>
    <w:uiPriority w:val="99"/>
    <w:qFormat/>
    <w:rsid w:val="00E35251"/>
    <w:rPr>
      <w:rFonts w:cs="Times New Roman"/>
    </w:rPr>
  </w:style>
  <w:style w:type="paragraph" w:customStyle="1" w:styleId="2f4">
    <w:name w:val="[О] Загол. 2 ур."/>
    <w:uiPriority w:val="99"/>
    <w:qFormat/>
    <w:rsid w:val="00E35251"/>
    <w:pPr>
      <w:tabs>
        <w:tab w:val="right" w:pos="561"/>
        <w:tab w:val="left" w:pos="624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Times New Roman"/>
      <w:sz w:val="18"/>
      <w:szCs w:val="18"/>
      <w:lang w:eastAsia="ru-RU"/>
    </w:rPr>
  </w:style>
  <w:style w:type="character" w:customStyle="1" w:styleId="mw-headline">
    <w:name w:val="mw-headline"/>
    <w:basedOn w:val="a3"/>
    <w:qFormat/>
    <w:rsid w:val="00E35251"/>
    <w:rPr>
      <w:rFonts w:cs="Times New Roman"/>
    </w:rPr>
  </w:style>
  <w:style w:type="character" w:customStyle="1" w:styleId="610">
    <w:name w:val="Знак Знак610"/>
    <w:uiPriority w:val="99"/>
    <w:qFormat/>
    <w:locked/>
    <w:rsid w:val="00E35251"/>
    <w:rPr>
      <w:b/>
      <w:caps/>
      <w:sz w:val="24"/>
      <w:lang w:val="ru-RU" w:eastAsia="ru-RU"/>
    </w:rPr>
  </w:style>
  <w:style w:type="paragraph" w:customStyle="1" w:styleId="affffd">
    <w:name w:val="Знак Знак Знак Знак Знак Знак Знак Знак Знак Знак Знак Знак Знак"/>
    <w:basedOn w:val="a2"/>
    <w:uiPriority w:val="99"/>
    <w:qFormat/>
    <w:rsid w:val="00E35251"/>
    <w:pPr>
      <w:widowControl/>
      <w:tabs>
        <w:tab w:val="left" w:pos="720"/>
      </w:tabs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e">
    <w:name w:val="Абзац"/>
    <w:basedOn w:val="a2"/>
    <w:uiPriority w:val="99"/>
    <w:qFormat/>
    <w:rsid w:val="00E35251"/>
    <w:pPr>
      <w:widowControl/>
      <w:snapToGrid/>
      <w:spacing w:before="0" w:after="0" w:line="312" w:lineRule="auto"/>
      <w:ind w:firstLine="567"/>
      <w:jc w:val="both"/>
    </w:pPr>
    <w:rPr>
      <w:rFonts w:eastAsia="Times New Roman"/>
      <w:spacing w:val="-4"/>
    </w:rPr>
  </w:style>
  <w:style w:type="paragraph" w:customStyle="1" w:styleId="315">
    <w:name w:val="Основной текст 31"/>
    <w:basedOn w:val="1f0"/>
    <w:uiPriority w:val="99"/>
    <w:qFormat/>
    <w:rsid w:val="00E35251"/>
    <w:pPr>
      <w:widowControl/>
      <w:spacing w:line="240" w:lineRule="auto"/>
      <w:ind w:firstLine="0"/>
    </w:pPr>
    <w:rPr>
      <w:i/>
      <w:sz w:val="26"/>
    </w:rPr>
  </w:style>
  <w:style w:type="character" w:customStyle="1" w:styleId="162">
    <w:name w:val="Знак Знак162"/>
    <w:uiPriority w:val="99"/>
    <w:qFormat/>
    <w:rsid w:val="00E35251"/>
    <w:rPr>
      <w:rFonts w:ascii="Cambria" w:hAnsi="Cambria"/>
      <w:b/>
      <w:kern w:val="32"/>
      <w:sz w:val="32"/>
    </w:rPr>
  </w:style>
  <w:style w:type="paragraph" w:customStyle="1" w:styleId="BodyText22">
    <w:name w:val="Body Text 22"/>
    <w:basedOn w:val="a2"/>
    <w:uiPriority w:val="99"/>
    <w:qFormat/>
    <w:rsid w:val="00E35251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rFonts w:eastAsia="Times New Roman"/>
      <w:sz w:val="22"/>
      <w:szCs w:val="22"/>
      <w:lang w:val="en-US"/>
    </w:rPr>
  </w:style>
  <w:style w:type="paragraph" w:customStyle="1" w:styleId="2f5">
    <w:name w:val="_СПИСОК_2"/>
    <w:basedOn w:val="a2"/>
    <w:uiPriority w:val="99"/>
    <w:qFormat/>
    <w:rsid w:val="00E35251"/>
    <w:pPr>
      <w:widowControl/>
      <w:snapToGrid/>
      <w:spacing w:before="0" w:after="0"/>
      <w:ind w:left="600" w:hanging="600"/>
      <w:jc w:val="both"/>
    </w:pPr>
    <w:rPr>
      <w:rFonts w:eastAsia="MS Mincho"/>
      <w:sz w:val="28"/>
      <w:szCs w:val="28"/>
      <w:lang w:eastAsia="ja-JP"/>
    </w:rPr>
  </w:style>
  <w:style w:type="paragraph" w:customStyle="1" w:styleId="afffff">
    <w:name w:val="Îñíîâíîé"/>
    <w:basedOn w:val="a2"/>
    <w:uiPriority w:val="99"/>
    <w:qFormat/>
    <w:rsid w:val="00E35251"/>
    <w:pPr>
      <w:widowControl/>
      <w:overflowPunct w:val="0"/>
      <w:autoSpaceDE w:val="0"/>
      <w:autoSpaceDN w:val="0"/>
      <w:adjustRightInd w:val="0"/>
      <w:snapToGrid/>
      <w:spacing w:before="0" w:after="0"/>
      <w:ind w:firstLine="426"/>
      <w:jc w:val="both"/>
      <w:textAlignment w:val="baseline"/>
    </w:pPr>
    <w:rPr>
      <w:rFonts w:eastAsia="Times New Roman"/>
      <w:sz w:val="28"/>
    </w:rPr>
  </w:style>
  <w:style w:type="paragraph" w:customStyle="1" w:styleId="1f6">
    <w:name w:val="Çàãë1"/>
    <w:basedOn w:val="a2"/>
    <w:uiPriority w:val="99"/>
    <w:qFormat/>
    <w:rsid w:val="00E35251"/>
    <w:pPr>
      <w:widowControl/>
      <w:overflowPunct w:val="0"/>
      <w:autoSpaceDE w:val="0"/>
      <w:autoSpaceDN w:val="0"/>
      <w:adjustRightInd w:val="0"/>
      <w:snapToGrid/>
      <w:spacing w:before="0" w:after="0"/>
      <w:jc w:val="center"/>
      <w:textAlignment w:val="baseline"/>
    </w:pPr>
    <w:rPr>
      <w:rFonts w:eastAsia="Times New Roman"/>
      <w:sz w:val="28"/>
    </w:rPr>
  </w:style>
  <w:style w:type="character" w:customStyle="1" w:styleId="name">
    <w:name w:val="name"/>
    <w:basedOn w:val="a3"/>
    <w:uiPriority w:val="99"/>
    <w:qFormat/>
    <w:rsid w:val="00E35251"/>
    <w:rPr>
      <w:rFonts w:cs="Times New Roman"/>
    </w:rPr>
  </w:style>
  <w:style w:type="character" w:customStyle="1" w:styleId="FontStyle33">
    <w:name w:val="Font Style33"/>
    <w:uiPriority w:val="99"/>
    <w:qFormat/>
    <w:rsid w:val="00E35251"/>
    <w:rPr>
      <w:rFonts w:ascii="Times New Roman" w:hAnsi="Times New Roman"/>
      <w:b/>
      <w:sz w:val="26"/>
    </w:rPr>
  </w:style>
  <w:style w:type="paragraph" w:customStyle="1" w:styleId="Style100">
    <w:name w:val="Style10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 w:line="480" w:lineRule="exact"/>
      <w:ind w:firstLine="720"/>
      <w:jc w:val="both"/>
    </w:pPr>
    <w:rPr>
      <w:rFonts w:eastAsia="Times New Roman"/>
      <w:szCs w:val="24"/>
    </w:rPr>
  </w:style>
  <w:style w:type="paragraph" w:customStyle="1" w:styleId="Style20">
    <w:name w:val="Style20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 w:line="478" w:lineRule="exact"/>
    </w:pPr>
    <w:rPr>
      <w:rFonts w:eastAsia="Times New Roman"/>
      <w:szCs w:val="24"/>
    </w:rPr>
  </w:style>
  <w:style w:type="character" w:customStyle="1" w:styleId="FontStyle35">
    <w:name w:val="Font Style35"/>
    <w:uiPriority w:val="99"/>
    <w:qFormat/>
    <w:rsid w:val="00E35251"/>
    <w:rPr>
      <w:rFonts w:ascii="Times New Roman" w:hAnsi="Times New Roman"/>
      <w:i/>
      <w:sz w:val="24"/>
    </w:rPr>
  </w:style>
  <w:style w:type="paragraph" w:customStyle="1" w:styleId="Style8">
    <w:name w:val="Style8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18">
    <w:name w:val="Style18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37">
    <w:name w:val="Font Style37"/>
    <w:uiPriority w:val="99"/>
    <w:qFormat/>
    <w:rsid w:val="00E35251"/>
    <w:rPr>
      <w:rFonts w:ascii="Times New Roman" w:hAnsi="Times New Roman"/>
      <w:sz w:val="32"/>
    </w:rPr>
  </w:style>
  <w:style w:type="paragraph" w:customStyle="1" w:styleId="Style17">
    <w:name w:val="Style17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 w:line="516" w:lineRule="exact"/>
      <w:ind w:firstLine="691"/>
      <w:jc w:val="both"/>
    </w:pPr>
    <w:rPr>
      <w:rFonts w:eastAsia="Times New Roman"/>
      <w:szCs w:val="24"/>
    </w:rPr>
  </w:style>
  <w:style w:type="paragraph" w:customStyle="1" w:styleId="Style25">
    <w:name w:val="Style25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Style30">
    <w:name w:val="Style30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acaae">
    <w:name w:val="?acaae"/>
    <w:basedOn w:val="a2"/>
    <w:uiPriority w:val="99"/>
    <w:qFormat/>
    <w:rsid w:val="00E35251"/>
    <w:pPr>
      <w:keepNext/>
      <w:widowControl/>
      <w:tabs>
        <w:tab w:val="left" w:pos="567"/>
        <w:tab w:val="left" w:pos="851"/>
        <w:tab w:val="left" w:pos="1134"/>
        <w:tab w:val="left" w:pos="1418"/>
        <w:tab w:val="left" w:pos="1701"/>
        <w:tab w:val="left" w:pos="1985"/>
      </w:tabs>
      <w:snapToGrid/>
      <w:spacing w:before="0" w:after="0" w:line="360" w:lineRule="auto"/>
      <w:jc w:val="center"/>
    </w:pPr>
    <w:rPr>
      <w:rFonts w:eastAsia="Times New Roman"/>
      <w:b/>
      <w:kern w:val="28"/>
    </w:rPr>
  </w:style>
  <w:style w:type="paragraph" w:customStyle="1" w:styleId="1f7">
    <w:name w:val="Знак Знак Знак Знак Знак Знак Знак Знак Знак Знак Знак Знак Знак1"/>
    <w:basedOn w:val="a2"/>
    <w:uiPriority w:val="99"/>
    <w:qFormat/>
    <w:rsid w:val="00E3525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f0">
    <w:name w:val="Обычный текст"/>
    <w:basedOn w:val="a2"/>
    <w:link w:val="afffff1"/>
    <w:uiPriority w:val="99"/>
    <w:qFormat/>
    <w:rsid w:val="00E35251"/>
    <w:pPr>
      <w:widowControl/>
      <w:snapToGrid/>
      <w:spacing w:before="0" w:after="0"/>
      <w:ind w:firstLine="454"/>
      <w:jc w:val="both"/>
    </w:pPr>
    <w:rPr>
      <w:sz w:val="20"/>
    </w:rPr>
  </w:style>
  <w:style w:type="paragraph" w:customStyle="1" w:styleId="11c">
    <w:name w:val="Абзац списка11"/>
    <w:basedOn w:val="a2"/>
    <w:uiPriority w:val="99"/>
    <w:qFormat/>
    <w:rsid w:val="00E35251"/>
    <w:pPr>
      <w:snapToGrid/>
      <w:spacing w:before="0" w:after="0"/>
      <w:ind w:left="720" w:firstLine="400"/>
      <w:jc w:val="both"/>
    </w:pPr>
    <w:rPr>
      <w:rFonts w:eastAsia="Times New Roman"/>
      <w:szCs w:val="24"/>
    </w:rPr>
  </w:style>
  <w:style w:type="paragraph" w:customStyle="1" w:styleId="212">
    <w:name w:val="Основной текст с отступом 21"/>
    <w:basedOn w:val="a2"/>
    <w:uiPriority w:val="99"/>
    <w:qFormat/>
    <w:rsid w:val="00E35251"/>
    <w:pPr>
      <w:snapToGrid/>
      <w:spacing w:before="0" w:after="0" w:line="360" w:lineRule="auto"/>
      <w:ind w:firstLine="720"/>
    </w:pPr>
    <w:rPr>
      <w:rFonts w:eastAsia="Times New Roman"/>
      <w:sz w:val="26"/>
      <w:szCs w:val="24"/>
    </w:rPr>
  </w:style>
  <w:style w:type="paragraph" w:customStyle="1" w:styleId="320">
    <w:name w:val="Основной текст с отступом 32"/>
    <w:basedOn w:val="a2"/>
    <w:uiPriority w:val="99"/>
    <w:qFormat/>
    <w:rsid w:val="00E35251"/>
    <w:pPr>
      <w:widowControl/>
      <w:overflowPunct w:val="0"/>
      <w:autoSpaceDE w:val="0"/>
      <w:autoSpaceDN w:val="0"/>
      <w:adjustRightInd w:val="0"/>
      <w:snapToGrid/>
      <w:spacing w:before="0" w:after="120"/>
      <w:ind w:left="283"/>
      <w:textAlignment w:val="baseline"/>
    </w:pPr>
    <w:rPr>
      <w:rFonts w:eastAsia="Times New Roman"/>
      <w:sz w:val="16"/>
    </w:rPr>
  </w:style>
  <w:style w:type="character" w:customStyle="1" w:styleId="ft3087">
    <w:name w:val="ft3087"/>
    <w:basedOn w:val="a3"/>
    <w:uiPriority w:val="99"/>
    <w:qFormat/>
    <w:rsid w:val="00E35251"/>
    <w:rPr>
      <w:rFonts w:cs="Times New Roman"/>
    </w:rPr>
  </w:style>
  <w:style w:type="character" w:customStyle="1" w:styleId="ft3162">
    <w:name w:val="ft3162"/>
    <w:basedOn w:val="a3"/>
    <w:uiPriority w:val="99"/>
    <w:qFormat/>
    <w:rsid w:val="00E35251"/>
    <w:rPr>
      <w:rFonts w:cs="Times New Roman"/>
    </w:rPr>
  </w:style>
  <w:style w:type="character" w:customStyle="1" w:styleId="ft1373">
    <w:name w:val="ft1373"/>
    <w:basedOn w:val="a3"/>
    <w:uiPriority w:val="99"/>
    <w:qFormat/>
    <w:rsid w:val="00E35251"/>
    <w:rPr>
      <w:rFonts w:cs="Times New Roman"/>
    </w:rPr>
  </w:style>
  <w:style w:type="character" w:customStyle="1" w:styleId="ft32">
    <w:name w:val="ft32"/>
    <w:basedOn w:val="a3"/>
    <w:uiPriority w:val="99"/>
    <w:qFormat/>
    <w:rsid w:val="00E35251"/>
    <w:rPr>
      <w:rFonts w:cs="Times New Roman"/>
    </w:rPr>
  </w:style>
  <w:style w:type="character" w:customStyle="1" w:styleId="ft1433">
    <w:name w:val="ft1433"/>
    <w:basedOn w:val="a3"/>
    <w:uiPriority w:val="99"/>
    <w:qFormat/>
    <w:rsid w:val="00E35251"/>
    <w:rPr>
      <w:rFonts w:cs="Times New Roman"/>
    </w:rPr>
  </w:style>
  <w:style w:type="character" w:customStyle="1" w:styleId="ft1481">
    <w:name w:val="ft1481"/>
    <w:basedOn w:val="a3"/>
    <w:uiPriority w:val="99"/>
    <w:qFormat/>
    <w:rsid w:val="00E35251"/>
    <w:rPr>
      <w:rFonts w:cs="Times New Roman"/>
    </w:rPr>
  </w:style>
  <w:style w:type="character" w:customStyle="1" w:styleId="ft1536">
    <w:name w:val="ft1536"/>
    <w:basedOn w:val="a3"/>
    <w:uiPriority w:val="99"/>
    <w:qFormat/>
    <w:rsid w:val="00E35251"/>
    <w:rPr>
      <w:rFonts w:cs="Times New Roman"/>
    </w:rPr>
  </w:style>
  <w:style w:type="character" w:customStyle="1" w:styleId="ft1543">
    <w:name w:val="ft1543"/>
    <w:basedOn w:val="a3"/>
    <w:uiPriority w:val="99"/>
    <w:qFormat/>
    <w:rsid w:val="00E35251"/>
    <w:rPr>
      <w:rFonts w:cs="Times New Roman"/>
    </w:rPr>
  </w:style>
  <w:style w:type="character" w:customStyle="1" w:styleId="ft1">
    <w:name w:val="ft1"/>
    <w:basedOn w:val="a3"/>
    <w:uiPriority w:val="99"/>
    <w:qFormat/>
    <w:rsid w:val="00E35251"/>
    <w:rPr>
      <w:rFonts w:cs="Times New Roman"/>
    </w:rPr>
  </w:style>
  <w:style w:type="character" w:customStyle="1" w:styleId="ft1546">
    <w:name w:val="ft1546"/>
    <w:basedOn w:val="a3"/>
    <w:uiPriority w:val="99"/>
    <w:qFormat/>
    <w:rsid w:val="00E35251"/>
    <w:rPr>
      <w:rFonts w:cs="Times New Roman"/>
    </w:rPr>
  </w:style>
  <w:style w:type="character" w:customStyle="1" w:styleId="ft1550">
    <w:name w:val="ft1550"/>
    <w:basedOn w:val="a3"/>
    <w:uiPriority w:val="99"/>
    <w:qFormat/>
    <w:rsid w:val="00E35251"/>
    <w:rPr>
      <w:rFonts w:cs="Times New Roman"/>
    </w:rPr>
  </w:style>
  <w:style w:type="character" w:customStyle="1" w:styleId="ft1571">
    <w:name w:val="ft1571"/>
    <w:basedOn w:val="a3"/>
    <w:uiPriority w:val="99"/>
    <w:qFormat/>
    <w:rsid w:val="00E35251"/>
    <w:rPr>
      <w:rFonts w:cs="Times New Roman"/>
    </w:rPr>
  </w:style>
  <w:style w:type="character" w:customStyle="1" w:styleId="ft1577">
    <w:name w:val="ft1577"/>
    <w:basedOn w:val="a3"/>
    <w:uiPriority w:val="99"/>
    <w:qFormat/>
    <w:rsid w:val="00E35251"/>
    <w:rPr>
      <w:rFonts w:cs="Times New Roman"/>
    </w:rPr>
  </w:style>
  <w:style w:type="character" w:customStyle="1" w:styleId="ft1583">
    <w:name w:val="ft1583"/>
    <w:basedOn w:val="a3"/>
    <w:uiPriority w:val="99"/>
    <w:qFormat/>
    <w:rsid w:val="00E35251"/>
    <w:rPr>
      <w:rFonts w:cs="Times New Roman"/>
    </w:rPr>
  </w:style>
  <w:style w:type="character" w:customStyle="1" w:styleId="ft1593">
    <w:name w:val="ft1593"/>
    <w:basedOn w:val="a3"/>
    <w:uiPriority w:val="99"/>
    <w:qFormat/>
    <w:rsid w:val="00E35251"/>
    <w:rPr>
      <w:rFonts w:cs="Times New Roman"/>
    </w:rPr>
  </w:style>
  <w:style w:type="character" w:customStyle="1" w:styleId="ft1641">
    <w:name w:val="ft1641"/>
    <w:basedOn w:val="a3"/>
    <w:uiPriority w:val="99"/>
    <w:qFormat/>
    <w:rsid w:val="00E35251"/>
    <w:rPr>
      <w:rFonts w:cs="Times New Roman"/>
    </w:rPr>
  </w:style>
  <w:style w:type="character" w:customStyle="1" w:styleId="ft1671">
    <w:name w:val="ft1671"/>
    <w:basedOn w:val="a3"/>
    <w:uiPriority w:val="99"/>
    <w:qFormat/>
    <w:rsid w:val="00E35251"/>
    <w:rPr>
      <w:rFonts w:cs="Times New Roman"/>
    </w:rPr>
  </w:style>
  <w:style w:type="character" w:customStyle="1" w:styleId="ft1723">
    <w:name w:val="ft1723"/>
    <w:basedOn w:val="a3"/>
    <w:uiPriority w:val="99"/>
    <w:qFormat/>
    <w:rsid w:val="00E35251"/>
    <w:rPr>
      <w:rFonts w:cs="Times New Roman"/>
    </w:rPr>
  </w:style>
  <w:style w:type="character" w:customStyle="1" w:styleId="ft1786">
    <w:name w:val="ft1786"/>
    <w:basedOn w:val="a3"/>
    <w:uiPriority w:val="99"/>
    <w:qFormat/>
    <w:rsid w:val="00E35251"/>
    <w:rPr>
      <w:rFonts w:cs="Times New Roman"/>
    </w:rPr>
  </w:style>
  <w:style w:type="character" w:customStyle="1" w:styleId="ft1809">
    <w:name w:val="ft1809"/>
    <w:basedOn w:val="a3"/>
    <w:uiPriority w:val="99"/>
    <w:qFormat/>
    <w:rsid w:val="00E35251"/>
    <w:rPr>
      <w:rFonts w:cs="Times New Roman"/>
    </w:rPr>
  </w:style>
  <w:style w:type="character" w:customStyle="1" w:styleId="ft1814">
    <w:name w:val="ft1814"/>
    <w:basedOn w:val="a3"/>
    <w:uiPriority w:val="99"/>
    <w:qFormat/>
    <w:rsid w:val="00E35251"/>
    <w:rPr>
      <w:rFonts w:cs="Times New Roman"/>
    </w:rPr>
  </w:style>
  <w:style w:type="character" w:customStyle="1" w:styleId="ft1827">
    <w:name w:val="ft1827"/>
    <w:basedOn w:val="a3"/>
    <w:uiPriority w:val="99"/>
    <w:qFormat/>
    <w:rsid w:val="00E35251"/>
    <w:rPr>
      <w:rFonts w:cs="Times New Roman"/>
    </w:rPr>
  </w:style>
  <w:style w:type="character" w:customStyle="1" w:styleId="ft1831">
    <w:name w:val="ft1831"/>
    <w:basedOn w:val="a3"/>
    <w:uiPriority w:val="99"/>
    <w:qFormat/>
    <w:rsid w:val="00E35251"/>
    <w:rPr>
      <w:rFonts w:cs="Times New Roman"/>
    </w:rPr>
  </w:style>
  <w:style w:type="character" w:customStyle="1" w:styleId="ft1837">
    <w:name w:val="ft1837"/>
    <w:basedOn w:val="a3"/>
    <w:uiPriority w:val="99"/>
    <w:qFormat/>
    <w:rsid w:val="00E35251"/>
    <w:rPr>
      <w:rFonts w:cs="Times New Roman"/>
    </w:rPr>
  </w:style>
  <w:style w:type="character" w:customStyle="1" w:styleId="ft1857">
    <w:name w:val="ft1857"/>
    <w:basedOn w:val="a3"/>
    <w:uiPriority w:val="99"/>
    <w:qFormat/>
    <w:rsid w:val="00E35251"/>
    <w:rPr>
      <w:rFonts w:cs="Times New Roman"/>
    </w:rPr>
  </w:style>
  <w:style w:type="character" w:customStyle="1" w:styleId="ft1873">
    <w:name w:val="ft1873"/>
    <w:basedOn w:val="a3"/>
    <w:uiPriority w:val="99"/>
    <w:qFormat/>
    <w:rsid w:val="00E35251"/>
    <w:rPr>
      <w:rFonts w:cs="Times New Roman"/>
    </w:rPr>
  </w:style>
  <w:style w:type="character" w:customStyle="1" w:styleId="ft1932">
    <w:name w:val="ft1932"/>
    <w:basedOn w:val="a3"/>
    <w:uiPriority w:val="99"/>
    <w:qFormat/>
    <w:rsid w:val="00E35251"/>
    <w:rPr>
      <w:rFonts w:cs="Times New Roman"/>
    </w:rPr>
  </w:style>
  <w:style w:type="character" w:customStyle="1" w:styleId="ft1995">
    <w:name w:val="ft1995"/>
    <w:basedOn w:val="a3"/>
    <w:uiPriority w:val="99"/>
    <w:qFormat/>
    <w:rsid w:val="00E35251"/>
    <w:rPr>
      <w:rFonts w:cs="Times New Roman"/>
    </w:rPr>
  </w:style>
  <w:style w:type="character" w:customStyle="1" w:styleId="ft2033">
    <w:name w:val="ft2033"/>
    <w:basedOn w:val="a3"/>
    <w:uiPriority w:val="99"/>
    <w:qFormat/>
    <w:rsid w:val="00E35251"/>
    <w:rPr>
      <w:rFonts w:cs="Times New Roman"/>
    </w:rPr>
  </w:style>
  <w:style w:type="character" w:customStyle="1" w:styleId="ft11943">
    <w:name w:val="ft11943"/>
    <w:basedOn w:val="a3"/>
    <w:uiPriority w:val="99"/>
    <w:qFormat/>
    <w:rsid w:val="00E35251"/>
    <w:rPr>
      <w:rFonts w:cs="Times New Roman"/>
    </w:rPr>
  </w:style>
  <w:style w:type="character" w:customStyle="1" w:styleId="ft12010">
    <w:name w:val="ft12010"/>
    <w:basedOn w:val="a3"/>
    <w:uiPriority w:val="99"/>
    <w:qFormat/>
    <w:rsid w:val="00E35251"/>
    <w:rPr>
      <w:rFonts w:cs="Times New Roman"/>
    </w:rPr>
  </w:style>
  <w:style w:type="character" w:customStyle="1" w:styleId="ft12050">
    <w:name w:val="ft12050"/>
    <w:basedOn w:val="a3"/>
    <w:uiPriority w:val="99"/>
    <w:qFormat/>
    <w:rsid w:val="00E35251"/>
    <w:rPr>
      <w:rFonts w:cs="Times New Roman"/>
    </w:rPr>
  </w:style>
  <w:style w:type="character" w:customStyle="1" w:styleId="ft12104">
    <w:name w:val="ft12104"/>
    <w:basedOn w:val="a3"/>
    <w:uiPriority w:val="99"/>
    <w:qFormat/>
    <w:rsid w:val="00E35251"/>
    <w:rPr>
      <w:rFonts w:cs="Times New Roman"/>
    </w:rPr>
  </w:style>
  <w:style w:type="character" w:customStyle="1" w:styleId="ft12139">
    <w:name w:val="ft12139"/>
    <w:basedOn w:val="a3"/>
    <w:uiPriority w:val="99"/>
    <w:qFormat/>
    <w:rsid w:val="00E35251"/>
    <w:rPr>
      <w:rFonts w:cs="Times New Roman"/>
    </w:rPr>
  </w:style>
  <w:style w:type="character" w:customStyle="1" w:styleId="ft12166">
    <w:name w:val="ft12166"/>
    <w:basedOn w:val="a3"/>
    <w:uiPriority w:val="99"/>
    <w:qFormat/>
    <w:rsid w:val="00E35251"/>
    <w:rPr>
      <w:rFonts w:cs="Times New Roman"/>
    </w:rPr>
  </w:style>
  <w:style w:type="character" w:customStyle="1" w:styleId="ft12184">
    <w:name w:val="ft12184"/>
    <w:basedOn w:val="a3"/>
    <w:uiPriority w:val="99"/>
    <w:qFormat/>
    <w:rsid w:val="00E35251"/>
    <w:rPr>
      <w:rFonts w:cs="Times New Roman"/>
    </w:rPr>
  </w:style>
  <w:style w:type="character" w:customStyle="1" w:styleId="ft12250">
    <w:name w:val="ft12250"/>
    <w:basedOn w:val="a3"/>
    <w:uiPriority w:val="99"/>
    <w:qFormat/>
    <w:rsid w:val="00E35251"/>
    <w:rPr>
      <w:rFonts w:cs="Times New Roman"/>
    </w:rPr>
  </w:style>
  <w:style w:type="character" w:customStyle="1" w:styleId="ft12278">
    <w:name w:val="ft12278"/>
    <w:basedOn w:val="a3"/>
    <w:uiPriority w:val="99"/>
    <w:qFormat/>
    <w:rsid w:val="00E35251"/>
    <w:rPr>
      <w:rFonts w:cs="Times New Roman"/>
    </w:rPr>
  </w:style>
  <w:style w:type="character" w:customStyle="1" w:styleId="ft12329">
    <w:name w:val="ft12329"/>
    <w:basedOn w:val="a3"/>
    <w:uiPriority w:val="99"/>
    <w:qFormat/>
    <w:rsid w:val="00E35251"/>
    <w:rPr>
      <w:rFonts w:cs="Times New Roman"/>
    </w:rPr>
  </w:style>
  <w:style w:type="character" w:customStyle="1" w:styleId="ft12373">
    <w:name w:val="ft12373"/>
    <w:basedOn w:val="a3"/>
    <w:uiPriority w:val="99"/>
    <w:qFormat/>
    <w:rsid w:val="00E35251"/>
    <w:rPr>
      <w:rFonts w:cs="Times New Roman"/>
    </w:rPr>
  </w:style>
  <w:style w:type="character" w:customStyle="1" w:styleId="ft12374">
    <w:name w:val="ft12374"/>
    <w:basedOn w:val="a3"/>
    <w:uiPriority w:val="99"/>
    <w:qFormat/>
    <w:rsid w:val="00E35251"/>
    <w:rPr>
      <w:rFonts w:cs="Times New Roman"/>
    </w:rPr>
  </w:style>
  <w:style w:type="character" w:customStyle="1" w:styleId="ft12429">
    <w:name w:val="ft12429"/>
    <w:basedOn w:val="a3"/>
    <w:uiPriority w:val="99"/>
    <w:qFormat/>
    <w:rsid w:val="00E35251"/>
    <w:rPr>
      <w:rFonts w:cs="Times New Roman"/>
    </w:rPr>
  </w:style>
  <w:style w:type="character" w:customStyle="1" w:styleId="ft12471">
    <w:name w:val="ft12471"/>
    <w:basedOn w:val="a3"/>
    <w:uiPriority w:val="99"/>
    <w:qFormat/>
    <w:rsid w:val="00E35251"/>
    <w:rPr>
      <w:rFonts w:cs="Times New Roman"/>
    </w:rPr>
  </w:style>
  <w:style w:type="character" w:customStyle="1" w:styleId="ft12500">
    <w:name w:val="ft12500"/>
    <w:basedOn w:val="a3"/>
    <w:uiPriority w:val="99"/>
    <w:qFormat/>
    <w:rsid w:val="00E35251"/>
    <w:rPr>
      <w:rFonts w:cs="Times New Roman"/>
    </w:rPr>
  </w:style>
  <w:style w:type="character" w:customStyle="1" w:styleId="ft12501">
    <w:name w:val="ft12501"/>
    <w:basedOn w:val="a3"/>
    <w:uiPriority w:val="99"/>
    <w:qFormat/>
    <w:rsid w:val="00E35251"/>
    <w:rPr>
      <w:rFonts w:cs="Times New Roman"/>
    </w:rPr>
  </w:style>
  <w:style w:type="character" w:customStyle="1" w:styleId="ft12561">
    <w:name w:val="ft12561"/>
    <w:basedOn w:val="a3"/>
    <w:uiPriority w:val="99"/>
    <w:qFormat/>
    <w:rsid w:val="00E35251"/>
    <w:rPr>
      <w:rFonts w:cs="Times New Roman"/>
    </w:rPr>
  </w:style>
  <w:style w:type="character" w:customStyle="1" w:styleId="ft12562">
    <w:name w:val="ft12562"/>
    <w:basedOn w:val="a3"/>
    <w:uiPriority w:val="99"/>
    <w:qFormat/>
    <w:rsid w:val="00E35251"/>
    <w:rPr>
      <w:rFonts w:cs="Times New Roman"/>
    </w:rPr>
  </w:style>
  <w:style w:type="character" w:customStyle="1" w:styleId="ft12589">
    <w:name w:val="ft12589"/>
    <w:basedOn w:val="a3"/>
    <w:uiPriority w:val="99"/>
    <w:qFormat/>
    <w:rsid w:val="00E35251"/>
    <w:rPr>
      <w:rFonts w:cs="Times New Roman"/>
    </w:rPr>
  </w:style>
  <w:style w:type="character" w:customStyle="1" w:styleId="ft12609">
    <w:name w:val="ft12609"/>
    <w:basedOn w:val="a3"/>
    <w:uiPriority w:val="99"/>
    <w:qFormat/>
    <w:rsid w:val="00E35251"/>
    <w:rPr>
      <w:rFonts w:cs="Times New Roman"/>
    </w:rPr>
  </w:style>
  <w:style w:type="character" w:customStyle="1" w:styleId="ft12670">
    <w:name w:val="ft12670"/>
    <w:basedOn w:val="a3"/>
    <w:uiPriority w:val="99"/>
    <w:qFormat/>
    <w:rsid w:val="00E35251"/>
    <w:rPr>
      <w:rFonts w:cs="Times New Roman"/>
    </w:rPr>
  </w:style>
  <w:style w:type="character" w:customStyle="1" w:styleId="ft12676">
    <w:name w:val="ft12676"/>
    <w:basedOn w:val="a3"/>
    <w:uiPriority w:val="99"/>
    <w:qFormat/>
    <w:rsid w:val="00E35251"/>
    <w:rPr>
      <w:rFonts w:cs="Times New Roman"/>
    </w:rPr>
  </w:style>
  <w:style w:type="character" w:customStyle="1" w:styleId="ft12686">
    <w:name w:val="ft12686"/>
    <w:basedOn w:val="a3"/>
    <w:uiPriority w:val="99"/>
    <w:qFormat/>
    <w:rsid w:val="00E35251"/>
    <w:rPr>
      <w:rFonts w:cs="Times New Roman"/>
    </w:rPr>
  </w:style>
  <w:style w:type="character" w:customStyle="1" w:styleId="ft12696">
    <w:name w:val="ft12696"/>
    <w:basedOn w:val="a3"/>
    <w:uiPriority w:val="99"/>
    <w:qFormat/>
    <w:rsid w:val="00E35251"/>
    <w:rPr>
      <w:rFonts w:cs="Times New Roman"/>
    </w:rPr>
  </w:style>
  <w:style w:type="character" w:customStyle="1" w:styleId="ft12701">
    <w:name w:val="ft12701"/>
    <w:basedOn w:val="a3"/>
    <w:uiPriority w:val="99"/>
    <w:qFormat/>
    <w:rsid w:val="00E35251"/>
    <w:rPr>
      <w:rFonts w:cs="Times New Roman"/>
    </w:rPr>
  </w:style>
  <w:style w:type="character" w:customStyle="1" w:styleId="ft12708">
    <w:name w:val="ft12708"/>
    <w:basedOn w:val="a3"/>
    <w:uiPriority w:val="99"/>
    <w:qFormat/>
    <w:rsid w:val="00E35251"/>
    <w:rPr>
      <w:rFonts w:cs="Times New Roman"/>
    </w:rPr>
  </w:style>
  <w:style w:type="character" w:customStyle="1" w:styleId="ft12715">
    <w:name w:val="ft12715"/>
    <w:basedOn w:val="a3"/>
    <w:uiPriority w:val="99"/>
    <w:qFormat/>
    <w:rsid w:val="00E35251"/>
    <w:rPr>
      <w:rFonts w:cs="Times New Roman"/>
    </w:rPr>
  </w:style>
  <w:style w:type="character" w:customStyle="1" w:styleId="ft12722">
    <w:name w:val="ft12722"/>
    <w:basedOn w:val="a3"/>
    <w:uiPriority w:val="99"/>
    <w:qFormat/>
    <w:rsid w:val="00E35251"/>
    <w:rPr>
      <w:rFonts w:cs="Times New Roman"/>
    </w:rPr>
  </w:style>
  <w:style w:type="character" w:customStyle="1" w:styleId="ft12787">
    <w:name w:val="ft12787"/>
    <w:basedOn w:val="a3"/>
    <w:uiPriority w:val="99"/>
    <w:qFormat/>
    <w:rsid w:val="00E35251"/>
    <w:rPr>
      <w:rFonts w:cs="Times New Roman"/>
    </w:rPr>
  </w:style>
  <w:style w:type="character" w:customStyle="1" w:styleId="ft12790">
    <w:name w:val="ft12790"/>
    <w:basedOn w:val="a3"/>
    <w:uiPriority w:val="99"/>
    <w:qFormat/>
    <w:rsid w:val="00E35251"/>
    <w:rPr>
      <w:rFonts w:cs="Times New Roman"/>
    </w:rPr>
  </w:style>
  <w:style w:type="character" w:customStyle="1" w:styleId="ft12850">
    <w:name w:val="ft12850"/>
    <w:basedOn w:val="a3"/>
    <w:uiPriority w:val="99"/>
    <w:qFormat/>
    <w:rsid w:val="00E35251"/>
    <w:rPr>
      <w:rFonts w:cs="Times New Roman"/>
    </w:rPr>
  </w:style>
  <w:style w:type="character" w:customStyle="1" w:styleId="ft12896">
    <w:name w:val="ft12896"/>
    <w:basedOn w:val="a3"/>
    <w:uiPriority w:val="99"/>
    <w:qFormat/>
    <w:rsid w:val="00E35251"/>
    <w:rPr>
      <w:rFonts w:cs="Times New Roman"/>
    </w:rPr>
  </w:style>
  <w:style w:type="character" w:customStyle="1" w:styleId="ft12942">
    <w:name w:val="ft12942"/>
    <w:basedOn w:val="a3"/>
    <w:uiPriority w:val="99"/>
    <w:qFormat/>
    <w:rsid w:val="00E35251"/>
    <w:rPr>
      <w:rFonts w:cs="Times New Roman"/>
    </w:rPr>
  </w:style>
  <w:style w:type="character" w:customStyle="1" w:styleId="ft12991">
    <w:name w:val="ft12991"/>
    <w:basedOn w:val="a3"/>
    <w:uiPriority w:val="99"/>
    <w:qFormat/>
    <w:rsid w:val="00E35251"/>
    <w:rPr>
      <w:rFonts w:cs="Times New Roman"/>
    </w:rPr>
  </w:style>
  <w:style w:type="character" w:customStyle="1" w:styleId="ft13046">
    <w:name w:val="ft13046"/>
    <w:basedOn w:val="a3"/>
    <w:uiPriority w:val="99"/>
    <w:qFormat/>
    <w:rsid w:val="00E35251"/>
    <w:rPr>
      <w:rFonts w:cs="Times New Roman"/>
    </w:rPr>
  </w:style>
  <w:style w:type="character" w:customStyle="1" w:styleId="ft13079">
    <w:name w:val="ft13079"/>
    <w:basedOn w:val="a3"/>
    <w:uiPriority w:val="99"/>
    <w:qFormat/>
    <w:rsid w:val="00E35251"/>
    <w:rPr>
      <w:rFonts w:cs="Times New Roman"/>
    </w:rPr>
  </w:style>
  <w:style w:type="character" w:customStyle="1" w:styleId="ft13129">
    <w:name w:val="ft13129"/>
    <w:basedOn w:val="a3"/>
    <w:uiPriority w:val="99"/>
    <w:qFormat/>
    <w:rsid w:val="00E35251"/>
    <w:rPr>
      <w:rFonts w:cs="Times New Roman"/>
    </w:rPr>
  </w:style>
  <w:style w:type="character" w:customStyle="1" w:styleId="ft13186">
    <w:name w:val="ft13186"/>
    <w:basedOn w:val="a3"/>
    <w:uiPriority w:val="99"/>
    <w:qFormat/>
    <w:rsid w:val="00E35251"/>
    <w:rPr>
      <w:rFonts w:cs="Times New Roman"/>
    </w:rPr>
  </w:style>
  <w:style w:type="character" w:customStyle="1" w:styleId="ft13226">
    <w:name w:val="ft13226"/>
    <w:basedOn w:val="a3"/>
    <w:uiPriority w:val="99"/>
    <w:qFormat/>
    <w:rsid w:val="00E35251"/>
    <w:rPr>
      <w:rFonts w:cs="Times New Roman"/>
    </w:rPr>
  </w:style>
  <w:style w:type="character" w:customStyle="1" w:styleId="ft13271">
    <w:name w:val="ft13271"/>
    <w:basedOn w:val="a3"/>
    <w:uiPriority w:val="99"/>
    <w:qFormat/>
    <w:rsid w:val="00E35251"/>
    <w:rPr>
      <w:rFonts w:cs="Times New Roman"/>
    </w:rPr>
  </w:style>
  <w:style w:type="character" w:customStyle="1" w:styleId="ft13309">
    <w:name w:val="ft13309"/>
    <w:basedOn w:val="a3"/>
    <w:uiPriority w:val="99"/>
    <w:qFormat/>
    <w:rsid w:val="00E35251"/>
    <w:rPr>
      <w:rFonts w:cs="Times New Roman"/>
    </w:rPr>
  </w:style>
  <w:style w:type="character" w:customStyle="1" w:styleId="ft13366">
    <w:name w:val="ft13366"/>
    <w:basedOn w:val="a3"/>
    <w:uiPriority w:val="99"/>
    <w:qFormat/>
    <w:rsid w:val="00E35251"/>
    <w:rPr>
      <w:rFonts w:cs="Times New Roman"/>
    </w:rPr>
  </w:style>
  <w:style w:type="character" w:customStyle="1" w:styleId="ft13418">
    <w:name w:val="ft13418"/>
    <w:basedOn w:val="a3"/>
    <w:uiPriority w:val="99"/>
    <w:qFormat/>
    <w:rsid w:val="00E35251"/>
    <w:rPr>
      <w:rFonts w:cs="Times New Roman"/>
    </w:rPr>
  </w:style>
  <w:style w:type="character" w:customStyle="1" w:styleId="ft13441">
    <w:name w:val="ft13441"/>
    <w:basedOn w:val="a3"/>
    <w:uiPriority w:val="99"/>
    <w:qFormat/>
    <w:rsid w:val="00E35251"/>
    <w:rPr>
      <w:rFonts w:cs="Times New Roman"/>
    </w:rPr>
  </w:style>
  <w:style w:type="character" w:customStyle="1" w:styleId="ft13487">
    <w:name w:val="ft13487"/>
    <w:basedOn w:val="a3"/>
    <w:uiPriority w:val="99"/>
    <w:qFormat/>
    <w:rsid w:val="00E35251"/>
    <w:rPr>
      <w:rFonts w:cs="Times New Roman"/>
    </w:rPr>
  </w:style>
  <w:style w:type="character" w:customStyle="1" w:styleId="ft13488">
    <w:name w:val="ft13488"/>
    <w:basedOn w:val="a3"/>
    <w:uiPriority w:val="99"/>
    <w:qFormat/>
    <w:rsid w:val="00E35251"/>
    <w:rPr>
      <w:rFonts w:cs="Times New Roman"/>
    </w:rPr>
  </w:style>
  <w:style w:type="character" w:customStyle="1" w:styleId="ft13494">
    <w:name w:val="ft13494"/>
    <w:basedOn w:val="a3"/>
    <w:uiPriority w:val="99"/>
    <w:qFormat/>
    <w:rsid w:val="00E35251"/>
    <w:rPr>
      <w:rFonts w:cs="Times New Roman"/>
    </w:rPr>
  </w:style>
  <w:style w:type="character" w:customStyle="1" w:styleId="ft13500">
    <w:name w:val="ft13500"/>
    <w:basedOn w:val="a3"/>
    <w:uiPriority w:val="99"/>
    <w:qFormat/>
    <w:rsid w:val="00E35251"/>
    <w:rPr>
      <w:rFonts w:cs="Times New Roman"/>
    </w:rPr>
  </w:style>
  <w:style w:type="character" w:customStyle="1" w:styleId="ft13505">
    <w:name w:val="ft13505"/>
    <w:basedOn w:val="a3"/>
    <w:uiPriority w:val="99"/>
    <w:qFormat/>
    <w:rsid w:val="00E35251"/>
    <w:rPr>
      <w:rFonts w:cs="Times New Roman"/>
    </w:rPr>
  </w:style>
  <w:style w:type="character" w:customStyle="1" w:styleId="ft13518">
    <w:name w:val="ft13518"/>
    <w:basedOn w:val="a3"/>
    <w:uiPriority w:val="99"/>
    <w:qFormat/>
    <w:rsid w:val="00E35251"/>
    <w:rPr>
      <w:rFonts w:cs="Times New Roman"/>
    </w:rPr>
  </w:style>
  <w:style w:type="character" w:customStyle="1" w:styleId="ft13525">
    <w:name w:val="ft13525"/>
    <w:basedOn w:val="a3"/>
    <w:uiPriority w:val="99"/>
    <w:qFormat/>
    <w:rsid w:val="00E35251"/>
    <w:rPr>
      <w:rFonts w:cs="Times New Roman"/>
    </w:rPr>
  </w:style>
  <w:style w:type="character" w:customStyle="1" w:styleId="ft13537">
    <w:name w:val="ft13537"/>
    <w:basedOn w:val="a3"/>
    <w:uiPriority w:val="99"/>
    <w:qFormat/>
    <w:rsid w:val="00E35251"/>
    <w:rPr>
      <w:rFonts w:cs="Times New Roman"/>
    </w:rPr>
  </w:style>
  <w:style w:type="character" w:customStyle="1" w:styleId="ft13542">
    <w:name w:val="ft13542"/>
    <w:basedOn w:val="a3"/>
    <w:uiPriority w:val="99"/>
    <w:qFormat/>
    <w:rsid w:val="00E35251"/>
    <w:rPr>
      <w:rFonts w:cs="Times New Roman"/>
    </w:rPr>
  </w:style>
  <w:style w:type="character" w:customStyle="1" w:styleId="ft13555">
    <w:name w:val="ft13555"/>
    <w:basedOn w:val="a3"/>
    <w:uiPriority w:val="99"/>
    <w:qFormat/>
    <w:rsid w:val="00E35251"/>
    <w:rPr>
      <w:rFonts w:cs="Times New Roman"/>
    </w:rPr>
  </w:style>
  <w:style w:type="character" w:customStyle="1" w:styleId="ft13563">
    <w:name w:val="ft13563"/>
    <w:basedOn w:val="a3"/>
    <w:uiPriority w:val="99"/>
    <w:qFormat/>
    <w:rsid w:val="00E35251"/>
    <w:rPr>
      <w:rFonts w:cs="Times New Roman"/>
    </w:rPr>
  </w:style>
  <w:style w:type="character" w:customStyle="1" w:styleId="ft13566">
    <w:name w:val="ft13566"/>
    <w:basedOn w:val="a3"/>
    <w:uiPriority w:val="99"/>
    <w:qFormat/>
    <w:rsid w:val="00E35251"/>
    <w:rPr>
      <w:rFonts w:cs="Times New Roman"/>
    </w:rPr>
  </w:style>
  <w:style w:type="character" w:customStyle="1" w:styleId="ft13578">
    <w:name w:val="ft13578"/>
    <w:basedOn w:val="a3"/>
    <w:uiPriority w:val="99"/>
    <w:qFormat/>
    <w:rsid w:val="00E35251"/>
    <w:rPr>
      <w:rFonts w:cs="Times New Roman"/>
    </w:rPr>
  </w:style>
  <w:style w:type="character" w:customStyle="1" w:styleId="ft13580">
    <w:name w:val="ft13580"/>
    <w:basedOn w:val="a3"/>
    <w:uiPriority w:val="99"/>
    <w:qFormat/>
    <w:rsid w:val="00E35251"/>
    <w:rPr>
      <w:rFonts w:cs="Times New Roman"/>
    </w:rPr>
  </w:style>
  <w:style w:type="character" w:customStyle="1" w:styleId="ft13588">
    <w:name w:val="ft13588"/>
    <w:basedOn w:val="a3"/>
    <w:uiPriority w:val="99"/>
    <w:qFormat/>
    <w:rsid w:val="00E35251"/>
    <w:rPr>
      <w:rFonts w:cs="Times New Roman"/>
    </w:rPr>
  </w:style>
  <w:style w:type="character" w:customStyle="1" w:styleId="ft13644">
    <w:name w:val="ft13644"/>
    <w:basedOn w:val="a3"/>
    <w:uiPriority w:val="99"/>
    <w:qFormat/>
    <w:rsid w:val="00E35251"/>
    <w:rPr>
      <w:rFonts w:cs="Times New Roman"/>
    </w:rPr>
  </w:style>
  <w:style w:type="character" w:customStyle="1" w:styleId="ft13668">
    <w:name w:val="ft13668"/>
    <w:basedOn w:val="a3"/>
    <w:uiPriority w:val="99"/>
    <w:qFormat/>
    <w:rsid w:val="00E35251"/>
    <w:rPr>
      <w:rFonts w:cs="Times New Roman"/>
    </w:rPr>
  </w:style>
  <w:style w:type="character" w:customStyle="1" w:styleId="ft13712">
    <w:name w:val="ft13712"/>
    <w:basedOn w:val="a3"/>
    <w:uiPriority w:val="99"/>
    <w:qFormat/>
    <w:rsid w:val="00E35251"/>
    <w:rPr>
      <w:rFonts w:cs="Times New Roman"/>
    </w:rPr>
  </w:style>
  <w:style w:type="character" w:customStyle="1" w:styleId="ft13768">
    <w:name w:val="ft13768"/>
    <w:basedOn w:val="a3"/>
    <w:uiPriority w:val="99"/>
    <w:qFormat/>
    <w:rsid w:val="00E35251"/>
    <w:rPr>
      <w:rFonts w:cs="Times New Roman"/>
    </w:rPr>
  </w:style>
  <w:style w:type="character" w:customStyle="1" w:styleId="ft13810">
    <w:name w:val="ft13810"/>
    <w:basedOn w:val="a3"/>
    <w:uiPriority w:val="99"/>
    <w:qFormat/>
    <w:rsid w:val="00E35251"/>
    <w:rPr>
      <w:rFonts w:cs="Times New Roman"/>
    </w:rPr>
  </w:style>
  <w:style w:type="character" w:customStyle="1" w:styleId="ft13834">
    <w:name w:val="ft13834"/>
    <w:basedOn w:val="a3"/>
    <w:uiPriority w:val="99"/>
    <w:qFormat/>
    <w:rsid w:val="00E35251"/>
    <w:rPr>
      <w:rFonts w:cs="Times New Roman"/>
    </w:rPr>
  </w:style>
  <w:style w:type="character" w:customStyle="1" w:styleId="ft13885">
    <w:name w:val="ft13885"/>
    <w:basedOn w:val="a3"/>
    <w:uiPriority w:val="99"/>
    <w:qFormat/>
    <w:rsid w:val="00E35251"/>
    <w:rPr>
      <w:rFonts w:cs="Times New Roman"/>
    </w:rPr>
  </w:style>
  <w:style w:type="paragraph" w:customStyle="1" w:styleId="TimesNewRoman">
    <w:name w:val="Стиль Основной текст + Times New Roman по ширине Первая строка:  ..."/>
    <w:basedOn w:val="aff1"/>
    <w:uiPriority w:val="99"/>
    <w:qFormat/>
    <w:rsid w:val="00E35251"/>
    <w:pPr>
      <w:spacing w:line="240" w:lineRule="auto"/>
      <w:ind w:firstLine="720"/>
      <w:jc w:val="both"/>
    </w:pPr>
  </w:style>
  <w:style w:type="character" w:customStyle="1" w:styleId="afffff2">
    <w:name w:val="Оглавление"/>
    <w:uiPriority w:val="99"/>
    <w:qFormat/>
    <w:rsid w:val="00E35251"/>
    <w:rPr>
      <w:rFonts w:ascii="Times New Roman" w:hAnsi="Times New Roman"/>
      <w:b/>
      <w:i/>
      <w:sz w:val="28"/>
    </w:rPr>
  </w:style>
  <w:style w:type="character" w:customStyle="1" w:styleId="postbody">
    <w:name w:val="postbody"/>
    <w:basedOn w:val="a3"/>
    <w:uiPriority w:val="99"/>
    <w:qFormat/>
    <w:rsid w:val="00E35251"/>
    <w:rPr>
      <w:rFonts w:cs="Times New Roman"/>
    </w:rPr>
  </w:style>
  <w:style w:type="character" w:customStyle="1" w:styleId="FontStyle41">
    <w:name w:val="Font Style41"/>
    <w:uiPriority w:val="99"/>
    <w:qFormat/>
    <w:rsid w:val="00E35251"/>
    <w:rPr>
      <w:rFonts w:ascii="Times New Roman" w:hAnsi="Times New Roman"/>
      <w:sz w:val="22"/>
    </w:rPr>
  </w:style>
  <w:style w:type="paragraph" w:customStyle="1" w:styleId="Style34">
    <w:name w:val="Style34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character" w:customStyle="1" w:styleId="submenu-table">
    <w:name w:val="submenu-table"/>
    <w:uiPriority w:val="99"/>
    <w:qFormat/>
    <w:rsid w:val="00E35251"/>
  </w:style>
  <w:style w:type="character" w:customStyle="1" w:styleId="Heading2Char1">
    <w:name w:val="Heading 2 Char1"/>
    <w:uiPriority w:val="99"/>
    <w:locked/>
    <w:rsid w:val="00E35251"/>
    <w:rPr>
      <w:rFonts w:ascii="Times New Roman" w:hAnsi="Times New Roman"/>
      <w:sz w:val="24"/>
    </w:rPr>
  </w:style>
  <w:style w:type="character" w:customStyle="1" w:styleId="FontStyle48">
    <w:name w:val="Font Style48"/>
    <w:uiPriority w:val="99"/>
    <w:qFormat/>
    <w:rsid w:val="00E35251"/>
    <w:rPr>
      <w:rFonts w:ascii="Times New Roman" w:hAnsi="Times New Roman"/>
      <w:i/>
      <w:sz w:val="18"/>
    </w:rPr>
  </w:style>
  <w:style w:type="paragraph" w:customStyle="1" w:styleId="1f8">
    <w:name w:val="Стиль Заголовок 1 + все прописные"/>
    <w:basedOn w:val="10"/>
    <w:uiPriority w:val="99"/>
    <w:qFormat/>
    <w:rsid w:val="00E35251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left="360" w:hanging="360"/>
      <w:jc w:val="left"/>
    </w:pPr>
    <w:rPr>
      <w:rFonts w:ascii="Arial" w:hAnsi="Arial"/>
      <w:b/>
      <w:bCs/>
      <w:sz w:val="32"/>
      <w:szCs w:val="32"/>
    </w:rPr>
  </w:style>
  <w:style w:type="paragraph" w:customStyle="1" w:styleId="Style13">
    <w:name w:val="Style13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51">
    <w:name w:val="Font Style51"/>
    <w:uiPriority w:val="99"/>
    <w:qFormat/>
    <w:rsid w:val="00E35251"/>
    <w:rPr>
      <w:rFonts w:ascii="Times New Roman" w:hAnsi="Times New Roman"/>
      <w:b/>
      <w:sz w:val="18"/>
    </w:rPr>
  </w:style>
  <w:style w:type="character" w:customStyle="1" w:styleId="FontStyle75">
    <w:name w:val="Font Style75"/>
    <w:uiPriority w:val="99"/>
    <w:qFormat/>
    <w:rsid w:val="00E35251"/>
    <w:rPr>
      <w:rFonts w:ascii="Times New Roman" w:hAnsi="Times New Roman"/>
      <w:b/>
      <w:sz w:val="16"/>
    </w:rPr>
  </w:style>
  <w:style w:type="character" w:customStyle="1" w:styleId="FontStyle56">
    <w:name w:val="Font Style56"/>
    <w:uiPriority w:val="99"/>
    <w:qFormat/>
    <w:rsid w:val="00E35251"/>
    <w:rPr>
      <w:rFonts w:ascii="Times New Roman" w:hAnsi="Times New Roman"/>
      <w:b/>
      <w:spacing w:val="-10"/>
      <w:sz w:val="18"/>
    </w:rPr>
  </w:style>
  <w:style w:type="character" w:customStyle="1" w:styleId="FontStyle57">
    <w:name w:val="Font Style57"/>
    <w:uiPriority w:val="99"/>
    <w:qFormat/>
    <w:rsid w:val="00E35251"/>
    <w:rPr>
      <w:rFonts w:ascii="Times New Roman" w:hAnsi="Times New Roman"/>
      <w:b/>
      <w:spacing w:val="-10"/>
      <w:sz w:val="22"/>
    </w:rPr>
  </w:style>
  <w:style w:type="character" w:customStyle="1" w:styleId="FontStyle59">
    <w:name w:val="Font Style59"/>
    <w:uiPriority w:val="99"/>
    <w:qFormat/>
    <w:rsid w:val="00E35251"/>
    <w:rPr>
      <w:rFonts w:ascii="Candara" w:hAnsi="Candara"/>
      <w:b/>
      <w:i/>
      <w:sz w:val="16"/>
    </w:rPr>
  </w:style>
  <w:style w:type="character" w:customStyle="1" w:styleId="afffff3">
    <w:name w:val="Выделенный"/>
    <w:uiPriority w:val="99"/>
    <w:qFormat/>
    <w:rsid w:val="00E35251"/>
    <w:rPr>
      <w:b/>
      <w:lang w:val="ru-RU" w:eastAsia="ru-RU"/>
    </w:rPr>
  </w:style>
  <w:style w:type="character" w:customStyle="1" w:styleId="1f9">
    <w:name w:val="Слабое выделение1"/>
    <w:basedOn w:val="a3"/>
    <w:uiPriority w:val="99"/>
    <w:qFormat/>
    <w:rsid w:val="00E35251"/>
    <w:rPr>
      <w:rFonts w:cs="Times New Roman"/>
      <w:i/>
      <w:color w:val="808080"/>
    </w:rPr>
  </w:style>
  <w:style w:type="paragraph" w:customStyle="1" w:styleId="1fa">
    <w:name w:val="стиль1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textcopy">
    <w:name w:val="textcopy"/>
    <w:basedOn w:val="a3"/>
    <w:uiPriority w:val="99"/>
    <w:qFormat/>
    <w:rsid w:val="00E35251"/>
    <w:rPr>
      <w:rFonts w:cs="Times New Roman"/>
    </w:rPr>
  </w:style>
  <w:style w:type="paragraph" w:customStyle="1" w:styleId="2Arial">
    <w:name w:val="Стиль Заголовок 2 + Arial"/>
    <w:basedOn w:val="20"/>
    <w:uiPriority w:val="99"/>
    <w:qFormat/>
    <w:rsid w:val="00E35251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ind w:left="792" w:hanging="432"/>
      <w:jc w:val="left"/>
    </w:pPr>
    <w:rPr>
      <w:rFonts w:ascii="Arial" w:hAnsi="Arial"/>
      <w:b/>
      <w:bCs/>
      <w:kern w:val="32"/>
      <w:sz w:val="24"/>
      <w:szCs w:val="28"/>
    </w:rPr>
  </w:style>
  <w:style w:type="paragraph" w:customStyle="1" w:styleId="11d">
    <w:name w:val="Заголовок 1.1"/>
    <w:basedOn w:val="a2"/>
    <w:uiPriority w:val="99"/>
    <w:qFormat/>
    <w:rsid w:val="00E35251"/>
    <w:pPr>
      <w:widowControl/>
      <w:shd w:val="clear" w:color="auto" w:fill="FFFFFF"/>
      <w:snapToGrid/>
      <w:spacing w:before="240" w:after="60"/>
    </w:pPr>
    <w:rPr>
      <w:rFonts w:ascii="Arial" w:eastAsia="Times New Roman" w:hAnsi="Arial"/>
      <w:b/>
      <w:bCs/>
      <w:sz w:val="32"/>
    </w:rPr>
  </w:style>
  <w:style w:type="paragraph" w:customStyle="1" w:styleId="ConsNormal">
    <w:name w:val="ConsNormal"/>
    <w:link w:val="ConsNormal0"/>
    <w:uiPriority w:val="99"/>
    <w:qFormat/>
    <w:rsid w:val="00E3525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style21">
    <w:name w:val="style21"/>
    <w:uiPriority w:val="99"/>
    <w:qFormat/>
    <w:rsid w:val="00E35251"/>
  </w:style>
  <w:style w:type="paragraph" w:customStyle="1" w:styleId="justify2">
    <w:name w:val="justify2"/>
    <w:basedOn w:val="a2"/>
    <w:uiPriority w:val="99"/>
    <w:qFormat/>
    <w:rsid w:val="00E35251"/>
    <w:pPr>
      <w:widowControl/>
      <w:snapToGrid/>
      <w:spacing w:beforeAutospacing="1" w:afterAutospacing="1"/>
      <w:ind w:firstLine="600"/>
      <w:jc w:val="both"/>
    </w:pPr>
    <w:rPr>
      <w:rFonts w:ascii="Arial Unicode MS" w:eastAsia="Times New Roman" w:cs="Arial Unicode MS"/>
      <w:szCs w:val="24"/>
    </w:rPr>
  </w:style>
  <w:style w:type="paragraph" w:customStyle="1" w:styleId="H5">
    <w:name w:val="H5"/>
    <w:basedOn w:val="a2"/>
    <w:next w:val="a2"/>
    <w:uiPriority w:val="99"/>
    <w:qFormat/>
    <w:rsid w:val="00E35251"/>
    <w:pPr>
      <w:keepNext/>
      <w:widowControl/>
      <w:outlineLvl w:val="5"/>
    </w:pPr>
    <w:rPr>
      <w:rFonts w:eastAsia="Times New Roman"/>
      <w:b/>
      <w:sz w:val="20"/>
    </w:rPr>
  </w:style>
  <w:style w:type="character" w:customStyle="1" w:styleId="3d">
    <w:name w:val="Знак Знак Знак3"/>
    <w:uiPriority w:val="99"/>
    <w:qFormat/>
    <w:rsid w:val="00E35251"/>
    <w:rPr>
      <w:rFonts w:ascii="Times New Roman" w:hAnsi="Times New Roman"/>
      <w:b/>
      <w:caps/>
      <w:sz w:val="28"/>
    </w:rPr>
  </w:style>
  <w:style w:type="character" w:customStyle="1" w:styleId="FontStyle185">
    <w:name w:val="Font Style185"/>
    <w:uiPriority w:val="99"/>
    <w:qFormat/>
    <w:rsid w:val="00E35251"/>
    <w:rPr>
      <w:rFonts w:ascii="Times New Roman" w:hAnsi="Times New Roman"/>
      <w:sz w:val="18"/>
    </w:rPr>
  </w:style>
  <w:style w:type="character" w:customStyle="1" w:styleId="FontStyle179">
    <w:name w:val="Font Style179"/>
    <w:uiPriority w:val="99"/>
    <w:qFormat/>
    <w:rsid w:val="00E35251"/>
    <w:rPr>
      <w:rFonts w:ascii="Times New Roman" w:hAnsi="Times New Roman"/>
      <w:i/>
      <w:sz w:val="18"/>
    </w:rPr>
  </w:style>
  <w:style w:type="paragraph" w:customStyle="1" w:styleId="Style66">
    <w:name w:val="Style66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71">
    <w:name w:val="Style71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 w:line="250" w:lineRule="exact"/>
      <w:ind w:firstLine="302"/>
      <w:jc w:val="both"/>
    </w:pPr>
    <w:rPr>
      <w:rFonts w:eastAsia="Times New Roman"/>
      <w:szCs w:val="24"/>
    </w:rPr>
  </w:style>
  <w:style w:type="character" w:customStyle="1" w:styleId="FontStyle266">
    <w:name w:val="Font Style266"/>
    <w:uiPriority w:val="99"/>
    <w:qFormat/>
    <w:rsid w:val="00E35251"/>
    <w:rPr>
      <w:rFonts w:ascii="Times New Roman" w:hAnsi="Times New Roman"/>
      <w:sz w:val="18"/>
    </w:rPr>
  </w:style>
  <w:style w:type="character" w:customStyle="1" w:styleId="FontStyle267">
    <w:name w:val="Font Style267"/>
    <w:uiPriority w:val="99"/>
    <w:qFormat/>
    <w:rsid w:val="00E35251"/>
    <w:rPr>
      <w:rFonts w:ascii="Times New Roman" w:hAnsi="Times New Roman"/>
      <w:i/>
      <w:sz w:val="18"/>
    </w:rPr>
  </w:style>
  <w:style w:type="character" w:customStyle="1" w:styleId="FontStyle202">
    <w:name w:val="Font Style202"/>
    <w:uiPriority w:val="99"/>
    <w:qFormat/>
    <w:rsid w:val="00E35251"/>
    <w:rPr>
      <w:rFonts w:ascii="Times New Roman" w:hAnsi="Times New Roman"/>
      <w:sz w:val="18"/>
    </w:rPr>
  </w:style>
  <w:style w:type="character" w:customStyle="1" w:styleId="FontStyle564">
    <w:name w:val="Font Style564"/>
    <w:uiPriority w:val="99"/>
    <w:qFormat/>
    <w:rsid w:val="00E35251"/>
    <w:rPr>
      <w:rFonts w:ascii="Times New Roman" w:hAnsi="Times New Roman"/>
      <w:sz w:val="20"/>
    </w:rPr>
  </w:style>
  <w:style w:type="character" w:customStyle="1" w:styleId="FontStyle592">
    <w:name w:val="Font Style592"/>
    <w:uiPriority w:val="99"/>
    <w:qFormat/>
    <w:rsid w:val="00E35251"/>
    <w:rPr>
      <w:rFonts w:ascii="Franklin Gothic Medium Cond" w:hAnsi="Franklin Gothic Medium Cond"/>
      <w:i/>
      <w:spacing w:val="30"/>
      <w:sz w:val="20"/>
    </w:rPr>
  </w:style>
  <w:style w:type="character" w:customStyle="1" w:styleId="FontStyle563">
    <w:name w:val="Font Style563"/>
    <w:uiPriority w:val="99"/>
    <w:qFormat/>
    <w:rsid w:val="00E35251"/>
    <w:rPr>
      <w:rFonts w:ascii="Times New Roman" w:hAnsi="Times New Roman"/>
      <w:b/>
      <w:sz w:val="20"/>
    </w:rPr>
  </w:style>
  <w:style w:type="paragraph" w:customStyle="1" w:styleId="Style113">
    <w:name w:val="Style113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134">
    <w:name w:val="Font Style134"/>
    <w:uiPriority w:val="99"/>
    <w:qFormat/>
    <w:rsid w:val="00E35251"/>
    <w:rPr>
      <w:rFonts w:ascii="Times New Roman" w:hAnsi="Times New Roman"/>
      <w:b/>
      <w:sz w:val="18"/>
    </w:rPr>
  </w:style>
  <w:style w:type="character" w:customStyle="1" w:styleId="textcop1">
    <w:name w:val="textcop1"/>
    <w:uiPriority w:val="99"/>
    <w:qFormat/>
    <w:rsid w:val="00E35251"/>
    <w:rPr>
      <w:rFonts w:ascii="Arial" w:hAnsi="Arial"/>
      <w:color w:val="000000"/>
      <w:sz w:val="20"/>
    </w:rPr>
  </w:style>
  <w:style w:type="character" w:customStyle="1" w:styleId="hl1">
    <w:name w:val="hl1"/>
    <w:uiPriority w:val="99"/>
    <w:qFormat/>
    <w:rsid w:val="00E35251"/>
    <w:rPr>
      <w:color w:val="4682B4"/>
    </w:rPr>
  </w:style>
  <w:style w:type="character" w:customStyle="1" w:styleId="b1">
    <w:name w:val="b1"/>
    <w:uiPriority w:val="99"/>
    <w:qFormat/>
    <w:rsid w:val="00E35251"/>
    <w:rPr>
      <w:b/>
    </w:rPr>
  </w:style>
  <w:style w:type="character" w:customStyle="1" w:styleId="FontStyle201">
    <w:name w:val="Font Style201"/>
    <w:uiPriority w:val="99"/>
    <w:qFormat/>
    <w:rsid w:val="00E35251"/>
    <w:rPr>
      <w:rFonts w:ascii="Times New Roman" w:hAnsi="Times New Roman"/>
      <w:sz w:val="26"/>
    </w:rPr>
  </w:style>
  <w:style w:type="paragraph" w:customStyle="1" w:styleId="Style12">
    <w:name w:val="Style12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">
    <w:name w:val="Style4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 w:line="235" w:lineRule="exact"/>
      <w:jc w:val="center"/>
    </w:pPr>
    <w:rPr>
      <w:rFonts w:eastAsia="Times New Roman"/>
      <w:szCs w:val="24"/>
    </w:rPr>
  </w:style>
  <w:style w:type="character" w:customStyle="1" w:styleId="251">
    <w:name w:val="Знак Знак25"/>
    <w:uiPriority w:val="99"/>
    <w:qFormat/>
    <w:rsid w:val="00E35251"/>
    <w:rPr>
      <w:rFonts w:ascii="Times New Roman" w:hAnsi="Times New Roman"/>
      <w:b/>
      <w:sz w:val="28"/>
    </w:rPr>
  </w:style>
  <w:style w:type="character" w:customStyle="1" w:styleId="222">
    <w:name w:val="Знак Знак22"/>
    <w:uiPriority w:val="99"/>
    <w:qFormat/>
    <w:rsid w:val="00E35251"/>
    <w:rPr>
      <w:rFonts w:ascii="Times New Roman" w:hAnsi="Times New Roman"/>
      <w:sz w:val="24"/>
    </w:rPr>
  </w:style>
  <w:style w:type="character" w:customStyle="1" w:styleId="200">
    <w:name w:val="Знак Знак20"/>
    <w:uiPriority w:val="99"/>
    <w:qFormat/>
    <w:rsid w:val="00E35251"/>
    <w:rPr>
      <w:rFonts w:ascii="Arial" w:hAnsi="Arial"/>
      <w:sz w:val="22"/>
    </w:rPr>
  </w:style>
  <w:style w:type="character" w:customStyle="1" w:styleId="191">
    <w:name w:val="Знак Знак19"/>
    <w:uiPriority w:val="99"/>
    <w:qFormat/>
    <w:rsid w:val="00E35251"/>
    <w:rPr>
      <w:rFonts w:ascii="Times New Roman" w:hAnsi="Times New Roman"/>
      <w:sz w:val="16"/>
      <w:lang w:eastAsia="ru-RU"/>
    </w:rPr>
  </w:style>
  <w:style w:type="character" w:customStyle="1" w:styleId="181">
    <w:name w:val="Знак Знак18"/>
    <w:uiPriority w:val="99"/>
    <w:qFormat/>
    <w:rsid w:val="00E35251"/>
    <w:rPr>
      <w:rFonts w:ascii="Courier New" w:hAnsi="Courier New"/>
    </w:rPr>
  </w:style>
  <w:style w:type="character" w:customStyle="1" w:styleId="171">
    <w:name w:val="Знак Знак17"/>
    <w:uiPriority w:val="99"/>
    <w:qFormat/>
    <w:rsid w:val="00E35251"/>
    <w:rPr>
      <w:rFonts w:ascii="Times New Roman" w:hAnsi="Times New Roman"/>
      <w:sz w:val="24"/>
    </w:rPr>
  </w:style>
  <w:style w:type="character" w:customStyle="1" w:styleId="SubtitleChar">
    <w:name w:val="Subtitle Char"/>
    <w:basedOn w:val="a3"/>
    <w:uiPriority w:val="99"/>
    <w:qFormat/>
    <w:locked/>
    <w:rsid w:val="00E35251"/>
    <w:rPr>
      <w:rFonts w:ascii="Cambria" w:hAnsi="Cambria" w:cs="Times New Roman"/>
      <w:i/>
      <w:color w:val="4F81BD"/>
      <w:spacing w:val="15"/>
      <w:sz w:val="24"/>
    </w:rPr>
  </w:style>
  <w:style w:type="paragraph" w:customStyle="1" w:styleId="mane">
    <w:name w:val="mane"/>
    <w:uiPriority w:val="99"/>
    <w:qFormat/>
    <w:rsid w:val="00E35251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PragmaticaCTT" w:eastAsia="Times New Roman" w:hAnsi="PragmaticaCTT" w:cs="PragmaticaCTT"/>
      <w:spacing w:val="-15"/>
      <w:sz w:val="18"/>
      <w:szCs w:val="18"/>
      <w:lang w:eastAsia="ru-RU"/>
    </w:rPr>
  </w:style>
  <w:style w:type="character" w:customStyle="1" w:styleId="BodyTextFirstIndent2Char">
    <w:name w:val="Body Text First Indent 2 Char"/>
    <w:basedOn w:val="BodyTextIndentChar2"/>
    <w:uiPriority w:val="99"/>
    <w:qFormat/>
    <w:locked/>
    <w:rsid w:val="00E35251"/>
    <w:rPr>
      <w:rFonts w:ascii="PragmaticaCTT" w:hAnsi="PragmaticaCTT" w:cs="Arial"/>
      <w:b/>
      <w:bCs/>
      <w:kern w:val="32"/>
      <w:sz w:val="32"/>
      <w:szCs w:val="32"/>
      <w:lang w:eastAsia="ru-RU"/>
    </w:rPr>
  </w:style>
  <w:style w:type="paragraph" w:customStyle="1" w:styleId="Iniiaiieoaenonionooiii3">
    <w:name w:val="Iniiaiie oaeno n ionooiii 3"/>
    <w:basedOn w:val="a2"/>
    <w:uiPriority w:val="99"/>
    <w:qFormat/>
    <w:rsid w:val="00E35251"/>
    <w:pPr>
      <w:overflowPunct w:val="0"/>
      <w:autoSpaceDE w:val="0"/>
      <w:autoSpaceDN w:val="0"/>
      <w:adjustRightInd w:val="0"/>
      <w:snapToGrid/>
      <w:spacing w:before="0" w:after="0" w:line="220" w:lineRule="atLeast"/>
      <w:ind w:firstLine="440"/>
    </w:pPr>
    <w:rPr>
      <w:rFonts w:eastAsia="Times New Roman"/>
      <w:sz w:val="32"/>
    </w:rPr>
  </w:style>
  <w:style w:type="paragraph" w:customStyle="1" w:styleId="aoeao">
    <w:name w:val="aoeao"/>
    <w:basedOn w:val="a2"/>
    <w:uiPriority w:val="99"/>
    <w:qFormat/>
    <w:rsid w:val="00E35251"/>
    <w:pPr>
      <w:overflowPunct w:val="0"/>
      <w:autoSpaceDE w:val="0"/>
      <w:autoSpaceDN w:val="0"/>
      <w:adjustRightInd w:val="0"/>
      <w:snapToGrid/>
      <w:spacing w:before="0" w:after="0" w:line="240" w:lineRule="exact"/>
      <w:ind w:left="397" w:hanging="397"/>
      <w:jc w:val="both"/>
    </w:pPr>
    <w:rPr>
      <w:rFonts w:ascii="TimesET" w:eastAsia="Times New Roman" w:hAnsi="TimesET"/>
      <w:kern w:val="28"/>
      <w:sz w:val="20"/>
    </w:rPr>
  </w:style>
  <w:style w:type="paragraph" w:customStyle="1" w:styleId="auiue">
    <w:name w:val="au?iue"/>
    <w:uiPriority w:val="99"/>
    <w:qFormat/>
    <w:rsid w:val="00E35251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Iauiue">
    <w:name w:val="Iau?iue"/>
    <w:uiPriority w:val="99"/>
    <w:qFormat/>
    <w:rsid w:val="00E35251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en">
    <w:name w:val="?en"/>
    <w:basedOn w:val="a2"/>
    <w:uiPriority w:val="99"/>
    <w:qFormat/>
    <w:rsid w:val="00E35251"/>
    <w:pPr>
      <w:overflowPunct w:val="0"/>
      <w:autoSpaceDE w:val="0"/>
      <w:autoSpaceDN w:val="0"/>
      <w:adjustRightInd w:val="0"/>
      <w:snapToGrid/>
      <w:spacing w:before="120" w:after="120"/>
      <w:jc w:val="center"/>
      <w:textAlignment w:val="baseline"/>
    </w:pPr>
    <w:rPr>
      <w:rFonts w:ascii="TimesET" w:eastAsia="Times New Roman" w:hAnsi="TimesET"/>
      <w:i/>
      <w:sz w:val="18"/>
    </w:rPr>
  </w:style>
  <w:style w:type="paragraph" w:customStyle="1" w:styleId="142">
    <w:name w:val="Стиль 14 пт По ширине"/>
    <w:basedOn w:val="a2"/>
    <w:qFormat/>
    <w:rsid w:val="00E35251"/>
    <w:pPr>
      <w:widowControl/>
      <w:snapToGrid/>
      <w:spacing w:before="0" w:after="0"/>
      <w:jc w:val="both"/>
    </w:pPr>
    <w:rPr>
      <w:rFonts w:eastAsia="Times New Roman"/>
      <w:sz w:val="28"/>
    </w:rPr>
  </w:style>
  <w:style w:type="character" w:customStyle="1" w:styleId="BalloonTextChar">
    <w:name w:val="Balloon Text Char"/>
    <w:basedOn w:val="a3"/>
    <w:uiPriority w:val="99"/>
    <w:qFormat/>
    <w:locked/>
    <w:rsid w:val="00E35251"/>
    <w:rPr>
      <w:rFonts w:ascii="Tahoma" w:hAnsi="Tahoma" w:cs="Times New Roman"/>
      <w:sz w:val="16"/>
    </w:rPr>
  </w:style>
  <w:style w:type="paragraph" w:customStyle="1" w:styleId="1fb">
    <w:name w:val="абзац1"/>
    <w:basedOn w:val="a2"/>
    <w:uiPriority w:val="99"/>
    <w:qFormat/>
    <w:rsid w:val="00E35251"/>
    <w:pPr>
      <w:tabs>
        <w:tab w:val="left" w:pos="1152"/>
      </w:tabs>
      <w:snapToGrid/>
      <w:spacing w:before="0" w:after="0"/>
      <w:ind w:firstLine="431"/>
    </w:pPr>
    <w:rPr>
      <w:rFonts w:ascii="Courier New" w:eastAsia="Times New Roman" w:hAnsi="Courier New"/>
      <w:sz w:val="20"/>
    </w:rPr>
  </w:style>
  <w:style w:type="paragraph" w:customStyle="1" w:styleId="45">
    <w:name w:val="Стиль4"/>
    <w:basedOn w:val="2a"/>
    <w:uiPriority w:val="99"/>
    <w:qFormat/>
    <w:rsid w:val="00E35251"/>
    <w:pPr>
      <w:tabs>
        <w:tab w:val="clear" w:pos="643"/>
        <w:tab w:val="left" w:pos="703"/>
      </w:tabs>
      <w:ind w:left="0" w:firstLine="0"/>
      <w:contextualSpacing w:val="0"/>
    </w:pPr>
    <w:rPr>
      <w:sz w:val="20"/>
      <w:szCs w:val="20"/>
    </w:rPr>
  </w:style>
  <w:style w:type="paragraph" w:customStyle="1" w:styleId="54">
    <w:name w:val="Стиль5"/>
    <w:basedOn w:val="a2"/>
    <w:uiPriority w:val="99"/>
    <w:qFormat/>
    <w:rsid w:val="00E35251"/>
    <w:pPr>
      <w:widowControl/>
      <w:snapToGrid/>
      <w:spacing w:before="0" w:after="0"/>
    </w:pPr>
    <w:rPr>
      <w:rFonts w:eastAsia="Times New Roman"/>
      <w:sz w:val="20"/>
      <w:szCs w:val="24"/>
    </w:rPr>
  </w:style>
  <w:style w:type="paragraph" w:customStyle="1" w:styleId="63">
    <w:name w:val="Стиль6"/>
    <w:basedOn w:val="a2"/>
    <w:next w:val="afff"/>
    <w:uiPriority w:val="99"/>
    <w:qFormat/>
    <w:rsid w:val="00E35251"/>
    <w:pPr>
      <w:widowControl/>
      <w:tabs>
        <w:tab w:val="left" w:pos="851"/>
      </w:tabs>
      <w:snapToGrid/>
      <w:spacing w:before="0" w:after="0"/>
      <w:ind w:left="851" w:hanging="511"/>
    </w:pPr>
    <w:rPr>
      <w:rFonts w:eastAsia="Times New Roman"/>
      <w:sz w:val="20"/>
      <w:szCs w:val="24"/>
    </w:rPr>
  </w:style>
  <w:style w:type="paragraph" w:customStyle="1" w:styleId="74">
    <w:name w:val="Стиль7"/>
    <w:basedOn w:val="10"/>
    <w:uiPriority w:val="99"/>
    <w:qFormat/>
    <w:rsid w:val="00E35251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right="696"/>
      <w:jc w:val="left"/>
    </w:pPr>
    <w:rPr>
      <w:rFonts w:ascii="Arial" w:hAnsi="Arial"/>
      <w:b/>
      <w:caps/>
      <w:sz w:val="32"/>
      <w:szCs w:val="32"/>
    </w:rPr>
  </w:style>
  <w:style w:type="character" w:customStyle="1" w:styleId="2f6">
    <w:name w:val="Основной текст2"/>
    <w:uiPriority w:val="99"/>
    <w:rsid w:val="00E35251"/>
    <w:rPr>
      <w:rFonts w:ascii="Times New Roman" w:hAnsi="Times New Roman"/>
      <w:spacing w:val="0"/>
      <w:sz w:val="21"/>
    </w:rPr>
  </w:style>
  <w:style w:type="paragraph" w:customStyle="1" w:styleId="afffff4">
    <w:name w:val="Диссер"/>
    <w:basedOn w:val="a2"/>
    <w:uiPriority w:val="99"/>
    <w:qFormat/>
    <w:rsid w:val="00E35251"/>
    <w:pPr>
      <w:widowControl/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 w:cs="Arial"/>
      <w:sz w:val="28"/>
      <w:szCs w:val="28"/>
    </w:rPr>
  </w:style>
  <w:style w:type="paragraph" w:customStyle="1" w:styleId="main">
    <w:name w:val="main"/>
    <w:basedOn w:val="a2"/>
    <w:uiPriority w:val="99"/>
    <w:qFormat/>
    <w:rsid w:val="00E35251"/>
    <w:pPr>
      <w:widowControl/>
      <w:snapToGrid/>
      <w:spacing w:before="0" w:after="0"/>
      <w:ind w:firstLine="400"/>
      <w:jc w:val="both"/>
      <w:textAlignment w:val="center"/>
    </w:pPr>
    <w:rPr>
      <w:rFonts w:eastAsia="Times New Roman"/>
      <w:sz w:val="27"/>
      <w:szCs w:val="27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2"/>
    <w:uiPriority w:val="99"/>
    <w:qFormat/>
    <w:rsid w:val="00E35251"/>
    <w:pPr>
      <w:widowControl/>
      <w:snapToGrid/>
      <w:spacing w:before="0" w:after="0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Style38">
    <w:name w:val="Style38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 w:line="235" w:lineRule="exact"/>
      <w:ind w:firstLine="307"/>
      <w:jc w:val="both"/>
    </w:pPr>
    <w:rPr>
      <w:rFonts w:ascii="Franklin Gothic Medium Cond" w:eastAsia="Times New Roman" w:hAnsi="Franklin Gothic Medium Cond"/>
      <w:szCs w:val="24"/>
    </w:rPr>
  </w:style>
  <w:style w:type="paragraph" w:customStyle="1" w:styleId="afffff5">
    <w:name w:val="ненормальный"/>
    <w:basedOn w:val="a2"/>
    <w:uiPriority w:val="99"/>
    <w:qFormat/>
    <w:rsid w:val="00E35251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FR4">
    <w:name w:val="FR4"/>
    <w:uiPriority w:val="99"/>
    <w:qFormat/>
    <w:rsid w:val="00E35251"/>
    <w:pPr>
      <w:spacing w:after="0" w:line="240" w:lineRule="auto"/>
      <w:jc w:val="center"/>
    </w:pPr>
    <w:rPr>
      <w:rFonts w:ascii="Arial" w:eastAsia="Times New Roman" w:hAnsi="Arial" w:cs="Times New Roman"/>
      <w:b/>
      <w:sz w:val="12"/>
      <w:szCs w:val="20"/>
      <w:lang w:eastAsia="ru-RU"/>
    </w:rPr>
  </w:style>
  <w:style w:type="paragraph" w:customStyle="1" w:styleId="BodyText21">
    <w:name w:val="Body Text 21"/>
    <w:basedOn w:val="a2"/>
    <w:uiPriority w:val="99"/>
    <w:qFormat/>
    <w:rsid w:val="00E35251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character" w:customStyle="1" w:styleId="FontStyle573">
    <w:name w:val="Font Style573"/>
    <w:uiPriority w:val="99"/>
    <w:qFormat/>
    <w:rsid w:val="00E35251"/>
    <w:rPr>
      <w:rFonts w:ascii="Times New Roman" w:hAnsi="Times New Roman"/>
      <w:i/>
      <w:sz w:val="20"/>
    </w:rPr>
  </w:style>
  <w:style w:type="character" w:customStyle="1" w:styleId="FontStyle115">
    <w:name w:val="Font Style115"/>
    <w:uiPriority w:val="99"/>
    <w:qFormat/>
    <w:rsid w:val="00E35251"/>
    <w:rPr>
      <w:rFonts w:ascii="Times New Roman" w:hAnsi="Times New Roman"/>
      <w:sz w:val="28"/>
    </w:rPr>
  </w:style>
  <w:style w:type="character" w:customStyle="1" w:styleId="FontStyle293">
    <w:name w:val="Font Style293"/>
    <w:uiPriority w:val="99"/>
    <w:qFormat/>
    <w:rsid w:val="00E35251"/>
    <w:rPr>
      <w:rFonts w:ascii="Times New Roman" w:hAnsi="Times New Roman"/>
      <w:sz w:val="20"/>
    </w:rPr>
  </w:style>
  <w:style w:type="character" w:customStyle="1" w:styleId="FontStyle325">
    <w:name w:val="Font Style325"/>
    <w:uiPriority w:val="99"/>
    <w:qFormat/>
    <w:rsid w:val="00E35251"/>
    <w:rPr>
      <w:rFonts w:ascii="Times New Roman" w:hAnsi="Times New Roman"/>
      <w:sz w:val="26"/>
    </w:rPr>
  </w:style>
  <w:style w:type="character" w:customStyle="1" w:styleId="FontStyle219">
    <w:name w:val="Font Style219"/>
    <w:uiPriority w:val="99"/>
    <w:qFormat/>
    <w:rsid w:val="00E35251"/>
    <w:rPr>
      <w:rFonts w:ascii="Times New Roman" w:hAnsi="Times New Roman"/>
      <w:b/>
      <w:sz w:val="18"/>
    </w:rPr>
  </w:style>
  <w:style w:type="character" w:customStyle="1" w:styleId="FontStyle207">
    <w:name w:val="Font Style207"/>
    <w:uiPriority w:val="99"/>
    <w:qFormat/>
    <w:rsid w:val="00E35251"/>
    <w:rPr>
      <w:rFonts w:ascii="Times New Roman" w:hAnsi="Times New Roman"/>
      <w:i/>
      <w:sz w:val="18"/>
    </w:rPr>
  </w:style>
  <w:style w:type="character" w:customStyle="1" w:styleId="FontStyle574">
    <w:name w:val="Font Style574"/>
    <w:uiPriority w:val="99"/>
    <w:qFormat/>
    <w:rsid w:val="00E35251"/>
    <w:rPr>
      <w:rFonts w:ascii="Times New Roman" w:hAnsi="Times New Roman"/>
      <w:b/>
      <w:i/>
      <w:sz w:val="20"/>
    </w:rPr>
  </w:style>
  <w:style w:type="character" w:customStyle="1" w:styleId="FontStyle588">
    <w:name w:val="Font Style588"/>
    <w:uiPriority w:val="99"/>
    <w:qFormat/>
    <w:rsid w:val="00E35251"/>
    <w:rPr>
      <w:rFonts w:ascii="Times New Roman" w:hAnsi="Times New Roman"/>
      <w:sz w:val="20"/>
    </w:rPr>
  </w:style>
  <w:style w:type="character" w:customStyle="1" w:styleId="FontStyle117">
    <w:name w:val="Font Style117"/>
    <w:uiPriority w:val="99"/>
    <w:qFormat/>
    <w:rsid w:val="00E35251"/>
    <w:rPr>
      <w:rFonts w:ascii="Times New Roman" w:hAnsi="Times New Roman"/>
      <w:i/>
      <w:sz w:val="28"/>
    </w:rPr>
  </w:style>
  <w:style w:type="paragraph" w:customStyle="1" w:styleId="bodytxt">
    <w:name w:val="bodytxt"/>
    <w:basedOn w:val="a2"/>
    <w:uiPriority w:val="99"/>
    <w:qFormat/>
    <w:rsid w:val="00E35251"/>
    <w:pPr>
      <w:widowControl/>
      <w:snapToGrid/>
      <w:spacing w:beforeAutospacing="1" w:afterAutospacing="1"/>
    </w:pPr>
    <w:rPr>
      <w:rFonts w:ascii="Tahoma" w:eastAsia="Times New Roman" w:hAnsi="Tahoma" w:cs="Tahoma"/>
      <w:color w:val="111111"/>
      <w:sz w:val="33"/>
      <w:szCs w:val="33"/>
    </w:rPr>
  </w:style>
  <w:style w:type="paragraph" w:customStyle="1" w:styleId="FR5">
    <w:name w:val="FR5"/>
    <w:uiPriority w:val="99"/>
    <w:qFormat/>
    <w:rsid w:val="00E35251"/>
    <w:pPr>
      <w:spacing w:after="0" w:line="240" w:lineRule="auto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400">
    <w:name w:val="Основной текст (40)"/>
    <w:link w:val="401"/>
    <w:uiPriority w:val="99"/>
    <w:qFormat/>
    <w:locked/>
    <w:rsid w:val="00E35251"/>
    <w:rPr>
      <w:b/>
      <w:sz w:val="14"/>
      <w:shd w:val="clear" w:color="auto" w:fill="FFFFFF"/>
    </w:rPr>
  </w:style>
  <w:style w:type="paragraph" w:customStyle="1" w:styleId="401">
    <w:name w:val="Основной текст (40)1"/>
    <w:basedOn w:val="a2"/>
    <w:link w:val="400"/>
    <w:uiPriority w:val="99"/>
    <w:qFormat/>
    <w:rsid w:val="00E35251"/>
    <w:pPr>
      <w:widowControl/>
      <w:shd w:val="clear" w:color="auto" w:fill="FFFFFF"/>
      <w:snapToGrid/>
      <w:spacing w:before="0" w:after="0" w:line="163" w:lineRule="exact"/>
      <w:jc w:val="both"/>
    </w:pPr>
    <w:rPr>
      <w:rFonts w:asciiTheme="minorHAnsi" w:eastAsiaTheme="minorHAnsi" w:hAnsiTheme="minorHAnsi" w:cstheme="minorBidi"/>
      <w:b/>
      <w:sz w:val="14"/>
      <w:szCs w:val="22"/>
      <w:shd w:val="clear" w:color="auto" w:fill="FFFFFF"/>
      <w:lang w:eastAsia="en-US"/>
    </w:rPr>
  </w:style>
  <w:style w:type="character" w:customStyle="1" w:styleId="143">
    <w:name w:val="Основной текст (14)"/>
    <w:link w:val="1410"/>
    <w:uiPriority w:val="99"/>
    <w:qFormat/>
    <w:locked/>
    <w:rsid w:val="00E35251"/>
    <w:rPr>
      <w:b/>
      <w:sz w:val="16"/>
      <w:shd w:val="clear" w:color="auto" w:fill="FFFFFF"/>
    </w:rPr>
  </w:style>
  <w:style w:type="paragraph" w:customStyle="1" w:styleId="1410">
    <w:name w:val="Основной текст (14)1"/>
    <w:basedOn w:val="a2"/>
    <w:link w:val="143"/>
    <w:uiPriority w:val="99"/>
    <w:qFormat/>
    <w:rsid w:val="00E35251"/>
    <w:pPr>
      <w:widowControl/>
      <w:shd w:val="clear" w:color="auto" w:fill="FFFFFF"/>
      <w:snapToGrid/>
      <w:spacing w:before="0" w:after="0" w:line="240" w:lineRule="atLeast"/>
    </w:pPr>
    <w:rPr>
      <w:rFonts w:asciiTheme="minorHAnsi" w:eastAsiaTheme="minorHAnsi" w:hAnsiTheme="minorHAnsi" w:cstheme="minorBidi"/>
      <w:b/>
      <w:sz w:val="16"/>
      <w:szCs w:val="22"/>
      <w:shd w:val="clear" w:color="auto" w:fill="FFFFFF"/>
      <w:lang w:eastAsia="en-US"/>
    </w:rPr>
  </w:style>
  <w:style w:type="paragraph" w:customStyle="1" w:styleId="afffff6">
    <w:name w:val="Маркир"/>
    <w:basedOn w:val="a2"/>
    <w:uiPriority w:val="99"/>
    <w:qFormat/>
    <w:rsid w:val="00E35251"/>
    <w:pPr>
      <w:widowControl/>
      <w:tabs>
        <w:tab w:val="left" w:pos="369"/>
        <w:tab w:val="left" w:pos="3330"/>
      </w:tabs>
      <w:snapToGrid/>
      <w:spacing w:before="0" w:after="40"/>
      <w:ind w:left="697" w:hanging="357"/>
      <w:jc w:val="both"/>
    </w:pPr>
    <w:rPr>
      <w:rFonts w:eastAsia="Times New Roman"/>
      <w:sz w:val="20"/>
    </w:rPr>
  </w:style>
  <w:style w:type="character" w:customStyle="1" w:styleId="HTMLPreformattedChar">
    <w:name w:val="HTML Preformatted Char"/>
    <w:basedOn w:val="a3"/>
    <w:uiPriority w:val="99"/>
    <w:qFormat/>
    <w:locked/>
    <w:rsid w:val="00E35251"/>
    <w:rPr>
      <w:rFonts w:ascii="Courier New" w:hAnsi="Courier New" w:cs="Times New Roman"/>
      <w:lang w:eastAsia="ru-RU"/>
    </w:rPr>
  </w:style>
  <w:style w:type="paragraph" w:customStyle="1" w:styleId="2f7">
    <w:name w:val="обычный2"/>
    <w:basedOn w:val="a2"/>
    <w:uiPriority w:val="99"/>
    <w:qFormat/>
    <w:rsid w:val="00E35251"/>
    <w:pPr>
      <w:widowControl/>
      <w:autoSpaceDE w:val="0"/>
      <w:autoSpaceDN w:val="0"/>
      <w:adjustRightInd w:val="0"/>
      <w:snapToGrid/>
      <w:spacing w:before="0" w:after="0" w:line="480" w:lineRule="atLeast"/>
      <w:ind w:firstLine="720"/>
      <w:jc w:val="both"/>
    </w:pPr>
    <w:rPr>
      <w:rFonts w:ascii="Verdana" w:eastAsia="Times New Roman" w:hAnsi="Verdana" w:cs="Verdana"/>
      <w:szCs w:val="24"/>
    </w:rPr>
  </w:style>
  <w:style w:type="paragraph" w:customStyle="1" w:styleId="271">
    <w:name w:val="Основной текст (27)1"/>
    <w:basedOn w:val="a2"/>
    <w:link w:val="270"/>
    <w:uiPriority w:val="99"/>
    <w:qFormat/>
    <w:rsid w:val="00E35251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sz w:val="10"/>
      <w:shd w:val="clear" w:color="auto" w:fill="FFFFFF"/>
    </w:rPr>
  </w:style>
  <w:style w:type="character" w:customStyle="1" w:styleId="270">
    <w:name w:val="Основной текст (27)"/>
    <w:link w:val="271"/>
    <w:uiPriority w:val="99"/>
    <w:qFormat/>
    <w:locked/>
    <w:rsid w:val="00E35251"/>
    <w:rPr>
      <w:rFonts w:ascii="Garamond" w:eastAsia="Calibri" w:hAnsi="Garamond" w:cs="Times New Roman"/>
      <w:sz w:val="10"/>
      <w:szCs w:val="20"/>
      <w:shd w:val="clear" w:color="auto" w:fill="FFFFFF"/>
      <w:lang w:eastAsia="ru-RU"/>
    </w:rPr>
  </w:style>
  <w:style w:type="paragraph" w:customStyle="1" w:styleId="741">
    <w:name w:val="Основной текст (74)1"/>
    <w:basedOn w:val="a2"/>
    <w:link w:val="740"/>
    <w:uiPriority w:val="99"/>
    <w:qFormat/>
    <w:rsid w:val="00E35251"/>
    <w:pPr>
      <w:widowControl/>
      <w:shd w:val="clear" w:color="auto" w:fill="FFFFFF"/>
      <w:snapToGrid/>
      <w:spacing w:before="0" w:after="0" w:line="240" w:lineRule="atLeast"/>
    </w:pPr>
    <w:rPr>
      <w:sz w:val="10"/>
      <w:shd w:val="clear" w:color="auto" w:fill="FFFFFF"/>
    </w:rPr>
  </w:style>
  <w:style w:type="character" w:customStyle="1" w:styleId="740">
    <w:name w:val="Основной текст (74)"/>
    <w:link w:val="741"/>
    <w:uiPriority w:val="99"/>
    <w:qFormat/>
    <w:locked/>
    <w:rsid w:val="00E35251"/>
    <w:rPr>
      <w:rFonts w:ascii="Times New Roman" w:eastAsia="Calibri" w:hAnsi="Times New Roman" w:cs="Times New Roman"/>
      <w:sz w:val="10"/>
      <w:szCs w:val="20"/>
      <w:shd w:val="clear" w:color="auto" w:fill="FFFFFF"/>
      <w:lang w:eastAsia="ru-RU"/>
    </w:rPr>
  </w:style>
  <w:style w:type="paragraph" w:customStyle="1" w:styleId="811">
    <w:name w:val="Основной текст (81)1"/>
    <w:basedOn w:val="a2"/>
    <w:link w:val="810"/>
    <w:uiPriority w:val="99"/>
    <w:qFormat/>
    <w:rsid w:val="00E35251"/>
    <w:pPr>
      <w:widowControl/>
      <w:shd w:val="clear" w:color="auto" w:fill="FFFFFF"/>
      <w:snapToGrid/>
      <w:spacing w:before="0" w:after="0" w:line="192" w:lineRule="exact"/>
      <w:ind w:firstLine="280"/>
    </w:pPr>
    <w:rPr>
      <w:rFonts w:ascii="Trebuchet MS" w:hAnsi="Trebuchet MS"/>
      <w:b/>
      <w:sz w:val="14"/>
      <w:shd w:val="clear" w:color="auto" w:fill="FFFFFF"/>
    </w:rPr>
  </w:style>
  <w:style w:type="character" w:customStyle="1" w:styleId="810">
    <w:name w:val="Основной текст (81)"/>
    <w:link w:val="811"/>
    <w:uiPriority w:val="99"/>
    <w:qFormat/>
    <w:locked/>
    <w:rsid w:val="00E35251"/>
    <w:rPr>
      <w:rFonts w:ascii="Trebuchet MS" w:eastAsia="Calibri" w:hAnsi="Trebuchet MS" w:cs="Times New Roman"/>
      <w:b/>
      <w:sz w:val="14"/>
      <w:szCs w:val="20"/>
      <w:shd w:val="clear" w:color="auto" w:fill="FFFFFF"/>
      <w:lang w:eastAsia="ru-RU"/>
    </w:rPr>
  </w:style>
  <w:style w:type="paragraph" w:customStyle="1" w:styleId="710">
    <w:name w:val="Основной текст (7)1"/>
    <w:basedOn w:val="a2"/>
    <w:link w:val="75"/>
    <w:uiPriority w:val="99"/>
    <w:qFormat/>
    <w:rsid w:val="00E35251"/>
    <w:pPr>
      <w:widowControl/>
      <w:shd w:val="clear" w:color="auto" w:fill="FFFFFF"/>
      <w:snapToGrid/>
      <w:spacing w:before="0" w:after="180" w:line="240" w:lineRule="atLeast"/>
    </w:pPr>
    <w:rPr>
      <w:rFonts w:ascii="Century Schoolbook" w:hAnsi="Century Schoolbook"/>
      <w:sz w:val="26"/>
      <w:shd w:val="clear" w:color="auto" w:fill="FFFFFF"/>
    </w:rPr>
  </w:style>
  <w:style w:type="character" w:customStyle="1" w:styleId="75">
    <w:name w:val="Основной текст (7)"/>
    <w:link w:val="710"/>
    <w:uiPriority w:val="99"/>
    <w:qFormat/>
    <w:locked/>
    <w:rsid w:val="00E35251"/>
    <w:rPr>
      <w:rFonts w:ascii="Century Schoolbook" w:eastAsia="Calibri" w:hAnsi="Century Schoolbook" w:cs="Times New Roman"/>
      <w:sz w:val="26"/>
      <w:szCs w:val="20"/>
      <w:shd w:val="clear" w:color="auto" w:fill="FFFFFF"/>
      <w:lang w:eastAsia="ru-RU"/>
    </w:rPr>
  </w:style>
  <w:style w:type="paragraph" w:customStyle="1" w:styleId="531">
    <w:name w:val="Основной текст (53)1"/>
    <w:basedOn w:val="a2"/>
    <w:link w:val="530"/>
    <w:uiPriority w:val="99"/>
    <w:qFormat/>
    <w:rsid w:val="00E35251"/>
    <w:pPr>
      <w:widowControl/>
      <w:shd w:val="clear" w:color="auto" w:fill="FFFFFF"/>
      <w:snapToGrid/>
      <w:spacing w:before="0" w:after="0" w:line="235" w:lineRule="exact"/>
      <w:jc w:val="both"/>
    </w:pPr>
    <w:rPr>
      <w:rFonts w:ascii="Century Schoolbook" w:hAnsi="Century Schoolbook"/>
      <w:sz w:val="20"/>
      <w:shd w:val="clear" w:color="auto" w:fill="FFFFFF"/>
    </w:rPr>
  </w:style>
  <w:style w:type="character" w:customStyle="1" w:styleId="530">
    <w:name w:val="Основной текст (53)"/>
    <w:link w:val="531"/>
    <w:uiPriority w:val="99"/>
    <w:qFormat/>
    <w:locked/>
    <w:rsid w:val="00E35251"/>
    <w:rPr>
      <w:rFonts w:ascii="Century Schoolbook" w:eastAsia="Calibri" w:hAnsi="Century Schoolbook" w:cs="Times New Roman"/>
      <w:sz w:val="20"/>
      <w:szCs w:val="20"/>
      <w:shd w:val="clear" w:color="auto" w:fill="FFFFFF"/>
      <w:lang w:eastAsia="ru-RU"/>
    </w:rPr>
  </w:style>
  <w:style w:type="paragraph" w:customStyle="1" w:styleId="261">
    <w:name w:val="Основной текст (26)1"/>
    <w:basedOn w:val="a2"/>
    <w:link w:val="262"/>
    <w:uiPriority w:val="99"/>
    <w:qFormat/>
    <w:rsid w:val="00E35251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b/>
      <w:sz w:val="18"/>
      <w:shd w:val="clear" w:color="auto" w:fill="FFFFFF"/>
    </w:rPr>
  </w:style>
  <w:style w:type="character" w:customStyle="1" w:styleId="262">
    <w:name w:val="Основной текст (26)"/>
    <w:link w:val="261"/>
    <w:uiPriority w:val="99"/>
    <w:qFormat/>
    <w:locked/>
    <w:rsid w:val="00E35251"/>
    <w:rPr>
      <w:rFonts w:ascii="Garamond" w:eastAsia="Calibri" w:hAnsi="Garamond" w:cs="Times New Roman"/>
      <w:b/>
      <w:sz w:val="18"/>
      <w:szCs w:val="20"/>
      <w:shd w:val="clear" w:color="auto" w:fill="FFFFFF"/>
      <w:lang w:eastAsia="ru-RU"/>
    </w:rPr>
  </w:style>
  <w:style w:type="paragraph" w:customStyle="1" w:styleId="213">
    <w:name w:val="Подпись к картинке (2)1"/>
    <w:basedOn w:val="a2"/>
    <w:link w:val="2f8"/>
    <w:uiPriority w:val="99"/>
    <w:qFormat/>
    <w:rsid w:val="00E35251"/>
    <w:pPr>
      <w:widowControl/>
      <w:shd w:val="clear" w:color="auto" w:fill="FFFFFF"/>
      <w:snapToGrid/>
      <w:spacing w:before="0" w:after="0" w:line="226" w:lineRule="exact"/>
      <w:ind w:hanging="560"/>
    </w:pPr>
    <w:rPr>
      <w:rFonts w:ascii="Garamond" w:hAnsi="Garamond"/>
      <w:shd w:val="clear" w:color="auto" w:fill="FFFFFF"/>
    </w:rPr>
  </w:style>
  <w:style w:type="character" w:customStyle="1" w:styleId="2f8">
    <w:name w:val="Подпись к картинке (2)"/>
    <w:link w:val="213"/>
    <w:uiPriority w:val="99"/>
    <w:qFormat/>
    <w:locked/>
    <w:rsid w:val="00E35251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410">
    <w:name w:val="Основной текст (4)1"/>
    <w:basedOn w:val="a2"/>
    <w:link w:val="46"/>
    <w:uiPriority w:val="99"/>
    <w:qFormat/>
    <w:rsid w:val="00E35251"/>
    <w:pPr>
      <w:widowControl/>
      <w:shd w:val="clear" w:color="auto" w:fill="FFFFFF"/>
      <w:snapToGrid/>
      <w:spacing w:before="180" w:after="60" w:line="242" w:lineRule="exact"/>
      <w:ind w:hanging="320"/>
    </w:pPr>
    <w:rPr>
      <w:rFonts w:ascii="Garamond" w:hAnsi="Garamond"/>
      <w:shd w:val="clear" w:color="auto" w:fill="FFFFFF"/>
    </w:rPr>
  </w:style>
  <w:style w:type="character" w:customStyle="1" w:styleId="46">
    <w:name w:val="Основной текст (4)"/>
    <w:link w:val="410"/>
    <w:uiPriority w:val="99"/>
    <w:qFormat/>
    <w:locked/>
    <w:rsid w:val="00E35251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316">
    <w:name w:val="Основной текст (3)1"/>
    <w:basedOn w:val="a2"/>
    <w:link w:val="3e"/>
    <w:uiPriority w:val="99"/>
    <w:qFormat/>
    <w:rsid w:val="00E35251"/>
    <w:pPr>
      <w:widowControl/>
      <w:shd w:val="clear" w:color="auto" w:fill="FFFFFF"/>
      <w:snapToGrid/>
      <w:spacing w:before="300" w:after="180" w:line="240" w:lineRule="atLeast"/>
    </w:pPr>
    <w:rPr>
      <w:rFonts w:ascii="Garamond" w:hAnsi="Garamond"/>
      <w:shd w:val="clear" w:color="auto" w:fill="FFFFFF"/>
    </w:rPr>
  </w:style>
  <w:style w:type="character" w:customStyle="1" w:styleId="3e">
    <w:name w:val="Основной текст (3)"/>
    <w:link w:val="316"/>
    <w:uiPriority w:val="99"/>
    <w:locked/>
    <w:rsid w:val="00E35251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character" w:customStyle="1" w:styleId="HTML30">
    <w:name w:val="Стандартный HTML Знак3"/>
    <w:link w:val="HTML8"/>
    <w:uiPriority w:val="99"/>
    <w:qFormat/>
    <w:locked/>
    <w:rsid w:val="00E35251"/>
    <w:rPr>
      <w:rFonts w:ascii="Courier New" w:eastAsia="Calibri" w:hAnsi="Courier New" w:cs="Times New Roman"/>
      <w:kern w:val="1"/>
      <w:sz w:val="20"/>
      <w:szCs w:val="20"/>
      <w:lang w:eastAsia="hi-IN" w:bidi="hi-IN"/>
    </w:rPr>
  </w:style>
  <w:style w:type="paragraph" w:customStyle="1" w:styleId="1fc">
    <w:name w:val="обычный1"/>
    <w:basedOn w:val="a2"/>
    <w:uiPriority w:val="99"/>
    <w:qFormat/>
    <w:rsid w:val="00E35251"/>
    <w:pPr>
      <w:widowControl/>
      <w:snapToGrid/>
      <w:spacing w:before="0" w:after="0"/>
      <w:ind w:firstLine="720"/>
      <w:jc w:val="both"/>
    </w:pPr>
    <w:rPr>
      <w:rFonts w:eastAsia="Times New Roman"/>
    </w:rPr>
  </w:style>
  <w:style w:type="paragraph" w:customStyle="1" w:styleId="ConsNonformat">
    <w:name w:val="ConsNonformat"/>
    <w:uiPriority w:val="99"/>
    <w:qFormat/>
    <w:rsid w:val="00E35251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f9">
    <w:name w:val="заголовок 2"/>
    <w:basedOn w:val="a2"/>
    <w:uiPriority w:val="99"/>
    <w:qFormat/>
    <w:rsid w:val="00E35251"/>
    <w:pPr>
      <w:keepNext/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overflowPunct w:val="0"/>
      <w:autoSpaceDE w:val="0"/>
      <w:autoSpaceDN w:val="0"/>
      <w:adjustRightInd w:val="0"/>
      <w:snapToGrid/>
      <w:spacing w:before="0" w:after="0"/>
      <w:ind w:firstLine="851"/>
      <w:textAlignment w:val="baseline"/>
    </w:pPr>
    <w:rPr>
      <w:rFonts w:eastAsia="Times New Roman"/>
      <w:sz w:val="20"/>
    </w:rPr>
  </w:style>
  <w:style w:type="paragraph" w:customStyle="1" w:styleId="300">
    <w:name w:val="Стиль Заголовок 3 + Перед:  0 пт После:  0 пт"/>
    <w:basedOn w:val="30"/>
    <w:uiPriority w:val="99"/>
    <w:qFormat/>
    <w:rsid w:val="00E35251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240" w:line="360" w:lineRule="auto"/>
      <w:jc w:val="center"/>
    </w:pPr>
    <w:rPr>
      <w:rFonts w:ascii="Times New Roman" w:hAnsi="Times New Roman"/>
      <w:b/>
      <w:bCs/>
      <w:sz w:val="24"/>
      <w:lang w:val="en-US" w:eastAsia="en-US"/>
    </w:rPr>
  </w:style>
  <w:style w:type="paragraph" w:customStyle="1" w:styleId="2fa">
    <w:name w:val="Стиль Заголовок 2 + полужирный"/>
    <w:basedOn w:val="20"/>
    <w:uiPriority w:val="99"/>
    <w:qFormat/>
    <w:rsid w:val="00E35251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</w:rPr>
  </w:style>
  <w:style w:type="paragraph" w:customStyle="1" w:styleId="1fd">
    <w:name w:val="1 уровень"/>
    <w:basedOn w:val="a2"/>
    <w:uiPriority w:val="99"/>
    <w:qFormat/>
    <w:rsid w:val="00E35251"/>
    <w:pPr>
      <w:keepNext/>
      <w:widowControl/>
      <w:snapToGrid/>
      <w:spacing w:before="520" w:after="260"/>
      <w:jc w:val="center"/>
      <w:outlineLvl w:val="0"/>
    </w:pPr>
    <w:rPr>
      <w:rFonts w:eastAsia="Times New Roman"/>
      <w:b/>
      <w:szCs w:val="24"/>
    </w:rPr>
  </w:style>
  <w:style w:type="paragraph" w:customStyle="1" w:styleId="Heading">
    <w:name w:val="Heading"/>
    <w:uiPriority w:val="99"/>
    <w:qFormat/>
    <w:rsid w:val="00E352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1fe">
    <w:name w:val="Указатель1"/>
    <w:basedOn w:val="a2"/>
    <w:uiPriority w:val="99"/>
    <w:qFormat/>
    <w:rsid w:val="00E35251"/>
    <w:pPr>
      <w:widowControl/>
      <w:suppressLineNumbers/>
      <w:suppressAutoHyphens/>
      <w:snapToGrid/>
      <w:spacing w:before="0" w:after="0"/>
    </w:pPr>
    <w:rPr>
      <w:rFonts w:eastAsia="Times New Roman" w:cs="Mangal"/>
      <w:szCs w:val="24"/>
      <w:lang w:eastAsia="zh-CN"/>
    </w:rPr>
  </w:style>
  <w:style w:type="paragraph" w:customStyle="1" w:styleId="afffff7">
    <w:name w:val="Содержимое таблицы"/>
    <w:basedOn w:val="a2"/>
    <w:uiPriority w:val="99"/>
    <w:qFormat/>
    <w:rsid w:val="00E35251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afffff8">
    <w:name w:val="Заголовок таблицы"/>
    <w:basedOn w:val="afffff7"/>
    <w:uiPriority w:val="99"/>
    <w:qFormat/>
    <w:rsid w:val="00E35251"/>
    <w:pPr>
      <w:jc w:val="center"/>
    </w:pPr>
    <w:rPr>
      <w:b/>
      <w:bCs/>
    </w:rPr>
  </w:style>
  <w:style w:type="paragraph" w:customStyle="1" w:styleId="1ff">
    <w:name w:val="Стиль Заголовок 1 + не полужирный По левому краю Междустр.интерва..."/>
    <w:basedOn w:val="10"/>
    <w:uiPriority w:val="99"/>
    <w:qFormat/>
    <w:rsid w:val="00E35251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2fb">
    <w:name w:val="Стиль Заголовок 2 + не полужирный По левому краю"/>
    <w:basedOn w:val="20"/>
    <w:uiPriority w:val="99"/>
    <w:qFormat/>
    <w:rsid w:val="00E35251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214">
    <w:name w:val="Стиль Заголовок 2 + не полужирный По левому краю1"/>
    <w:basedOn w:val="20"/>
    <w:uiPriority w:val="99"/>
    <w:qFormat/>
    <w:rsid w:val="00E35251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1ff0">
    <w:name w:val="маркирован_1"/>
    <w:basedOn w:val="a2"/>
    <w:uiPriority w:val="99"/>
    <w:qFormat/>
    <w:rsid w:val="00E35251"/>
    <w:pPr>
      <w:adjustRightInd w:val="0"/>
      <w:snapToGrid/>
      <w:spacing w:before="0" w:after="0" w:line="360" w:lineRule="auto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1">
    <w:name w:val="Нумерован_1"/>
    <w:basedOn w:val="a2"/>
    <w:uiPriority w:val="99"/>
    <w:qFormat/>
    <w:rsid w:val="00E35251"/>
    <w:pPr>
      <w:tabs>
        <w:tab w:val="left" w:pos="360"/>
      </w:tabs>
      <w:adjustRightInd w:val="0"/>
      <w:snapToGrid/>
      <w:spacing w:before="0" w:after="0" w:line="360" w:lineRule="auto"/>
      <w:ind w:left="36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2">
    <w:name w:val="марк_1"/>
    <w:basedOn w:val="a2"/>
    <w:uiPriority w:val="99"/>
    <w:qFormat/>
    <w:rsid w:val="00E35251"/>
    <w:pPr>
      <w:tabs>
        <w:tab w:val="left" w:pos="1440"/>
      </w:tabs>
      <w:adjustRightInd w:val="0"/>
      <w:snapToGrid/>
      <w:spacing w:before="0" w:after="0" w:line="360" w:lineRule="auto"/>
      <w:ind w:left="144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afffff9">
    <w:name w:val="Заг_глав"/>
    <w:basedOn w:val="30"/>
    <w:uiPriority w:val="99"/>
    <w:qFormat/>
    <w:rsid w:val="00E35251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spacing w:before="120" w:after="360" w:line="360" w:lineRule="atLeast"/>
      <w:ind w:firstLine="397"/>
      <w:contextualSpacing/>
      <w:jc w:val="center"/>
      <w:textAlignment w:val="baseline"/>
      <w:outlineLvl w:val="9"/>
    </w:pPr>
    <w:rPr>
      <w:rFonts w:ascii="Times New Roman" w:hAnsi="Times New Roman"/>
      <w:b/>
      <w:caps/>
      <w:sz w:val="32"/>
      <w:szCs w:val="28"/>
      <w:lang w:eastAsia="en-US"/>
    </w:rPr>
  </w:style>
  <w:style w:type="paragraph" w:customStyle="1" w:styleId="a">
    <w:name w:val="заг_пар"/>
    <w:basedOn w:val="30"/>
    <w:uiPriority w:val="99"/>
    <w:qFormat/>
    <w:rsid w:val="00E35251"/>
    <w:pPr>
      <w:keepNext/>
      <w:widowControl w:val="0"/>
      <w:numPr>
        <w:numId w:val="3"/>
      </w:numPr>
      <w:tabs>
        <w:tab w:val="clear" w:pos="1440"/>
        <w:tab w:val="clear" w:pos="1729"/>
        <w:tab w:val="clear" w:pos="7002"/>
        <w:tab w:val="left" w:pos="360"/>
      </w:tabs>
      <w:autoSpaceDE/>
      <w:autoSpaceDN/>
      <w:spacing w:before="240" w:after="240" w:line="360" w:lineRule="auto"/>
      <w:ind w:left="0" w:firstLine="720"/>
      <w:jc w:val="center"/>
      <w:textAlignment w:val="baseline"/>
    </w:pPr>
    <w:rPr>
      <w:rFonts w:ascii="Times New Roman" w:hAnsi="Times New Roman"/>
      <w:bCs/>
      <w:caps/>
      <w:sz w:val="32"/>
      <w:szCs w:val="32"/>
    </w:rPr>
  </w:style>
  <w:style w:type="paragraph" w:customStyle="1" w:styleId="1">
    <w:name w:val="заголовок 1"/>
    <w:basedOn w:val="a"/>
    <w:uiPriority w:val="99"/>
    <w:qFormat/>
    <w:rsid w:val="00E35251"/>
    <w:pPr>
      <w:numPr>
        <w:numId w:val="4"/>
      </w:numPr>
      <w:tabs>
        <w:tab w:val="clear" w:pos="1440"/>
      </w:tabs>
      <w:ind w:left="0" w:firstLine="720"/>
    </w:pPr>
    <w:rPr>
      <w:sz w:val="28"/>
      <w:szCs w:val="28"/>
    </w:rPr>
  </w:style>
  <w:style w:type="paragraph" w:customStyle="1" w:styleId="afffffa">
    <w:name w:val="огл_гл"/>
    <w:basedOn w:val="a2"/>
    <w:uiPriority w:val="99"/>
    <w:qFormat/>
    <w:rsid w:val="00E35251"/>
    <w:pPr>
      <w:adjustRightInd w:val="0"/>
      <w:snapToGrid/>
      <w:spacing w:before="0" w:after="0" w:line="360" w:lineRule="auto"/>
      <w:ind w:left="794" w:hanging="794"/>
      <w:jc w:val="both"/>
      <w:textAlignment w:val="baseline"/>
    </w:pPr>
    <w:rPr>
      <w:rFonts w:eastAsia="Times New Roman"/>
      <w:bCs/>
      <w:sz w:val="28"/>
      <w:szCs w:val="28"/>
    </w:rPr>
  </w:style>
  <w:style w:type="paragraph" w:customStyle="1" w:styleId="afffffb">
    <w:name w:val="параг_огл"/>
    <w:basedOn w:val="a2"/>
    <w:uiPriority w:val="99"/>
    <w:qFormat/>
    <w:rsid w:val="00E35251"/>
    <w:pPr>
      <w:adjustRightInd w:val="0"/>
      <w:snapToGrid/>
      <w:spacing w:before="0" w:after="0" w:line="360" w:lineRule="auto"/>
      <w:ind w:left="567"/>
      <w:textAlignment w:val="baseline"/>
    </w:pPr>
    <w:rPr>
      <w:rFonts w:eastAsia="Times New Roman"/>
      <w:sz w:val="28"/>
      <w:szCs w:val="28"/>
    </w:rPr>
  </w:style>
  <w:style w:type="paragraph" w:customStyle="1" w:styleId="afffffc">
    <w:name w:val="Стиль параг_огл + По левому краю"/>
    <w:basedOn w:val="afffffb"/>
    <w:uiPriority w:val="99"/>
    <w:qFormat/>
    <w:rsid w:val="00E35251"/>
    <w:pPr>
      <w:ind w:left="794"/>
    </w:pPr>
    <w:rPr>
      <w:szCs w:val="20"/>
    </w:rPr>
  </w:style>
  <w:style w:type="paragraph" w:customStyle="1" w:styleId="afffffd">
    <w:name w:val="Наш стиль"/>
    <w:basedOn w:val="a2"/>
    <w:uiPriority w:val="99"/>
    <w:qFormat/>
    <w:rsid w:val="00E35251"/>
    <w:pPr>
      <w:widowControl/>
      <w:snapToGrid/>
      <w:spacing w:before="0" w:after="0" w:line="360" w:lineRule="auto"/>
      <w:ind w:firstLine="720"/>
    </w:pPr>
    <w:rPr>
      <w:rFonts w:eastAsia="Times New Roman"/>
    </w:rPr>
  </w:style>
  <w:style w:type="character" w:customStyle="1" w:styleId="1ff3">
    <w:name w:val="Основной текст + Полужирный1"/>
    <w:uiPriority w:val="99"/>
    <w:qFormat/>
    <w:rsid w:val="00E35251"/>
    <w:rPr>
      <w:rFonts w:ascii="Times New Roman" w:hAnsi="Times New Roman"/>
      <w:b/>
      <w:sz w:val="20"/>
    </w:rPr>
  </w:style>
  <w:style w:type="character" w:customStyle="1" w:styleId="151">
    <w:name w:val="Знак Знак15"/>
    <w:uiPriority w:val="99"/>
    <w:qFormat/>
    <w:rsid w:val="00E35251"/>
    <w:rPr>
      <w:b/>
      <w:sz w:val="28"/>
    </w:rPr>
  </w:style>
  <w:style w:type="character" w:customStyle="1" w:styleId="720">
    <w:name w:val="Знак Знак72"/>
    <w:uiPriority w:val="99"/>
    <w:qFormat/>
    <w:rsid w:val="00E35251"/>
    <w:rPr>
      <w:rFonts w:ascii="Times New Roman" w:hAnsi="Times New Roman"/>
      <w:lang w:eastAsia="en-US"/>
    </w:rPr>
  </w:style>
  <w:style w:type="character" w:customStyle="1" w:styleId="r">
    <w:name w:val="r"/>
    <w:uiPriority w:val="99"/>
    <w:qFormat/>
    <w:rsid w:val="00E35251"/>
  </w:style>
  <w:style w:type="character" w:customStyle="1" w:styleId="Garamond">
    <w:name w:val="Основной текст + Garamond"/>
    <w:uiPriority w:val="99"/>
    <w:qFormat/>
    <w:rsid w:val="00E35251"/>
    <w:rPr>
      <w:rFonts w:ascii="Garamond" w:hAnsi="Garamond"/>
      <w:sz w:val="24"/>
    </w:rPr>
  </w:style>
  <w:style w:type="character" w:customStyle="1" w:styleId="FontStyle278">
    <w:name w:val="Font Style278"/>
    <w:uiPriority w:val="99"/>
    <w:qFormat/>
    <w:rsid w:val="00E35251"/>
    <w:rPr>
      <w:rFonts w:ascii="Times New Roman" w:hAnsi="Times New Roman"/>
      <w:color w:val="000000"/>
      <w:sz w:val="22"/>
    </w:rPr>
  </w:style>
  <w:style w:type="character" w:customStyle="1" w:styleId="FontStyle271">
    <w:name w:val="Font Style271"/>
    <w:uiPriority w:val="99"/>
    <w:qFormat/>
    <w:rsid w:val="00E35251"/>
    <w:rPr>
      <w:rFonts w:ascii="Times New Roman" w:hAnsi="Times New Roman"/>
      <w:i/>
      <w:color w:val="000000"/>
      <w:sz w:val="22"/>
    </w:rPr>
  </w:style>
  <w:style w:type="paragraph" w:customStyle="1" w:styleId="afffffe">
    <w:name w:val="Êðàòêèé îáðàòíûé àäðåñ"/>
    <w:basedOn w:val="a2"/>
    <w:uiPriority w:val="99"/>
    <w:qFormat/>
    <w:rsid w:val="00E35251"/>
    <w:pPr>
      <w:widowControl/>
      <w:snapToGrid/>
      <w:spacing w:before="0" w:after="0"/>
    </w:pPr>
    <w:rPr>
      <w:rFonts w:ascii="MS Sans Serif" w:eastAsia="Times New Roman" w:hAnsi="MS Sans Serif"/>
      <w:sz w:val="20"/>
      <w:lang w:val="en-US"/>
    </w:rPr>
  </w:style>
  <w:style w:type="character" w:customStyle="1" w:styleId="215">
    <w:name w:val="Знак Знак21"/>
    <w:uiPriority w:val="99"/>
    <w:qFormat/>
    <w:locked/>
    <w:rsid w:val="00E35251"/>
    <w:rPr>
      <w:b/>
      <w:sz w:val="28"/>
      <w:lang w:val="ru-RU" w:eastAsia="ru-RU"/>
    </w:rPr>
  </w:style>
  <w:style w:type="character" w:customStyle="1" w:styleId="411">
    <w:name w:val="Знак Знак41"/>
    <w:uiPriority w:val="99"/>
    <w:qFormat/>
    <w:locked/>
    <w:rsid w:val="00E35251"/>
    <w:rPr>
      <w:rFonts w:ascii="Arial" w:hAnsi="Arial"/>
      <w:b/>
      <w:i/>
      <w:sz w:val="28"/>
      <w:lang w:val="ru-RU" w:eastAsia="en-US"/>
    </w:rPr>
  </w:style>
  <w:style w:type="character" w:customStyle="1" w:styleId="390">
    <w:name w:val="Знак Знак39"/>
    <w:uiPriority w:val="99"/>
    <w:qFormat/>
    <w:locked/>
    <w:rsid w:val="00E35251"/>
    <w:rPr>
      <w:b/>
      <w:sz w:val="28"/>
      <w:lang w:val="ru-RU" w:eastAsia="ru-RU"/>
    </w:rPr>
  </w:style>
  <w:style w:type="character" w:customStyle="1" w:styleId="380">
    <w:name w:val="Знак Знак38"/>
    <w:uiPriority w:val="99"/>
    <w:qFormat/>
    <w:locked/>
    <w:rsid w:val="00E35251"/>
    <w:rPr>
      <w:b/>
      <w:i/>
      <w:sz w:val="26"/>
      <w:lang w:val="ru-RU" w:eastAsia="ru-RU"/>
    </w:rPr>
  </w:style>
  <w:style w:type="character" w:customStyle="1" w:styleId="370">
    <w:name w:val="Знак Знак37"/>
    <w:uiPriority w:val="99"/>
    <w:qFormat/>
    <w:locked/>
    <w:rsid w:val="00E35251"/>
    <w:rPr>
      <w:sz w:val="24"/>
      <w:lang w:val="ru-RU" w:eastAsia="ru-RU"/>
    </w:rPr>
  </w:style>
  <w:style w:type="character" w:customStyle="1" w:styleId="360">
    <w:name w:val="Знак Знак36"/>
    <w:uiPriority w:val="99"/>
    <w:qFormat/>
    <w:locked/>
    <w:rsid w:val="00E35251"/>
    <w:rPr>
      <w:sz w:val="24"/>
      <w:lang w:val="ru-RU" w:eastAsia="ru-RU"/>
    </w:rPr>
  </w:style>
  <w:style w:type="character" w:customStyle="1" w:styleId="351">
    <w:name w:val="Знак Знак35"/>
    <w:uiPriority w:val="99"/>
    <w:qFormat/>
    <w:locked/>
    <w:rsid w:val="00E35251"/>
    <w:rPr>
      <w:i/>
      <w:sz w:val="24"/>
      <w:lang w:val="ru-RU" w:eastAsia="ru-RU"/>
    </w:rPr>
  </w:style>
  <w:style w:type="character" w:customStyle="1" w:styleId="340">
    <w:name w:val="Знак Знак34"/>
    <w:uiPriority w:val="99"/>
    <w:qFormat/>
    <w:locked/>
    <w:rsid w:val="00E35251"/>
    <w:rPr>
      <w:rFonts w:ascii="Arial" w:hAnsi="Arial"/>
      <w:sz w:val="22"/>
      <w:lang w:val="ru-RU" w:eastAsia="ru-RU"/>
    </w:rPr>
  </w:style>
  <w:style w:type="character" w:customStyle="1" w:styleId="HTMLAddressChar2">
    <w:name w:val="HTML Address Char2"/>
    <w:uiPriority w:val="99"/>
    <w:locked/>
    <w:rsid w:val="00E35251"/>
    <w:rPr>
      <w:i/>
      <w:sz w:val="24"/>
      <w:lang w:eastAsia="ru-RU"/>
    </w:rPr>
  </w:style>
  <w:style w:type="character" w:customStyle="1" w:styleId="HTMLAddressChar">
    <w:name w:val="HTML Address Char"/>
    <w:basedOn w:val="a3"/>
    <w:uiPriority w:val="99"/>
    <w:qFormat/>
    <w:locked/>
    <w:rsid w:val="00E35251"/>
    <w:rPr>
      <w:rFonts w:cs="Times New Roman"/>
      <w:i/>
      <w:sz w:val="24"/>
      <w:lang w:val="ru-RU" w:eastAsia="ru-RU"/>
    </w:rPr>
  </w:style>
  <w:style w:type="character" w:customStyle="1" w:styleId="HTML10">
    <w:name w:val="Адрес HTML Знак1"/>
    <w:basedOn w:val="a3"/>
    <w:uiPriority w:val="99"/>
    <w:qFormat/>
    <w:rsid w:val="00E35251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HTML120">
    <w:name w:val="Адрес HTML Знак120"/>
    <w:basedOn w:val="a3"/>
    <w:uiPriority w:val="99"/>
    <w:semiHidden/>
    <w:qFormat/>
    <w:rsid w:val="00E35251"/>
    <w:rPr>
      <w:rFonts w:cs="Times New Roman"/>
      <w:i/>
      <w:iCs/>
      <w:sz w:val="24"/>
      <w:szCs w:val="24"/>
    </w:rPr>
  </w:style>
  <w:style w:type="character" w:customStyle="1" w:styleId="HTML119">
    <w:name w:val="Адрес HTML Знак119"/>
    <w:basedOn w:val="a3"/>
    <w:uiPriority w:val="99"/>
    <w:semiHidden/>
    <w:qFormat/>
    <w:rsid w:val="00E35251"/>
    <w:rPr>
      <w:rFonts w:cs="Times New Roman"/>
      <w:i/>
      <w:iCs/>
      <w:sz w:val="24"/>
      <w:szCs w:val="24"/>
    </w:rPr>
  </w:style>
  <w:style w:type="character" w:customStyle="1" w:styleId="HTML118">
    <w:name w:val="Адрес HTML Знак118"/>
    <w:basedOn w:val="a3"/>
    <w:uiPriority w:val="99"/>
    <w:semiHidden/>
    <w:qFormat/>
    <w:rsid w:val="00E35251"/>
    <w:rPr>
      <w:rFonts w:cs="Times New Roman"/>
      <w:i/>
      <w:iCs/>
      <w:sz w:val="24"/>
      <w:szCs w:val="24"/>
    </w:rPr>
  </w:style>
  <w:style w:type="character" w:customStyle="1" w:styleId="HTML117">
    <w:name w:val="Адрес HTML Знак117"/>
    <w:basedOn w:val="a3"/>
    <w:uiPriority w:val="99"/>
    <w:qFormat/>
    <w:rsid w:val="00E35251"/>
    <w:rPr>
      <w:rFonts w:cs="Times New Roman"/>
      <w:i/>
      <w:iCs/>
      <w:sz w:val="24"/>
      <w:szCs w:val="24"/>
    </w:rPr>
  </w:style>
  <w:style w:type="character" w:customStyle="1" w:styleId="HTML116">
    <w:name w:val="Адрес HTML Знак116"/>
    <w:basedOn w:val="a3"/>
    <w:uiPriority w:val="99"/>
    <w:semiHidden/>
    <w:qFormat/>
    <w:rsid w:val="00E35251"/>
    <w:rPr>
      <w:rFonts w:cs="Times New Roman"/>
      <w:i/>
      <w:iCs/>
      <w:sz w:val="24"/>
      <w:szCs w:val="24"/>
    </w:rPr>
  </w:style>
  <w:style w:type="character" w:customStyle="1" w:styleId="HTML115">
    <w:name w:val="Адрес HTML Знак115"/>
    <w:basedOn w:val="a3"/>
    <w:uiPriority w:val="99"/>
    <w:semiHidden/>
    <w:qFormat/>
    <w:rsid w:val="00E35251"/>
    <w:rPr>
      <w:rFonts w:cs="Times New Roman"/>
      <w:i/>
      <w:iCs/>
      <w:sz w:val="24"/>
      <w:szCs w:val="24"/>
    </w:rPr>
  </w:style>
  <w:style w:type="character" w:customStyle="1" w:styleId="HTML114">
    <w:name w:val="Адрес HTML Знак114"/>
    <w:basedOn w:val="a3"/>
    <w:uiPriority w:val="99"/>
    <w:semiHidden/>
    <w:qFormat/>
    <w:rsid w:val="00E35251"/>
    <w:rPr>
      <w:rFonts w:cs="Times New Roman"/>
      <w:i/>
      <w:iCs/>
      <w:sz w:val="24"/>
      <w:szCs w:val="24"/>
    </w:rPr>
  </w:style>
  <w:style w:type="character" w:customStyle="1" w:styleId="HTML113">
    <w:name w:val="Адрес HTML Знак113"/>
    <w:basedOn w:val="a3"/>
    <w:uiPriority w:val="99"/>
    <w:semiHidden/>
    <w:qFormat/>
    <w:rsid w:val="00E35251"/>
    <w:rPr>
      <w:rFonts w:cs="Times New Roman"/>
      <w:i/>
      <w:iCs/>
      <w:sz w:val="24"/>
      <w:szCs w:val="24"/>
    </w:rPr>
  </w:style>
  <w:style w:type="character" w:customStyle="1" w:styleId="HTML112">
    <w:name w:val="Адрес HTML Знак112"/>
    <w:basedOn w:val="a3"/>
    <w:uiPriority w:val="99"/>
    <w:semiHidden/>
    <w:qFormat/>
    <w:rsid w:val="00E35251"/>
    <w:rPr>
      <w:rFonts w:cs="Times New Roman"/>
      <w:i/>
      <w:iCs/>
      <w:sz w:val="24"/>
      <w:szCs w:val="24"/>
    </w:rPr>
  </w:style>
  <w:style w:type="character" w:customStyle="1" w:styleId="HTML111">
    <w:name w:val="Адрес HTML Знак111"/>
    <w:basedOn w:val="a3"/>
    <w:uiPriority w:val="99"/>
    <w:qFormat/>
    <w:rsid w:val="00E35251"/>
    <w:rPr>
      <w:rFonts w:cs="Times New Roman"/>
      <w:i/>
      <w:iCs/>
      <w:sz w:val="24"/>
      <w:szCs w:val="24"/>
    </w:rPr>
  </w:style>
  <w:style w:type="character" w:customStyle="1" w:styleId="HTML110">
    <w:name w:val="Адрес HTML Знак110"/>
    <w:basedOn w:val="a3"/>
    <w:uiPriority w:val="99"/>
    <w:semiHidden/>
    <w:qFormat/>
    <w:rsid w:val="00E35251"/>
    <w:rPr>
      <w:rFonts w:cs="Times New Roman"/>
      <w:i/>
      <w:iCs/>
      <w:sz w:val="24"/>
      <w:szCs w:val="24"/>
    </w:rPr>
  </w:style>
  <w:style w:type="character" w:customStyle="1" w:styleId="HTML19">
    <w:name w:val="Адрес HTML Знак19"/>
    <w:basedOn w:val="a3"/>
    <w:uiPriority w:val="99"/>
    <w:qFormat/>
    <w:rsid w:val="00E35251"/>
    <w:rPr>
      <w:rFonts w:cs="Times New Roman"/>
      <w:i/>
      <w:iCs/>
      <w:sz w:val="24"/>
      <w:szCs w:val="24"/>
    </w:rPr>
  </w:style>
  <w:style w:type="character" w:customStyle="1" w:styleId="HTML18">
    <w:name w:val="Адрес HTML Знак18"/>
    <w:basedOn w:val="a3"/>
    <w:uiPriority w:val="99"/>
    <w:semiHidden/>
    <w:qFormat/>
    <w:rsid w:val="00E35251"/>
    <w:rPr>
      <w:rFonts w:cs="Times New Roman"/>
      <w:i/>
      <w:iCs/>
      <w:sz w:val="24"/>
      <w:szCs w:val="24"/>
    </w:rPr>
  </w:style>
  <w:style w:type="character" w:customStyle="1" w:styleId="HTML17">
    <w:name w:val="Адрес HTML Знак17"/>
    <w:basedOn w:val="a3"/>
    <w:uiPriority w:val="99"/>
    <w:semiHidden/>
    <w:qFormat/>
    <w:rsid w:val="00E35251"/>
    <w:rPr>
      <w:rFonts w:cs="Times New Roman"/>
      <w:i/>
      <w:iCs/>
      <w:sz w:val="24"/>
      <w:szCs w:val="24"/>
    </w:rPr>
  </w:style>
  <w:style w:type="character" w:customStyle="1" w:styleId="HTML16">
    <w:name w:val="Адрес HTML Знак16"/>
    <w:basedOn w:val="a3"/>
    <w:uiPriority w:val="99"/>
    <w:semiHidden/>
    <w:qFormat/>
    <w:rsid w:val="00E35251"/>
    <w:rPr>
      <w:rFonts w:cs="Times New Roman"/>
      <w:i/>
      <w:iCs/>
      <w:sz w:val="24"/>
      <w:szCs w:val="24"/>
    </w:rPr>
  </w:style>
  <w:style w:type="character" w:customStyle="1" w:styleId="HTML15">
    <w:name w:val="Адрес HTML Знак15"/>
    <w:basedOn w:val="a3"/>
    <w:uiPriority w:val="99"/>
    <w:qFormat/>
    <w:rsid w:val="00E35251"/>
    <w:rPr>
      <w:rFonts w:cs="Times New Roman"/>
      <w:i/>
      <w:iCs/>
      <w:sz w:val="24"/>
      <w:szCs w:val="24"/>
    </w:rPr>
  </w:style>
  <w:style w:type="character" w:customStyle="1" w:styleId="HTML14">
    <w:name w:val="Адрес HTML Знак14"/>
    <w:basedOn w:val="a3"/>
    <w:uiPriority w:val="99"/>
    <w:qFormat/>
    <w:rsid w:val="00E35251"/>
    <w:rPr>
      <w:rFonts w:cs="Times New Roman"/>
      <w:i/>
      <w:iCs/>
      <w:sz w:val="24"/>
      <w:szCs w:val="24"/>
    </w:rPr>
  </w:style>
  <w:style w:type="character" w:customStyle="1" w:styleId="HTML13">
    <w:name w:val="Адрес HTML Знак13"/>
    <w:basedOn w:val="a3"/>
    <w:uiPriority w:val="99"/>
    <w:semiHidden/>
    <w:qFormat/>
    <w:rsid w:val="00E35251"/>
    <w:rPr>
      <w:rFonts w:cs="Times New Roman"/>
      <w:i/>
      <w:iCs/>
      <w:sz w:val="24"/>
      <w:szCs w:val="24"/>
    </w:rPr>
  </w:style>
  <w:style w:type="character" w:customStyle="1" w:styleId="HTML12">
    <w:name w:val="Адрес HTML Знак12"/>
    <w:basedOn w:val="a3"/>
    <w:uiPriority w:val="99"/>
    <w:qFormat/>
    <w:rsid w:val="00E35251"/>
    <w:rPr>
      <w:rFonts w:cs="Times New Roman"/>
      <w:i/>
      <w:iCs/>
      <w:sz w:val="22"/>
    </w:rPr>
  </w:style>
  <w:style w:type="character" w:customStyle="1" w:styleId="Web">
    <w:name w:val="Обычный (Web) Знак"/>
    <w:uiPriority w:val="99"/>
    <w:qFormat/>
    <w:locked/>
    <w:rsid w:val="00E35251"/>
    <w:rPr>
      <w:rFonts w:ascii="Tahoma" w:hAnsi="Tahoma"/>
      <w:sz w:val="16"/>
    </w:rPr>
  </w:style>
  <w:style w:type="character" w:customStyle="1" w:styleId="321">
    <w:name w:val="Знак Знак32"/>
    <w:uiPriority w:val="99"/>
    <w:qFormat/>
    <w:locked/>
    <w:rsid w:val="00E35251"/>
    <w:rPr>
      <w:lang w:val="ru-RU" w:eastAsia="ru-RU"/>
    </w:rPr>
  </w:style>
  <w:style w:type="character" w:customStyle="1" w:styleId="317">
    <w:name w:val="Знак Знак31"/>
    <w:uiPriority w:val="99"/>
    <w:qFormat/>
    <w:locked/>
    <w:rsid w:val="00E35251"/>
    <w:rPr>
      <w:sz w:val="24"/>
      <w:lang w:val="ru-RU" w:eastAsia="ru-RU"/>
    </w:rPr>
  </w:style>
  <w:style w:type="character" w:customStyle="1" w:styleId="301">
    <w:name w:val="Знак Знак30"/>
    <w:uiPriority w:val="99"/>
    <w:qFormat/>
    <w:locked/>
    <w:rsid w:val="00E35251"/>
    <w:rPr>
      <w:sz w:val="24"/>
      <w:lang w:val="ru-RU" w:eastAsia="ru-RU"/>
    </w:rPr>
  </w:style>
  <w:style w:type="character" w:customStyle="1" w:styleId="1ff4">
    <w:name w:val="Знак1 Знак Знак"/>
    <w:uiPriority w:val="99"/>
    <w:qFormat/>
    <w:locked/>
    <w:rsid w:val="00E35251"/>
    <w:rPr>
      <w:sz w:val="24"/>
      <w:lang w:val="ru-RU" w:eastAsia="ru-RU"/>
    </w:rPr>
  </w:style>
  <w:style w:type="character" w:customStyle="1" w:styleId="1910">
    <w:name w:val="Знак Знак191"/>
    <w:uiPriority w:val="99"/>
    <w:qFormat/>
    <w:locked/>
    <w:rsid w:val="00E35251"/>
    <w:rPr>
      <w:sz w:val="24"/>
      <w:lang w:val="en-US" w:eastAsia="ru-RU"/>
    </w:rPr>
  </w:style>
  <w:style w:type="character" w:customStyle="1" w:styleId="1411">
    <w:name w:val="Знак Знак141"/>
    <w:uiPriority w:val="99"/>
    <w:qFormat/>
    <w:locked/>
    <w:rsid w:val="00E35251"/>
    <w:rPr>
      <w:rFonts w:ascii="Cambria" w:hAnsi="Cambria"/>
      <w:i/>
      <w:color w:val="4F81BD"/>
      <w:spacing w:val="15"/>
      <w:sz w:val="24"/>
      <w:lang w:val="ru-RU" w:eastAsia="ru-RU"/>
    </w:rPr>
  </w:style>
  <w:style w:type="character" w:customStyle="1" w:styleId="123">
    <w:name w:val="Знак Знак12"/>
    <w:uiPriority w:val="99"/>
    <w:qFormat/>
    <w:locked/>
    <w:rsid w:val="00E35251"/>
    <w:rPr>
      <w:rFonts w:ascii="PragmaticaCTT" w:hAnsi="PragmaticaCTT"/>
      <w:sz w:val="24"/>
      <w:lang w:val="ru-RU" w:eastAsia="ru-RU"/>
    </w:rPr>
  </w:style>
  <w:style w:type="character" w:customStyle="1" w:styleId="2210">
    <w:name w:val="Знак Знак221"/>
    <w:uiPriority w:val="99"/>
    <w:qFormat/>
    <w:locked/>
    <w:rsid w:val="00E35251"/>
    <w:rPr>
      <w:color w:val="000000"/>
      <w:sz w:val="24"/>
      <w:lang w:val="ru-RU" w:eastAsia="ru-RU"/>
    </w:rPr>
  </w:style>
  <w:style w:type="character" w:customStyle="1" w:styleId="290">
    <w:name w:val="Знак Знак29"/>
    <w:uiPriority w:val="99"/>
    <w:qFormat/>
    <w:locked/>
    <w:rsid w:val="00E35251"/>
    <w:rPr>
      <w:sz w:val="16"/>
      <w:lang w:val="ru-RU" w:eastAsia="ru-RU"/>
    </w:rPr>
  </w:style>
  <w:style w:type="character" w:customStyle="1" w:styleId="2510">
    <w:name w:val="Знак Знак251"/>
    <w:uiPriority w:val="99"/>
    <w:qFormat/>
    <w:locked/>
    <w:rsid w:val="00E35251"/>
    <w:rPr>
      <w:sz w:val="24"/>
      <w:lang w:val="ru-RU" w:eastAsia="ru-RU"/>
    </w:rPr>
  </w:style>
  <w:style w:type="character" w:customStyle="1" w:styleId="280">
    <w:name w:val="Знак Знак28"/>
    <w:uiPriority w:val="99"/>
    <w:qFormat/>
    <w:locked/>
    <w:rsid w:val="00E35251"/>
    <w:rPr>
      <w:sz w:val="16"/>
      <w:lang w:val="ru-RU" w:eastAsia="ru-RU"/>
    </w:rPr>
  </w:style>
  <w:style w:type="character" w:customStyle="1" w:styleId="272">
    <w:name w:val="Знак Знак27"/>
    <w:uiPriority w:val="99"/>
    <w:qFormat/>
    <w:locked/>
    <w:rsid w:val="00E35251"/>
    <w:rPr>
      <w:rFonts w:ascii="Courier New" w:hAnsi="Courier New"/>
      <w:lang w:val="ru-RU" w:eastAsia="ru-RU"/>
    </w:rPr>
  </w:style>
  <w:style w:type="character" w:customStyle="1" w:styleId="1810">
    <w:name w:val="Знак Знак181"/>
    <w:uiPriority w:val="99"/>
    <w:qFormat/>
    <w:locked/>
    <w:rsid w:val="00E35251"/>
    <w:rPr>
      <w:b/>
      <w:lang w:val="ru-RU" w:eastAsia="ru-RU"/>
    </w:rPr>
  </w:style>
  <w:style w:type="character" w:customStyle="1" w:styleId="201">
    <w:name w:val="Знак Знак201"/>
    <w:uiPriority w:val="99"/>
    <w:qFormat/>
    <w:locked/>
    <w:rsid w:val="00E35251"/>
    <w:rPr>
      <w:rFonts w:ascii="Tahoma" w:hAnsi="Tahoma"/>
      <w:sz w:val="16"/>
      <w:lang w:val="ru-RU" w:eastAsia="ru-RU"/>
    </w:rPr>
  </w:style>
  <w:style w:type="paragraph" w:customStyle="1" w:styleId="2fc">
    <w:name w:val="Знак Знак Знак Знак Знак Знак2"/>
    <w:basedOn w:val="a2"/>
    <w:uiPriority w:val="99"/>
    <w:qFormat/>
    <w:rsid w:val="00E3525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1">
    <w:name w:val="Темы Знак"/>
    <w:link w:val="affff0"/>
    <w:uiPriority w:val="99"/>
    <w:qFormat/>
    <w:locked/>
    <w:rsid w:val="00E35251"/>
    <w:rPr>
      <w:rFonts w:ascii="Times New Roman" w:eastAsia="Calibri" w:hAnsi="Times New Roman" w:cs="Times New Roman"/>
      <w:b/>
      <w:sz w:val="24"/>
      <w:szCs w:val="20"/>
      <w:lang w:eastAsia="ru-RU"/>
    </w:rPr>
  </w:style>
  <w:style w:type="character" w:customStyle="1" w:styleId="affffff">
    <w:name w:val="Основной текст_"/>
    <w:link w:val="1ff5"/>
    <w:qFormat/>
    <w:locked/>
    <w:rsid w:val="00E35251"/>
    <w:rPr>
      <w:rFonts w:ascii="Arial" w:hAnsi="Arial"/>
      <w:sz w:val="19"/>
      <w:shd w:val="clear" w:color="auto" w:fill="FFFFFF"/>
    </w:rPr>
  </w:style>
  <w:style w:type="paragraph" w:customStyle="1" w:styleId="1ff5">
    <w:name w:val="Основной текст1"/>
    <w:basedOn w:val="a2"/>
    <w:link w:val="affffff"/>
    <w:qFormat/>
    <w:rsid w:val="00E35251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Theme="minorHAnsi" w:hAnsi="Arial" w:cstheme="minorBidi"/>
      <w:sz w:val="19"/>
      <w:szCs w:val="22"/>
      <w:shd w:val="clear" w:color="auto" w:fill="FFFFFF"/>
      <w:lang w:eastAsia="en-US"/>
    </w:rPr>
  </w:style>
  <w:style w:type="paragraph" w:customStyle="1" w:styleId="2TimesNewRoman1200">
    <w:name w:val="Стиль Заголовок 2 + (латиница) Times New Roman 12 пт Перед:  0 пт..."/>
    <w:basedOn w:val="20"/>
    <w:uiPriority w:val="99"/>
    <w:qFormat/>
    <w:rsid w:val="00E35251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bCs/>
      <w:kern w:val="32"/>
      <w:sz w:val="24"/>
    </w:rPr>
  </w:style>
  <w:style w:type="paragraph" w:customStyle="1" w:styleId="Style24">
    <w:name w:val="Style24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paragraph" w:customStyle="1" w:styleId="2TimesNewRoman0">
    <w:name w:val="Стиль заголовок 2 + Times New Roman полужирный Первая строка:  0..."/>
    <w:basedOn w:val="2f9"/>
    <w:uiPriority w:val="99"/>
    <w:qFormat/>
    <w:rsid w:val="00E35251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overflowPunct/>
      <w:spacing w:before="24" w:after="16" w:line="190" w:lineRule="atLeast"/>
      <w:ind w:firstLine="454"/>
      <w:jc w:val="center"/>
      <w:textAlignment w:val="auto"/>
    </w:pPr>
    <w:rPr>
      <w:b/>
      <w:bCs/>
      <w:sz w:val="24"/>
      <w:szCs w:val="24"/>
    </w:rPr>
  </w:style>
  <w:style w:type="character" w:customStyle="1" w:styleId="1f">
    <w:name w:val="Стиль1 Знак"/>
    <w:link w:val="1e"/>
    <w:uiPriority w:val="99"/>
    <w:qFormat/>
    <w:locked/>
    <w:rsid w:val="00E35251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fffff0">
    <w:name w:val="Стиль По ширине"/>
    <w:basedOn w:val="a2"/>
    <w:uiPriority w:val="99"/>
    <w:qFormat/>
    <w:rsid w:val="00E35251"/>
    <w:pPr>
      <w:widowControl/>
      <w:snapToGrid/>
      <w:spacing w:before="0" w:after="0" w:line="312" w:lineRule="auto"/>
      <w:ind w:firstLine="454"/>
      <w:jc w:val="both"/>
    </w:pPr>
    <w:rPr>
      <w:rFonts w:eastAsia="Times New Roman"/>
      <w:szCs w:val="24"/>
    </w:rPr>
  </w:style>
  <w:style w:type="paragraph" w:customStyle="1" w:styleId="Style53">
    <w:name w:val="Style53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 w:line="197" w:lineRule="exact"/>
      <w:ind w:firstLine="456"/>
      <w:jc w:val="both"/>
    </w:pPr>
    <w:rPr>
      <w:rFonts w:ascii="Palatino Linotype" w:eastAsia="Times New Roman" w:hAnsi="Palatino Linotype"/>
      <w:szCs w:val="24"/>
    </w:rPr>
  </w:style>
  <w:style w:type="paragraph" w:customStyle="1" w:styleId="Style57">
    <w:name w:val="Style57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 w:line="216" w:lineRule="exact"/>
      <w:jc w:val="both"/>
    </w:pPr>
    <w:rPr>
      <w:rFonts w:ascii="Palatino Linotype" w:eastAsia="Times New Roman" w:hAnsi="Palatino Linotype"/>
      <w:szCs w:val="24"/>
    </w:rPr>
  </w:style>
  <w:style w:type="paragraph" w:customStyle="1" w:styleId="Style35">
    <w:name w:val="Style35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 w:line="197" w:lineRule="exact"/>
      <w:ind w:firstLine="442"/>
      <w:jc w:val="both"/>
    </w:pPr>
    <w:rPr>
      <w:rFonts w:ascii="Palatino Linotype" w:eastAsia="Times New Roman" w:hAnsi="Palatino Linotype"/>
      <w:szCs w:val="24"/>
    </w:rPr>
  </w:style>
  <w:style w:type="paragraph" w:customStyle="1" w:styleId="Style37">
    <w:name w:val="Style37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 w:line="221" w:lineRule="exact"/>
      <w:ind w:firstLine="221"/>
      <w:jc w:val="both"/>
    </w:pPr>
    <w:rPr>
      <w:rFonts w:ascii="Palatino Linotype" w:eastAsia="Times New Roman" w:hAnsi="Palatino Linotype"/>
      <w:szCs w:val="24"/>
    </w:rPr>
  </w:style>
  <w:style w:type="paragraph" w:customStyle="1" w:styleId="Style31">
    <w:name w:val="Style31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/>
    </w:pPr>
    <w:rPr>
      <w:rFonts w:ascii="Palatino Linotype" w:eastAsia="Times New Roman" w:hAnsi="Palatino Linotype"/>
      <w:szCs w:val="24"/>
    </w:rPr>
  </w:style>
  <w:style w:type="paragraph" w:customStyle="1" w:styleId="2Arial12">
    <w:name w:val="Стиль Заголовок 2 + Arial полужирный курсив Перед:  12 пт После..."/>
    <w:basedOn w:val="20"/>
    <w:uiPriority w:val="99"/>
    <w:qFormat/>
    <w:rsid w:val="00E35251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iCs/>
      <w:sz w:val="24"/>
    </w:rPr>
  </w:style>
  <w:style w:type="paragraph" w:customStyle="1" w:styleId="2Arial0">
    <w:name w:val="Стиль Заголовок 2 + Arial полужирный Слева:  0 см Первая строка:..."/>
    <w:basedOn w:val="20"/>
    <w:uiPriority w:val="99"/>
    <w:qFormat/>
    <w:rsid w:val="00E35251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sz w:val="24"/>
    </w:rPr>
  </w:style>
  <w:style w:type="character" w:customStyle="1" w:styleId="ConsNormal0">
    <w:name w:val="ConsNormal Знак"/>
    <w:link w:val="ConsNormal"/>
    <w:uiPriority w:val="99"/>
    <w:qFormat/>
    <w:locked/>
    <w:rsid w:val="00E35251"/>
    <w:rPr>
      <w:rFonts w:ascii="Arial" w:eastAsia="Calibri" w:hAnsi="Arial" w:cs="Times New Roman"/>
      <w:lang w:eastAsia="ru-RU"/>
    </w:rPr>
  </w:style>
  <w:style w:type="character" w:customStyle="1" w:styleId="223">
    <w:name w:val="Основной текст (22)_"/>
    <w:link w:val="224"/>
    <w:uiPriority w:val="99"/>
    <w:qFormat/>
    <w:locked/>
    <w:rsid w:val="00E35251"/>
    <w:rPr>
      <w:rFonts w:ascii="Century Schoolbook" w:hAnsi="Century Schoolbook"/>
      <w:sz w:val="21"/>
      <w:shd w:val="clear" w:color="auto" w:fill="FFFFFF"/>
    </w:rPr>
  </w:style>
  <w:style w:type="paragraph" w:customStyle="1" w:styleId="224">
    <w:name w:val="Основной текст (22)"/>
    <w:basedOn w:val="a2"/>
    <w:link w:val="223"/>
    <w:uiPriority w:val="99"/>
    <w:qFormat/>
    <w:rsid w:val="00E35251"/>
    <w:pPr>
      <w:widowControl/>
      <w:shd w:val="clear" w:color="auto" w:fill="FFFFFF"/>
      <w:snapToGrid/>
      <w:spacing w:before="540" w:after="120" w:line="238" w:lineRule="exact"/>
      <w:ind w:hanging="480"/>
      <w:jc w:val="both"/>
    </w:pPr>
    <w:rPr>
      <w:rFonts w:ascii="Century Schoolbook" w:eastAsiaTheme="minorHAnsi" w:hAnsi="Century Schoolbook" w:cstheme="minorBidi"/>
      <w:sz w:val="21"/>
      <w:szCs w:val="22"/>
      <w:shd w:val="clear" w:color="auto" w:fill="FFFFFF"/>
      <w:lang w:eastAsia="en-US"/>
    </w:rPr>
  </w:style>
  <w:style w:type="paragraph" w:customStyle="1" w:styleId="341">
    <w:name w:val="Основной текст34"/>
    <w:basedOn w:val="a2"/>
    <w:uiPriority w:val="99"/>
    <w:qFormat/>
    <w:rsid w:val="00E35251"/>
    <w:pPr>
      <w:widowControl/>
      <w:shd w:val="clear" w:color="auto" w:fill="FFFFFF"/>
      <w:snapToGrid/>
      <w:spacing w:before="480" w:after="120" w:line="284" w:lineRule="exact"/>
      <w:ind w:hanging="1620"/>
      <w:jc w:val="both"/>
    </w:pPr>
    <w:rPr>
      <w:rFonts w:ascii="Arial" w:eastAsia="Times New Roman" w:hAnsi="Arial" w:cs="Arial"/>
      <w:color w:val="000000"/>
      <w:sz w:val="19"/>
      <w:szCs w:val="19"/>
    </w:rPr>
  </w:style>
  <w:style w:type="character" w:customStyle="1" w:styleId="136">
    <w:name w:val="Основной текст (13)_"/>
    <w:link w:val="137"/>
    <w:uiPriority w:val="99"/>
    <w:qFormat/>
    <w:locked/>
    <w:rsid w:val="00E35251"/>
    <w:rPr>
      <w:rFonts w:ascii="Century Schoolbook" w:hAnsi="Century Schoolbook"/>
      <w:sz w:val="18"/>
      <w:shd w:val="clear" w:color="auto" w:fill="FFFFFF"/>
    </w:rPr>
  </w:style>
  <w:style w:type="paragraph" w:customStyle="1" w:styleId="137">
    <w:name w:val="Основной текст (13)"/>
    <w:basedOn w:val="a2"/>
    <w:link w:val="136"/>
    <w:uiPriority w:val="99"/>
    <w:qFormat/>
    <w:rsid w:val="00E35251"/>
    <w:pPr>
      <w:widowControl/>
      <w:shd w:val="clear" w:color="auto" w:fill="FFFFFF"/>
      <w:snapToGrid/>
      <w:spacing w:before="480" w:after="300" w:line="240" w:lineRule="atLeast"/>
      <w:ind w:hanging="420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92">
    <w:name w:val="Основной текст (9)_"/>
    <w:link w:val="93"/>
    <w:uiPriority w:val="99"/>
    <w:qFormat/>
    <w:locked/>
    <w:rsid w:val="00E35251"/>
    <w:rPr>
      <w:rFonts w:ascii="Century Schoolbook" w:hAnsi="Century Schoolbook"/>
      <w:sz w:val="18"/>
      <w:shd w:val="clear" w:color="auto" w:fill="FFFFFF"/>
    </w:rPr>
  </w:style>
  <w:style w:type="paragraph" w:customStyle="1" w:styleId="93">
    <w:name w:val="Основной текст (9)"/>
    <w:basedOn w:val="a2"/>
    <w:link w:val="92"/>
    <w:uiPriority w:val="99"/>
    <w:qFormat/>
    <w:rsid w:val="00E35251"/>
    <w:pPr>
      <w:widowControl/>
      <w:shd w:val="clear" w:color="auto" w:fill="FFFFFF"/>
      <w:snapToGrid/>
      <w:spacing w:before="120" w:after="240" w:line="240" w:lineRule="atLeast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3f">
    <w:name w:val="Основной текст (3)_"/>
    <w:uiPriority w:val="99"/>
    <w:qFormat/>
    <w:locked/>
    <w:rsid w:val="00E35251"/>
    <w:rPr>
      <w:rFonts w:ascii="Century Schoolbook" w:hAnsi="Century Schoolbook"/>
      <w:sz w:val="18"/>
      <w:shd w:val="clear" w:color="auto" w:fill="FFFFFF"/>
    </w:rPr>
  </w:style>
  <w:style w:type="paragraph" w:customStyle="1" w:styleId="2Arial1">
    <w:name w:val="Заголовок 2  Arial"/>
    <w:basedOn w:val="20"/>
    <w:uiPriority w:val="99"/>
    <w:qFormat/>
    <w:rsid w:val="00E35251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120"/>
      <w:jc w:val="left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1ff6">
    <w:name w:val="Заголовок 1  Междустр.интервал:  одинарный"/>
    <w:basedOn w:val="10"/>
    <w:uiPriority w:val="99"/>
    <w:qFormat/>
    <w:rsid w:val="00E35251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</w:pPr>
    <w:rPr>
      <w:rFonts w:ascii="Arial" w:hAnsi="Arial" w:cs="Arial"/>
      <w:b/>
      <w:bCs/>
      <w:caps/>
      <w:kern w:val="32"/>
      <w:sz w:val="32"/>
      <w:szCs w:val="32"/>
      <w:lang w:eastAsia="en-US"/>
    </w:rPr>
  </w:style>
  <w:style w:type="paragraph" w:customStyle="1" w:styleId="article">
    <w:name w:val="article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1">
    <w:name w:val="Без интервала Знак"/>
    <w:link w:val="94"/>
    <w:uiPriority w:val="99"/>
    <w:qFormat/>
    <w:locked/>
    <w:rsid w:val="00E35251"/>
    <w:rPr>
      <w:lang w:val="en-US"/>
    </w:rPr>
  </w:style>
  <w:style w:type="paragraph" w:customStyle="1" w:styleId="94">
    <w:name w:val="Без интервала9"/>
    <w:link w:val="affffff1"/>
    <w:uiPriority w:val="99"/>
    <w:rsid w:val="00E35251"/>
    <w:pPr>
      <w:spacing w:before="100" w:beforeAutospacing="1" w:after="100" w:afterAutospacing="1" w:line="240" w:lineRule="auto"/>
    </w:pPr>
    <w:rPr>
      <w:lang w:val="en-US"/>
    </w:rPr>
  </w:style>
  <w:style w:type="paragraph" w:styleId="affffff2">
    <w:name w:val="No Spacing"/>
    <w:link w:val="64"/>
    <w:uiPriority w:val="99"/>
    <w:qFormat/>
    <w:rsid w:val="00E35251"/>
    <w:pPr>
      <w:spacing w:after="160" w:line="259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220">
    <w:name w:val="Знак1 Знак Знак22"/>
    <w:uiPriority w:val="99"/>
    <w:qFormat/>
    <w:locked/>
    <w:rsid w:val="00E35251"/>
    <w:rPr>
      <w:sz w:val="24"/>
    </w:rPr>
  </w:style>
  <w:style w:type="paragraph" w:styleId="2fd">
    <w:name w:val="Quote"/>
    <w:basedOn w:val="a2"/>
    <w:next w:val="a2"/>
    <w:link w:val="241"/>
    <w:uiPriority w:val="99"/>
    <w:qFormat/>
    <w:rsid w:val="00E35251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character" w:customStyle="1" w:styleId="2fe">
    <w:name w:val="Цитата 2 Знак"/>
    <w:basedOn w:val="a3"/>
    <w:link w:val="281"/>
    <w:uiPriority w:val="99"/>
    <w:qFormat/>
    <w:rsid w:val="00E35251"/>
    <w:rPr>
      <w:rFonts w:ascii="Times New Roman" w:eastAsia="Calibri" w:hAnsi="Times New Roman" w:cs="Times New Roman"/>
      <w:i/>
      <w:iCs/>
      <w:color w:val="000000" w:themeColor="text1"/>
      <w:sz w:val="24"/>
      <w:szCs w:val="20"/>
      <w:lang w:eastAsia="ru-RU"/>
    </w:rPr>
  </w:style>
  <w:style w:type="character" w:customStyle="1" w:styleId="QuoteChar">
    <w:name w:val="Quote Char"/>
    <w:basedOn w:val="a3"/>
    <w:link w:val="2110"/>
    <w:uiPriority w:val="99"/>
    <w:qFormat/>
    <w:locked/>
    <w:rsid w:val="00E35251"/>
    <w:rPr>
      <w:rFonts w:cs="Times New Roman"/>
      <w:i/>
      <w:color w:val="000000"/>
      <w:sz w:val="24"/>
    </w:rPr>
  </w:style>
  <w:style w:type="paragraph" w:customStyle="1" w:styleId="2110">
    <w:name w:val="Цитата 211"/>
    <w:basedOn w:val="a2"/>
    <w:next w:val="a2"/>
    <w:link w:val="QuoteChar"/>
    <w:uiPriority w:val="99"/>
    <w:rsid w:val="00E35251"/>
    <w:pPr>
      <w:widowControl/>
      <w:snapToGrid/>
      <w:spacing w:before="0" w:after="0"/>
    </w:pPr>
    <w:rPr>
      <w:rFonts w:asciiTheme="minorHAnsi" w:eastAsiaTheme="minorHAnsi" w:hAnsiTheme="minorHAnsi"/>
      <w:i/>
      <w:color w:val="000000"/>
      <w:szCs w:val="22"/>
      <w:lang w:eastAsia="en-US"/>
    </w:rPr>
  </w:style>
  <w:style w:type="character" w:customStyle="1" w:styleId="241">
    <w:name w:val="Цитата 2 Знак4"/>
    <w:basedOn w:val="a3"/>
    <w:link w:val="2fd"/>
    <w:uiPriority w:val="99"/>
    <w:locked/>
    <w:rsid w:val="00E35251"/>
    <w:rPr>
      <w:rFonts w:ascii="Calibri" w:eastAsia="Times New Roman" w:hAnsi="Calibri" w:cs="Times New Roman"/>
      <w:i/>
      <w:iCs/>
      <w:color w:val="000000"/>
      <w:sz w:val="24"/>
      <w:szCs w:val="24"/>
      <w:lang w:eastAsia="ru-RU"/>
    </w:rPr>
  </w:style>
  <w:style w:type="character" w:customStyle="1" w:styleId="IntenseQuoteChar7">
    <w:name w:val="Intense Quote Char7"/>
    <w:uiPriority w:val="99"/>
    <w:locked/>
    <w:rsid w:val="00E35251"/>
    <w:rPr>
      <w:rFonts w:ascii="Calibri" w:hAnsi="Calibri"/>
      <w:b/>
      <w:i/>
      <w:color w:val="4F81BD"/>
      <w:sz w:val="24"/>
    </w:rPr>
  </w:style>
  <w:style w:type="character" w:customStyle="1" w:styleId="510">
    <w:name w:val="Знак5 Знак Знак1"/>
    <w:uiPriority w:val="99"/>
    <w:locked/>
    <w:rsid w:val="00E35251"/>
    <w:rPr>
      <w:sz w:val="16"/>
      <w:lang w:val="ru-RU" w:eastAsia="ru-RU"/>
    </w:rPr>
  </w:style>
  <w:style w:type="character" w:customStyle="1" w:styleId="125">
    <w:name w:val="Знак1 Знак Знак25"/>
    <w:uiPriority w:val="99"/>
    <w:qFormat/>
    <w:locked/>
    <w:rsid w:val="00E35251"/>
    <w:rPr>
      <w:sz w:val="24"/>
    </w:rPr>
  </w:style>
  <w:style w:type="character" w:customStyle="1" w:styleId="124">
    <w:name w:val="Знак1 Знак Знак24"/>
    <w:uiPriority w:val="99"/>
    <w:qFormat/>
    <w:locked/>
    <w:rsid w:val="00E35251"/>
    <w:rPr>
      <w:sz w:val="24"/>
    </w:rPr>
  </w:style>
  <w:style w:type="character" w:customStyle="1" w:styleId="1230">
    <w:name w:val="Знак1 Знак Знак23"/>
    <w:uiPriority w:val="99"/>
    <w:qFormat/>
    <w:locked/>
    <w:rsid w:val="00E35251"/>
    <w:rPr>
      <w:sz w:val="24"/>
    </w:rPr>
  </w:style>
  <w:style w:type="character" w:customStyle="1" w:styleId="216">
    <w:name w:val="Цитата 2 Знак1"/>
    <w:basedOn w:val="a3"/>
    <w:uiPriority w:val="99"/>
    <w:qFormat/>
    <w:rsid w:val="00E35251"/>
    <w:rPr>
      <w:rFonts w:cs="Times New Roman"/>
      <w:i/>
      <w:iCs/>
      <w:color w:val="404040"/>
      <w:sz w:val="24"/>
      <w:szCs w:val="24"/>
    </w:rPr>
  </w:style>
  <w:style w:type="paragraph" w:customStyle="1" w:styleId="p12">
    <w:name w:val="p12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styleId="affffff3">
    <w:name w:val="Intense Quote"/>
    <w:basedOn w:val="a2"/>
    <w:next w:val="a2"/>
    <w:link w:val="47"/>
    <w:uiPriority w:val="99"/>
    <w:qFormat/>
    <w:rsid w:val="00E35251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affffff4">
    <w:name w:val="Выделенная цитата Знак"/>
    <w:basedOn w:val="a3"/>
    <w:link w:val="82"/>
    <w:uiPriority w:val="99"/>
    <w:qFormat/>
    <w:rsid w:val="00E35251"/>
    <w:rPr>
      <w:rFonts w:ascii="Times New Roman" w:eastAsia="Calibri" w:hAnsi="Times New Roman" w:cs="Times New Roman"/>
      <w:b/>
      <w:bCs/>
      <w:i/>
      <w:iCs/>
      <w:color w:val="4F81BD" w:themeColor="accent1"/>
      <w:sz w:val="24"/>
      <w:szCs w:val="20"/>
      <w:lang w:eastAsia="ru-RU"/>
    </w:rPr>
  </w:style>
  <w:style w:type="character" w:customStyle="1" w:styleId="IntenseQuoteChar">
    <w:name w:val="Intense Quote Char"/>
    <w:basedOn w:val="a3"/>
    <w:link w:val="11e"/>
    <w:uiPriority w:val="99"/>
    <w:qFormat/>
    <w:locked/>
    <w:rsid w:val="00E35251"/>
    <w:rPr>
      <w:rFonts w:cs="Times New Roman"/>
      <w:b/>
      <w:i/>
      <w:color w:val="4F81BD"/>
      <w:sz w:val="24"/>
    </w:rPr>
  </w:style>
  <w:style w:type="paragraph" w:customStyle="1" w:styleId="11e">
    <w:name w:val="Выделенная цитата11"/>
    <w:basedOn w:val="a2"/>
    <w:next w:val="a2"/>
    <w:link w:val="IntenseQuoteChar"/>
    <w:uiPriority w:val="99"/>
    <w:rsid w:val="00E35251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/>
      <w:b/>
      <w:i/>
      <w:color w:val="4F81BD"/>
      <w:szCs w:val="22"/>
      <w:lang w:eastAsia="en-US"/>
    </w:rPr>
  </w:style>
  <w:style w:type="character" w:customStyle="1" w:styleId="47">
    <w:name w:val="Выделенная цитата Знак4"/>
    <w:basedOn w:val="a3"/>
    <w:link w:val="affffff3"/>
    <w:uiPriority w:val="99"/>
    <w:locked/>
    <w:rsid w:val="00E35251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1ff7">
    <w:name w:val="Выделенная цитата Знак1"/>
    <w:basedOn w:val="a3"/>
    <w:uiPriority w:val="99"/>
    <w:qFormat/>
    <w:rsid w:val="00E35251"/>
    <w:rPr>
      <w:rFonts w:ascii="Times New Roman" w:hAnsi="Times New Roman" w:cs="Times New Roman"/>
      <w:i/>
      <w:iCs/>
      <w:color w:val="5B9BD5"/>
      <w:sz w:val="24"/>
      <w:szCs w:val="24"/>
      <w:lang w:eastAsia="ru-RU"/>
    </w:rPr>
  </w:style>
  <w:style w:type="character" w:customStyle="1" w:styleId="1201">
    <w:name w:val="Выделенная цитата Знак120"/>
    <w:basedOn w:val="a3"/>
    <w:uiPriority w:val="99"/>
    <w:qFormat/>
    <w:rsid w:val="00E35251"/>
    <w:rPr>
      <w:rFonts w:cs="Times New Roman"/>
      <w:i/>
      <w:iCs/>
      <w:color w:val="5B9BD5"/>
      <w:sz w:val="24"/>
      <w:szCs w:val="24"/>
    </w:rPr>
  </w:style>
  <w:style w:type="character" w:customStyle="1" w:styleId="1190">
    <w:name w:val="Выделенная цитата Знак119"/>
    <w:basedOn w:val="a3"/>
    <w:uiPriority w:val="99"/>
    <w:qFormat/>
    <w:rsid w:val="00E35251"/>
    <w:rPr>
      <w:rFonts w:cs="Times New Roman"/>
      <w:i/>
      <w:iCs/>
      <w:color w:val="5B9BD5"/>
      <w:sz w:val="24"/>
      <w:szCs w:val="24"/>
    </w:rPr>
  </w:style>
  <w:style w:type="character" w:customStyle="1" w:styleId="1180">
    <w:name w:val="Выделенная цитата Знак118"/>
    <w:basedOn w:val="a3"/>
    <w:uiPriority w:val="99"/>
    <w:qFormat/>
    <w:rsid w:val="00E35251"/>
    <w:rPr>
      <w:rFonts w:cs="Times New Roman"/>
      <w:i/>
      <w:iCs/>
      <w:color w:val="5B9BD5"/>
      <w:sz w:val="24"/>
      <w:szCs w:val="24"/>
    </w:rPr>
  </w:style>
  <w:style w:type="character" w:customStyle="1" w:styleId="1170">
    <w:name w:val="Выделенная цитата Знак117"/>
    <w:basedOn w:val="a3"/>
    <w:uiPriority w:val="99"/>
    <w:qFormat/>
    <w:rsid w:val="00E35251"/>
    <w:rPr>
      <w:rFonts w:cs="Times New Roman"/>
      <w:i/>
      <w:iCs/>
      <w:color w:val="5B9BD5"/>
      <w:sz w:val="24"/>
      <w:szCs w:val="24"/>
    </w:rPr>
  </w:style>
  <w:style w:type="character" w:customStyle="1" w:styleId="1160">
    <w:name w:val="Выделенная цитата Знак116"/>
    <w:basedOn w:val="a3"/>
    <w:uiPriority w:val="99"/>
    <w:qFormat/>
    <w:rsid w:val="00E35251"/>
    <w:rPr>
      <w:rFonts w:cs="Times New Roman"/>
      <w:i/>
      <w:iCs/>
      <w:color w:val="5B9BD5"/>
      <w:sz w:val="24"/>
      <w:szCs w:val="24"/>
    </w:rPr>
  </w:style>
  <w:style w:type="character" w:customStyle="1" w:styleId="1150">
    <w:name w:val="Выделенная цитата Знак115"/>
    <w:basedOn w:val="a3"/>
    <w:uiPriority w:val="99"/>
    <w:qFormat/>
    <w:rsid w:val="00E35251"/>
    <w:rPr>
      <w:rFonts w:cs="Times New Roman"/>
      <w:i/>
      <w:iCs/>
      <w:color w:val="5B9BD5"/>
      <w:sz w:val="24"/>
      <w:szCs w:val="24"/>
    </w:rPr>
  </w:style>
  <w:style w:type="character" w:customStyle="1" w:styleId="1140">
    <w:name w:val="Выделенная цитата Знак114"/>
    <w:basedOn w:val="a3"/>
    <w:uiPriority w:val="99"/>
    <w:qFormat/>
    <w:rsid w:val="00E35251"/>
    <w:rPr>
      <w:rFonts w:cs="Times New Roman"/>
      <w:i/>
      <w:iCs/>
      <w:color w:val="5B9BD5"/>
      <w:sz w:val="24"/>
      <w:szCs w:val="24"/>
    </w:rPr>
  </w:style>
  <w:style w:type="character" w:customStyle="1" w:styleId="1130">
    <w:name w:val="Выделенная цитата Знак113"/>
    <w:basedOn w:val="a3"/>
    <w:uiPriority w:val="99"/>
    <w:qFormat/>
    <w:rsid w:val="00E35251"/>
    <w:rPr>
      <w:rFonts w:cs="Times New Roman"/>
      <w:i/>
      <w:iCs/>
      <w:color w:val="5B9BD5"/>
      <w:sz w:val="24"/>
      <w:szCs w:val="24"/>
    </w:rPr>
  </w:style>
  <w:style w:type="character" w:customStyle="1" w:styleId="1120">
    <w:name w:val="Выделенная цитата Знак112"/>
    <w:basedOn w:val="a3"/>
    <w:uiPriority w:val="99"/>
    <w:qFormat/>
    <w:rsid w:val="00E35251"/>
    <w:rPr>
      <w:rFonts w:cs="Times New Roman"/>
      <w:i/>
      <w:iCs/>
      <w:color w:val="5B9BD5"/>
      <w:sz w:val="24"/>
      <w:szCs w:val="24"/>
    </w:rPr>
  </w:style>
  <w:style w:type="character" w:customStyle="1" w:styleId="1110">
    <w:name w:val="Выделенная цитата Знак111"/>
    <w:basedOn w:val="a3"/>
    <w:uiPriority w:val="99"/>
    <w:qFormat/>
    <w:rsid w:val="00E35251"/>
    <w:rPr>
      <w:rFonts w:cs="Times New Roman"/>
      <w:i/>
      <w:iCs/>
      <w:color w:val="5B9BD5"/>
      <w:sz w:val="24"/>
      <w:szCs w:val="24"/>
    </w:rPr>
  </w:style>
  <w:style w:type="character" w:customStyle="1" w:styleId="1101">
    <w:name w:val="Выделенная цитата Знак110"/>
    <w:basedOn w:val="a3"/>
    <w:uiPriority w:val="99"/>
    <w:qFormat/>
    <w:rsid w:val="00E35251"/>
    <w:rPr>
      <w:rFonts w:cs="Times New Roman"/>
      <w:i/>
      <w:iCs/>
      <w:color w:val="5B9BD5"/>
      <w:sz w:val="24"/>
      <w:szCs w:val="24"/>
    </w:rPr>
  </w:style>
  <w:style w:type="character" w:customStyle="1" w:styleId="192">
    <w:name w:val="Выделенная цитата Знак19"/>
    <w:basedOn w:val="a3"/>
    <w:uiPriority w:val="99"/>
    <w:qFormat/>
    <w:rsid w:val="00E35251"/>
    <w:rPr>
      <w:rFonts w:cs="Times New Roman"/>
      <w:i/>
      <w:iCs/>
      <w:color w:val="5B9BD5"/>
      <w:sz w:val="24"/>
      <w:szCs w:val="24"/>
    </w:rPr>
  </w:style>
  <w:style w:type="character" w:customStyle="1" w:styleId="182">
    <w:name w:val="Выделенная цитата Знак18"/>
    <w:basedOn w:val="a3"/>
    <w:uiPriority w:val="99"/>
    <w:qFormat/>
    <w:rsid w:val="00E35251"/>
    <w:rPr>
      <w:rFonts w:cs="Times New Roman"/>
      <w:i/>
      <w:iCs/>
      <w:color w:val="5B9BD5"/>
      <w:sz w:val="24"/>
      <w:szCs w:val="24"/>
    </w:rPr>
  </w:style>
  <w:style w:type="character" w:customStyle="1" w:styleId="172">
    <w:name w:val="Выделенная цитата Знак17"/>
    <w:basedOn w:val="a3"/>
    <w:uiPriority w:val="99"/>
    <w:qFormat/>
    <w:rsid w:val="00E35251"/>
    <w:rPr>
      <w:rFonts w:cs="Times New Roman"/>
      <w:i/>
      <w:iCs/>
      <w:color w:val="5B9BD5"/>
      <w:sz w:val="24"/>
      <w:szCs w:val="24"/>
    </w:rPr>
  </w:style>
  <w:style w:type="character" w:customStyle="1" w:styleId="163">
    <w:name w:val="Выделенная цитата Знак16"/>
    <w:basedOn w:val="a3"/>
    <w:uiPriority w:val="99"/>
    <w:qFormat/>
    <w:rsid w:val="00E35251"/>
    <w:rPr>
      <w:rFonts w:cs="Times New Roman"/>
      <w:i/>
      <w:iCs/>
      <w:color w:val="5B9BD5"/>
      <w:sz w:val="24"/>
      <w:szCs w:val="24"/>
    </w:rPr>
  </w:style>
  <w:style w:type="character" w:customStyle="1" w:styleId="152">
    <w:name w:val="Выделенная цитата Знак15"/>
    <w:basedOn w:val="a3"/>
    <w:uiPriority w:val="99"/>
    <w:qFormat/>
    <w:rsid w:val="00E35251"/>
    <w:rPr>
      <w:rFonts w:cs="Times New Roman"/>
      <w:i/>
      <w:iCs/>
      <w:color w:val="5B9BD5"/>
      <w:sz w:val="24"/>
      <w:szCs w:val="24"/>
    </w:rPr>
  </w:style>
  <w:style w:type="character" w:customStyle="1" w:styleId="144">
    <w:name w:val="Выделенная цитата Знак14"/>
    <w:basedOn w:val="a3"/>
    <w:uiPriority w:val="99"/>
    <w:qFormat/>
    <w:rsid w:val="00E35251"/>
    <w:rPr>
      <w:rFonts w:cs="Times New Roman"/>
      <w:i/>
      <w:iCs/>
      <w:color w:val="5B9BD5"/>
      <w:sz w:val="24"/>
      <w:szCs w:val="24"/>
    </w:rPr>
  </w:style>
  <w:style w:type="character" w:customStyle="1" w:styleId="138">
    <w:name w:val="Выделенная цитата Знак13"/>
    <w:basedOn w:val="a3"/>
    <w:uiPriority w:val="99"/>
    <w:qFormat/>
    <w:rsid w:val="00E35251"/>
    <w:rPr>
      <w:rFonts w:cs="Times New Roman"/>
      <w:i/>
      <w:iCs/>
      <w:color w:val="5B9BD5"/>
      <w:sz w:val="24"/>
      <w:szCs w:val="24"/>
    </w:rPr>
  </w:style>
  <w:style w:type="character" w:customStyle="1" w:styleId="126">
    <w:name w:val="Выделенная цитата Знак12"/>
    <w:basedOn w:val="a3"/>
    <w:uiPriority w:val="99"/>
    <w:qFormat/>
    <w:rsid w:val="00E35251"/>
    <w:rPr>
      <w:rFonts w:cs="Times New Roman"/>
      <w:i/>
      <w:iCs/>
      <w:color w:val="5B9BD5"/>
      <w:sz w:val="24"/>
      <w:szCs w:val="24"/>
    </w:rPr>
  </w:style>
  <w:style w:type="paragraph" w:customStyle="1" w:styleId="1ff8">
    <w:name w:val="Заголовок оглавления1"/>
    <w:basedOn w:val="10"/>
    <w:next w:val="a2"/>
    <w:uiPriority w:val="99"/>
    <w:qFormat/>
    <w:rsid w:val="00E35251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paragraph" w:customStyle="1" w:styleId="2123">
    <w:name w:val="Стиль Заголовок 2 + Перед:  12 пт После:  3 пт"/>
    <w:basedOn w:val="20"/>
    <w:uiPriority w:val="99"/>
    <w:qFormat/>
    <w:rsid w:val="00E35251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</w:rPr>
  </w:style>
  <w:style w:type="paragraph" w:customStyle="1" w:styleId="2ff">
    <w:name w:val="Обычный 2"/>
    <w:basedOn w:val="a2"/>
    <w:uiPriority w:val="99"/>
    <w:qFormat/>
    <w:rsid w:val="00E35251"/>
    <w:pPr>
      <w:widowControl/>
      <w:tabs>
        <w:tab w:val="left" w:pos="1440"/>
      </w:tabs>
      <w:snapToGrid/>
      <w:spacing w:before="0" w:after="0"/>
      <w:ind w:left="1440" w:hanging="360"/>
      <w:jc w:val="both"/>
    </w:pPr>
    <w:rPr>
      <w:rFonts w:eastAsia="Times New Roman"/>
      <w:sz w:val="20"/>
    </w:rPr>
  </w:style>
  <w:style w:type="paragraph" w:customStyle="1" w:styleId="MTDisplayEquation">
    <w:name w:val="MTDisplayEquation"/>
    <w:basedOn w:val="a2"/>
    <w:uiPriority w:val="99"/>
    <w:qFormat/>
    <w:rsid w:val="00E35251"/>
    <w:pPr>
      <w:widowControl/>
      <w:tabs>
        <w:tab w:val="center" w:pos="4680"/>
        <w:tab w:val="right" w:pos="9360"/>
      </w:tabs>
      <w:snapToGrid/>
      <w:spacing w:before="0" w:after="0"/>
    </w:pPr>
    <w:rPr>
      <w:rFonts w:eastAsia="Times New Roman"/>
      <w:lang w:val="en-US"/>
    </w:rPr>
  </w:style>
  <w:style w:type="paragraph" w:customStyle="1" w:styleId="msolistparagraph0">
    <w:name w:val="msolistparagraph"/>
    <w:basedOn w:val="a2"/>
    <w:uiPriority w:val="99"/>
    <w:qFormat/>
    <w:rsid w:val="00E35251"/>
    <w:pPr>
      <w:widowControl/>
      <w:snapToGrid/>
      <w:spacing w:before="0" w:after="0" w:line="312" w:lineRule="auto"/>
      <w:ind w:left="720" w:firstLine="454"/>
      <w:contextualSpacing/>
      <w:jc w:val="both"/>
    </w:pPr>
    <w:rPr>
      <w:rFonts w:eastAsia="Times New Roman"/>
      <w:szCs w:val="24"/>
    </w:rPr>
  </w:style>
  <w:style w:type="paragraph" w:customStyle="1" w:styleId="msonormalcxspmiddle">
    <w:name w:val="msonormalcxspmiddle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5">
    <w:name w:val="ВЭС отступ Знак"/>
    <w:link w:val="affffff6"/>
    <w:uiPriority w:val="99"/>
    <w:qFormat/>
    <w:locked/>
    <w:rsid w:val="00E35251"/>
    <w:rPr>
      <w:color w:val="000000"/>
      <w:sz w:val="24"/>
    </w:rPr>
  </w:style>
  <w:style w:type="paragraph" w:customStyle="1" w:styleId="affffff6">
    <w:name w:val="ВЭС отступ"/>
    <w:basedOn w:val="a2"/>
    <w:link w:val="affffff5"/>
    <w:uiPriority w:val="99"/>
    <w:qFormat/>
    <w:rsid w:val="00E35251"/>
    <w:pPr>
      <w:widowControl/>
      <w:snapToGrid/>
      <w:spacing w:before="0" w:after="0"/>
      <w:jc w:val="both"/>
    </w:pPr>
    <w:rPr>
      <w:rFonts w:asciiTheme="minorHAnsi" w:eastAsiaTheme="minorHAnsi" w:hAnsiTheme="minorHAnsi" w:cstheme="minorBidi"/>
      <w:color w:val="000000"/>
      <w:szCs w:val="22"/>
      <w:lang w:eastAsia="en-US"/>
    </w:rPr>
  </w:style>
  <w:style w:type="paragraph" w:customStyle="1" w:styleId="21200">
    <w:name w:val="Стиль Заголовок 2 + 12 пт Слева:  0 см Первая строка:  0 см Пере..."/>
    <w:basedOn w:val="20"/>
    <w:uiPriority w:val="99"/>
    <w:qFormat/>
    <w:rsid w:val="00E35251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120" w:after="120"/>
      <w:jc w:val="left"/>
    </w:pPr>
    <w:rPr>
      <w:rFonts w:ascii="Arial" w:hAnsi="Arial"/>
      <w:b/>
      <w:bCs/>
      <w:kern w:val="32"/>
      <w:sz w:val="24"/>
    </w:rPr>
  </w:style>
  <w:style w:type="paragraph" w:customStyle="1" w:styleId="145">
    <w:name w:val="Основной 14"/>
    <w:basedOn w:val="a2"/>
    <w:uiPriority w:val="99"/>
    <w:qFormat/>
    <w:rsid w:val="00E35251"/>
    <w:pPr>
      <w:widowControl/>
      <w:autoSpaceDE w:val="0"/>
      <w:autoSpaceDN w:val="0"/>
      <w:adjustRightInd w:val="0"/>
      <w:snapToGrid/>
      <w:spacing w:before="0" w:after="0" w:line="360" w:lineRule="auto"/>
      <w:ind w:left="-851" w:right="-1091" w:firstLine="567"/>
      <w:jc w:val="center"/>
    </w:pPr>
    <w:rPr>
      <w:rFonts w:eastAsia="Times New Roman"/>
      <w:b/>
      <w:sz w:val="28"/>
    </w:rPr>
  </w:style>
  <w:style w:type="paragraph" w:customStyle="1" w:styleId="c1">
    <w:name w:val="c1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7">
    <w:name w:val="Словарная статья"/>
    <w:basedOn w:val="a2"/>
    <w:next w:val="a2"/>
    <w:qFormat/>
    <w:rsid w:val="00E35251"/>
    <w:pPr>
      <w:widowControl/>
      <w:autoSpaceDE w:val="0"/>
      <w:autoSpaceDN w:val="0"/>
      <w:adjustRightInd w:val="0"/>
      <w:snapToGrid/>
      <w:spacing w:before="0" w:after="0"/>
      <w:ind w:left="170" w:right="118"/>
      <w:jc w:val="both"/>
    </w:pPr>
    <w:rPr>
      <w:rFonts w:ascii="Arial" w:eastAsia="Times New Roman" w:hAnsi="Arial"/>
      <w:sz w:val="20"/>
    </w:rPr>
  </w:style>
  <w:style w:type="character" w:customStyle="1" w:styleId="FR20">
    <w:name w:val="FR2 Знак"/>
    <w:link w:val="FR2"/>
    <w:uiPriority w:val="99"/>
    <w:qFormat/>
    <w:locked/>
    <w:rsid w:val="00E35251"/>
    <w:rPr>
      <w:rFonts w:ascii="Arial" w:eastAsia="Calibri" w:hAnsi="Arial" w:cs="Times New Roman"/>
      <w:lang w:eastAsia="ru-RU"/>
    </w:rPr>
  </w:style>
  <w:style w:type="paragraph" w:customStyle="1" w:styleId="2ff0">
    <w:name w:val="2"/>
    <w:basedOn w:val="a2"/>
    <w:uiPriority w:val="99"/>
    <w:qFormat/>
    <w:rsid w:val="00E3525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Li">
    <w:name w:val="Li"/>
    <w:basedOn w:val="a2"/>
    <w:uiPriority w:val="99"/>
    <w:qFormat/>
    <w:rsid w:val="00E35251"/>
    <w:pPr>
      <w:widowControl/>
      <w:shd w:val="clear" w:color="auto" w:fill="FFFFFF"/>
      <w:suppressAutoHyphens/>
      <w:snapToGrid/>
      <w:spacing w:before="0" w:after="0"/>
    </w:pPr>
    <w:rPr>
      <w:rFonts w:eastAsia="Times New Roman"/>
      <w:szCs w:val="24"/>
      <w:lang w:eastAsia="ar-SA"/>
    </w:rPr>
  </w:style>
  <w:style w:type="paragraph" w:customStyle="1" w:styleId="Style14">
    <w:name w:val="Style14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 w:line="444" w:lineRule="exact"/>
      <w:ind w:firstLine="1051"/>
    </w:pPr>
    <w:rPr>
      <w:rFonts w:ascii="Arial" w:eastAsia="Times New Roman" w:hAnsi="Arial" w:cs="Arial"/>
      <w:szCs w:val="24"/>
    </w:rPr>
  </w:style>
  <w:style w:type="paragraph" w:customStyle="1" w:styleId="Style22">
    <w:name w:val="Style22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 w:line="238" w:lineRule="exact"/>
      <w:jc w:val="both"/>
    </w:pPr>
    <w:rPr>
      <w:rFonts w:ascii="Arial" w:eastAsia="Times New Roman" w:hAnsi="Arial" w:cs="Arial"/>
      <w:szCs w:val="24"/>
    </w:rPr>
  </w:style>
  <w:style w:type="paragraph" w:customStyle="1" w:styleId="affffff8">
    <w:name w:val="Название оглавления"/>
    <w:uiPriority w:val="99"/>
    <w:qFormat/>
    <w:rsid w:val="00E35251"/>
    <w:pPr>
      <w:autoSpaceDE w:val="0"/>
      <w:autoSpaceDN w:val="0"/>
      <w:adjustRightInd w:val="0"/>
      <w:spacing w:after="187" w:line="240" w:lineRule="auto"/>
      <w:jc w:val="center"/>
    </w:pPr>
    <w:rPr>
      <w:rFonts w:ascii="Arial" w:eastAsia="Times New Roman" w:hAnsi="Arial" w:cs="Arial"/>
      <w:b/>
      <w:bCs/>
      <w:caps/>
      <w:sz w:val="20"/>
      <w:szCs w:val="20"/>
      <w:lang w:eastAsia="ru-RU"/>
    </w:rPr>
  </w:style>
  <w:style w:type="paragraph" w:customStyle="1" w:styleId="affffff9">
    <w:name w:val="список с тире"/>
    <w:basedOn w:val="a2"/>
    <w:uiPriority w:val="99"/>
    <w:qFormat/>
    <w:rsid w:val="00E35251"/>
    <w:pPr>
      <w:widowControl/>
      <w:tabs>
        <w:tab w:val="left" w:pos="1354"/>
      </w:tabs>
      <w:autoSpaceDE w:val="0"/>
      <w:autoSpaceDN w:val="0"/>
      <w:adjustRightInd w:val="0"/>
      <w:snapToGrid/>
      <w:spacing w:before="120" w:after="0"/>
      <w:ind w:left="1354" w:hanging="360"/>
      <w:jc w:val="both"/>
    </w:pPr>
    <w:rPr>
      <w:rFonts w:eastAsia="Times New Roman" w:cs="Arial"/>
      <w:color w:val="000000"/>
      <w:szCs w:val="28"/>
    </w:rPr>
  </w:style>
  <w:style w:type="paragraph" w:customStyle="1" w:styleId="2ff1">
    <w:name w:val="Обычный2"/>
    <w:uiPriority w:val="99"/>
    <w:qFormat/>
    <w:rsid w:val="00E35251"/>
    <w:pPr>
      <w:widowControl w:val="0"/>
      <w:spacing w:after="0" w:line="316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Tst1">
    <w:name w:val="Tst1"/>
    <w:basedOn w:val="a2"/>
    <w:uiPriority w:val="99"/>
    <w:qFormat/>
    <w:rsid w:val="00E35251"/>
    <w:pPr>
      <w:widowControl/>
      <w:tabs>
        <w:tab w:val="left" w:pos="851"/>
      </w:tabs>
      <w:snapToGrid/>
      <w:spacing w:before="0" w:after="0"/>
      <w:ind w:left="851" w:hanging="511"/>
      <w:jc w:val="both"/>
    </w:pPr>
    <w:rPr>
      <w:rFonts w:eastAsia="Times New Roman"/>
    </w:rPr>
  </w:style>
  <w:style w:type="paragraph" w:customStyle="1" w:styleId="notabstyle">
    <w:name w:val="no_tab style"/>
    <w:basedOn w:val="a2"/>
    <w:uiPriority w:val="99"/>
    <w:qFormat/>
    <w:rsid w:val="00E35251"/>
    <w:pPr>
      <w:widowControl/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-question">
    <w:name w:val="Tst-question"/>
    <w:basedOn w:val="a2"/>
    <w:uiPriority w:val="99"/>
    <w:qFormat/>
    <w:rsid w:val="00E35251"/>
    <w:pPr>
      <w:widowControl/>
      <w:numPr>
        <w:numId w:val="5"/>
      </w:numPr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10">
    <w:name w:val="Tst_1"/>
    <w:basedOn w:val="notabstyle"/>
    <w:uiPriority w:val="99"/>
    <w:qFormat/>
    <w:rsid w:val="00E35251"/>
    <w:pPr>
      <w:tabs>
        <w:tab w:val="left" w:pos="703"/>
      </w:tabs>
      <w:ind w:left="703" w:hanging="346"/>
    </w:pPr>
  </w:style>
  <w:style w:type="paragraph" w:customStyle="1" w:styleId="p1">
    <w:name w:val="p1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MS Mincho"/>
      <w:szCs w:val="24"/>
    </w:rPr>
  </w:style>
  <w:style w:type="paragraph" w:customStyle="1" w:styleId="3f0">
    <w:name w:val="Знак3"/>
    <w:basedOn w:val="a2"/>
    <w:uiPriority w:val="99"/>
    <w:qFormat/>
    <w:rsid w:val="00E3525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a">
    <w:name w:val="УПЛОТНЕННЫЙ"/>
    <w:basedOn w:val="a2"/>
    <w:uiPriority w:val="99"/>
    <w:qFormat/>
    <w:rsid w:val="00E35251"/>
    <w:pPr>
      <w:widowControl/>
      <w:snapToGrid/>
      <w:spacing w:before="0" w:after="0"/>
      <w:ind w:firstLine="720"/>
      <w:jc w:val="both"/>
    </w:pPr>
    <w:rPr>
      <w:rFonts w:eastAsia="Times New Roman"/>
      <w:spacing w:val="-4"/>
      <w:sz w:val="28"/>
    </w:rPr>
  </w:style>
  <w:style w:type="paragraph" w:customStyle="1" w:styleId="affffffb">
    <w:name w:val="ОСНОВНОЙ"/>
    <w:basedOn w:val="a2"/>
    <w:uiPriority w:val="99"/>
    <w:qFormat/>
    <w:rsid w:val="00E35251"/>
    <w:pPr>
      <w:widowControl/>
      <w:autoSpaceDE w:val="0"/>
      <w:autoSpaceDN w:val="0"/>
      <w:adjustRightInd w:val="0"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customStyle="1" w:styleId="simple">
    <w:name w:val="simple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">
    <w:name w:val="u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j">
    <w:name w:val="uj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tyle44">
    <w:name w:val="Style44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/>
    </w:pPr>
    <w:rPr>
      <w:rFonts w:ascii="Franklin Gothic Medium Cond" w:eastAsia="Times New Roman" w:hAnsi="Franklin Gothic Medium Cond"/>
      <w:szCs w:val="24"/>
    </w:rPr>
  </w:style>
  <w:style w:type="paragraph" w:customStyle="1" w:styleId="s16">
    <w:name w:val="s_16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4cxspmiddle">
    <w:name w:val="a4cxspmiddle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Style56">
    <w:name w:val="Style56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 w:line="194" w:lineRule="exact"/>
    </w:pPr>
    <w:rPr>
      <w:rFonts w:eastAsia="Times New Roman"/>
      <w:szCs w:val="24"/>
    </w:rPr>
  </w:style>
  <w:style w:type="paragraph" w:customStyle="1" w:styleId="otstup">
    <w:name w:val="otstup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9">
    <w:name w:val="Схема документа1"/>
    <w:basedOn w:val="a2"/>
    <w:uiPriority w:val="99"/>
    <w:qFormat/>
    <w:rsid w:val="00E35251"/>
    <w:pPr>
      <w:widowControl/>
      <w:shd w:val="clear" w:color="auto" w:fill="000080"/>
      <w:snapToGrid/>
      <w:spacing w:before="0" w:after="0"/>
    </w:pPr>
    <w:rPr>
      <w:rFonts w:ascii="Tahoma" w:eastAsia="Times New Roman" w:hAnsi="Tahoma" w:cs="Tahoma"/>
      <w:sz w:val="20"/>
      <w:lang w:eastAsia="zh-CN"/>
    </w:rPr>
  </w:style>
  <w:style w:type="paragraph" w:customStyle="1" w:styleId="Normal1">
    <w:name w:val="Normal1"/>
    <w:uiPriority w:val="99"/>
    <w:qFormat/>
    <w:rsid w:val="00E35251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31">
    <w:name w:val="Heading 31"/>
    <w:basedOn w:val="Normal1"/>
    <w:next w:val="Normal1"/>
    <w:uiPriority w:val="99"/>
    <w:qFormat/>
    <w:rsid w:val="00E35251"/>
    <w:pPr>
      <w:keepNext/>
      <w:snapToGrid/>
      <w:outlineLvl w:val="2"/>
    </w:pPr>
    <w:rPr>
      <w:sz w:val="24"/>
    </w:rPr>
  </w:style>
  <w:style w:type="paragraph" w:customStyle="1" w:styleId="BodyText1">
    <w:name w:val="Body Text1"/>
    <w:basedOn w:val="Normal1"/>
    <w:uiPriority w:val="99"/>
    <w:qFormat/>
    <w:rsid w:val="00E35251"/>
    <w:pPr>
      <w:snapToGrid/>
      <w:spacing w:line="360" w:lineRule="auto"/>
    </w:pPr>
    <w:rPr>
      <w:sz w:val="24"/>
    </w:rPr>
  </w:style>
  <w:style w:type="paragraph" w:customStyle="1" w:styleId="BodyText211">
    <w:name w:val="Body Text 211"/>
    <w:basedOn w:val="a2"/>
    <w:uiPriority w:val="99"/>
    <w:qFormat/>
    <w:rsid w:val="00E35251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paragraph" w:customStyle="1" w:styleId="ListParagraph1">
    <w:name w:val="List Paragraph1"/>
    <w:basedOn w:val="a2"/>
    <w:uiPriority w:val="99"/>
    <w:qFormat/>
    <w:rsid w:val="00E35251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customStyle="1" w:styleId="PlainText1">
    <w:name w:val="Plain Text1"/>
    <w:basedOn w:val="a2"/>
    <w:uiPriority w:val="99"/>
    <w:qFormat/>
    <w:rsid w:val="00E35251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BodyText31">
    <w:name w:val="Body Text 31"/>
    <w:basedOn w:val="Normal1"/>
    <w:uiPriority w:val="99"/>
    <w:qFormat/>
    <w:rsid w:val="00E35251"/>
    <w:pPr>
      <w:snapToGrid/>
      <w:jc w:val="both"/>
    </w:pPr>
    <w:rPr>
      <w:i/>
      <w:sz w:val="26"/>
    </w:rPr>
  </w:style>
  <w:style w:type="character" w:customStyle="1" w:styleId="101">
    <w:name w:val="Знак Знак101"/>
    <w:uiPriority w:val="99"/>
    <w:qFormat/>
    <w:locked/>
    <w:rsid w:val="00E35251"/>
    <w:rPr>
      <w:rFonts w:ascii="PragmaticaCTT" w:hAnsi="PragmaticaCTT"/>
      <w:sz w:val="24"/>
      <w:lang w:val="ru-RU" w:eastAsia="ru-RU"/>
    </w:rPr>
  </w:style>
  <w:style w:type="character" w:customStyle="1" w:styleId="4110">
    <w:name w:val="Знак Знак411"/>
    <w:uiPriority w:val="99"/>
    <w:qFormat/>
    <w:locked/>
    <w:rsid w:val="00E35251"/>
    <w:rPr>
      <w:rFonts w:ascii="Arial" w:hAnsi="Arial"/>
      <w:b/>
      <w:i/>
      <w:sz w:val="28"/>
      <w:lang w:val="ru-RU" w:eastAsia="en-US"/>
    </w:rPr>
  </w:style>
  <w:style w:type="character" w:customStyle="1" w:styleId="139">
    <w:name w:val="Знак1 Знак Знак3"/>
    <w:uiPriority w:val="99"/>
    <w:locked/>
    <w:rsid w:val="00E35251"/>
    <w:rPr>
      <w:sz w:val="24"/>
      <w:lang w:val="ru-RU" w:eastAsia="ru-RU"/>
    </w:rPr>
  </w:style>
  <w:style w:type="character" w:customStyle="1" w:styleId="hpsatn">
    <w:name w:val="hps atn"/>
    <w:basedOn w:val="a3"/>
    <w:uiPriority w:val="99"/>
    <w:qFormat/>
    <w:rsid w:val="00E35251"/>
    <w:rPr>
      <w:rFonts w:cs="Times New Roman"/>
    </w:rPr>
  </w:style>
  <w:style w:type="character" w:customStyle="1" w:styleId="udar">
    <w:name w:val="udar"/>
    <w:basedOn w:val="a3"/>
    <w:uiPriority w:val="99"/>
    <w:qFormat/>
    <w:rsid w:val="00E35251"/>
    <w:rPr>
      <w:rFonts w:cs="Times New Roman"/>
    </w:rPr>
  </w:style>
  <w:style w:type="character" w:customStyle="1" w:styleId="FontStyle139">
    <w:name w:val="Font Style139"/>
    <w:uiPriority w:val="99"/>
    <w:qFormat/>
    <w:rsid w:val="00E35251"/>
    <w:rPr>
      <w:rFonts w:ascii="Palatino Linotype" w:hAnsi="Palatino Linotype"/>
      <w:sz w:val="18"/>
    </w:rPr>
  </w:style>
  <w:style w:type="character" w:customStyle="1" w:styleId="FontStyle156">
    <w:name w:val="Font Style156"/>
    <w:uiPriority w:val="99"/>
    <w:qFormat/>
    <w:rsid w:val="00E35251"/>
    <w:rPr>
      <w:rFonts w:ascii="Palatino Linotype" w:hAnsi="Palatino Linotype"/>
      <w:sz w:val="18"/>
    </w:rPr>
  </w:style>
  <w:style w:type="character" w:customStyle="1" w:styleId="FontStyle157">
    <w:name w:val="Font Style157"/>
    <w:uiPriority w:val="99"/>
    <w:qFormat/>
    <w:rsid w:val="00E35251"/>
    <w:rPr>
      <w:rFonts w:ascii="Palatino Linotype" w:hAnsi="Palatino Linotype"/>
      <w:sz w:val="18"/>
    </w:rPr>
  </w:style>
  <w:style w:type="character" w:customStyle="1" w:styleId="FontStyle138">
    <w:name w:val="Font Style138"/>
    <w:uiPriority w:val="99"/>
    <w:qFormat/>
    <w:rsid w:val="00E35251"/>
    <w:rPr>
      <w:rFonts w:ascii="Palatino Linotype" w:hAnsi="Palatino Linotype"/>
      <w:b/>
      <w:sz w:val="18"/>
    </w:rPr>
  </w:style>
  <w:style w:type="character" w:customStyle="1" w:styleId="FontStyle146">
    <w:name w:val="Font Style146"/>
    <w:uiPriority w:val="99"/>
    <w:qFormat/>
    <w:rsid w:val="00E35251"/>
    <w:rPr>
      <w:rFonts w:ascii="Palatino Linotype" w:hAnsi="Palatino Linotype"/>
      <w:b/>
      <w:sz w:val="18"/>
    </w:rPr>
  </w:style>
  <w:style w:type="character" w:customStyle="1" w:styleId="318">
    <w:name w:val="Основной текст с отступом 3 Знак1"/>
    <w:uiPriority w:val="99"/>
    <w:qFormat/>
    <w:rsid w:val="00E35251"/>
    <w:rPr>
      <w:rFonts w:ascii="Times New Roman" w:hAnsi="Times New Roman"/>
      <w:sz w:val="16"/>
      <w:lang w:val="ru-RU" w:eastAsia="ru-RU"/>
    </w:rPr>
  </w:style>
  <w:style w:type="character" w:customStyle="1" w:styleId="85">
    <w:name w:val="Основной текст + 85"/>
    <w:uiPriority w:val="99"/>
    <w:qFormat/>
    <w:rsid w:val="00E35251"/>
    <w:rPr>
      <w:rFonts w:ascii="Times New Roman" w:hAnsi="Times New Roman"/>
      <w:b/>
      <w:i/>
      <w:spacing w:val="30"/>
      <w:sz w:val="17"/>
      <w:shd w:val="clear" w:color="auto" w:fill="FFFFFF"/>
      <w:lang w:val="ru-RU" w:eastAsia="ru-RU"/>
    </w:rPr>
  </w:style>
  <w:style w:type="character" w:customStyle="1" w:styleId="22Arial">
    <w:name w:val="Основной текст (22) + Arial"/>
    <w:uiPriority w:val="99"/>
    <w:rsid w:val="00E35251"/>
    <w:rPr>
      <w:rFonts w:ascii="Arial" w:hAnsi="Arial"/>
      <w:b/>
      <w:i/>
      <w:sz w:val="21"/>
      <w:shd w:val="clear" w:color="auto" w:fill="FFFFFF"/>
    </w:rPr>
  </w:style>
  <w:style w:type="character" w:customStyle="1" w:styleId="affffffc">
    <w:name w:val="Основной текст + Полужирный"/>
    <w:uiPriority w:val="99"/>
    <w:qFormat/>
    <w:rsid w:val="00E35251"/>
    <w:rPr>
      <w:rFonts w:ascii="Century Schoolbook" w:hAnsi="Century Schoolbook"/>
      <w:b/>
      <w:sz w:val="18"/>
      <w:shd w:val="clear" w:color="auto" w:fill="FFFFFF"/>
    </w:rPr>
  </w:style>
  <w:style w:type="character" w:customStyle="1" w:styleId="3110">
    <w:name w:val="Основной текст 3 Знак11"/>
    <w:uiPriority w:val="99"/>
    <w:locked/>
    <w:rsid w:val="00E35251"/>
    <w:rPr>
      <w:rFonts w:ascii="Times New Roman" w:hAnsi="Times New Roman"/>
      <w:sz w:val="16"/>
      <w:lang w:val="ru-RU" w:eastAsia="ru-RU"/>
    </w:rPr>
  </w:style>
  <w:style w:type="character" w:customStyle="1" w:styleId="217">
    <w:name w:val="Заголовок 2 Знак1"/>
    <w:uiPriority w:val="99"/>
    <w:qFormat/>
    <w:rsid w:val="00E35251"/>
    <w:rPr>
      <w:rFonts w:ascii="Arial" w:hAnsi="Arial"/>
      <w:b/>
      <w:i/>
      <w:sz w:val="28"/>
    </w:rPr>
  </w:style>
  <w:style w:type="character" w:customStyle="1" w:styleId="412">
    <w:name w:val="Заголовок 4 Знак1"/>
    <w:uiPriority w:val="99"/>
    <w:qFormat/>
    <w:locked/>
    <w:rsid w:val="00E35251"/>
    <w:rPr>
      <w:rFonts w:ascii="Times New Roman" w:hAnsi="Times New Roman"/>
      <w:b/>
      <w:sz w:val="28"/>
      <w:lang w:eastAsia="ru-RU"/>
    </w:rPr>
  </w:style>
  <w:style w:type="character" w:customStyle="1" w:styleId="319">
    <w:name w:val="Заголовок 3 Знак1"/>
    <w:uiPriority w:val="99"/>
    <w:qFormat/>
    <w:locked/>
    <w:rsid w:val="00E35251"/>
    <w:rPr>
      <w:rFonts w:ascii="Times New Roman" w:hAnsi="Times New Roman"/>
      <w:b/>
      <w:sz w:val="27"/>
      <w:lang w:eastAsia="ru-RU"/>
    </w:rPr>
  </w:style>
  <w:style w:type="character" w:customStyle="1" w:styleId="1ffa">
    <w:name w:val="Сильное выделение1"/>
    <w:basedOn w:val="a3"/>
    <w:uiPriority w:val="99"/>
    <w:qFormat/>
    <w:rsid w:val="00E35251"/>
    <w:rPr>
      <w:rFonts w:cs="Times New Roman"/>
      <w:b/>
    </w:rPr>
  </w:style>
  <w:style w:type="character" w:customStyle="1" w:styleId="1ffb">
    <w:name w:val="Слабая ссылка1"/>
    <w:basedOn w:val="a3"/>
    <w:uiPriority w:val="99"/>
    <w:qFormat/>
    <w:rsid w:val="00E35251"/>
    <w:rPr>
      <w:rFonts w:cs="Times New Roman"/>
      <w:smallCaps/>
      <w:color w:val="C0504D"/>
      <w:u w:val="single"/>
    </w:rPr>
  </w:style>
  <w:style w:type="character" w:customStyle="1" w:styleId="1ffc">
    <w:name w:val="Сильная ссылка1"/>
    <w:basedOn w:val="a3"/>
    <w:uiPriority w:val="99"/>
    <w:qFormat/>
    <w:rsid w:val="00E35251"/>
    <w:rPr>
      <w:rFonts w:cs="Times New Roman"/>
      <w:b/>
      <w:smallCaps/>
      <w:color w:val="C0504D"/>
      <w:spacing w:val="5"/>
      <w:u w:val="single"/>
    </w:rPr>
  </w:style>
  <w:style w:type="character" w:customStyle="1" w:styleId="1ffd">
    <w:name w:val="Название книги1"/>
    <w:basedOn w:val="a3"/>
    <w:uiPriority w:val="99"/>
    <w:qFormat/>
    <w:rsid w:val="00E35251"/>
    <w:rPr>
      <w:rFonts w:cs="Times New Roman"/>
      <w:b/>
      <w:smallCaps/>
      <w:spacing w:val="5"/>
    </w:rPr>
  </w:style>
  <w:style w:type="character" w:customStyle="1" w:styleId="611">
    <w:name w:val="Заголовок 6 Знак1"/>
    <w:uiPriority w:val="99"/>
    <w:qFormat/>
    <w:rsid w:val="00E35251"/>
    <w:rPr>
      <w:b/>
      <w:sz w:val="22"/>
      <w:lang w:val="ru-RU" w:eastAsia="ru-RU"/>
    </w:rPr>
  </w:style>
  <w:style w:type="character" w:customStyle="1" w:styleId="711">
    <w:name w:val="Заголовок 7 Знак1"/>
    <w:uiPriority w:val="99"/>
    <w:qFormat/>
    <w:rsid w:val="00E35251"/>
    <w:rPr>
      <w:sz w:val="24"/>
      <w:lang w:val="ru-RU" w:eastAsia="ru-RU"/>
    </w:rPr>
  </w:style>
  <w:style w:type="character" w:customStyle="1" w:styleId="812">
    <w:name w:val="Заголовок 8 Знак1"/>
    <w:uiPriority w:val="99"/>
    <w:qFormat/>
    <w:rsid w:val="00E35251"/>
    <w:rPr>
      <w:rFonts w:ascii="Calibri" w:hAnsi="Calibri"/>
      <w:i/>
      <w:sz w:val="24"/>
      <w:lang w:val="ru-RU" w:eastAsia="en-US"/>
    </w:rPr>
  </w:style>
  <w:style w:type="character" w:customStyle="1" w:styleId="910">
    <w:name w:val="Заголовок 9 Знак1"/>
    <w:uiPriority w:val="99"/>
    <w:qFormat/>
    <w:rsid w:val="00E35251"/>
    <w:rPr>
      <w:rFonts w:ascii="Arial" w:hAnsi="Arial"/>
      <w:sz w:val="22"/>
      <w:lang w:val="ru-RU" w:eastAsia="ru-RU"/>
    </w:rPr>
  </w:style>
  <w:style w:type="character" w:customStyle="1" w:styleId="1ffe">
    <w:name w:val="Нижний колонтитул Знак1"/>
    <w:uiPriority w:val="99"/>
    <w:qFormat/>
    <w:locked/>
    <w:rsid w:val="00E35251"/>
    <w:rPr>
      <w:rFonts w:ascii="Times New Roman" w:hAnsi="Times New Roman"/>
      <w:sz w:val="24"/>
      <w:lang w:val="ru-RU" w:eastAsia="ru-RU"/>
    </w:rPr>
  </w:style>
  <w:style w:type="character" w:customStyle="1" w:styleId="tbb121">
    <w:name w:val="tbb121"/>
    <w:uiPriority w:val="99"/>
    <w:qFormat/>
    <w:rsid w:val="00E35251"/>
    <w:rPr>
      <w:rFonts w:ascii="Arial" w:hAnsi="Arial"/>
      <w:b/>
      <w:color w:val="000000"/>
      <w:sz w:val="18"/>
      <w:u w:val="none"/>
    </w:rPr>
  </w:style>
  <w:style w:type="character" w:customStyle="1" w:styleId="tbl121">
    <w:name w:val="tbl121"/>
    <w:uiPriority w:val="99"/>
    <w:qFormat/>
    <w:rsid w:val="00E35251"/>
    <w:rPr>
      <w:rFonts w:ascii="Tahoma" w:hAnsi="Tahoma"/>
      <w:color w:val="000000"/>
      <w:sz w:val="18"/>
      <w:u w:val="none"/>
    </w:rPr>
  </w:style>
  <w:style w:type="character" w:customStyle="1" w:styleId="em11">
    <w:name w:val="em11"/>
    <w:uiPriority w:val="99"/>
    <w:qFormat/>
    <w:rsid w:val="00E35251"/>
    <w:rPr>
      <w:b/>
      <w:sz w:val="24"/>
    </w:rPr>
  </w:style>
  <w:style w:type="character" w:customStyle="1" w:styleId="8pt">
    <w:name w:val="Основной текст + 8 pt"/>
    <w:uiPriority w:val="99"/>
    <w:qFormat/>
    <w:rsid w:val="00E35251"/>
    <w:rPr>
      <w:rFonts w:ascii="Times New Roman" w:hAnsi="Times New Roman"/>
      <w:spacing w:val="0"/>
      <w:sz w:val="16"/>
    </w:rPr>
  </w:style>
  <w:style w:type="character" w:customStyle="1" w:styleId="7pt">
    <w:name w:val="Основной текст + 7 pt"/>
    <w:uiPriority w:val="99"/>
    <w:qFormat/>
    <w:rsid w:val="00E35251"/>
    <w:rPr>
      <w:rFonts w:ascii="Times New Roman" w:hAnsi="Times New Roman"/>
      <w:spacing w:val="0"/>
      <w:sz w:val="14"/>
    </w:rPr>
  </w:style>
  <w:style w:type="character" w:customStyle="1" w:styleId="10pt">
    <w:name w:val="Основной текст + 10 pt"/>
    <w:uiPriority w:val="99"/>
    <w:qFormat/>
    <w:rsid w:val="00E35251"/>
    <w:rPr>
      <w:rFonts w:ascii="Times New Roman" w:hAnsi="Times New Roman"/>
      <w:b/>
      <w:spacing w:val="0"/>
      <w:sz w:val="20"/>
    </w:rPr>
  </w:style>
  <w:style w:type="character" w:customStyle="1" w:styleId="affffffd">
    <w:name w:val="Основной текст + Курсив"/>
    <w:uiPriority w:val="99"/>
    <w:qFormat/>
    <w:rsid w:val="00E35251"/>
    <w:rPr>
      <w:rFonts w:ascii="Times New Roman" w:hAnsi="Times New Roman"/>
      <w:i/>
      <w:spacing w:val="0"/>
      <w:sz w:val="21"/>
    </w:rPr>
  </w:style>
  <w:style w:type="character" w:customStyle="1" w:styleId="5pt">
    <w:name w:val="Основной текст + 5 pt"/>
    <w:uiPriority w:val="99"/>
    <w:qFormat/>
    <w:rsid w:val="00E35251"/>
    <w:rPr>
      <w:rFonts w:ascii="Times New Roman" w:hAnsi="Times New Roman"/>
      <w:spacing w:val="10"/>
      <w:sz w:val="10"/>
    </w:rPr>
  </w:style>
  <w:style w:type="character" w:customStyle="1" w:styleId="9pt">
    <w:name w:val="Основной текст + 9 pt"/>
    <w:uiPriority w:val="99"/>
    <w:qFormat/>
    <w:rsid w:val="00E35251"/>
    <w:rPr>
      <w:rFonts w:ascii="Times New Roman" w:hAnsi="Times New Roman"/>
      <w:spacing w:val="0"/>
      <w:sz w:val="18"/>
    </w:rPr>
  </w:style>
  <w:style w:type="character" w:customStyle="1" w:styleId="TimesNewRoman0">
    <w:name w:val="Основной текст + Times New Roman"/>
    <w:uiPriority w:val="99"/>
    <w:qFormat/>
    <w:rsid w:val="00E35251"/>
    <w:rPr>
      <w:rFonts w:ascii="Times New Roman" w:hAnsi="Times New Roman"/>
      <w:spacing w:val="0"/>
      <w:sz w:val="21"/>
    </w:rPr>
  </w:style>
  <w:style w:type="character" w:customStyle="1" w:styleId="WW-9pt">
    <w:name w:val="WW-Основной текст + 9 pt"/>
    <w:uiPriority w:val="99"/>
    <w:qFormat/>
    <w:rsid w:val="00E35251"/>
    <w:rPr>
      <w:rFonts w:ascii="Times New Roman" w:hAnsi="Times New Roman"/>
      <w:spacing w:val="0"/>
      <w:sz w:val="18"/>
    </w:rPr>
  </w:style>
  <w:style w:type="character" w:customStyle="1" w:styleId="gogofoundword">
    <w:name w:val="gogofoundword"/>
    <w:basedOn w:val="a3"/>
    <w:uiPriority w:val="99"/>
    <w:qFormat/>
    <w:rsid w:val="00E35251"/>
    <w:rPr>
      <w:rFonts w:cs="Times New Roman"/>
    </w:rPr>
  </w:style>
  <w:style w:type="character" w:customStyle="1" w:styleId="FontStyle124">
    <w:name w:val="Font Style124"/>
    <w:uiPriority w:val="99"/>
    <w:qFormat/>
    <w:rsid w:val="00E35251"/>
    <w:rPr>
      <w:rFonts w:ascii="Times New Roman" w:hAnsi="Times New Roman"/>
      <w:b/>
      <w:sz w:val="18"/>
    </w:rPr>
  </w:style>
  <w:style w:type="character" w:customStyle="1" w:styleId="red">
    <w:name w:val="red"/>
    <w:basedOn w:val="a3"/>
    <w:uiPriority w:val="99"/>
    <w:qFormat/>
    <w:rsid w:val="00E35251"/>
    <w:rPr>
      <w:rFonts w:cs="Times New Roman"/>
    </w:rPr>
  </w:style>
  <w:style w:type="character" w:customStyle="1" w:styleId="msosubtleemphasis0">
    <w:name w:val="msosubtleemphasis"/>
    <w:uiPriority w:val="99"/>
    <w:qFormat/>
    <w:rsid w:val="00E35251"/>
    <w:rPr>
      <w:i/>
      <w:color w:val="808080"/>
    </w:rPr>
  </w:style>
  <w:style w:type="character" w:customStyle="1" w:styleId="FontStyle120">
    <w:name w:val="Font Style120"/>
    <w:uiPriority w:val="99"/>
    <w:qFormat/>
    <w:rsid w:val="00E35251"/>
    <w:rPr>
      <w:rFonts w:ascii="Times New Roman" w:hAnsi="Times New Roman"/>
      <w:b/>
      <w:sz w:val="26"/>
    </w:rPr>
  </w:style>
  <w:style w:type="character" w:customStyle="1" w:styleId="FontStyle121">
    <w:name w:val="Font Style121"/>
    <w:uiPriority w:val="99"/>
    <w:qFormat/>
    <w:rsid w:val="00E35251"/>
    <w:rPr>
      <w:rFonts w:ascii="Times New Roman" w:hAnsi="Times New Roman"/>
      <w:sz w:val="26"/>
    </w:rPr>
  </w:style>
  <w:style w:type="character" w:customStyle="1" w:styleId="232">
    <w:name w:val="Знак Знак23 Знак2"/>
    <w:uiPriority w:val="99"/>
    <w:qFormat/>
    <w:locked/>
    <w:rsid w:val="00E35251"/>
    <w:rPr>
      <w:rFonts w:ascii="Tahoma" w:hAnsi="Tahoma"/>
      <w:sz w:val="16"/>
    </w:rPr>
  </w:style>
  <w:style w:type="character" w:customStyle="1" w:styleId="t9">
    <w:name w:val="t9"/>
    <w:uiPriority w:val="99"/>
    <w:qFormat/>
    <w:rsid w:val="00E35251"/>
  </w:style>
  <w:style w:type="character" w:customStyle="1" w:styleId="t10">
    <w:name w:val="t10"/>
    <w:uiPriority w:val="99"/>
    <w:qFormat/>
    <w:rsid w:val="00E35251"/>
  </w:style>
  <w:style w:type="character" w:customStyle="1" w:styleId="c2">
    <w:name w:val="c2"/>
    <w:uiPriority w:val="99"/>
    <w:qFormat/>
    <w:rsid w:val="00E35251"/>
  </w:style>
  <w:style w:type="character" w:customStyle="1" w:styleId="c0">
    <w:name w:val="c0"/>
    <w:uiPriority w:val="99"/>
    <w:qFormat/>
    <w:rsid w:val="00E35251"/>
  </w:style>
  <w:style w:type="character" w:customStyle="1" w:styleId="ft776">
    <w:name w:val="ft776"/>
    <w:uiPriority w:val="99"/>
    <w:qFormat/>
    <w:rsid w:val="00E35251"/>
  </w:style>
  <w:style w:type="character" w:customStyle="1" w:styleId="highlight">
    <w:name w:val="highlight"/>
    <w:uiPriority w:val="99"/>
    <w:qFormat/>
    <w:rsid w:val="00E35251"/>
  </w:style>
  <w:style w:type="character" w:customStyle="1" w:styleId="ft431">
    <w:name w:val="ft431"/>
    <w:uiPriority w:val="99"/>
    <w:qFormat/>
    <w:rsid w:val="00E35251"/>
  </w:style>
  <w:style w:type="character" w:customStyle="1" w:styleId="ft793">
    <w:name w:val="ft793"/>
    <w:uiPriority w:val="99"/>
    <w:qFormat/>
    <w:rsid w:val="00E35251"/>
  </w:style>
  <w:style w:type="character" w:customStyle="1" w:styleId="ft802">
    <w:name w:val="ft802"/>
    <w:uiPriority w:val="99"/>
    <w:qFormat/>
    <w:rsid w:val="00E35251"/>
  </w:style>
  <w:style w:type="character" w:customStyle="1" w:styleId="ft890">
    <w:name w:val="ft890"/>
    <w:uiPriority w:val="99"/>
    <w:qFormat/>
    <w:rsid w:val="00E35251"/>
  </w:style>
  <w:style w:type="character" w:customStyle="1" w:styleId="ft904">
    <w:name w:val="ft904"/>
    <w:uiPriority w:val="99"/>
    <w:qFormat/>
    <w:rsid w:val="00E35251"/>
  </w:style>
  <w:style w:type="character" w:customStyle="1" w:styleId="ft914">
    <w:name w:val="ft914"/>
    <w:uiPriority w:val="99"/>
    <w:qFormat/>
    <w:rsid w:val="00E35251"/>
  </w:style>
  <w:style w:type="character" w:customStyle="1" w:styleId="1fff">
    <w:name w:val="Текст Знак1"/>
    <w:uiPriority w:val="99"/>
    <w:qFormat/>
    <w:locked/>
    <w:rsid w:val="00E35251"/>
    <w:rPr>
      <w:rFonts w:ascii="Courier New" w:hAnsi="Courier New"/>
      <w:lang w:val="ru-RU" w:eastAsia="ru-RU"/>
    </w:rPr>
  </w:style>
  <w:style w:type="character" w:customStyle="1" w:styleId="accented">
    <w:name w:val="accented"/>
    <w:basedOn w:val="a3"/>
    <w:uiPriority w:val="99"/>
    <w:qFormat/>
    <w:rsid w:val="00E35251"/>
    <w:rPr>
      <w:rFonts w:cs="Times New Roman"/>
    </w:rPr>
  </w:style>
  <w:style w:type="character" w:customStyle="1" w:styleId="FontStyle214">
    <w:name w:val="Font Style214"/>
    <w:uiPriority w:val="99"/>
    <w:qFormat/>
    <w:rsid w:val="00E35251"/>
    <w:rPr>
      <w:rFonts w:ascii="Trebuchet MS" w:hAnsi="Trebuchet MS"/>
      <w:b/>
      <w:color w:val="000000"/>
      <w:sz w:val="22"/>
    </w:rPr>
  </w:style>
  <w:style w:type="character" w:customStyle="1" w:styleId="affffffe">
    <w:name w:val="Цветовое выделение"/>
    <w:uiPriority w:val="99"/>
    <w:qFormat/>
    <w:rsid w:val="00E35251"/>
    <w:rPr>
      <w:b/>
      <w:color w:val="000080"/>
      <w:sz w:val="22"/>
    </w:rPr>
  </w:style>
  <w:style w:type="character" w:customStyle="1" w:styleId="afffffff">
    <w:name w:val="Гипертекстовая ссылка"/>
    <w:uiPriority w:val="99"/>
    <w:qFormat/>
    <w:rsid w:val="00E35251"/>
    <w:rPr>
      <w:b/>
      <w:color w:val="008000"/>
      <w:sz w:val="22"/>
      <w:u w:val="single"/>
    </w:rPr>
  </w:style>
  <w:style w:type="character" w:customStyle="1" w:styleId="1fff0">
    <w:name w:val="Схема документа Знак1"/>
    <w:uiPriority w:val="99"/>
    <w:qFormat/>
    <w:rsid w:val="00E35251"/>
    <w:rPr>
      <w:rFonts w:ascii="Tahoma" w:hAnsi="Tahoma"/>
      <w:sz w:val="16"/>
      <w:lang w:val="ru-RU" w:eastAsia="ru-RU"/>
    </w:rPr>
  </w:style>
  <w:style w:type="character" w:customStyle="1" w:styleId="HTML11">
    <w:name w:val="Стандартный HTML Знак1"/>
    <w:uiPriority w:val="99"/>
    <w:qFormat/>
    <w:rsid w:val="00E35251"/>
    <w:rPr>
      <w:rFonts w:ascii="Consolas" w:hAnsi="Consolas"/>
      <w:sz w:val="20"/>
      <w:lang w:val="ru-RU" w:eastAsia="ru-RU"/>
    </w:rPr>
  </w:style>
  <w:style w:type="character" w:customStyle="1" w:styleId="1fff1">
    <w:name w:val="Верхний колонтитул Знак1"/>
    <w:uiPriority w:val="99"/>
    <w:qFormat/>
    <w:rsid w:val="00E35251"/>
    <w:rPr>
      <w:rFonts w:ascii="Times New Roman" w:hAnsi="Times New Roman"/>
      <w:sz w:val="24"/>
      <w:lang w:val="ru-RU" w:eastAsia="ru-RU"/>
    </w:rPr>
  </w:style>
  <w:style w:type="character" w:customStyle="1" w:styleId="218">
    <w:name w:val="Основной текст 2 Знак1"/>
    <w:uiPriority w:val="99"/>
    <w:qFormat/>
    <w:rsid w:val="00E35251"/>
    <w:rPr>
      <w:rFonts w:ascii="Times New Roman" w:hAnsi="Times New Roman"/>
      <w:sz w:val="24"/>
      <w:lang w:val="ru-RU" w:eastAsia="ru-RU"/>
    </w:rPr>
  </w:style>
  <w:style w:type="character" w:customStyle="1" w:styleId="1fff2">
    <w:name w:val="Текст выноски Знак1"/>
    <w:uiPriority w:val="99"/>
    <w:qFormat/>
    <w:rsid w:val="00E35251"/>
    <w:rPr>
      <w:rFonts w:ascii="Tahoma" w:hAnsi="Tahoma"/>
      <w:sz w:val="16"/>
      <w:lang w:val="ru-RU" w:eastAsia="ru-RU"/>
    </w:rPr>
  </w:style>
  <w:style w:type="character" w:customStyle="1" w:styleId="FontStyle53">
    <w:name w:val="Font Style53"/>
    <w:uiPriority w:val="99"/>
    <w:qFormat/>
    <w:rsid w:val="00E35251"/>
    <w:rPr>
      <w:rFonts w:ascii="Arial" w:hAnsi="Arial"/>
      <w:b/>
      <w:sz w:val="18"/>
    </w:rPr>
  </w:style>
  <w:style w:type="paragraph" w:customStyle="1" w:styleId="3f1">
    <w:name w:val="Знак Знак Знак Знак Знак Знак Знак Знак Знак Знак Знак Знак Знак3"/>
    <w:basedOn w:val="a2"/>
    <w:uiPriority w:val="99"/>
    <w:qFormat/>
    <w:rsid w:val="00E3525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219">
    <w:name w:val="Красная строка 2 Знак1"/>
    <w:uiPriority w:val="99"/>
    <w:qFormat/>
    <w:rsid w:val="00E35251"/>
    <w:rPr>
      <w:sz w:val="24"/>
      <w:lang w:val="ru-RU" w:eastAsia="ru-RU"/>
    </w:rPr>
  </w:style>
  <w:style w:type="character" w:customStyle="1" w:styleId="1fff3">
    <w:name w:val="Название Знак1"/>
    <w:uiPriority w:val="99"/>
    <w:qFormat/>
    <w:rsid w:val="00E35251"/>
    <w:rPr>
      <w:rFonts w:ascii="Cambria" w:hAnsi="Cambria"/>
      <w:color w:val="17365D"/>
      <w:spacing w:val="5"/>
      <w:kern w:val="28"/>
      <w:sz w:val="52"/>
      <w:lang w:eastAsia="ru-RU"/>
    </w:rPr>
  </w:style>
  <w:style w:type="character" w:customStyle="1" w:styleId="1fff4">
    <w:name w:val="Подзаголовок Знак1"/>
    <w:uiPriority w:val="99"/>
    <w:qFormat/>
    <w:rsid w:val="00E35251"/>
    <w:rPr>
      <w:rFonts w:ascii="Cambria" w:hAnsi="Cambria"/>
      <w:sz w:val="24"/>
    </w:rPr>
  </w:style>
  <w:style w:type="character" w:customStyle="1" w:styleId="font0">
    <w:name w:val="font0"/>
    <w:basedOn w:val="a3"/>
    <w:uiPriority w:val="99"/>
    <w:qFormat/>
    <w:rsid w:val="00E35251"/>
    <w:rPr>
      <w:rFonts w:cs="Times New Roman"/>
    </w:rPr>
  </w:style>
  <w:style w:type="character" w:customStyle="1" w:styleId="s3">
    <w:name w:val="s3"/>
    <w:uiPriority w:val="99"/>
    <w:qFormat/>
    <w:rsid w:val="00E35251"/>
  </w:style>
  <w:style w:type="character" w:customStyle="1" w:styleId="FontStyle46">
    <w:name w:val="Font Style46"/>
    <w:uiPriority w:val="99"/>
    <w:qFormat/>
    <w:rsid w:val="00E35251"/>
    <w:rPr>
      <w:rFonts w:ascii="Times New Roman" w:hAnsi="Times New Roman"/>
      <w:b/>
      <w:sz w:val="30"/>
    </w:rPr>
  </w:style>
  <w:style w:type="character" w:customStyle="1" w:styleId="newstitle">
    <w:name w:val="news_title"/>
    <w:basedOn w:val="a3"/>
    <w:uiPriority w:val="99"/>
    <w:qFormat/>
    <w:rsid w:val="00E35251"/>
    <w:rPr>
      <w:rFonts w:cs="Times New Roman"/>
    </w:rPr>
  </w:style>
  <w:style w:type="character" w:customStyle="1" w:styleId="s1">
    <w:name w:val="s1"/>
    <w:uiPriority w:val="99"/>
    <w:qFormat/>
    <w:rsid w:val="00E35251"/>
  </w:style>
  <w:style w:type="character" w:customStyle="1" w:styleId="WW8Num8z0">
    <w:name w:val="WW8Num8z0"/>
    <w:uiPriority w:val="99"/>
    <w:qFormat/>
    <w:rsid w:val="00E35251"/>
    <w:rPr>
      <w:rFonts w:ascii="Wingdings 2" w:hAnsi="Wingdings 2"/>
    </w:rPr>
  </w:style>
  <w:style w:type="paragraph" w:customStyle="1" w:styleId="31a">
    <w:name w:val="Знак31"/>
    <w:basedOn w:val="a2"/>
    <w:uiPriority w:val="99"/>
    <w:qFormat/>
    <w:rsid w:val="00E3525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ep">
    <w:name w:val="ep"/>
    <w:basedOn w:val="a3"/>
    <w:uiPriority w:val="99"/>
    <w:qFormat/>
    <w:rsid w:val="00E35251"/>
    <w:rPr>
      <w:rFonts w:cs="Times New Roman"/>
    </w:rPr>
  </w:style>
  <w:style w:type="character" w:customStyle="1" w:styleId="searchterm1">
    <w:name w:val="searchterm1"/>
    <w:uiPriority w:val="99"/>
    <w:qFormat/>
    <w:rsid w:val="00E35251"/>
    <w:rPr>
      <w:b/>
      <w:sz w:val="2"/>
      <w:bdr w:val="single" w:sz="6" w:space="0" w:color="0000FF"/>
      <w:shd w:val="clear" w:color="auto" w:fill="CCCCFF"/>
    </w:rPr>
  </w:style>
  <w:style w:type="character" w:customStyle="1" w:styleId="review-h52">
    <w:name w:val="review-h52"/>
    <w:uiPriority w:val="99"/>
    <w:qFormat/>
    <w:rsid w:val="00E35251"/>
    <w:rPr>
      <w:b/>
      <w:color w:val="004080"/>
      <w:sz w:val="18"/>
      <w:u w:val="none"/>
    </w:rPr>
  </w:style>
  <w:style w:type="character" w:customStyle="1" w:styleId="FontStyle571">
    <w:name w:val="Font Style571"/>
    <w:uiPriority w:val="99"/>
    <w:qFormat/>
    <w:rsid w:val="00E35251"/>
    <w:rPr>
      <w:rFonts w:ascii="Candara" w:hAnsi="Candara"/>
      <w:b/>
      <w:sz w:val="24"/>
    </w:rPr>
  </w:style>
  <w:style w:type="character" w:customStyle="1" w:styleId="FontStyle596">
    <w:name w:val="Font Style596"/>
    <w:uiPriority w:val="99"/>
    <w:qFormat/>
    <w:rsid w:val="00E35251"/>
    <w:rPr>
      <w:rFonts w:ascii="Times New Roman" w:hAnsi="Times New Roman"/>
      <w:b/>
      <w:i/>
      <w:sz w:val="16"/>
    </w:rPr>
  </w:style>
  <w:style w:type="character" w:customStyle="1" w:styleId="FontStyle264">
    <w:name w:val="Font Style264"/>
    <w:uiPriority w:val="99"/>
    <w:qFormat/>
    <w:rsid w:val="00E35251"/>
    <w:rPr>
      <w:rFonts w:ascii="Franklin Gothic Demi" w:hAnsi="Franklin Gothic Demi"/>
      <w:b/>
      <w:sz w:val="22"/>
    </w:rPr>
  </w:style>
  <w:style w:type="character" w:customStyle="1" w:styleId="FontStyle260">
    <w:name w:val="Font Style260"/>
    <w:uiPriority w:val="99"/>
    <w:qFormat/>
    <w:rsid w:val="00E35251"/>
    <w:rPr>
      <w:rFonts w:ascii="Franklin Gothic Demi" w:hAnsi="Franklin Gothic Demi"/>
      <w:b/>
      <w:sz w:val="26"/>
    </w:rPr>
  </w:style>
  <w:style w:type="character" w:customStyle="1" w:styleId="FontStyle426">
    <w:name w:val="Font Style426"/>
    <w:uiPriority w:val="99"/>
    <w:qFormat/>
    <w:rsid w:val="00E35251"/>
    <w:rPr>
      <w:rFonts w:ascii="Times New Roman" w:hAnsi="Times New Roman"/>
      <w:color w:val="000000"/>
      <w:sz w:val="20"/>
    </w:rPr>
  </w:style>
  <w:style w:type="character" w:customStyle="1" w:styleId="FontStyle707">
    <w:name w:val="Font Style707"/>
    <w:uiPriority w:val="99"/>
    <w:qFormat/>
    <w:rsid w:val="00E35251"/>
    <w:rPr>
      <w:rFonts w:ascii="Bookman Old Style" w:hAnsi="Bookman Old Style"/>
      <w:color w:val="000000"/>
      <w:sz w:val="16"/>
    </w:rPr>
  </w:style>
  <w:style w:type="character" w:customStyle="1" w:styleId="FontStyle679">
    <w:name w:val="Font Style679"/>
    <w:uiPriority w:val="99"/>
    <w:qFormat/>
    <w:rsid w:val="00E35251"/>
    <w:rPr>
      <w:rFonts w:ascii="Times New Roman" w:hAnsi="Times New Roman"/>
      <w:i/>
      <w:color w:val="000000"/>
      <w:sz w:val="20"/>
    </w:rPr>
  </w:style>
  <w:style w:type="character" w:customStyle="1" w:styleId="FontStyle695">
    <w:name w:val="Font Style695"/>
    <w:uiPriority w:val="99"/>
    <w:qFormat/>
    <w:rsid w:val="00E35251"/>
    <w:rPr>
      <w:rFonts w:ascii="Times New Roman" w:hAnsi="Times New Roman"/>
      <w:b/>
      <w:color w:val="000000"/>
      <w:sz w:val="16"/>
    </w:rPr>
  </w:style>
  <w:style w:type="character" w:customStyle="1" w:styleId="FontStyle668">
    <w:name w:val="Font Style668"/>
    <w:uiPriority w:val="99"/>
    <w:qFormat/>
    <w:rsid w:val="00E35251"/>
    <w:rPr>
      <w:rFonts w:ascii="Times New Roman" w:hAnsi="Times New Roman"/>
      <w:color w:val="000000"/>
      <w:sz w:val="20"/>
    </w:rPr>
  </w:style>
  <w:style w:type="character" w:customStyle="1" w:styleId="FontStyle527">
    <w:name w:val="Font Style527"/>
    <w:uiPriority w:val="99"/>
    <w:qFormat/>
    <w:rsid w:val="00E35251"/>
    <w:rPr>
      <w:rFonts w:ascii="Times New Roman" w:hAnsi="Times New Roman"/>
      <w:b/>
      <w:color w:val="000000"/>
      <w:sz w:val="16"/>
    </w:rPr>
  </w:style>
  <w:style w:type="character" w:customStyle="1" w:styleId="FontStyle236">
    <w:name w:val="Font Style236"/>
    <w:uiPriority w:val="99"/>
    <w:qFormat/>
    <w:rsid w:val="00E35251"/>
    <w:rPr>
      <w:rFonts w:ascii="Times New Roman" w:hAnsi="Times New Roman"/>
      <w:color w:val="000000"/>
      <w:sz w:val="20"/>
    </w:rPr>
  </w:style>
  <w:style w:type="character" w:customStyle="1" w:styleId="FontStyle719">
    <w:name w:val="Font Style719"/>
    <w:uiPriority w:val="99"/>
    <w:qFormat/>
    <w:rsid w:val="00E35251"/>
    <w:rPr>
      <w:rFonts w:ascii="Bookman Old Style" w:hAnsi="Bookman Old Style"/>
      <w:b/>
      <w:color w:val="000000"/>
      <w:sz w:val="16"/>
    </w:rPr>
  </w:style>
  <w:style w:type="character" w:customStyle="1" w:styleId="FontStyle720">
    <w:name w:val="Font Style720"/>
    <w:uiPriority w:val="99"/>
    <w:qFormat/>
    <w:rsid w:val="00E35251"/>
    <w:rPr>
      <w:rFonts w:ascii="Tahoma" w:hAnsi="Tahoma"/>
      <w:color w:val="000000"/>
      <w:sz w:val="14"/>
    </w:rPr>
  </w:style>
  <w:style w:type="character" w:customStyle="1" w:styleId="FontStyle815">
    <w:name w:val="Font Style815"/>
    <w:uiPriority w:val="99"/>
    <w:qFormat/>
    <w:rsid w:val="00E35251"/>
    <w:rPr>
      <w:rFonts w:ascii="Bookman Old Style" w:hAnsi="Bookman Old Style"/>
      <w:color w:val="000000"/>
      <w:sz w:val="16"/>
    </w:rPr>
  </w:style>
  <w:style w:type="character" w:customStyle="1" w:styleId="FontStyle106">
    <w:name w:val="Font Style106"/>
    <w:uiPriority w:val="99"/>
    <w:qFormat/>
    <w:rsid w:val="00E35251"/>
    <w:rPr>
      <w:rFonts w:ascii="Times New Roman" w:hAnsi="Times New Roman"/>
      <w:color w:val="000000"/>
      <w:sz w:val="24"/>
    </w:rPr>
  </w:style>
  <w:style w:type="character" w:customStyle="1" w:styleId="FontStyle122">
    <w:name w:val="Font Style122"/>
    <w:uiPriority w:val="99"/>
    <w:qFormat/>
    <w:rsid w:val="00E35251"/>
    <w:rPr>
      <w:rFonts w:ascii="Times New Roman" w:hAnsi="Times New Roman"/>
      <w:color w:val="000000"/>
      <w:sz w:val="22"/>
    </w:rPr>
  </w:style>
  <w:style w:type="character" w:customStyle="1" w:styleId="146pt">
    <w:name w:val="Основной текст (14) + 6 pt"/>
    <w:uiPriority w:val="99"/>
    <w:qFormat/>
    <w:rsid w:val="00E35251"/>
    <w:rPr>
      <w:rFonts w:ascii="Times New Roman" w:hAnsi="Times New Roman"/>
      <w:sz w:val="12"/>
      <w:shd w:val="clear" w:color="auto" w:fill="FFFFFF"/>
    </w:rPr>
  </w:style>
  <w:style w:type="character" w:customStyle="1" w:styleId="listing-desc">
    <w:name w:val="listing-desc"/>
    <w:uiPriority w:val="99"/>
    <w:qFormat/>
    <w:rsid w:val="00E35251"/>
  </w:style>
  <w:style w:type="character" w:customStyle="1" w:styleId="WW8Num1z0">
    <w:name w:val="WW8Num1z0"/>
    <w:uiPriority w:val="99"/>
    <w:qFormat/>
    <w:rsid w:val="00E35251"/>
  </w:style>
  <w:style w:type="character" w:customStyle="1" w:styleId="WW8Num2z0">
    <w:name w:val="WW8Num2z0"/>
    <w:uiPriority w:val="99"/>
    <w:qFormat/>
    <w:rsid w:val="00E35251"/>
  </w:style>
  <w:style w:type="character" w:customStyle="1" w:styleId="WW8Num3z0">
    <w:name w:val="WW8Num3z0"/>
    <w:uiPriority w:val="99"/>
    <w:qFormat/>
    <w:rsid w:val="00E35251"/>
  </w:style>
  <w:style w:type="character" w:customStyle="1" w:styleId="WW8Num1z1">
    <w:name w:val="WW8Num1z1"/>
    <w:uiPriority w:val="99"/>
    <w:qFormat/>
    <w:rsid w:val="00E35251"/>
  </w:style>
  <w:style w:type="character" w:customStyle="1" w:styleId="WW8Num1z2">
    <w:name w:val="WW8Num1z2"/>
    <w:uiPriority w:val="99"/>
    <w:qFormat/>
    <w:rsid w:val="00E35251"/>
  </w:style>
  <w:style w:type="character" w:customStyle="1" w:styleId="WW8Num1z3">
    <w:name w:val="WW8Num1z3"/>
    <w:uiPriority w:val="99"/>
    <w:qFormat/>
    <w:rsid w:val="00E35251"/>
  </w:style>
  <w:style w:type="character" w:customStyle="1" w:styleId="WW8Num1z4">
    <w:name w:val="WW8Num1z4"/>
    <w:uiPriority w:val="99"/>
    <w:qFormat/>
    <w:rsid w:val="00E35251"/>
  </w:style>
  <w:style w:type="character" w:customStyle="1" w:styleId="WW8Num1z5">
    <w:name w:val="WW8Num1z5"/>
    <w:uiPriority w:val="99"/>
    <w:qFormat/>
    <w:rsid w:val="00E35251"/>
  </w:style>
  <w:style w:type="character" w:customStyle="1" w:styleId="WW8Num1z6">
    <w:name w:val="WW8Num1z6"/>
    <w:uiPriority w:val="99"/>
    <w:qFormat/>
    <w:rsid w:val="00E35251"/>
  </w:style>
  <w:style w:type="character" w:customStyle="1" w:styleId="WW8Num1z7">
    <w:name w:val="WW8Num1z7"/>
    <w:uiPriority w:val="99"/>
    <w:qFormat/>
    <w:rsid w:val="00E35251"/>
  </w:style>
  <w:style w:type="character" w:customStyle="1" w:styleId="WW8Num1z8">
    <w:name w:val="WW8Num1z8"/>
    <w:uiPriority w:val="99"/>
    <w:qFormat/>
    <w:rsid w:val="00E35251"/>
  </w:style>
  <w:style w:type="character" w:customStyle="1" w:styleId="1fff5">
    <w:name w:val="Основной шрифт абзаца1"/>
    <w:uiPriority w:val="99"/>
    <w:qFormat/>
    <w:rsid w:val="00E35251"/>
  </w:style>
  <w:style w:type="character" w:styleId="afffffff0">
    <w:name w:val="Placeholder Text"/>
    <w:basedOn w:val="a3"/>
    <w:uiPriority w:val="99"/>
    <w:qFormat/>
    <w:rsid w:val="00E35251"/>
    <w:rPr>
      <w:rFonts w:cs="Times New Roman"/>
      <w:color w:val="808080"/>
    </w:rPr>
  </w:style>
  <w:style w:type="character" w:customStyle="1" w:styleId="afffffff1">
    <w:name w:val="Символ сноски"/>
    <w:uiPriority w:val="99"/>
    <w:qFormat/>
    <w:rsid w:val="00E35251"/>
    <w:rPr>
      <w:vertAlign w:val="superscript"/>
    </w:rPr>
  </w:style>
  <w:style w:type="character" w:customStyle="1" w:styleId="-">
    <w:name w:val="опред-е"/>
    <w:uiPriority w:val="99"/>
    <w:qFormat/>
    <w:rsid w:val="00E35251"/>
    <w:rPr>
      <w:b/>
    </w:rPr>
  </w:style>
  <w:style w:type="character" w:customStyle="1" w:styleId="FontStyle436">
    <w:name w:val="Font Style436"/>
    <w:uiPriority w:val="99"/>
    <w:qFormat/>
    <w:rsid w:val="00E35251"/>
    <w:rPr>
      <w:rFonts w:ascii="Times New Roman" w:hAnsi="Times New Roman"/>
      <w:b/>
      <w:sz w:val="18"/>
    </w:rPr>
  </w:style>
  <w:style w:type="character" w:customStyle="1" w:styleId="FontStyle434">
    <w:name w:val="Font Style434"/>
    <w:uiPriority w:val="99"/>
    <w:qFormat/>
    <w:rsid w:val="00E35251"/>
    <w:rPr>
      <w:rFonts w:ascii="Times New Roman" w:hAnsi="Times New Roman"/>
      <w:sz w:val="18"/>
    </w:rPr>
  </w:style>
  <w:style w:type="character" w:customStyle="1" w:styleId="2ff2">
    <w:name w:val="Основной текст Знак2"/>
    <w:uiPriority w:val="99"/>
    <w:qFormat/>
    <w:locked/>
    <w:rsid w:val="00E35251"/>
    <w:rPr>
      <w:sz w:val="24"/>
      <w:lang w:val="ru-RU" w:eastAsia="ru-RU"/>
    </w:rPr>
  </w:style>
  <w:style w:type="character" w:customStyle="1" w:styleId="95">
    <w:name w:val="Знак Знак9"/>
    <w:uiPriority w:val="99"/>
    <w:qFormat/>
    <w:locked/>
    <w:rsid w:val="00E35251"/>
    <w:rPr>
      <w:rFonts w:ascii="Cambria" w:hAnsi="Cambria"/>
      <w:b/>
      <w:color w:val="4F81BD"/>
      <w:sz w:val="26"/>
      <w:lang w:val="ru-RU" w:eastAsia="en-US"/>
    </w:rPr>
  </w:style>
  <w:style w:type="character" w:customStyle="1" w:styleId="532">
    <w:name w:val="Знак Знак53"/>
    <w:uiPriority w:val="99"/>
    <w:qFormat/>
    <w:locked/>
    <w:rsid w:val="00E35251"/>
    <w:rPr>
      <w:b/>
      <w:caps/>
      <w:sz w:val="24"/>
      <w:lang w:val="ru-RU" w:eastAsia="ru-RU"/>
    </w:rPr>
  </w:style>
  <w:style w:type="character" w:customStyle="1" w:styleId="HTML11a">
    <w:name w:val="Адрес HTML Знак11"/>
    <w:uiPriority w:val="99"/>
    <w:qFormat/>
    <w:rsid w:val="00E35251"/>
    <w:rPr>
      <w:rFonts w:ascii="Times New Roman" w:hAnsi="Times New Roman"/>
      <w:i/>
      <w:sz w:val="24"/>
    </w:rPr>
  </w:style>
  <w:style w:type="character" w:customStyle="1" w:styleId="st1">
    <w:name w:val="st1"/>
    <w:basedOn w:val="a3"/>
    <w:uiPriority w:val="99"/>
    <w:qFormat/>
    <w:rsid w:val="00E35251"/>
    <w:rPr>
      <w:rFonts w:cs="Times New Roman"/>
    </w:rPr>
  </w:style>
  <w:style w:type="character" w:customStyle="1" w:styleId="11f">
    <w:name w:val="Основной текст с отступом Знак11"/>
    <w:uiPriority w:val="99"/>
    <w:semiHidden/>
    <w:rsid w:val="00E35251"/>
    <w:rPr>
      <w:rFonts w:ascii="Times New Roman" w:hAnsi="Times New Roman"/>
      <w:sz w:val="24"/>
      <w:lang w:eastAsia="ru-RU"/>
    </w:rPr>
  </w:style>
  <w:style w:type="character" w:customStyle="1" w:styleId="1fff6">
    <w:name w:val="Текст примечания Знак1"/>
    <w:uiPriority w:val="99"/>
    <w:qFormat/>
    <w:rsid w:val="00E35251"/>
    <w:rPr>
      <w:rFonts w:ascii="Times New Roman" w:hAnsi="Times New Roman"/>
      <w:sz w:val="20"/>
      <w:lang w:eastAsia="ru-RU"/>
    </w:rPr>
  </w:style>
  <w:style w:type="character" w:customStyle="1" w:styleId="21a">
    <w:name w:val="Основной текст с отступом 2 Знак1"/>
    <w:uiPriority w:val="99"/>
    <w:qFormat/>
    <w:rsid w:val="00E35251"/>
    <w:rPr>
      <w:rFonts w:ascii="Times New Roman" w:hAnsi="Times New Roman"/>
      <w:sz w:val="24"/>
      <w:lang w:eastAsia="ru-RU"/>
    </w:rPr>
  </w:style>
  <w:style w:type="character" w:customStyle="1" w:styleId="2ff3">
    <w:name w:val="Основной текст Знак Знак Знак2"/>
    <w:uiPriority w:val="99"/>
    <w:qFormat/>
    <w:locked/>
    <w:rsid w:val="00E35251"/>
    <w:rPr>
      <w:sz w:val="24"/>
      <w:lang w:val="ru-RU" w:eastAsia="ru-RU"/>
    </w:rPr>
  </w:style>
  <w:style w:type="character" w:customStyle="1" w:styleId="FontStyle126">
    <w:name w:val="Font Style126"/>
    <w:uiPriority w:val="99"/>
    <w:qFormat/>
    <w:rsid w:val="00E35251"/>
    <w:rPr>
      <w:rFonts w:ascii="Times New Roman" w:hAnsi="Times New Roman"/>
      <w:color w:val="000000"/>
      <w:sz w:val="20"/>
    </w:rPr>
  </w:style>
  <w:style w:type="character" w:customStyle="1" w:styleId="13a">
    <w:name w:val="Знак Знак13"/>
    <w:uiPriority w:val="99"/>
    <w:qFormat/>
    <w:locked/>
    <w:rsid w:val="00E35251"/>
    <w:rPr>
      <w:color w:val="000000"/>
      <w:sz w:val="24"/>
    </w:rPr>
  </w:style>
  <w:style w:type="character" w:customStyle="1" w:styleId="11f0">
    <w:name w:val="Знак Знак11"/>
    <w:uiPriority w:val="99"/>
    <w:qFormat/>
    <w:locked/>
    <w:rsid w:val="00E35251"/>
    <w:rPr>
      <w:sz w:val="24"/>
    </w:rPr>
  </w:style>
  <w:style w:type="character" w:customStyle="1" w:styleId="231">
    <w:name w:val="Знак Знак231"/>
    <w:uiPriority w:val="99"/>
    <w:qFormat/>
    <w:locked/>
    <w:rsid w:val="00E35251"/>
    <w:rPr>
      <w:sz w:val="24"/>
      <w:lang w:val="ru-RU" w:eastAsia="ru-RU"/>
    </w:rPr>
  </w:style>
  <w:style w:type="character" w:customStyle="1" w:styleId="5310">
    <w:name w:val="Знак Знак531"/>
    <w:uiPriority w:val="99"/>
    <w:qFormat/>
    <w:locked/>
    <w:rsid w:val="00E35251"/>
    <w:rPr>
      <w:b/>
      <w:caps/>
      <w:sz w:val="24"/>
      <w:lang w:val="ru-RU" w:eastAsia="ru-RU"/>
    </w:rPr>
  </w:style>
  <w:style w:type="character" w:customStyle="1" w:styleId="1510">
    <w:name w:val="Знак Знак151"/>
    <w:uiPriority w:val="99"/>
    <w:qFormat/>
    <w:rsid w:val="00E35251"/>
    <w:rPr>
      <w:rFonts w:ascii="Times New Roman" w:hAnsi="Times New Roman"/>
      <w:sz w:val="24"/>
      <w:lang w:eastAsia="ru-RU"/>
    </w:rPr>
  </w:style>
  <w:style w:type="character" w:customStyle="1" w:styleId="460">
    <w:name w:val="Знак Знак46"/>
    <w:uiPriority w:val="99"/>
    <w:qFormat/>
    <w:locked/>
    <w:rsid w:val="00E35251"/>
    <w:rPr>
      <w:rFonts w:ascii="Arial" w:hAnsi="Arial"/>
      <w:b/>
      <w:i/>
      <w:sz w:val="28"/>
      <w:lang w:val="ru-RU" w:eastAsia="en-US"/>
    </w:rPr>
  </w:style>
  <w:style w:type="paragraph" w:customStyle="1" w:styleId="opredelenie">
    <w:name w:val="opredelenie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710">
    <w:name w:val="Знак Знак171"/>
    <w:uiPriority w:val="99"/>
    <w:qFormat/>
    <w:locked/>
    <w:rsid w:val="00E35251"/>
    <w:rPr>
      <w:i/>
      <w:sz w:val="24"/>
      <w:lang w:val="ru-RU" w:eastAsia="ru-RU"/>
    </w:rPr>
  </w:style>
  <w:style w:type="character" w:customStyle="1" w:styleId="ConsPlusNormal0">
    <w:name w:val="ConsPlusNormal Знак"/>
    <w:link w:val="ConsPlusNormal"/>
    <w:uiPriority w:val="99"/>
    <w:qFormat/>
    <w:locked/>
    <w:rsid w:val="00E35251"/>
    <w:rPr>
      <w:rFonts w:ascii="Arial" w:eastAsia="Calibri" w:hAnsi="Arial" w:cs="Times New Roman"/>
      <w:lang w:eastAsia="ru-RU"/>
    </w:rPr>
  </w:style>
  <w:style w:type="paragraph" w:customStyle="1" w:styleId="rvps4">
    <w:name w:val="rvps4"/>
    <w:basedOn w:val="a2"/>
    <w:uiPriority w:val="99"/>
    <w:qFormat/>
    <w:rsid w:val="00E35251"/>
    <w:pPr>
      <w:widowControl/>
      <w:snapToGrid/>
      <w:spacing w:before="0" w:after="0"/>
      <w:jc w:val="both"/>
    </w:pPr>
    <w:rPr>
      <w:rFonts w:eastAsia="Times New Roman"/>
      <w:szCs w:val="24"/>
    </w:rPr>
  </w:style>
  <w:style w:type="character" w:customStyle="1" w:styleId="1fff7">
    <w:name w:val="Без интервала Знак1"/>
    <w:link w:val="48"/>
    <w:uiPriority w:val="99"/>
    <w:qFormat/>
    <w:locked/>
    <w:rsid w:val="00E35251"/>
  </w:style>
  <w:style w:type="paragraph" w:customStyle="1" w:styleId="48">
    <w:name w:val="Без интервала4"/>
    <w:link w:val="1fff7"/>
    <w:uiPriority w:val="99"/>
    <w:qFormat/>
    <w:rsid w:val="00E35251"/>
    <w:pPr>
      <w:spacing w:after="0" w:line="240" w:lineRule="auto"/>
    </w:pPr>
  </w:style>
  <w:style w:type="character" w:customStyle="1" w:styleId="3f2">
    <w:name w:val="3 ступень Знак"/>
    <w:link w:val="3f3"/>
    <w:uiPriority w:val="99"/>
    <w:qFormat/>
    <w:locked/>
    <w:rsid w:val="00E35251"/>
    <w:rPr>
      <w:rFonts w:ascii="BodoniCTT" w:hAnsi="BodoniCTT"/>
      <w:b/>
    </w:rPr>
  </w:style>
  <w:style w:type="paragraph" w:customStyle="1" w:styleId="3f3">
    <w:name w:val="3 ступень"/>
    <w:basedOn w:val="a2"/>
    <w:link w:val="3f2"/>
    <w:uiPriority w:val="99"/>
    <w:qFormat/>
    <w:rsid w:val="00E35251"/>
    <w:pPr>
      <w:keepNext/>
      <w:widowControl/>
      <w:overflowPunct w:val="0"/>
      <w:autoSpaceDE w:val="0"/>
      <w:autoSpaceDN w:val="0"/>
      <w:adjustRightInd w:val="0"/>
      <w:snapToGrid/>
      <w:spacing w:before="120" w:after="0"/>
    </w:pPr>
    <w:rPr>
      <w:rFonts w:ascii="BodoniCTT" w:eastAsiaTheme="minorHAnsi" w:hAnsi="BodoniCTT" w:cstheme="minorBidi"/>
      <w:b/>
      <w:sz w:val="22"/>
      <w:szCs w:val="22"/>
      <w:lang w:eastAsia="en-US"/>
    </w:rPr>
  </w:style>
  <w:style w:type="paragraph" w:customStyle="1" w:styleId="Style28">
    <w:name w:val="Style28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Style7">
    <w:name w:val="Style7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6">
    <w:name w:val="Style36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F9">
    <w:name w:val="ОбычныF9"/>
    <w:uiPriority w:val="99"/>
    <w:qFormat/>
    <w:rsid w:val="00E35251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49">
    <w:name w:val="Квадрат4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/>
      <w:jc w:val="both"/>
    </w:pPr>
    <w:rPr>
      <w:rFonts w:ascii="a_Timer" w:eastAsia="Times New Roman" w:hAnsi="a_Timer" w:cs="a_Timer"/>
      <w:szCs w:val="24"/>
      <w:lang w:val="en-US"/>
    </w:rPr>
  </w:style>
  <w:style w:type="paragraph" w:customStyle="1" w:styleId="p3">
    <w:name w:val="p3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4">
    <w:name w:val="p4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rvts6">
    <w:name w:val="rvts6"/>
    <w:uiPriority w:val="99"/>
    <w:qFormat/>
    <w:rsid w:val="00E35251"/>
    <w:rPr>
      <w:rFonts w:ascii="Times New Roman" w:hAnsi="Times New Roman"/>
      <w:sz w:val="28"/>
    </w:rPr>
  </w:style>
  <w:style w:type="character" w:customStyle="1" w:styleId="3917">
    <w:name w:val="3917"/>
    <w:basedOn w:val="a3"/>
    <w:uiPriority w:val="99"/>
    <w:qFormat/>
    <w:rsid w:val="00E35251"/>
    <w:rPr>
      <w:rFonts w:cs="Times New Roman"/>
    </w:rPr>
  </w:style>
  <w:style w:type="character" w:customStyle="1" w:styleId="epm">
    <w:name w:val="epm"/>
    <w:uiPriority w:val="99"/>
    <w:qFormat/>
    <w:rsid w:val="00E35251"/>
  </w:style>
  <w:style w:type="character" w:customStyle="1" w:styleId="afffffff2">
    <w:name w:val="Стиль Зеленый"/>
    <w:uiPriority w:val="99"/>
    <w:qFormat/>
    <w:rsid w:val="00E35251"/>
    <w:rPr>
      <w:color w:val="00B050"/>
      <w:spacing w:val="0"/>
    </w:rPr>
  </w:style>
  <w:style w:type="character" w:customStyle="1" w:styleId="FontStyle44">
    <w:name w:val="Font Style44"/>
    <w:uiPriority w:val="99"/>
    <w:qFormat/>
    <w:rsid w:val="00E35251"/>
    <w:rPr>
      <w:rFonts w:ascii="Times New Roman" w:hAnsi="Times New Roman"/>
      <w:b/>
      <w:sz w:val="26"/>
    </w:rPr>
  </w:style>
  <w:style w:type="character" w:customStyle="1" w:styleId="FontStyle45">
    <w:name w:val="Font Style45"/>
    <w:uiPriority w:val="99"/>
    <w:qFormat/>
    <w:rsid w:val="00E35251"/>
    <w:rPr>
      <w:rFonts w:ascii="Times New Roman" w:hAnsi="Times New Roman"/>
      <w:i/>
      <w:sz w:val="26"/>
    </w:rPr>
  </w:style>
  <w:style w:type="character" w:customStyle="1" w:styleId="s10">
    <w:name w:val="s_10"/>
    <w:basedOn w:val="a3"/>
    <w:uiPriority w:val="99"/>
    <w:qFormat/>
    <w:rsid w:val="00E35251"/>
    <w:rPr>
      <w:rFonts w:cs="Times New Roman"/>
    </w:rPr>
  </w:style>
  <w:style w:type="character" w:customStyle="1" w:styleId="s5">
    <w:name w:val="s5"/>
    <w:basedOn w:val="a3"/>
    <w:uiPriority w:val="99"/>
    <w:qFormat/>
    <w:rsid w:val="00E35251"/>
    <w:rPr>
      <w:rFonts w:cs="Times New Roman"/>
    </w:rPr>
  </w:style>
  <w:style w:type="character" w:customStyle="1" w:styleId="sz12">
    <w:name w:val="sz12"/>
    <w:basedOn w:val="a3"/>
    <w:uiPriority w:val="99"/>
    <w:qFormat/>
    <w:rsid w:val="00E35251"/>
    <w:rPr>
      <w:rFonts w:cs="Times New Roman"/>
    </w:rPr>
  </w:style>
  <w:style w:type="character" w:customStyle="1" w:styleId="s6">
    <w:name w:val="s6"/>
    <w:basedOn w:val="a3"/>
    <w:uiPriority w:val="99"/>
    <w:qFormat/>
    <w:rsid w:val="00E35251"/>
    <w:rPr>
      <w:rFonts w:cs="Times New Roman"/>
    </w:rPr>
  </w:style>
  <w:style w:type="character" w:customStyle="1" w:styleId="FontStyle133">
    <w:name w:val="Font Style133"/>
    <w:uiPriority w:val="99"/>
    <w:qFormat/>
    <w:rsid w:val="00E35251"/>
    <w:rPr>
      <w:rFonts w:ascii="Times New Roman" w:hAnsi="Times New Roman"/>
      <w:i/>
      <w:sz w:val="18"/>
    </w:rPr>
  </w:style>
  <w:style w:type="character" w:customStyle="1" w:styleId="blk3">
    <w:name w:val="blk3"/>
    <w:uiPriority w:val="99"/>
    <w:qFormat/>
    <w:rsid w:val="00E35251"/>
  </w:style>
  <w:style w:type="character" w:customStyle="1" w:styleId="11f1">
    <w:name w:val="Знак1 Знак Знак1"/>
    <w:uiPriority w:val="99"/>
    <w:qFormat/>
    <w:locked/>
    <w:rsid w:val="00E35251"/>
    <w:rPr>
      <w:rFonts w:ascii="Times New Roman" w:hAnsi="Times New Roman"/>
      <w:sz w:val="24"/>
      <w:lang w:eastAsia="ru-RU"/>
    </w:rPr>
  </w:style>
  <w:style w:type="character" w:customStyle="1" w:styleId="461">
    <w:name w:val="Знак Знак461"/>
    <w:uiPriority w:val="99"/>
    <w:qFormat/>
    <w:locked/>
    <w:rsid w:val="00E35251"/>
    <w:rPr>
      <w:b/>
      <w:sz w:val="27"/>
      <w:lang w:val="ru-RU" w:eastAsia="ru-RU"/>
    </w:rPr>
  </w:style>
  <w:style w:type="character" w:customStyle="1" w:styleId="3111">
    <w:name w:val="Знак3 Знак Знак11"/>
    <w:uiPriority w:val="99"/>
    <w:qFormat/>
    <w:locked/>
    <w:rsid w:val="00E35251"/>
    <w:rPr>
      <w:rFonts w:ascii="Arial" w:hAnsi="Arial"/>
      <w:b/>
      <w:i/>
      <w:sz w:val="28"/>
      <w:lang w:val="ru-RU" w:eastAsia="en-US"/>
    </w:rPr>
  </w:style>
  <w:style w:type="character" w:customStyle="1" w:styleId="480">
    <w:name w:val="Знак Знак48"/>
    <w:uiPriority w:val="99"/>
    <w:qFormat/>
    <w:locked/>
    <w:rsid w:val="00E35251"/>
    <w:rPr>
      <w:b/>
      <w:sz w:val="27"/>
      <w:lang w:val="ru-RU" w:eastAsia="ru-RU"/>
    </w:rPr>
  </w:style>
  <w:style w:type="character" w:customStyle="1" w:styleId="21b">
    <w:name w:val="Основной текст с отступом Знак21"/>
    <w:uiPriority w:val="99"/>
    <w:rsid w:val="00E35251"/>
    <w:rPr>
      <w:rFonts w:ascii="Times New Roman" w:hAnsi="Times New Roman"/>
      <w:sz w:val="24"/>
    </w:rPr>
  </w:style>
  <w:style w:type="paragraph" w:customStyle="1" w:styleId="z-1">
    <w:name w:val="z-Начало формы1"/>
    <w:basedOn w:val="a2"/>
    <w:next w:val="a2"/>
    <w:link w:val="z-"/>
    <w:uiPriority w:val="99"/>
    <w:qFormat/>
    <w:rsid w:val="00E35251"/>
    <w:pPr>
      <w:widowControl/>
      <w:pBdr>
        <w:bottom w:val="single" w:sz="6" w:space="1" w:color="auto"/>
      </w:pBdr>
      <w:snapToGrid/>
      <w:spacing w:before="0" w:after="0"/>
      <w:jc w:val="center"/>
    </w:pPr>
    <w:rPr>
      <w:rFonts w:ascii="Arial" w:eastAsia="Times New Roman" w:hAnsi="Arial"/>
      <w:b/>
      <w:sz w:val="36"/>
      <w:lang w:eastAsia="en-US"/>
    </w:rPr>
  </w:style>
  <w:style w:type="character" w:customStyle="1" w:styleId="z-TopofFormChar">
    <w:name w:val="z-Top of Form Char"/>
    <w:basedOn w:val="a3"/>
    <w:uiPriority w:val="99"/>
    <w:locked/>
    <w:rsid w:val="00E35251"/>
    <w:rPr>
      <w:rFonts w:ascii="Arial" w:hAnsi="Arial" w:cs="Times New Roman"/>
      <w:b/>
      <w:sz w:val="20"/>
    </w:rPr>
  </w:style>
  <w:style w:type="character" w:customStyle="1" w:styleId="z-">
    <w:name w:val="z-Начало формы Знак"/>
    <w:basedOn w:val="a3"/>
    <w:link w:val="z-1"/>
    <w:uiPriority w:val="99"/>
    <w:qFormat/>
    <w:locked/>
    <w:rsid w:val="00E35251"/>
    <w:rPr>
      <w:rFonts w:ascii="Arial" w:eastAsia="Times New Roman" w:hAnsi="Arial" w:cs="Times New Roman"/>
      <w:b/>
      <w:sz w:val="36"/>
      <w:szCs w:val="20"/>
    </w:rPr>
  </w:style>
  <w:style w:type="character" w:customStyle="1" w:styleId="440">
    <w:name w:val="Знак Знак44"/>
    <w:uiPriority w:val="99"/>
    <w:qFormat/>
    <w:locked/>
    <w:rsid w:val="00E35251"/>
    <w:rPr>
      <w:sz w:val="24"/>
    </w:rPr>
  </w:style>
  <w:style w:type="character" w:customStyle="1" w:styleId="511">
    <w:name w:val="Знак Знак51"/>
    <w:uiPriority w:val="99"/>
    <w:qFormat/>
    <w:locked/>
    <w:rsid w:val="00E35251"/>
    <w:rPr>
      <w:b/>
      <w:sz w:val="27"/>
      <w:lang w:val="ru-RU" w:eastAsia="ru-RU"/>
    </w:rPr>
  </w:style>
  <w:style w:type="character" w:customStyle="1" w:styleId="FontStyle16">
    <w:name w:val="Font Style16"/>
    <w:uiPriority w:val="99"/>
    <w:qFormat/>
    <w:rsid w:val="00E35251"/>
    <w:rPr>
      <w:rFonts w:ascii="Century Gothic" w:hAnsi="Century Gothic"/>
      <w:sz w:val="18"/>
    </w:rPr>
  </w:style>
  <w:style w:type="character" w:customStyle="1" w:styleId="430">
    <w:name w:val="Знак Знак43"/>
    <w:uiPriority w:val="99"/>
    <w:qFormat/>
    <w:locked/>
    <w:rsid w:val="00E35251"/>
    <w:rPr>
      <w:color w:val="000000"/>
      <w:sz w:val="24"/>
      <w:lang w:eastAsia="ru-RU"/>
    </w:rPr>
  </w:style>
  <w:style w:type="paragraph" w:customStyle="1" w:styleId="a3cxspmiddle">
    <w:name w:val="a3cxspmiddle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afffffff3">
    <w:name w:val="слайд"/>
    <w:basedOn w:val="a2"/>
    <w:uiPriority w:val="99"/>
    <w:qFormat/>
    <w:rsid w:val="00E35251"/>
    <w:pPr>
      <w:widowControl/>
      <w:snapToGrid/>
      <w:spacing w:before="0" w:after="0"/>
      <w:jc w:val="both"/>
    </w:pPr>
    <w:rPr>
      <w:rFonts w:eastAsia="Times New Roman"/>
      <w:sz w:val="36"/>
      <w:szCs w:val="24"/>
      <w:lang w:eastAsia="en-US"/>
    </w:rPr>
  </w:style>
  <w:style w:type="character" w:customStyle="1" w:styleId="st">
    <w:name w:val="st"/>
    <w:basedOn w:val="a3"/>
    <w:uiPriority w:val="99"/>
    <w:qFormat/>
    <w:rsid w:val="00E35251"/>
    <w:rPr>
      <w:rFonts w:cs="Times New Roman"/>
    </w:rPr>
  </w:style>
  <w:style w:type="paragraph" w:customStyle="1" w:styleId="z-10">
    <w:name w:val="z-Конец формы1"/>
    <w:basedOn w:val="a2"/>
    <w:next w:val="a2"/>
    <w:link w:val="z-0"/>
    <w:uiPriority w:val="99"/>
    <w:qFormat/>
    <w:rsid w:val="00E35251"/>
    <w:pPr>
      <w:widowControl/>
      <w:pBdr>
        <w:top w:val="single" w:sz="6" w:space="1" w:color="auto"/>
      </w:pBdr>
      <w:snapToGrid/>
      <w:spacing w:before="0" w:after="0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a3"/>
    <w:uiPriority w:val="99"/>
    <w:locked/>
    <w:rsid w:val="00E35251"/>
    <w:rPr>
      <w:rFonts w:ascii="Arial" w:hAnsi="Arial" w:cs="Times New Roman"/>
      <w:vanish/>
      <w:sz w:val="16"/>
      <w:lang w:eastAsia="ru-RU"/>
    </w:rPr>
  </w:style>
  <w:style w:type="character" w:customStyle="1" w:styleId="z-0">
    <w:name w:val="z-Конец формы Знак"/>
    <w:basedOn w:val="a3"/>
    <w:link w:val="z-10"/>
    <w:uiPriority w:val="99"/>
    <w:qFormat/>
    <w:locked/>
    <w:rsid w:val="00E3525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keyworddef">
    <w:name w:val="keyword_def"/>
    <w:basedOn w:val="a3"/>
    <w:uiPriority w:val="99"/>
    <w:qFormat/>
    <w:rsid w:val="00E35251"/>
    <w:rPr>
      <w:rFonts w:cs="Times New Roman"/>
    </w:rPr>
  </w:style>
  <w:style w:type="paragraph" w:customStyle="1" w:styleId="11f2">
    <w:name w:val="Обычный + 11 пт"/>
    <w:basedOn w:val="a2"/>
    <w:uiPriority w:val="99"/>
    <w:qFormat/>
    <w:rsid w:val="00E35251"/>
    <w:pPr>
      <w:shd w:val="clear" w:color="auto" w:fill="FFFFFF"/>
      <w:autoSpaceDE w:val="0"/>
      <w:autoSpaceDN w:val="0"/>
      <w:adjustRightInd w:val="0"/>
      <w:snapToGrid/>
      <w:spacing w:before="25" w:after="0" w:line="241" w:lineRule="exact"/>
      <w:ind w:left="7"/>
    </w:pPr>
    <w:rPr>
      <w:rFonts w:eastAsia="Times New Roman"/>
      <w:sz w:val="22"/>
    </w:rPr>
  </w:style>
  <w:style w:type="character" w:customStyle="1" w:styleId="bold">
    <w:name w:val="bold"/>
    <w:uiPriority w:val="99"/>
    <w:qFormat/>
    <w:rsid w:val="00E35251"/>
  </w:style>
  <w:style w:type="character" w:customStyle="1" w:styleId="lbldata1">
    <w:name w:val="lbldata1"/>
    <w:uiPriority w:val="99"/>
    <w:qFormat/>
    <w:rsid w:val="00E35251"/>
    <w:rPr>
      <w:rFonts w:ascii="Arial" w:hAnsi="Arial"/>
      <w:sz w:val="24"/>
      <w:u w:val="single"/>
    </w:rPr>
  </w:style>
  <w:style w:type="character" w:customStyle="1" w:styleId="FontStyle17">
    <w:name w:val="Font Style17"/>
    <w:uiPriority w:val="99"/>
    <w:qFormat/>
    <w:rsid w:val="00E35251"/>
    <w:rPr>
      <w:rFonts w:ascii="Times New Roman" w:hAnsi="Times New Roman"/>
      <w:sz w:val="20"/>
    </w:rPr>
  </w:style>
  <w:style w:type="character" w:customStyle="1" w:styleId="FontStyle18">
    <w:name w:val="Font Style18"/>
    <w:uiPriority w:val="99"/>
    <w:qFormat/>
    <w:rsid w:val="00E35251"/>
    <w:rPr>
      <w:rFonts w:ascii="Times New Roman" w:hAnsi="Times New Roman"/>
      <w:i/>
      <w:sz w:val="20"/>
    </w:rPr>
  </w:style>
  <w:style w:type="character" w:customStyle="1" w:styleId="FontStyle19">
    <w:name w:val="Font Style19"/>
    <w:uiPriority w:val="99"/>
    <w:qFormat/>
    <w:rsid w:val="00E35251"/>
    <w:rPr>
      <w:rFonts w:ascii="Times New Roman" w:hAnsi="Times New Roman"/>
      <w:sz w:val="20"/>
    </w:rPr>
  </w:style>
  <w:style w:type="paragraph" w:customStyle="1" w:styleId="Style3">
    <w:name w:val="Style3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 w:line="259" w:lineRule="exact"/>
      <w:ind w:firstLine="542"/>
      <w:jc w:val="both"/>
    </w:pPr>
    <w:rPr>
      <w:rFonts w:eastAsia="Times New Roman"/>
      <w:szCs w:val="24"/>
    </w:rPr>
  </w:style>
  <w:style w:type="character" w:customStyle="1" w:styleId="420">
    <w:name w:val="Знак Знак42"/>
    <w:uiPriority w:val="99"/>
    <w:qFormat/>
    <w:rsid w:val="00E35251"/>
    <w:rPr>
      <w:rFonts w:ascii="Times New Roman" w:hAnsi="Times New Roman"/>
      <w:sz w:val="16"/>
    </w:rPr>
  </w:style>
  <w:style w:type="character" w:customStyle="1" w:styleId="490">
    <w:name w:val="Знак Знак49"/>
    <w:uiPriority w:val="99"/>
    <w:qFormat/>
    <w:rsid w:val="00E35251"/>
    <w:rPr>
      <w:rFonts w:ascii="Times New Roman" w:hAnsi="Times New Roman"/>
      <w:b/>
      <w:caps/>
      <w:sz w:val="24"/>
      <w:lang w:eastAsia="ru-RU"/>
    </w:rPr>
  </w:style>
  <w:style w:type="character" w:customStyle="1" w:styleId="c4">
    <w:name w:val="c4"/>
    <w:basedOn w:val="a3"/>
    <w:uiPriority w:val="99"/>
    <w:qFormat/>
    <w:rsid w:val="00E35251"/>
    <w:rPr>
      <w:rFonts w:cs="Times New Roman"/>
    </w:rPr>
  </w:style>
  <w:style w:type="paragraph" w:customStyle="1" w:styleId="c3">
    <w:name w:val="c3"/>
    <w:basedOn w:val="a2"/>
    <w:uiPriority w:val="99"/>
    <w:qFormat/>
    <w:rsid w:val="00E35251"/>
    <w:pPr>
      <w:widowControl/>
      <w:snapToGrid/>
      <w:spacing w:before="0" w:after="150"/>
    </w:pPr>
    <w:rPr>
      <w:rFonts w:eastAsia="Times New Roman"/>
      <w:szCs w:val="24"/>
    </w:rPr>
  </w:style>
  <w:style w:type="character" w:customStyle="1" w:styleId="470">
    <w:name w:val="Знак Знак47"/>
    <w:uiPriority w:val="99"/>
    <w:qFormat/>
    <w:rsid w:val="00E35251"/>
    <w:rPr>
      <w:rFonts w:ascii="Times New Roman" w:hAnsi="Times New Roman"/>
      <w:b/>
      <w:sz w:val="27"/>
      <w:lang w:eastAsia="ru-RU"/>
    </w:rPr>
  </w:style>
  <w:style w:type="character" w:customStyle="1" w:styleId="450">
    <w:name w:val="Знак Знак45"/>
    <w:uiPriority w:val="99"/>
    <w:qFormat/>
    <w:rsid w:val="00E35251"/>
    <w:rPr>
      <w:rFonts w:ascii="Times New Roman" w:hAnsi="Times New Roman"/>
      <w:b/>
      <w:i/>
      <w:sz w:val="26"/>
      <w:lang w:eastAsia="ru-RU"/>
    </w:rPr>
  </w:style>
  <w:style w:type="character" w:customStyle="1" w:styleId="MacroTextChar">
    <w:name w:val="Macro Text Char"/>
    <w:basedOn w:val="a3"/>
    <w:uiPriority w:val="99"/>
    <w:qFormat/>
    <w:locked/>
    <w:rsid w:val="00E35251"/>
    <w:rPr>
      <w:rFonts w:ascii="Courier New" w:hAnsi="Courier New" w:cs="Times New Roman"/>
      <w:sz w:val="22"/>
      <w:lang w:val="en-US" w:eastAsia="en-US"/>
    </w:rPr>
  </w:style>
  <w:style w:type="character" w:customStyle="1" w:styleId="toctext">
    <w:name w:val="toctext"/>
    <w:basedOn w:val="a3"/>
    <w:uiPriority w:val="99"/>
    <w:qFormat/>
    <w:rsid w:val="00E35251"/>
    <w:rPr>
      <w:rFonts w:cs="Times New Roman"/>
    </w:rPr>
  </w:style>
  <w:style w:type="character" w:customStyle="1" w:styleId="searchmatch">
    <w:name w:val="searchmatch"/>
    <w:basedOn w:val="a3"/>
    <w:uiPriority w:val="99"/>
    <w:qFormat/>
    <w:rsid w:val="00E35251"/>
    <w:rPr>
      <w:rFonts w:cs="Times New Roman"/>
    </w:rPr>
  </w:style>
  <w:style w:type="paragraph" w:customStyle="1" w:styleId="a3cxsplast">
    <w:name w:val="a3cxsplast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character" w:customStyle="1" w:styleId="1fff8">
    <w:name w:val="Заголовок №1_"/>
    <w:link w:val="1fff9"/>
    <w:uiPriority w:val="99"/>
    <w:qFormat/>
    <w:locked/>
    <w:rsid w:val="00E35251"/>
    <w:rPr>
      <w:sz w:val="23"/>
      <w:shd w:val="clear" w:color="auto" w:fill="FFFFFF"/>
    </w:rPr>
  </w:style>
  <w:style w:type="paragraph" w:customStyle="1" w:styleId="1fff9">
    <w:name w:val="Заголовок №1"/>
    <w:basedOn w:val="a2"/>
    <w:link w:val="1fff8"/>
    <w:uiPriority w:val="99"/>
    <w:qFormat/>
    <w:rsid w:val="00E35251"/>
    <w:pPr>
      <w:widowControl/>
      <w:shd w:val="clear" w:color="auto" w:fill="FFFFFF"/>
      <w:snapToGrid/>
      <w:spacing w:before="540" w:after="0" w:line="326" w:lineRule="exact"/>
      <w:outlineLvl w:val="0"/>
    </w:pPr>
    <w:rPr>
      <w:rFonts w:asciiTheme="minorHAnsi" w:eastAsiaTheme="minorHAnsi" w:hAnsiTheme="minorHAnsi" w:cstheme="minorBidi"/>
      <w:sz w:val="23"/>
      <w:szCs w:val="22"/>
      <w:lang w:eastAsia="en-US"/>
    </w:rPr>
  </w:style>
  <w:style w:type="character" w:customStyle="1" w:styleId="745">
    <w:name w:val="Основной текст (7)45"/>
    <w:uiPriority w:val="99"/>
    <w:qFormat/>
    <w:rsid w:val="00E35251"/>
    <w:rPr>
      <w:rFonts w:ascii="Times New Roman" w:hAnsi="Times New Roman"/>
      <w:spacing w:val="0"/>
      <w:sz w:val="20"/>
    </w:rPr>
  </w:style>
  <w:style w:type="character" w:customStyle="1" w:styleId="c7">
    <w:name w:val="c7"/>
    <w:basedOn w:val="a3"/>
    <w:uiPriority w:val="99"/>
    <w:qFormat/>
    <w:rsid w:val="00E35251"/>
    <w:rPr>
      <w:rFonts w:cs="Times New Roman"/>
    </w:rPr>
  </w:style>
  <w:style w:type="character" w:customStyle="1" w:styleId="afffffff4">
    <w:name w:val="полужирный"/>
    <w:uiPriority w:val="99"/>
    <w:qFormat/>
    <w:rsid w:val="00E35251"/>
    <w:rPr>
      <w:rFonts w:ascii="Times New Roman" w:hAnsi="Times New Roman"/>
      <w:b/>
      <w:color w:val="auto"/>
      <w:sz w:val="24"/>
    </w:rPr>
  </w:style>
  <w:style w:type="paragraph" w:customStyle="1" w:styleId="1fffa">
    <w:name w:val="список1"/>
    <w:basedOn w:val="a2"/>
    <w:uiPriority w:val="99"/>
    <w:qFormat/>
    <w:rsid w:val="00E35251"/>
    <w:pPr>
      <w:widowControl/>
      <w:tabs>
        <w:tab w:val="left" w:pos="0"/>
      </w:tabs>
      <w:autoSpaceDE w:val="0"/>
      <w:autoSpaceDN w:val="0"/>
      <w:adjustRightInd w:val="0"/>
      <w:snapToGrid/>
      <w:spacing w:before="0" w:after="0"/>
      <w:ind w:firstLine="66"/>
      <w:jc w:val="both"/>
    </w:pPr>
    <w:rPr>
      <w:rFonts w:ascii="PragmaticaCTT" w:eastAsia="Times New Roman" w:hAnsi="PragmaticaCTT"/>
      <w:sz w:val="20"/>
      <w:szCs w:val="24"/>
    </w:rPr>
  </w:style>
  <w:style w:type="paragraph" w:customStyle="1" w:styleId="afffffff5">
    <w:name w:val="Основной текст с отступо"/>
    <w:basedOn w:val="a2"/>
    <w:uiPriority w:val="99"/>
    <w:qFormat/>
    <w:rsid w:val="00E35251"/>
    <w:pPr>
      <w:widowControl/>
      <w:snapToGrid/>
      <w:spacing w:before="0" w:after="0"/>
      <w:ind w:left="-340" w:firstLine="720"/>
    </w:pPr>
    <w:rPr>
      <w:rFonts w:eastAsia="Times New Roman"/>
      <w:sz w:val="36"/>
    </w:rPr>
  </w:style>
  <w:style w:type="paragraph" w:customStyle="1" w:styleId="Lang">
    <w:name w:val="Lang"/>
    <w:basedOn w:val="a2"/>
    <w:uiPriority w:val="99"/>
    <w:qFormat/>
    <w:rsid w:val="00E35251"/>
    <w:pPr>
      <w:widowControl/>
      <w:overflowPunct w:val="0"/>
      <w:autoSpaceDE w:val="0"/>
      <w:autoSpaceDN w:val="0"/>
      <w:adjustRightInd w:val="0"/>
      <w:snapToGrid/>
      <w:spacing w:before="0" w:after="0" w:line="480" w:lineRule="exact"/>
      <w:ind w:right="-170" w:firstLine="567"/>
      <w:jc w:val="both"/>
      <w:textAlignment w:val="baseline"/>
    </w:pPr>
    <w:rPr>
      <w:rFonts w:ascii="Courier New" w:eastAsia="Times New Roman" w:hAnsi="Courier New"/>
    </w:rPr>
  </w:style>
  <w:style w:type="paragraph" w:customStyle="1" w:styleId="Standard">
    <w:name w:val="Standard"/>
    <w:uiPriority w:val="99"/>
    <w:qFormat/>
    <w:rsid w:val="00E35251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eastAsia="ru-RU"/>
    </w:rPr>
  </w:style>
  <w:style w:type="character" w:customStyle="1" w:styleId="authorabout1">
    <w:name w:val="authorabout1"/>
    <w:uiPriority w:val="99"/>
    <w:qFormat/>
    <w:rsid w:val="00E35251"/>
    <w:rPr>
      <w:sz w:val="26"/>
    </w:rPr>
  </w:style>
  <w:style w:type="paragraph" w:customStyle="1" w:styleId="3f4">
    <w:name w:val="заголовок 3"/>
    <w:basedOn w:val="a2"/>
    <w:next w:val="a2"/>
    <w:uiPriority w:val="99"/>
    <w:qFormat/>
    <w:rsid w:val="00E35251"/>
    <w:pPr>
      <w:keepNext/>
      <w:snapToGrid/>
      <w:spacing w:before="0" w:after="0" w:line="190" w:lineRule="atLeast"/>
      <w:jc w:val="both"/>
    </w:pPr>
    <w:rPr>
      <w:rFonts w:eastAsia="Times New Roman"/>
      <w:b/>
      <w:sz w:val="28"/>
    </w:rPr>
  </w:style>
  <w:style w:type="paragraph" w:customStyle="1" w:styleId="listnum">
    <w:name w:val="listnum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fb">
    <w:name w:val="Подзаголовок 1"/>
    <w:basedOn w:val="a2"/>
    <w:next w:val="a2"/>
    <w:uiPriority w:val="99"/>
    <w:qFormat/>
    <w:rsid w:val="00E35251"/>
    <w:pPr>
      <w:widowControl/>
      <w:autoSpaceDE w:val="0"/>
      <w:autoSpaceDN w:val="0"/>
      <w:adjustRightInd w:val="0"/>
      <w:snapToGrid/>
      <w:spacing w:before="0" w:after="0"/>
      <w:jc w:val="center"/>
    </w:pPr>
    <w:rPr>
      <w:rFonts w:ascii="PragmaticaCTT" w:eastAsia="Times New Roman" w:hAnsi="PragmaticaCTT" w:cs="PragmaticaCTT"/>
      <w:b/>
      <w:bCs/>
      <w:sz w:val="22"/>
      <w:szCs w:val="22"/>
    </w:rPr>
  </w:style>
  <w:style w:type="paragraph" w:customStyle="1" w:styleId="4a">
    <w:name w:val="Обычный4"/>
    <w:uiPriority w:val="99"/>
    <w:qFormat/>
    <w:rsid w:val="00E3525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pt025">
    <w:name w:val="Стиль 12 pt полужирный Черный уплотненный на  025 пт"/>
    <w:basedOn w:val="10"/>
    <w:uiPriority w:val="99"/>
    <w:qFormat/>
    <w:rsid w:val="00E35251"/>
    <w:pPr>
      <w:keepNext/>
      <w:widowControl w:val="0"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  <w:tab w:val="left" w:pos="1354"/>
      </w:tabs>
      <w:spacing w:before="340" w:after="240"/>
      <w:ind w:firstLine="454"/>
      <w:jc w:val="center"/>
    </w:pPr>
    <w:rPr>
      <w:rFonts w:ascii="Times New Roman" w:hAnsi="Times New Roman" w:cs="Arial"/>
      <w:b/>
      <w:color w:val="000000"/>
      <w:spacing w:val="-5"/>
      <w:kern w:val="32"/>
      <w:sz w:val="26"/>
      <w:szCs w:val="24"/>
    </w:rPr>
  </w:style>
  <w:style w:type="character" w:customStyle="1" w:styleId="Sylfaen1">
    <w:name w:val="Основной текст + Sylfaen1"/>
    <w:uiPriority w:val="99"/>
    <w:qFormat/>
    <w:rsid w:val="00E35251"/>
    <w:rPr>
      <w:rFonts w:ascii="Sylfaen" w:hAnsi="Sylfaen"/>
      <w:sz w:val="20"/>
      <w:u w:val="none"/>
    </w:rPr>
  </w:style>
  <w:style w:type="character" w:customStyle="1" w:styleId="Sylfaen">
    <w:name w:val="Основной текст + Sylfaen"/>
    <w:uiPriority w:val="99"/>
    <w:qFormat/>
    <w:rsid w:val="00E35251"/>
    <w:rPr>
      <w:rFonts w:ascii="Sylfaen" w:hAnsi="Sylfaen"/>
      <w:sz w:val="19"/>
      <w:u w:val="none"/>
      <w:lang w:val="ru-RU" w:eastAsia="ru-RU"/>
    </w:rPr>
  </w:style>
  <w:style w:type="paragraph" w:customStyle="1" w:styleId="ipara">
    <w:name w:val="ipara"/>
    <w:basedOn w:val="a2"/>
    <w:uiPriority w:val="99"/>
    <w:qFormat/>
    <w:rsid w:val="00E35251"/>
    <w:pPr>
      <w:overflowPunct w:val="0"/>
      <w:autoSpaceDE w:val="0"/>
      <w:autoSpaceDN w:val="0"/>
      <w:adjustRightInd w:val="0"/>
      <w:snapToGrid/>
      <w:textAlignment w:val="baseline"/>
    </w:pPr>
    <w:rPr>
      <w:rFonts w:eastAsia="Times New Roman"/>
      <w:lang w:val="en-US" w:eastAsia="en-US"/>
    </w:rPr>
  </w:style>
  <w:style w:type="character" w:customStyle="1" w:styleId="127">
    <w:name w:val="Стиль Выделение + 12 пт не курсив"/>
    <w:uiPriority w:val="99"/>
    <w:qFormat/>
    <w:rsid w:val="00E35251"/>
    <w:rPr>
      <w:rFonts w:ascii="Times New Roman" w:hAnsi="Times New Roman"/>
      <w:b/>
      <w:i/>
      <w:sz w:val="24"/>
    </w:rPr>
  </w:style>
  <w:style w:type="character" w:customStyle="1" w:styleId="743">
    <w:name w:val="Основной текст (7)43"/>
    <w:uiPriority w:val="99"/>
    <w:qFormat/>
    <w:rsid w:val="00E35251"/>
    <w:rPr>
      <w:rFonts w:ascii="Times New Roman" w:hAnsi="Times New Roman"/>
      <w:spacing w:val="0"/>
      <w:sz w:val="20"/>
    </w:rPr>
  </w:style>
  <w:style w:type="paragraph" w:customStyle="1" w:styleId="afffffff6">
    <w:name w:val="Разработчик"/>
    <w:basedOn w:val="a2"/>
    <w:uiPriority w:val="99"/>
    <w:qFormat/>
    <w:rsid w:val="00E35251"/>
    <w:pPr>
      <w:widowControl/>
      <w:snapToGrid/>
      <w:spacing w:before="0" w:after="0"/>
      <w:jc w:val="both"/>
    </w:pPr>
    <w:rPr>
      <w:rFonts w:eastAsia="Times New Roman"/>
      <w:b/>
      <w:sz w:val="20"/>
      <w:szCs w:val="24"/>
    </w:rPr>
  </w:style>
  <w:style w:type="character" w:customStyle="1" w:styleId="55">
    <w:name w:val="Знак5 Знак Знак"/>
    <w:uiPriority w:val="99"/>
    <w:qFormat/>
    <w:locked/>
    <w:rsid w:val="00E35251"/>
    <w:rPr>
      <w:sz w:val="16"/>
    </w:rPr>
  </w:style>
  <w:style w:type="character" w:customStyle="1" w:styleId="500">
    <w:name w:val="Знак Знак50"/>
    <w:uiPriority w:val="99"/>
    <w:qFormat/>
    <w:locked/>
    <w:rsid w:val="00E35251"/>
    <w:rPr>
      <w:b/>
      <w:sz w:val="28"/>
      <w:lang w:val="ru-RU" w:eastAsia="ru-RU"/>
    </w:rPr>
  </w:style>
  <w:style w:type="character" w:customStyle="1" w:styleId="sem">
    <w:name w:val="sem"/>
    <w:basedOn w:val="a3"/>
    <w:uiPriority w:val="99"/>
    <w:qFormat/>
    <w:rsid w:val="00E35251"/>
    <w:rPr>
      <w:rFonts w:cs="Times New Roman"/>
    </w:rPr>
  </w:style>
  <w:style w:type="character" w:customStyle="1" w:styleId="520">
    <w:name w:val="Знак Знак52"/>
    <w:uiPriority w:val="99"/>
    <w:qFormat/>
    <w:rsid w:val="00E35251"/>
    <w:rPr>
      <w:rFonts w:ascii="Arial" w:hAnsi="Arial"/>
      <w:b/>
      <w:i/>
      <w:sz w:val="28"/>
    </w:rPr>
  </w:style>
  <w:style w:type="paragraph" w:customStyle="1" w:styleId="p7">
    <w:name w:val="p7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9">
    <w:name w:val="p9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6">
    <w:name w:val="p6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8">
    <w:name w:val="p8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1c">
    <w:name w:val="Заголовок 21"/>
    <w:basedOn w:val="a2"/>
    <w:next w:val="a2"/>
    <w:uiPriority w:val="99"/>
    <w:qFormat/>
    <w:rsid w:val="00E35251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ff4">
    <w:name w:val="Текст2"/>
    <w:basedOn w:val="a2"/>
    <w:qFormat/>
    <w:rsid w:val="00E35251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11f3">
    <w:name w:val="Цитата11"/>
    <w:basedOn w:val="a2"/>
    <w:uiPriority w:val="99"/>
    <w:qFormat/>
    <w:rsid w:val="00E35251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111">
    <w:name w:val="Основной текст 211"/>
    <w:basedOn w:val="a2"/>
    <w:uiPriority w:val="99"/>
    <w:qFormat/>
    <w:rsid w:val="00E35251"/>
    <w:pPr>
      <w:widowControl/>
      <w:snapToGrid/>
      <w:spacing w:before="0" w:after="0"/>
    </w:pPr>
    <w:rPr>
      <w:rFonts w:eastAsia="Times New Roman"/>
      <w:sz w:val="28"/>
    </w:rPr>
  </w:style>
  <w:style w:type="paragraph" w:customStyle="1" w:styleId="1fffc">
    <w:name w:val="Верхний колонтитул1"/>
    <w:basedOn w:val="a2"/>
    <w:uiPriority w:val="99"/>
    <w:qFormat/>
    <w:rsid w:val="00E35251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31b">
    <w:name w:val="Заголовок 31"/>
    <w:basedOn w:val="1f0"/>
    <w:next w:val="1f0"/>
    <w:uiPriority w:val="99"/>
    <w:qFormat/>
    <w:rsid w:val="00E35251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3112">
    <w:name w:val="Основной текст 311"/>
    <w:basedOn w:val="a2"/>
    <w:uiPriority w:val="99"/>
    <w:qFormat/>
    <w:rsid w:val="00E35251"/>
    <w:pPr>
      <w:widowControl/>
      <w:snapToGrid/>
      <w:spacing w:before="0" w:after="120"/>
    </w:pPr>
    <w:rPr>
      <w:rFonts w:eastAsia="Times New Roman"/>
      <w:sz w:val="16"/>
      <w:szCs w:val="16"/>
      <w:lang w:eastAsia="zh-CN"/>
    </w:rPr>
  </w:style>
  <w:style w:type="character" w:customStyle="1" w:styleId="ipa">
    <w:name w:val="ipa"/>
    <w:uiPriority w:val="99"/>
    <w:qFormat/>
    <w:rsid w:val="00E35251"/>
  </w:style>
  <w:style w:type="character" w:customStyle="1" w:styleId="fliesstext">
    <w:name w:val="fliesstext"/>
    <w:uiPriority w:val="99"/>
    <w:qFormat/>
    <w:rsid w:val="00E35251"/>
  </w:style>
  <w:style w:type="character" w:customStyle="1" w:styleId="skypec2ctextspan">
    <w:name w:val="skype_c2c_text_span"/>
    <w:uiPriority w:val="99"/>
    <w:qFormat/>
    <w:rsid w:val="00E35251"/>
  </w:style>
  <w:style w:type="paragraph" w:customStyle="1" w:styleId="1fffd">
    <w:name w:val="ЗАГОЛОВОК 1"/>
    <w:link w:val="1fffe"/>
    <w:uiPriority w:val="99"/>
    <w:qFormat/>
    <w:rsid w:val="00E35251"/>
    <w:pPr>
      <w:suppressAutoHyphens/>
      <w:spacing w:after="0" w:line="312" w:lineRule="auto"/>
      <w:ind w:firstLine="454"/>
      <w:outlineLvl w:val="0"/>
    </w:pPr>
    <w:rPr>
      <w:rFonts w:ascii="Times New Roman" w:eastAsia="Calibri" w:hAnsi="Times New Roman" w:cs="Times New Roman"/>
      <w:b/>
      <w:caps/>
      <w:lang w:eastAsia="ru-RU"/>
    </w:rPr>
  </w:style>
  <w:style w:type="paragraph" w:customStyle="1" w:styleId="style140">
    <w:name w:val="style14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">
    <w:name w:val="w"/>
    <w:basedOn w:val="a3"/>
    <w:uiPriority w:val="99"/>
    <w:qFormat/>
    <w:rsid w:val="00E35251"/>
    <w:rPr>
      <w:rFonts w:cs="Times New Roman"/>
    </w:rPr>
  </w:style>
  <w:style w:type="character" w:customStyle="1" w:styleId="selectionindex">
    <w:name w:val="selection_index"/>
    <w:basedOn w:val="a3"/>
    <w:uiPriority w:val="99"/>
    <w:qFormat/>
    <w:rsid w:val="00E35251"/>
    <w:rPr>
      <w:rFonts w:cs="Times New Roman"/>
    </w:rPr>
  </w:style>
  <w:style w:type="character" w:customStyle="1" w:styleId="citecrochet">
    <w:name w:val="cite_crochet"/>
    <w:basedOn w:val="a3"/>
    <w:uiPriority w:val="99"/>
    <w:qFormat/>
    <w:rsid w:val="00E35251"/>
    <w:rPr>
      <w:rFonts w:cs="Times New Roman"/>
    </w:rPr>
  </w:style>
  <w:style w:type="character" w:customStyle="1" w:styleId="hoverable">
    <w:name w:val="hoverable"/>
    <w:basedOn w:val="a3"/>
    <w:uiPriority w:val="99"/>
    <w:qFormat/>
    <w:rsid w:val="00E35251"/>
    <w:rPr>
      <w:rFonts w:cs="Times New Roman"/>
    </w:rPr>
  </w:style>
  <w:style w:type="character" w:customStyle="1" w:styleId="3f5">
    <w:name w:val="Основной текст Знак3"/>
    <w:uiPriority w:val="99"/>
    <w:qFormat/>
    <w:locked/>
    <w:rsid w:val="00E35251"/>
    <w:rPr>
      <w:sz w:val="24"/>
    </w:rPr>
  </w:style>
  <w:style w:type="character" w:customStyle="1" w:styleId="s15122">
    <w:name w:val="s15122"/>
    <w:basedOn w:val="a3"/>
    <w:uiPriority w:val="99"/>
    <w:qFormat/>
    <w:rsid w:val="00E35251"/>
    <w:rPr>
      <w:rFonts w:cs="Times New Roman"/>
    </w:rPr>
  </w:style>
  <w:style w:type="character" w:customStyle="1" w:styleId="shorttext">
    <w:name w:val="short_text"/>
    <w:basedOn w:val="a3"/>
    <w:uiPriority w:val="99"/>
    <w:qFormat/>
    <w:rsid w:val="00E35251"/>
    <w:rPr>
      <w:rFonts w:cs="Times New Roman"/>
    </w:rPr>
  </w:style>
  <w:style w:type="character" w:customStyle="1" w:styleId="CommentTextChar1">
    <w:name w:val="Comment Text Char1"/>
    <w:uiPriority w:val="99"/>
    <w:qFormat/>
    <w:rsid w:val="00E35251"/>
    <w:rPr>
      <w:rFonts w:ascii="Times New Roman" w:hAnsi="Times New Roman"/>
    </w:rPr>
  </w:style>
  <w:style w:type="paragraph" w:customStyle="1" w:styleId="afffffff7">
    <w:name w:val="ТЕМА"/>
    <w:basedOn w:val="a2"/>
    <w:uiPriority w:val="99"/>
    <w:qFormat/>
    <w:rsid w:val="00E35251"/>
    <w:pPr>
      <w:widowControl/>
      <w:snapToGrid/>
      <w:spacing w:before="0" w:after="60" w:line="264" w:lineRule="auto"/>
      <w:jc w:val="both"/>
    </w:pPr>
    <w:rPr>
      <w:rFonts w:ascii="Arial" w:eastAsia="Times New Roman" w:hAnsi="Arial"/>
      <w:b/>
      <w:sz w:val="30"/>
      <w:szCs w:val="24"/>
    </w:rPr>
  </w:style>
  <w:style w:type="character" w:customStyle="1" w:styleId="533">
    <w:name w:val="Знак5 Знак3"/>
    <w:uiPriority w:val="99"/>
    <w:qFormat/>
    <w:locked/>
    <w:rsid w:val="00E35251"/>
    <w:rPr>
      <w:sz w:val="16"/>
      <w:lang w:val="ru-RU" w:eastAsia="ru-RU"/>
    </w:rPr>
  </w:style>
  <w:style w:type="character" w:customStyle="1" w:styleId="128">
    <w:name w:val="Знак1 Знак Знак2"/>
    <w:uiPriority w:val="99"/>
    <w:qFormat/>
    <w:locked/>
    <w:rsid w:val="00E35251"/>
    <w:rPr>
      <w:sz w:val="24"/>
    </w:rPr>
  </w:style>
  <w:style w:type="character" w:customStyle="1" w:styleId="1ffff">
    <w:name w:val="Основной текст Знак Знак Знак1"/>
    <w:uiPriority w:val="99"/>
    <w:rsid w:val="00E35251"/>
    <w:rPr>
      <w:sz w:val="24"/>
    </w:rPr>
  </w:style>
  <w:style w:type="character" w:customStyle="1" w:styleId="56">
    <w:name w:val="Знак Знак5"/>
    <w:uiPriority w:val="99"/>
    <w:qFormat/>
    <w:locked/>
    <w:rsid w:val="00E35251"/>
    <w:rPr>
      <w:i/>
      <w:sz w:val="24"/>
      <w:lang w:val="ru-RU" w:eastAsia="ru-RU"/>
    </w:rPr>
  </w:style>
  <w:style w:type="character" w:customStyle="1" w:styleId="5110">
    <w:name w:val="Знак5 Знак Знак11"/>
    <w:uiPriority w:val="99"/>
    <w:qFormat/>
    <w:locked/>
    <w:rsid w:val="00E35251"/>
    <w:rPr>
      <w:sz w:val="16"/>
      <w:lang w:val="ru-RU" w:eastAsia="ru-RU"/>
    </w:rPr>
  </w:style>
  <w:style w:type="paragraph" w:customStyle="1" w:styleId="Style26">
    <w:name w:val="Style26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 w:line="480" w:lineRule="exact"/>
      <w:jc w:val="both"/>
    </w:pPr>
    <w:rPr>
      <w:rFonts w:eastAsia="Times New Roman"/>
      <w:szCs w:val="24"/>
    </w:rPr>
  </w:style>
  <w:style w:type="character" w:customStyle="1" w:styleId="FontStyle54">
    <w:name w:val="Font Style54"/>
    <w:uiPriority w:val="99"/>
    <w:qFormat/>
    <w:rsid w:val="00E35251"/>
    <w:rPr>
      <w:rFonts w:ascii="Times New Roman" w:hAnsi="Times New Roman"/>
      <w:b/>
      <w:sz w:val="18"/>
    </w:rPr>
  </w:style>
  <w:style w:type="character" w:customStyle="1" w:styleId="FontStyle58">
    <w:name w:val="Font Style58"/>
    <w:uiPriority w:val="99"/>
    <w:qFormat/>
    <w:rsid w:val="00E35251"/>
    <w:rPr>
      <w:rFonts w:ascii="Times New Roman" w:hAnsi="Times New Roman"/>
      <w:b/>
      <w:w w:val="40"/>
      <w:sz w:val="38"/>
    </w:rPr>
  </w:style>
  <w:style w:type="character" w:customStyle="1" w:styleId="FontStyle26">
    <w:name w:val="Font Style26"/>
    <w:uiPriority w:val="99"/>
    <w:qFormat/>
    <w:rsid w:val="00E35251"/>
    <w:rPr>
      <w:rFonts w:ascii="Times New Roman" w:hAnsi="Times New Roman"/>
      <w:sz w:val="26"/>
    </w:rPr>
  </w:style>
  <w:style w:type="paragraph" w:customStyle="1" w:styleId="afffffff8">
    <w:name w:val="...... . ......."/>
    <w:basedOn w:val="Default"/>
    <w:next w:val="Default"/>
    <w:uiPriority w:val="99"/>
    <w:qFormat/>
    <w:rsid w:val="00E35251"/>
    <w:rPr>
      <w:color w:val="auto"/>
    </w:rPr>
  </w:style>
  <w:style w:type="paragraph" w:customStyle="1" w:styleId="afffffff9">
    <w:name w:val="........ ..... . ........"/>
    <w:basedOn w:val="Default"/>
    <w:next w:val="Default"/>
    <w:uiPriority w:val="99"/>
    <w:qFormat/>
    <w:rsid w:val="00E35251"/>
    <w:rPr>
      <w:color w:val="auto"/>
    </w:rPr>
  </w:style>
  <w:style w:type="paragraph" w:customStyle="1" w:styleId="afffffffa">
    <w:name w:val="... ......"/>
    <w:basedOn w:val="Default"/>
    <w:next w:val="Default"/>
    <w:uiPriority w:val="99"/>
    <w:qFormat/>
    <w:rsid w:val="00E35251"/>
    <w:rPr>
      <w:color w:val="auto"/>
    </w:rPr>
  </w:style>
  <w:style w:type="paragraph" w:customStyle="1" w:styleId="1ffff0">
    <w:name w:val=".....1"/>
    <w:basedOn w:val="Default"/>
    <w:next w:val="Default"/>
    <w:uiPriority w:val="99"/>
    <w:qFormat/>
    <w:rsid w:val="00E35251"/>
    <w:rPr>
      <w:color w:val="auto"/>
    </w:rPr>
  </w:style>
  <w:style w:type="paragraph" w:customStyle="1" w:styleId="bodytext2">
    <w:name w:val="bodytext2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serp-itemtextpassage">
    <w:name w:val="b-serp-item__text_passage"/>
    <w:basedOn w:val="a3"/>
    <w:uiPriority w:val="99"/>
    <w:qFormat/>
    <w:rsid w:val="00E35251"/>
    <w:rPr>
      <w:rFonts w:cs="Times New Roman"/>
    </w:rPr>
  </w:style>
  <w:style w:type="paragraph" w:customStyle="1" w:styleId="afffffffb">
    <w:name w:val="Знак Знак Знак Знак"/>
    <w:basedOn w:val="a2"/>
    <w:uiPriority w:val="99"/>
    <w:qFormat/>
    <w:rsid w:val="00E3525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table" w:customStyle="1" w:styleId="1ffff1">
    <w:name w:val="Сетка таблицы1"/>
    <w:uiPriority w:val="99"/>
    <w:rsid w:val="00E352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f6">
    <w:name w:val="Îñíîâíîé òåêñò 3"/>
    <w:basedOn w:val="a2"/>
    <w:uiPriority w:val="99"/>
    <w:qFormat/>
    <w:rsid w:val="00E35251"/>
    <w:pPr>
      <w:widowControl/>
      <w:autoSpaceDE w:val="0"/>
      <w:autoSpaceDN w:val="0"/>
      <w:adjustRightInd w:val="0"/>
      <w:snapToGrid/>
      <w:spacing w:beforeAutospacing="1" w:afterAutospacing="1"/>
    </w:pPr>
    <w:rPr>
      <w:rFonts w:eastAsia="Times New Roman"/>
      <w:b/>
      <w:bCs/>
      <w:color w:val="000000"/>
      <w:sz w:val="20"/>
      <w:szCs w:val="24"/>
    </w:rPr>
  </w:style>
  <w:style w:type="character" w:customStyle="1" w:styleId="postheader">
    <w:name w:val="postheader"/>
    <w:basedOn w:val="a3"/>
    <w:uiPriority w:val="99"/>
    <w:qFormat/>
    <w:rsid w:val="00E35251"/>
    <w:rPr>
      <w:rFonts w:cs="Times New Roman"/>
    </w:rPr>
  </w:style>
  <w:style w:type="paragraph" w:customStyle="1" w:styleId="text">
    <w:name w:val="text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c">
    <w:name w:val="ТЕКСТ"/>
    <w:basedOn w:val="afff1"/>
    <w:uiPriority w:val="99"/>
    <w:qFormat/>
    <w:rsid w:val="00E35251"/>
    <w:pPr>
      <w:spacing w:line="264" w:lineRule="auto"/>
      <w:ind w:firstLine="357"/>
      <w:jc w:val="both"/>
    </w:pPr>
    <w:rPr>
      <w:rFonts w:cs="Arial"/>
      <w:sz w:val="30"/>
      <w:szCs w:val="16"/>
    </w:rPr>
  </w:style>
  <w:style w:type="paragraph" w:customStyle="1" w:styleId="afffffffd">
    <w:name w:val="НУМ"/>
    <w:basedOn w:val="afff1"/>
    <w:next w:val="afff1"/>
    <w:uiPriority w:val="99"/>
    <w:qFormat/>
    <w:rsid w:val="00E35251"/>
    <w:pPr>
      <w:spacing w:line="264" w:lineRule="auto"/>
      <w:jc w:val="both"/>
    </w:pPr>
    <w:rPr>
      <w:rFonts w:cs="Arial"/>
      <w:sz w:val="30"/>
      <w:szCs w:val="16"/>
    </w:rPr>
  </w:style>
  <w:style w:type="paragraph" w:customStyle="1" w:styleId="afffffffe">
    <w:name w:val="Список М"/>
    <w:basedOn w:val="afff1"/>
    <w:uiPriority w:val="99"/>
    <w:qFormat/>
    <w:rsid w:val="00E35251"/>
    <w:pPr>
      <w:spacing w:line="288" w:lineRule="auto"/>
      <w:jc w:val="both"/>
    </w:pPr>
    <w:rPr>
      <w:sz w:val="30"/>
      <w:szCs w:val="30"/>
    </w:rPr>
  </w:style>
  <w:style w:type="paragraph" w:customStyle="1" w:styleId="Style29">
    <w:name w:val="Style29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 w:line="485" w:lineRule="exact"/>
      <w:ind w:firstLine="696"/>
      <w:jc w:val="both"/>
    </w:pPr>
    <w:rPr>
      <w:rFonts w:eastAsia="Times New Roman"/>
      <w:szCs w:val="24"/>
    </w:rPr>
  </w:style>
  <w:style w:type="paragraph" w:customStyle="1" w:styleId="146">
    <w:name w:val="Знак Знак Знак Знак Знак Знак Знак14"/>
    <w:basedOn w:val="a2"/>
    <w:uiPriority w:val="99"/>
    <w:qFormat/>
    <w:rsid w:val="00E3525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field-label-subj-value3font-optima-mb">
    <w:name w:val="field-label-subj-value3 font-optima-mb"/>
    <w:basedOn w:val="a3"/>
    <w:uiPriority w:val="99"/>
    <w:qFormat/>
    <w:rsid w:val="00E35251"/>
    <w:rPr>
      <w:rFonts w:cs="Times New Roman"/>
    </w:rPr>
  </w:style>
  <w:style w:type="paragraph" w:customStyle="1" w:styleId="affffffff">
    <w:name w:val="Маркированный."/>
    <w:basedOn w:val="a2"/>
    <w:uiPriority w:val="99"/>
    <w:qFormat/>
    <w:rsid w:val="00E35251"/>
    <w:pPr>
      <w:widowControl/>
      <w:snapToGrid/>
      <w:spacing w:before="0" w:after="0"/>
      <w:ind w:left="1429" w:hanging="360"/>
    </w:pPr>
    <w:rPr>
      <w:rFonts w:eastAsia="Times New Roman"/>
      <w:szCs w:val="22"/>
      <w:lang w:eastAsia="en-US"/>
    </w:rPr>
  </w:style>
  <w:style w:type="character" w:customStyle="1" w:styleId="65">
    <w:name w:val="Знак6 Знак Знак"/>
    <w:uiPriority w:val="99"/>
    <w:qFormat/>
    <w:rsid w:val="00E35251"/>
    <w:rPr>
      <w:sz w:val="24"/>
      <w:lang w:val="ru-RU" w:eastAsia="ru-RU"/>
    </w:rPr>
  </w:style>
  <w:style w:type="character" w:customStyle="1" w:styleId="searchterm">
    <w:name w:val="searchterm"/>
    <w:basedOn w:val="a3"/>
    <w:uiPriority w:val="99"/>
    <w:qFormat/>
    <w:rsid w:val="00E35251"/>
    <w:rPr>
      <w:rFonts w:cs="Times New Roman"/>
    </w:rPr>
  </w:style>
  <w:style w:type="paragraph" w:customStyle="1" w:styleId="p">
    <w:name w:val="p"/>
    <w:basedOn w:val="a2"/>
    <w:uiPriority w:val="99"/>
    <w:qFormat/>
    <w:rsid w:val="00E35251"/>
    <w:pPr>
      <w:widowControl/>
      <w:snapToGrid/>
      <w:spacing w:before="75" w:after="75"/>
      <w:ind w:left="75" w:right="75"/>
      <w:jc w:val="both"/>
    </w:pPr>
    <w:rPr>
      <w:rFonts w:ascii="Verdana" w:eastAsia="Times New Roman" w:hAnsi="Verdana"/>
      <w:sz w:val="20"/>
    </w:rPr>
  </w:style>
  <w:style w:type="character" w:customStyle="1" w:styleId="3200">
    <w:name w:val="Основной текст (3) + Полужирный20"/>
    <w:uiPriority w:val="99"/>
    <w:qFormat/>
    <w:rsid w:val="00E35251"/>
    <w:rPr>
      <w:rFonts w:ascii="Times New Roman" w:hAnsi="Times New Roman"/>
      <w:b/>
      <w:i/>
      <w:spacing w:val="0"/>
      <w:sz w:val="23"/>
    </w:rPr>
  </w:style>
  <w:style w:type="paragraph" w:customStyle="1" w:styleId="1ffff2">
    <w:name w:val="Обычный + полужирный+1"/>
    <w:basedOn w:val="a2"/>
    <w:uiPriority w:val="99"/>
    <w:qFormat/>
    <w:rsid w:val="00E35251"/>
    <w:pPr>
      <w:widowControl/>
      <w:autoSpaceDE w:val="0"/>
      <w:autoSpaceDN w:val="0"/>
      <w:adjustRightInd w:val="0"/>
      <w:snapToGrid/>
      <w:spacing w:before="0" w:after="0"/>
      <w:ind w:firstLine="709"/>
      <w:jc w:val="both"/>
      <w:outlineLvl w:val="1"/>
    </w:pPr>
    <w:rPr>
      <w:rFonts w:eastAsia="Times New Roman"/>
      <w:b/>
      <w:bCs/>
      <w:szCs w:val="24"/>
    </w:rPr>
  </w:style>
  <w:style w:type="character" w:customStyle="1" w:styleId="349">
    <w:name w:val="Основной текст (3)49"/>
    <w:uiPriority w:val="99"/>
    <w:qFormat/>
    <w:rsid w:val="00E35251"/>
    <w:rPr>
      <w:rFonts w:ascii="Times New Roman" w:hAnsi="Times New Roman"/>
      <w:spacing w:val="0"/>
      <w:sz w:val="20"/>
    </w:rPr>
  </w:style>
  <w:style w:type="character" w:customStyle="1" w:styleId="Heading1Char1">
    <w:name w:val="Heading 1 Char1"/>
    <w:uiPriority w:val="99"/>
    <w:qFormat/>
    <w:locked/>
    <w:rsid w:val="00E35251"/>
    <w:rPr>
      <w:rFonts w:ascii="Times New Roman" w:hAnsi="Times New Roman"/>
      <w:b/>
      <w:kern w:val="32"/>
      <w:sz w:val="32"/>
      <w:lang w:eastAsia="ru-RU"/>
    </w:rPr>
  </w:style>
  <w:style w:type="character" w:customStyle="1" w:styleId="news">
    <w:name w:val="news"/>
    <w:uiPriority w:val="99"/>
    <w:qFormat/>
    <w:rsid w:val="00E35251"/>
    <w:rPr>
      <w:rFonts w:ascii="Times New Roman" w:hAnsi="Times New Roman"/>
    </w:rPr>
  </w:style>
  <w:style w:type="character" w:customStyle="1" w:styleId="affffffff0">
    <w:name w:val="выделение"/>
    <w:uiPriority w:val="99"/>
    <w:qFormat/>
    <w:rsid w:val="00E35251"/>
    <w:rPr>
      <w:rFonts w:ascii="Times New Roman" w:hAnsi="Times New Roman"/>
    </w:rPr>
  </w:style>
  <w:style w:type="character" w:customStyle="1" w:styleId="347">
    <w:name w:val="Основной текст (3)47"/>
    <w:uiPriority w:val="99"/>
    <w:qFormat/>
    <w:rsid w:val="00E35251"/>
    <w:rPr>
      <w:rFonts w:ascii="Times New Roman" w:hAnsi="Times New Roman"/>
      <w:spacing w:val="0"/>
      <w:sz w:val="20"/>
    </w:rPr>
  </w:style>
  <w:style w:type="character" w:customStyle="1" w:styleId="345">
    <w:name w:val="Основной текст (3)45"/>
    <w:uiPriority w:val="99"/>
    <w:qFormat/>
    <w:rsid w:val="00E35251"/>
    <w:rPr>
      <w:rFonts w:ascii="Times New Roman" w:hAnsi="Times New Roman"/>
      <w:spacing w:val="0"/>
      <w:sz w:val="20"/>
    </w:rPr>
  </w:style>
  <w:style w:type="character" w:customStyle="1" w:styleId="FootnoteTextChar2">
    <w:name w:val="Footnote Text Char2"/>
    <w:uiPriority w:val="99"/>
    <w:locked/>
    <w:rsid w:val="00E35251"/>
    <w:rPr>
      <w:lang w:eastAsia="ru-RU"/>
    </w:rPr>
  </w:style>
  <w:style w:type="character" w:customStyle="1" w:styleId="612">
    <w:name w:val="Знак Знак61"/>
    <w:uiPriority w:val="99"/>
    <w:qFormat/>
    <w:rsid w:val="00E35251"/>
    <w:rPr>
      <w:rFonts w:ascii="Arial" w:hAnsi="Arial"/>
      <w:b/>
      <w:kern w:val="32"/>
      <w:sz w:val="32"/>
    </w:rPr>
  </w:style>
  <w:style w:type="paragraph" w:customStyle="1" w:styleId="Style210">
    <w:name w:val="Style21"/>
    <w:basedOn w:val="a2"/>
    <w:qFormat/>
    <w:rsid w:val="00E35251"/>
    <w:pPr>
      <w:autoSpaceDE w:val="0"/>
      <w:autoSpaceDN w:val="0"/>
      <w:adjustRightInd w:val="0"/>
      <w:snapToGrid/>
      <w:spacing w:before="0" w:after="0"/>
    </w:pPr>
    <w:rPr>
      <w:rFonts w:ascii="Trebuchet MS" w:eastAsia="Times New Roman" w:hAnsi="Trebuchet MS"/>
      <w:szCs w:val="24"/>
    </w:rPr>
  </w:style>
  <w:style w:type="character" w:customStyle="1" w:styleId="FontStyle205">
    <w:name w:val="Font Style205"/>
    <w:uiPriority w:val="99"/>
    <w:qFormat/>
    <w:rsid w:val="00E35251"/>
    <w:rPr>
      <w:rFonts w:ascii="Times New Roman" w:hAnsi="Times New Roman"/>
      <w:color w:val="000000"/>
      <w:sz w:val="18"/>
    </w:rPr>
  </w:style>
  <w:style w:type="paragraph" w:customStyle="1" w:styleId="psection">
    <w:name w:val="psection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otnoteTextChar1">
    <w:name w:val="Footnote Text Char1"/>
    <w:uiPriority w:val="99"/>
    <w:qFormat/>
    <w:rsid w:val="00E35251"/>
    <w:rPr>
      <w:rFonts w:ascii="Times New Roman" w:hAnsi="Times New Roman"/>
    </w:rPr>
  </w:style>
  <w:style w:type="character" w:customStyle="1" w:styleId="BodyTextIndentChar3">
    <w:name w:val="Body Text Indent Char3"/>
    <w:uiPriority w:val="99"/>
    <w:locked/>
    <w:rsid w:val="00E35251"/>
    <w:rPr>
      <w:sz w:val="24"/>
    </w:rPr>
  </w:style>
  <w:style w:type="character" w:customStyle="1" w:styleId="BodyTextIndentChar1">
    <w:name w:val="Body Text Indent Char1"/>
    <w:uiPriority w:val="99"/>
    <w:qFormat/>
    <w:rsid w:val="00E35251"/>
    <w:rPr>
      <w:rFonts w:ascii="Times New Roman" w:hAnsi="Times New Roman"/>
      <w:sz w:val="24"/>
    </w:rPr>
  </w:style>
  <w:style w:type="character" w:customStyle="1" w:styleId="PlainTextChar1">
    <w:name w:val="Plain Text Char1"/>
    <w:uiPriority w:val="99"/>
    <w:qFormat/>
    <w:rsid w:val="00E35251"/>
    <w:rPr>
      <w:rFonts w:ascii="Courier New" w:hAnsi="Courier New"/>
    </w:rPr>
  </w:style>
  <w:style w:type="character" w:customStyle="1" w:styleId="HeaderChar1">
    <w:name w:val="Header Char1"/>
    <w:uiPriority w:val="99"/>
    <w:qFormat/>
    <w:rsid w:val="00E35251"/>
    <w:rPr>
      <w:rFonts w:ascii="Times New Roman" w:hAnsi="Times New Roman"/>
      <w:sz w:val="24"/>
    </w:rPr>
  </w:style>
  <w:style w:type="character" w:customStyle="1" w:styleId="FooterChar1">
    <w:name w:val="Footer Char1"/>
    <w:uiPriority w:val="99"/>
    <w:qFormat/>
    <w:rsid w:val="00E35251"/>
    <w:rPr>
      <w:rFonts w:ascii="Times New Roman" w:hAnsi="Times New Roman"/>
      <w:sz w:val="24"/>
    </w:rPr>
  </w:style>
  <w:style w:type="character" w:customStyle="1" w:styleId="TitleChar1">
    <w:name w:val="Title Char1"/>
    <w:uiPriority w:val="99"/>
    <w:qFormat/>
    <w:rsid w:val="00E35251"/>
    <w:rPr>
      <w:rFonts w:ascii="Cambria" w:hAnsi="Cambria"/>
      <w:b/>
      <w:kern w:val="28"/>
      <w:sz w:val="32"/>
    </w:rPr>
  </w:style>
  <w:style w:type="character" w:customStyle="1" w:styleId="BodyText2Char1">
    <w:name w:val="Body Text 2 Char1"/>
    <w:uiPriority w:val="99"/>
    <w:qFormat/>
    <w:rsid w:val="00E35251"/>
    <w:rPr>
      <w:rFonts w:ascii="Times New Roman" w:hAnsi="Times New Roman"/>
      <w:sz w:val="24"/>
    </w:rPr>
  </w:style>
  <w:style w:type="character" w:customStyle="1" w:styleId="BodyText3Char1">
    <w:name w:val="Body Text 3 Char1"/>
    <w:uiPriority w:val="99"/>
    <w:qFormat/>
    <w:rsid w:val="00E35251"/>
    <w:rPr>
      <w:rFonts w:ascii="Times New Roman" w:hAnsi="Times New Roman"/>
      <w:sz w:val="16"/>
    </w:rPr>
  </w:style>
  <w:style w:type="character" w:customStyle="1" w:styleId="BodyTextIndent2Char1">
    <w:name w:val="Body Text Indent 2 Char1"/>
    <w:uiPriority w:val="99"/>
    <w:qFormat/>
    <w:rsid w:val="00E35251"/>
    <w:rPr>
      <w:rFonts w:ascii="Times New Roman" w:hAnsi="Times New Roman"/>
      <w:sz w:val="24"/>
    </w:rPr>
  </w:style>
  <w:style w:type="character" w:customStyle="1" w:styleId="BodyTextIndent3Char1">
    <w:name w:val="Body Text Indent 3 Char1"/>
    <w:uiPriority w:val="99"/>
    <w:qFormat/>
    <w:rsid w:val="00E35251"/>
    <w:rPr>
      <w:rFonts w:ascii="Times New Roman" w:hAnsi="Times New Roman"/>
      <w:sz w:val="16"/>
    </w:rPr>
  </w:style>
  <w:style w:type="character" w:customStyle="1" w:styleId="DocumentMapChar1">
    <w:name w:val="Document Map Char1"/>
    <w:uiPriority w:val="99"/>
    <w:qFormat/>
    <w:rsid w:val="00E35251"/>
    <w:rPr>
      <w:rFonts w:ascii="Times New Roman" w:hAnsi="Times New Roman"/>
      <w:sz w:val="2"/>
    </w:rPr>
  </w:style>
  <w:style w:type="character" w:customStyle="1" w:styleId="CommentSubjectChar1">
    <w:name w:val="Comment Subject Char1"/>
    <w:uiPriority w:val="99"/>
    <w:qFormat/>
    <w:rsid w:val="00E35251"/>
    <w:rPr>
      <w:rFonts w:ascii="Times New Roman" w:hAnsi="Times New Roman"/>
      <w:b/>
      <w:i/>
      <w:color w:val="4F81BD"/>
      <w:spacing w:val="15"/>
      <w:sz w:val="20"/>
      <w:lang w:eastAsia="ru-RU"/>
    </w:rPr>
  </w:style>
  <w:style w:type="character" w:customStyle="1" w:styleId="BalloonTextChar1">
    <w:name w:val="Balloon Text Char1"/>
    <w:uiPriority w:val="99"/>
    <w:qFormat/>
    <w:rsid w:val="00E35251"/>
    <w:rPr>
      <w:rFonts w:ascii="Times New Roman" w:hAnsi="Times New Roman"/>
      <w:sz w:val="2"/>
    </w:rPr>
  </w:style>
  <w:style w:type="character" w:customStyle="1" w:styleId="SubtitleChar1">
    <w:name w:val="Subtitle Char1"/>
    <w:uiPriority w:val="99"/>
    <w:qFormat/>
    <w:rsid w:val="00E35251"/>
    <w:rPr>
      <w:rFonts w:ascii="Cambria" w:hAnsi="Cambria"/>
      <w:sz w:val="24"/>
    </w:rPr>
  </w:style>
  <w:style w:type="character" w:customStyle="1" w:styleId="QuoteChar1">
    <w:name w:val="Quote Char1"/>
    <w:uiPriority w:val="99"/>
    <w:qFormat/>
    <w:rsid w:val="00E35251"/>
    <w:rPr>
      <w:rFonts w:ascii="Times New Roman" w:hAnsi="Times New Roman"/>
      <w:i/>
      <w:color w:val="000000"/>
      <w:sz w:val="24"/>
    </w:rPr>
  </w:style>
  <w:style w:type="character" w:customStyle="1" w:styleId="IntenseQuoteChar1">
    <w:name w:val="Intense Quote Char1"/>
    <w:uiPriority w:val="99"/>
    <w:qFormat/>
    <w:rsid w:val="00E35251"/>
    <w:rPr>
      <w:rFonts w:ascii="Times New Roman" w:hAnsi="Times New Roman"/>
      <w:b/>
      <w:i/>
      <w:color w:val="4F81BD"/>
      <w:sz w:val="24"/>
    </w:rPr>
  </w:style>
  <w:style w:type="character" w:customStyle="1" w:styleId="BodyTextFirstIndentChar1">
    <w:name w:val="Body Text First Indent Char1"/>
    <w:uiPriority w:val="99"/>
    <w:qFormat/>
    <w:rsid w:val="00E35251"/>
    <w:rPr>
      <w:rFonts w:ascii="Times New Roman" w:hAnsi="Times New Roman"/>
      <w:sz w:val="24"/>
      <w:lang w:eastAsia="ru-RU"/>
    </w:rPr>
  </w:style>
  <w:style w:type="character" w:customStyle="1" w:styleId="BodyTextFirstIndent2Char1">
    <w:name w:val="Body Text First Indent 2 Char1"/>
    <w:uiPriority w:val="99"/>
    <w:qFormat/>
    <w:rsid w:val="00E35251"/>
    <w:rPr>
      <w:rFonts w:ascii="Times New Roman" w:hAnsi="Times New Roman"/>
      <w:sz w:val="24"/>
      <w:lang w:eastAsia="ru-RU"/>
    </w:rPr>
  </w:style>
  <w:style w:type="character" w:customStyle="1" w:styleId="1111">
    <w:name w:val="Слабое выделение111"/>
    <w:uiPriority w:val="99"/>
    <w:qFormat/>
    <w:rsid w:val="00E35251"/>
    <w:rPr>
      <w:i/>
      <w:color w:val="808080"/>
    </w:rPr>
  </w:style>
  <w:style w:type="paragraph" w:customStyle="1" w:styleId="p35">
    <w:name w:val="p35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6">
    <w:name w:val="p36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14">
    <w:name w:val="fontstyle14"/>
    <w:basedOn w:val="a3"/>
    <w:uiPriority w:val="99"/>
    <w:qFormat/>
    <w:rsid w:val="00E35251"/>
    <w:rPr>
      <w:rFonts w:cs="Times New Roman"/>
    </w:rPr>
  </w:style>
  <w:style w:type="character" w:customStyle="1" w:styleId="FontStyle820">
    <w:name w:val="Font Style820"/>
    <w:uiPriority w:val="99"/>
    <w:qFormat/>
    <w:rsid w:val="00E35251"/>
    <w:rPr>
      <w:rFonts w:ascii="Times New Roman" w:hAnsi="Times New Roman"/>
      <w:sz w:val="22"/>
    </w:rPr>
  </w:style>
  <w:style w:type="character" w:customStyle="1" w:styleId="FontStyle594">
    <w:name w:val="Font Style594"/>
    <w:uiPriority w:val="99"/>
    <w:qFormat/>
    <w:rsid w:val="00E35251"/>
    <w:rPr>
      <w:rFonts w:ascii="Times New Roman" w:hAnsi="Times New Roman"/>
      <w:i/>
      <w:sz w:val="20"/>
    </w:rPr>
  </w:style>
  <w:style w:type="character" w:customStyle="1" w:styleId="FontStyle187">
    <w:name w:val="Font Style187"/>
    <w:uiPriority w:val="99"/>
    <w:qFormat/>
    <w:rsid w:val="00E35251"/>
    <w:rPr>
      <w:rFonts w:ascii="Times New Roman" w:hAnsi="Times New Roman"/>
      <w:i/>
      <w:sz w:val="20"/>
    </w:rPr>
  </w:style>
  <w:style w:type="character" w:customStyle="1" w:styleId="FontStyle600">
    <w:name w:val="Font Style600"/>
    <w:uiPriority w:val="99"/>
    <w:qFormat/>
    <w:rsid w:val="00E35251"/>
    <w:rPr>
      <w:rFonts w:ascii="Times New Roman" w:hAnsi="Times New Roman"/>
      <w:sz w:val="22"/>
    </w:rPr>
  </w:style>
  <w:style w:type="character" w:customStyle="1" w:styleId="FontStyle624">
    <w:name w:val="Font Style624"/>
    <w:uiPriority w:val="99"/>
    <w:qFormat/>
    <w:rsid w:val="00E35251"/>
    <w:rPr>
      <w:rFonts w:ascii="Times New Roman" w:hAnsi="Times New Roman"/>
      <w:b/>
      <w:i/>
      <w:sz w:val="22"/>
    </w:rPr>
  </w:style>
  <w:style w:type="character" w:customStyle="1" w:styleId="FontStyle572">
    <w:name w:val="Font Style572"/>
    <w:uiPriority w:val="99"/>
    <w:qFormat/>
    <w:rsid w:val="00E35251"/>
    <w:rPr>
      <w:rFonts w:ascii="Times New Roman" w:hAnsi="Times New Roman"/>
      <w:sz w:val="16"/>
    </w:rPr>
  </w:style>
  <w:style w:type="character" w:customStyle="1" w:styleId="FontStyle184">
    <w:name w:val="Font Style184"/>
    <w:uiPriority w:val="99"/>
    <w:qFormat/>
    <w:rsid w:val="00E35251"/>
    <w:rPr>
      <w:rFonts w:ascii="Times New Roman" w:hAnsi="Times New Roman"/>
      <w:sz w:val="20"/>
    </w:rPr>
  </w:style>
  <w:style w:type="character" w:customStyle="1" w:styleId="550">
    <w:name w:val="Знак Знак55"/>
    <w:uiPriority w:val="99"/>
    <w:qFormat/>
    <w:locked/>
    <w:rsid w:val="00E35251"/>
    <w:rPr>
      <w:sz w:val="24"/>
      <w:lang w:val="ru-RU" w:eastAsia="ru-RU"/>
    </w:rPr>
  </w:style>
  <w:style w:type="paragraph" w:customStyle="1" w:styleId="TextBody">
    <w:name w:val="Text Body"/>
    <w:basedOn w:val="a2"/>
    <w:uiPriority w:val="99"/>
    <w:qFormat/>
    <w:rsid w:val="00E35251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character" w:customStyle="1" w:styleId="650">
    <w:name w:val="Знак Знак65"/>
    <w:uiPriority w:val="99"/>
    <w:qFormat/>
    <w:locked/>
    <w:rsid w:val="00E35251"/>
    <w:rPr>
      <w:b/>
      <w:sz w:val="27"/>
      <w:lang w:val="ru-RU" w:eastAsia="ru-RU"/>
    </w:rPr>
  </w:style>
  <w:style w:type="character" w:customStyle="1" w:styleId="640">
    <w:name w:val="Знак Знак64"/>
    <w:uiPriority w:val="99"/>
    <w:qFormat/>
    <w:locked/>
    <w:rsid w:val="00E35251"/>
    <w:rPr>
      <w:b/>
      <w:sz w:val="28"/>
      <w:lang w:val="ru-RU" w:eastAsia="ru-RU"/>
    </w:rPr>
  </w:style>
  <w:style w:type="character" w:customStyle="1" w:styleId="630">
    <w:name w:val="Знак Знак63"/>
    <w:uiPriority w:val="99"/>
    <w:qFormat/>
    <w:locked/>
    <w:rsid w:val="00E35251"/>
    <w:rPr>
      <w:b/>
      <w:i/>
      <w:sz w:val="26"/>
      <w:lang w:val="ru-RU" w:eastAsia="ru-RU"/>
    </w:rPr>
  </w:style>
  <w:style w:type="character" w:customStyle="1" w:styleId="620">
    <w:name w:val="Знак Знак62"/>
    <w:uiPriority w:val="99"/>
    <w:qFormat/>
    <w:locked/>
    <w:rsid w:val="00E35251"/>
    <w:rPr>
      <w:sz w:val="24"/>
      <w:lang w:val="ru-RU" w:eastAsia="ru-RU"/>
    </w:rPr>
  </w:style>
  <w:style w:type="character" w:customStyle="1" w:styleId="6110">
    <w:name w:val="Знак Знак611"/>
    <w:uiPriority w:val="99"/>
    <w:qFormat/>
    <w:locked/>
    <w:rsid w:val="00E35251"/>
    <w:rPr>
      <w:sz w:val="24"/>
      <w:lang w:val="ru-RU" w:eastAsia="ru-RU"/>
    </w:rPr>
  </w:style>
  <w:style w:type="character" w:customStyle="1" w:styleId="600">
    <w:name w:val="Знак Знак60"/>
    <w:uiPriority w:val="99"/>
    <w:qFormat/>
    <w:locked/>
    <w:rsid w:val="00E35251"/>
    <w:rPr>
      <w:i/>
      <w:sz w:val="24"/>
      <w:lang w:val="ru-RU" w:eastAsia="ru-RU"/>
    </w:rPr>
  </w:style>
  <w:style w:type="character" w:customStyle="1" w:styleId="59">
    <w:name w:val="Знак Знак59"/>
    <w:uiPriority w:val="99"/>
    <w:qFormat/>
    <w:locked/>
    <w:rsid w:val="00E35251"/>
    <w:rPr>
      <w:rFonts w:ascii="Arial" w:hAnsi="Arial"/>
      <w:sz w:val="22"/>
      <w:lang w:val="ru-RU" w:eastAsia="ru-RU"/>
    </w:rPr>
  </w:style>
  <w:style w:type="character" w:customStyle="1" w:styleId="58">
    <w:name w:val="Знак Знак58"/>
    <w:uiPriority w:val="99"/>
    <w:qFormat/>
    <w:locked/>
    <w:rsid w:val="00E35251"/>
    <w:rPr>
      <w:rFonts w:ascii="Courier New" w:hAnsi="Courier New"/>
      <w:lang w:val="ru-RU" w:eastAsia="ru-RU"/>
    </w:rPr>
  </w:style>
  <w:style w:type="character" w:customStyle="1" w:styleId="57">
    <w:name w:val="Знак Знак57"/>
    <w:uiPriority w:val="99"/>
    <w:qFormat/>
    <w:locked/>
    <w:rsid w:val="00E35251"/>
    <w:rPr>
      <w:lang w:val="ru-RU" w:eastAsia="ru-RU"/>
    </w:rPr>
  </w:style>
  <w:style w:type="character" w:customStyle="1" w:styleId="560">
    <w:name w:val="Знак Знак56"/>
    <w:uiPriority w:val="99"/>
    <w:qFormat/>
    <w:locked/>
    <w:rsid w:val="00E35251"/>
    <w:rPr>
      <w:sz w:val="24"/>
      <w:lang w:val="ru-RU" w:eastAsia="ru-RU"/>
    </w:rPr>
  </w:style>
  <w:style w:type="character" w:customStyle="1" w:styleId="540">
    <w:name w:val="Знак Знак54"/>
    <w:uiPriority w:val="99"/>
    <w:qFormat/>
    <w:locked/>
    <w:rsid w:val="00E35251"/>
    <w:rPr>
      <w:sz w:val="24"/>
      <w:lang w:val="en-US" w:eastAsia="ru-RU"/>
    </w:rPr>
  </w:style>
  <w:style w:type="paragraph" w:customStyle="1" w:styleId="p10">
    <w:name w:val="p10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g3">
    <w:name w:val="eg3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material-headdate-day">
    <w:name w:val="b-material-head__date-day"/>
    <w:basedOn w:val="a3"/>
    <w:uiPriority w:val="99"/>
    <w:qFormat/>
    <w:rsid w:val="00E35251"/>
    <w:rPr>
      <w:rFonts w:cs="Times New Roman"/>
    </w:rPr>
  </w:style>
  <w:style w:type="character" w:customStyle="1" w:styleId="s2">
    <w:name w:val="s2"/>
    <w:basedOn w:val="a3"/>
    <w:uiPriority w:val="99"/>
    <w:qFormat/>
    <w:rsid w:val="00E35251"/>
    <w:rPr>
      <w:rFonts w:cs="Times New Roman"/>
    </w:rPr>
  </w:style>
  <w:style w:type="paragraph" w:customStyle="1" w:styleId="p2">
    <w:name w:val="p2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5">
    <w:name w:val="p5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W8Num16z0">
    <w:name w:val="WW8Num16z0"/>
    <w:uiPriority w:val="99"/>
    <w:qFormat/>
    <w:rsid w:val="00E35251"/>
    <w:rPr>
      <w:rFonts w:ascii="Wingdings" w:hAnsi="Wingdings"/>
    </w:rPr>
  </w:style>
  <w:style w:type="character" w:customStyle="1" w:styleId="WW8Num4z0">
    <w:name w:val="WW8Num4z0"/>
    <w:uiPriority w:val="99"/>
    <w:qFormat/>
    <w:rsid w:val="00E35251"/>
    <w:rPr>
      <w:color w:val="auto"/>
    </w:rPr>
  </w:style>
  <w:style w:type="character" w:customStyle="1" w:styleId="WW8Num5z0">
    <w:name w:val="WW8Num5z0"/>
    <w:uiPriority w:val="99"/>
    <w:qFormat/>
    <w:rsid w:val="00E35251"/>
    <w:rPr>
      <w:b/>
      <w:sz w:val="20"/>
    </w:rPr>
  </w:style>
  <w:style w:type="character" w:customStyle="1" w:styleId="WW8Num6z0">
    <w:name w:val="WW8Num6z0"/>
    <w:uiPriority w:val="99"/>
    <w:qFormat/>
    <w:rsid w:val="00E35251"/>
    <w:rPr>
      <w:sz w:val="20"/>
    </w:rPr>
  </w:style>
  <w:style w:type="character" w:customStyle="1" w:styleId="WW8Num7z0">
    <w:name w:val="WW8Num7z0"/>
    <w:uiPriority w:val="99"/>
    <w:qFormat/>
    <w:rsid w:val="00E35251"/>
    <w:rPr>
      <w:b/>
      <w:sz w:val="20"/>
    </w:rPr>
  </w:style>
  <w:style w:type="character" w:customStyle="1" w:styleId="WW8Num9z0">
    <w:name w:val="WW8Num9z0"/>
    <w:uiPriority w:val="99"/>
    <w:qFormat/>
    <w:rsid w:val="00E35251"/>
    <w:rPr>
      <w:sz w:val="20"/>
    </w:rPr>
  </w:style>
  <w:style w:type="character" w:customStyle="1" w:styleId="WW8Num9z1">
    <w:name w:val="WW8Num9z1"/>
    <w:uiPriority w:val="99"/>
    <w:qFormat/>
    <w:rsid w:val="00E35251"/>
    <w:rPr>
      <w:rFonts w:ascii="Symbol" w:hAnsi="Symbol"/>
      <w:sz w:val="20"/>
    </w:rPr>
  </w:style>
  <w:style w:type="character" w:customStyle="1" w:styleId="WW8Num9z2">
    <w:name w:val="WW8Num9z2"/>
    <w:uiPriority w:val="99"/>
    <w:qFormat/>
    <w:rsid w:val="00E35251"/>
  </w:style>
  <w:style w:type="character" w:customStyle="1" w:styleId="WW8Num9z3">
    <w:name w:val="WW8Num9z3"/>
    <w:uiPriority w:val="99"/>
    <w:qFormat/>
    <w:rsid w:val="00E35251"/>
  </w:style>
  <w:style w:type="character" w:customStyle="1" w:styleId="WW8Num9z4">
    <w:name w:val="WW8Num9z4"/>
    <w:uiPriority w:val="99"/>
    <w:qFormat/>
    <w:rsid w:val="00E35251"/>
  </w:style>
  <w:style w:type="character" w:customStyle="1" w:styleId="WW8Num9z5">
    <w:name w:val="WW8Num9z5"/>
    <w:uiPriority w:val="99"/>
    <w:qFormat/>
    <w:rsid w:val="00E35251"/>
  </w:style>
  <w:style w:type="character" w:customStyle="1" w:styleId="WW8Num9z6">
    <w:name w:val="WW8Num9z6"/>
    <w:uiPriority w:val="99"/>
    <w:qFormat/>
    <w:rsid w:val="00E35251"/>
  </w:style>
  <w:style w:type="character" w:customStyle="1" w:styleId="WW8Num9z7">
    <w:name w:val="WW8Num9z7"/>
    <w:uiPriority w:val="99"/>
    <w:qFormat/>
    <w:rsid w:val="00E35251"/>
  </w:style>
  <w:style w:type="character" w:customStyle="1" w:styleId="WW8Num9z8">
    <w:name w:val="WW8Num9z8"/>
    <w:uiPriority w:val="99"/>
    <w:qFormat/>
    <w:rsid w:val="00E35251"/>
  </w:style>
  <w:style w:type="character" w:customStyle="1" w:styleId="WW8Num10z0">
    <w:name w:val="WW8Num10z0"/>
    <w:uiPriority w:val="99"/>
    <w:qFormat/>
    <w:rsid w:val="00E35251"/>
    <w:rPr>
      <w:sz w:val="20"/>
    </w:rPr>
  </w:style>
  <w:style w:type="character" w:customStyle="1" w:styleId="WW8Num11z0">
    <w:name w:val="WW8Num11z0"/>
    <w:uiPriority w:val="99"/>
    <w:qFormat/>
    <w:rsid w:val="00E35251"/>
    <w:rPr>
      <w:rFonts w:ascii="Symbol" w:hAnsi="Symbol"/>
      <w:b/>
    </w:rPr>
  </w:style>
  <w:style w:type="character" w:customStyle="1" w:styleId="WW8Num12z0">
    <w:name w:val="WW8Num12z0"/>
    <w:uiPriority w:val="99"/>
    <w:qFormat/>
    <w:rsid w:val="00E35251"/>
    <w:rPr>
      <w:rFonts w:ascii="Symbol" w:hAnsi="Symbol"/>
      <w:sz w:val="24"/>
    </w:rPr>
  </w:style>
  <w:style w:type="character" w:customStyle="1" w:styleId="WW8Num13z0">
    <w:name w:val="WW8Num13z0"/>
    <w:uiPriority w:val="99"/>
    <w:qFormat/>
    <w:rsid w:val="00E35251"/>
    <w:rPr>
      <w:rFonts w:ascii="Symbol" w:hAnsi="Symbol"/>
      <w:sz w:val="20"/>
    </w:rPr>
  </w:style>
  <w:style w:type="character" w:customStyle="1" w:styleId="WW8Num14z0">
    <w:name w:val="WW8Num14z0"/>
    <w:uiPriority w:val="99"/>
    <w:qFormat/>
    <w:rsid w:val="00E35251"/>
    <w:rPr>
      <w:sz w:val="20"/>
    </w:rPr>
  </w:style>
  <w:style w:type="character" w:customStyle="1" w:styleId="WW8Num15z0">
    <w:name w:val="WW8Num15z0"/>
    <w:uiPriority w:val="99"/>
    <w:qFormat/>
    <w:rsid w:val="00E35251"/>
    <w:rPr>
      <w:sz w:val="20"/>
    </w:rPr>
  </w:style>
  <w:style w:type="character" w:customStyle="1" w:styleId="WW8Num17z0">
    <w:name w:val="WW8Num17z0"/>
    <w:uiPriority w:val="99"/>
    <w:qFormat/>
    <w:rsid w:val="00E35251"/>
    <w:rPr>
      <w:rFonts w:ascii="Wingdings" w:hAnsi="Wingdings"/>
    </w:rPr>
  </w:style>
  <w:style w:type="character" w:customStyle="1" w:styleId="WW8Num18z0">
    <w:name w:val="WW8Num18z0"/>
    <w:uiPriority w:val="99"/>
    <w:qFormat/>
    <w:rsid w:val="00E35251"/>
  </w:style>
  <w:style w:type="character" w:customStyle="1" w:styleId="WW8Num18z1">
    <w:name w:val="WW8Num18z1"/>
    <w:uiPriority w:val="99"/>
    <w:qFormat/>
    <w:rsid w:val="00E35251"/>
    <w:rPr>
      <w:rFonts w:ascii="Symbol" w:hAnsi="Symbol"/>
      <w:sz w:val="20"/>
    </w:rPr>
  </w:style>
  <w:style w:type="character" w:customStyle="1" w:styleId="WW8Num18z2">
    <w:name w:val="WW8Num18z2"/>
    <w:uiPriority w:val="99"/>
    <w:qFormat/>
    <w:rsid w:val="00E35251"/>
  </w:style>
  <w:style w:type="character" w:customStyle="1" w:styleId="WW8Num18z3">
    <w:name w:val="WW8Num18z3"/>
    <w:uiPriority w:val="99"/>
    <w:qFormat/>
    <w:rsid w:val="00E35251"/>
  </w:style>
  <w:style w:type="character" w:customStyle="1" w:styleId="WW8Num18z4">
    <w:name w:val="WW8Num18z4"/>
    <w:uiPriority w:val="99"/>
    <w:qFormat/>
    <w:rsid w:val="00E35251"/>
  </w:style>
  <w:style w:type="character" w:customStyle="1" w:styleId="WW8Num18z5">
    <w:name w:val="WW8Num18z5"/>
    <w:uiPriority w:val="99"/>
    <w:qFormat/>
    <w:rsid w:val="00E35251"/>
  </w:style>
  <w:style w:type="character" w:customStyle="1" w:styleId="WW8Num18z6">
    <w:name w:val="WW8Num18z6"/>
    <w:uiPriority w:val="99"/>
    <w:qFormat/>
    <w:rsid w:val="00E35251"/>
  </w:style>
  <w:style w:type="character" w:customStyle="1" w:styleId="WW8Num18z7">
    <w:name w:val="WW8Num18z7"/>
    <w:uiPriority w:val="99"/>
    <w:qFormat/>
    <w:rsid w:val="00E35251"/>
  </w:style>
  <w:style w:type="character" w:customStyle="1" w:styleId="WW8Num18z8">
    <w:name w:val="WW8Num18z8"/>
    <w:uiPriority w:val="99"/>
    <w:qFormat/>
    <w:rsid w:val="00E35251"/>
  </w:style>
  <w:style w:type="character" w:customStyle="1" w:styleId="WW8Num19z0">
    <w:name w:val="WW8Num19z0"/>
    <w:uiPriority w:val="99"/>
    <w:qFormat/>
    <w:rsid w:val="00E35251"/>
  </w:style>
  <w:style w:type="character" w:customStyle="1" w:styleId="WW8Num19z1">
    <w:name w:val="WW8Num19z1"/>
    <w:uiPriority w:val="99"/>
    <w:qFormat/>
    <w:rsid w:val="00E35251"/>
  </w:style>
  <w:style w:type="character" w:customStyle="1" w:styleId="WW8Num19z2">
    <w:name w:val="WW8Num19z2"/>
    <w:uiPriority w:val="99"/>
    <w:qFormat/>
    <w:rsid w:val="00E35251"/>
  </w:style>
  <w:style w:type="character" w:customStyle="1" w:styleId="WW8Num19z3">
    <w:name w:val="WW8Num19z3"/>
    <w:uiPriority w:val="99"/>
    <w:qFormat/>
    <w:rsid w:val="00E35251"/>
  </w:style>
  <w:style w:type="character" w:customStyle="1" w:styleId="WW8Num19z4">
    <w:name w:val="WW8Num19z4"/>
    <w:uiPriority w:val="99"/>
    <w:qFormat/>
    <w:rsid w:val="00E35251"/>
  </w:style>
  <w:style w:type="character" w:customStyle="1" w:styleId="WW8Num19z5">
    <w:name w:val="WW8Num19z5"/>
    <w:uiPriority w:val="99"/>
    <w:qFormat/>
    <w:rsid w:val="00E35251"/>
  </w:style>
  <w:style w:type="character" w:customStyle="1" w:styleId="WW8Num19z6">
    <w:name w:val="WW8Num19z6"/>
    <w:uiPriority w:val="99"/>
    <w:qFormat/>
    <w:rsid w:val="00E35251"/>
  </w:style>
  <w:style w:type="character" w:customStyle="1" w:styleId="WW8Num19z7">
    <w:name w:val="WW8Num19z7"/>
    <w:uiPriority w:val="99"/>
    <w:qFormat/>
    <w:rsid w:val="00E35251"/>
  </w:style>
  <w:style w:type="character" w:customStyle="1" w:styleId="WW8Num19z8">
    <w:name w:val="WW8Num19z8"/>
    <w:uiPriority w:val="99"/>
    <w:qFormat/>
    <w:rsid w:val="00E35251"/>
  </w:style>
  <w:style w:type="character" w:customStyle="1" w:styleId="WW8Num4z1">
    <w:name w:val="WW8Num4z1"/>
    <w:uiPriority w:val="99"/>
    <w:qFormat/>
    <w:rsid w:val="00E35251"/>
  </w:style>
  <w:style w:type="character" w:customStyle="1" w:styleId="WW8Num4z2">
    <w:name w:val="WW8Num4z2"/>
    <w:uiPriority w:val="99"/>
    <w:qFormat/>
    <w:rsid w:val="00E35251"/>
  </w:style>
  <w:style w:type="character" w:customStyle="1" w:styleId="WW8Num4z3">
    <w:name w:val="WW8Num4z3"/>
    <w:uiPriority w:val="99"/>
    <w:qFormat/>
    <w:rsid w:val="00E35251"/>
  </w:style>
  <w:style w:type="character" w:customStyle="1" w:styleId="WW8Num4z4">
    <w:name w:val="WW8Num4z4"/>
    <w:uiPriority w:val="99"/>
    <w:qFormat/>
    <w:rsid w:val="00E35251"/>
  </w:style>
  <w:style w:type="character" w:customStyle="1" w:styleId="WW8Num4z5">
    <w:name w:val="WW8Num4z5"/>
    <w:uiPriority w:val="99"/>
    <w:qFormat/>
    <w:rsid w:val="00E35251"/>
  </w:style>
  <w:style w:type="character" w:customStyle="1" w:styleId="WW8Num4z6">
    <w:name w:val="WW8Num4z6"/>
    <w:uiPriority w:val="99"/>
    <w:qFormat/>
    <w:rsid w:val="00E35251"/>
  </w:style>
  <w:style w:type="character" w:customStyle="1" w:styleId="WW8Num4z7">
    <w:name w:val="WW8Num4z7"/>
    <w:uiPriority w:val="99"/>
    <w:qFormat/>
    <w:rsid w:val="00E35251"/>
  </w:style>
  <w:style w:type="character" w:customStyle="1" w:styleId="WW8Num4z8">
    <w:name w:val="WW8Num4z8"/>
    <w:uiPriority w:val="99"/>
    <w:qFormat/>
    <w:rsid w:val="00E35251"/>
  </w:style>
  <w:style w:type="character" w:customStyle="1" w:styleId="WW8Num5z1">
    <w:name w:val="WW8Num5z1"/>
    <w:uiPriority w:val="99"/>
    <w:qFormat/>
    <w:rsid w:val="00E35251"/>
  </w:style>
  <w:style w:type="character" w:customStyle="1" w:styleId="WW8Num5z2">
    <w:name w:val="WW8Num5z2"/>
    <w:uiPriority w:val="99"/>
    <w:qFormat/>
    <w:rsid w:val="00E35251"/>
  </w:style>
  <w:style w:type="character" w:customStyle="1" w:styleId="WW8Num5z3">
    <w:name w:val="WW8Num5z3"/>
    <w:uiPriority w:val="99"/>
    <w:qFormat/>
    <w:rsid w:val="00E35251"/>
  </w:style>
  <w:style w:type="character" w:customStyle="1" w:styleId="WW8Num5z4">
    <w:name w:val="WW8Num5z4"/>
    <w:uiPriority w:val="99"/>
    <w:qFormat/>
    <w:rsid w:val="00E35251"/>
  </w:style>
  <w:style w:type="character" w:customStyle="1" w:styleId="WW8Num5z5">
    <w:name w:val="WW8Num5z5"/>
    <w:uiPriority w:val="99"/>
    <w:qFormat/>
    <w:rsid w:val="00E35251"/>
  </w:style>
  <w:style w:type="character" w:customStyle="1" w:styleId="WW8Num5z6">
    <w:name w:val="WW8Num5z6"/>
    <w:uiPriority w:val="99"/>
    <w:qFormat/>
    <w:rsid w:val="00E35251"/>
  </w:style>
  <w:style w:type="character" w:customStyle="1" w:styleId="WW8Num5z7">
    <w:name w:val="WW8Num5z7"/>
    <w:uiPriority w:val="99"/>
    <w:qFormat/>
    <w:rsid w:val="00E35251"/>
  </w:style>
  <w:style w:type="character" w:customStyle="1" w:styleId="WW8Num5z8">
    <w:name w:val="WW8Num5z8"/>
    <w:uiPriority w:val="99"/>
    <w:qFormat/>
    <w:rsid w:val="00E35251"/>
  </w:style>
  <w:style w:type="character" w:customStyle="1" w:styleId="WW8Num6z1">
    <w:name w:val="WW8Num6z1"/>
    <w:uiPriority w:val="99"/>
    <w:qFormat/>
    <w:rsid w:val="00E35251"/>
  </w:style>
  <w:style w:type="character" w:customStyle="1" w:styleId="WW8Num6z2">
    <w:name w:val="WW8Num6z2"/>
    <w:uiPriority w:val="99"/>
    <w:qFormat/>
    <w:rsid w:val="00E35251"/>
  </w:style>
  <w:style w:type="character" w:customStyle="1" w:styleId="WW8Num6z3">
    <w:name w:val="WW8Num6z3"/>
    <w:uiPriority w:val="99"/>
    <w:qFormat/>
    <w:rsid w:val="00E35251"/>
  </w:style>
  <w:style w:type="character" w:customStyle="1" w:styleId="WW8Num6z4">
    <w:name w:val="WW8Num6z4"/>
    <w:uiPriority w:val="99"/>
    <w:qFormat/>
    <w:rsid w:val="00E35251"/>
  </w:style>
  <w:style w:type="character" w:customStyle="1" w:styleId="WW8Num6z5">
    <w:name w:val="WW8Num6z5"/>
    <w:uiPriority w:val="99"/>
    <w:qFormat/>
    <w:rsid w:val="00E35251"/>
  </w:style>
  <w:style w:type="character" w:customStyle="1" w:styleId="WW8Num6z6">
    <w:name w:val="WW8Num6z6"/>
    <w:uiPriority w:val="99"/>
    <w:qFormat/>
    <w:rsid w:val="00E35251"/>
  </w:style>
  <w:style w:type="character" w:customStyle="1" w:styleId="WW8Num6z7">
    <w:name w:val="WW8Num6z7"/>
    <w:uiPriority w:val="99"/>
    <w:qFormat/>
    <w:rsid w:val="00E35251"/>
  </w:style>
  <w:style w:type="character" w:customStyle="1" w:styleId="WW8Num6z8">
    <w:name w:val="WW8Num6z8"/>
    <w:uiPriority w:val="99"/>
    <w:qFormat/>
    <w:rsid w:val="00E35251"/>
  </w:style>
  <w:style w:type="character" w:customStyle="1" w:styleId="WW8Num7z1">
    <w:name w:val="WW8Num7z1"/>
    <w:uiPriority w:val="99"/>
    <w:qFormat/>
    <w:rsid w:val="00E35251"/>
  </w:style>
  <w:style w:type="character" w:customStyle="1" w:styleId="WW8Num7z2">
    <w:name w:val="WW8Num7z2"/>
    <w:uiPriority w:val="99"/>
    <w:qFormat/>
    <w:rsid w:val="00E35251"/>
  </w:style>
  <w:style w:type="character" w:customStyle="1" w:styleId="WW8Num7z3">
    <w:name w:val="WW8Num7z3"/>
    <w:uiPriority w:val="99"/>
    <w:qFormat/>
    <w:rsid w:val="00E35251"/>
  </w:style>
  <w:style w:type="character" w:customStyle="1" w:styleId="WW8Num7z4">
    <w:name w:val="WW8Num7z4"/>
    <w:uiPriority w:val="99"/>
    <w:qFormat/>
    <w:rsid w:val="00E35251"/>
  </w:style>
  <w:style w:type="character" w:customStyle="1" w:styleId="WW8Num7z5">
    <w:name w:val="WW8Num7z5"/>
    <w:uiPriority w:val="99"/>
    <w:qFormat/>
    <w:rsid w:val="00E35251"/>
  </w:style>
  <w:style w:type="character" w:customStyle="1" w:styleId="WW8Num7z6">
    <w:name w:val="WW8Num7z6"/>
    <w:uiPriority w:val="99"/>
    <w:qFormat/>
    <w:rsid w:val="00E35251"/>
  </w:style>
  <w:style w:type="character" w:customStyle="1" w:styleId="WW8Num7z7">
    <w:name w:val="WW8Num7z7"/>
    <w:uiPriority w:val="99"/>
    <w:qFormat/>
    <w:rsid w:val="00E35251"/>
  </w:style>
  <w:style w:type="character" w:customStyle="1" w:styleId="WW8Num7z8">
    <w:name w:val="WW8Num7z8"/>
    <w:uiPriority w:val="99"/>
    <w:qFormat/>
    <w:rsid w:val="00E35251"/>
  </w:style>
  <w:style w:type="character" w:customStyle="1" w:styleId="WW8Num8z1">
    <w:name w:val="WW8Num8z1"/>
    <w:uiPriority w:val="99"/>
    <w:qFormat/>
    <w:rsid w:val="00E35251"/>
    <w:rPr>
      <w:rFonts w:ascii="Symbol" w:hAnsi="Symbol"/>
      <w:sz w:val="20"/>
    </w:rPr>
  </w:style>
  <w:style w:type="character" w:customStyle="1" w:styleId="WW8Num8z2">
    <w:name w:val="WW8Num8z2"/>
    <w:uiPriority w:val="99"/>
    <w:qFormat/>
    <w:rsid w:val="00E35251"/>
  </w:style>
  <w:style w:type="character" w:customStyle="1" w:styleId="WW8Num8z3">
    <w:name w:val="WW8Num8z3"/>
    <w:uiPriority w:val="99"/>
    <w:qFormat/>
    <w:rsid w:val="00E35251"/>
  </w:style>
  <w:style w:type="character" w:customStyle="1" w:styleId="WW8Num8z4">
    <w:name w:val="WW8Num8z4"/>
    <w:uiPriority w:val="99"/>
    <w:qFormat/>
    <w:rsid w:val="00E35251"/>
  </w:style>
  <w:style w:type="character" w:customStyle="1" w:styleId="WW8Num8z5">
    <w:name w:val="WW8Num8z5"/>
    <w:uiPriority w:val="99"/>
    <w:qFormat/>
    <w:rsid w:val="00E35251"/>
  </w:style>
  <w:style w:type="character" w:customStyle="1" w:styleId="WW8Num8z6">
    <w:name w:val="WW8Num8z6"/>
    <w:uiPriority w:val="99"/>
    <w:qFormat/>
    <w:rsid w:val="00E35251"/>
  </w:style>
  <w:style w:type="character" w:customStyle="1" w:styleId="WW8Num8z7">
    <w:name w:val="WW8Num8z7"/>
    <w:uiPriority w:val="99"/>
    <w:qFormat/>
    <w:rsid w:val="00E35251"/>
  </w:style>
  <w:style w:type="character" w:customStyle="1" w:styleId="WW8Num8z8">
    <w:name w:val="WW8Num8z8"/>
    <w:uiPriority w:val="99"/>
    <w:qFormat/>
    <w:rsid w:val="00E35251"/>
  </w:style>
  <w:style w:type="character" w:customStyle="1" w:styleId="WW8Num10z1">
    <w:name w:val="WW8Num10z1"/>
    <w:uiPriority w:val="99"/>
    <w:qFormat/>
    <w:rsid w:val="00E35251"/>
  </w:style>
  <w:style w:type="character" w:customStyle="1" w:styleId="WW8Num10z2">
    <w:name w:val="WW8Num10z2"/>
    <w:uiPriority w:val="99"/>
    <w:qFormat/>
    <w:rsid w:val="00E35251"/>
  </w:style>
  <w:style w:type="character" w:customStyle="1" w:styleId="WW8Num10z3">
    <w:name w:val="WW8Num10z3"/>
    <w:uiPriority w:val="99"/>
    <w:qFormat/>
    <w:rsid w:val="00E35251"/>
  </w:style>
  <w:style w:type="character" w:customStyle="1" w:styleId="WW8Num10z4">
    <w:name w:val="WW8Num10z4"/>
    <w:uiPriority w:val="99"/>
    <w:qFormat/>
    <w:rsid w:val="00E35251"/>
  </w:style>
  <w:style w:type="character" w:customStyle="1" w:styleId="WW8Num10z5">
    <w:name w:val="WW8Num10z5"/>
    <w:uiPriority w:val="99"/>
    <w:qFormat/>
    <w:rsid w:val="00E35251"/>
  </w:style>
  <w:style w:type="character" w:customStyle="1" w:styleId="WW8Num10z6">
    <w:name w:val="WW8Num10z6"/>
    <w:uiPriority w:val="99"/>
    <w:qFormat/>
    <w:rsid w:val="00E35251"/>
  </w:style>
  <w:style w:type="character" w:customStyle="1" w:styleId="WW8Num10z7">
    <w:name w:val="WW8Num10z7"/>
    <w:uiPriority w:val="99"/>
    <w:qFormat/>
    <w:rsid w:val="00E35251"/>
  </w:style>
  <w:style w:type="character" w:customStyle="1" w:styleId="WW8Num10z8">
    <w:name w:val="WW8Num10z8"/>
    <w:uiPriority w:val="99"/>
    <w:qFormat/>
    <w:rsid w:val="00E35251"/>
  </w:style>
  <w:style w:type="character" w:customStyle="1" w:styleId="WW8Num11z1">
    <w:name w:val="WW8Num11z1"/>
    <w:uiPriority w:val="99"/>
    <w:qFormat/>
    <w:rsid w:val="00E35251"/>
    <w:rPr>
      <w:sz w:val="20"/>
    </w:rPr>
  </w:style>
  <w:style w:type="character" w:customStyle="1" w:styleId="WW8Num11z2">
    <w:name w:val="WW8Num11z2"/>
    <w:uiPriority w:val="99"/>
    <w:qFormat/>
    <w:rsid w:val="00E35251"/>
  </w:style>
  <w:style w:type="character" w:customStyle="1" w:styleId="WW8Num11z3">
    <w:name w:val="WW8Num11z3"/>
    <w:uiPriority w:val="99"/>
    <w:qFormat/>
    <w:rsid w:val="00E35251"/>
  </w:style>
  <w:style w:type="character" w:customStyle="1" w:styleId="WW8Num11z4">
    <w:name w:val="WW8Num11z4"/>
    <w:uiPriority w:val="99"/>
    <w:qFormat/>
    <w:rsid w:val="00E35251"/>
  </w:style>
  <w:style w:type="character" w:customStyle="1" w:styleId="WW8Num11z5">
    <w:name w:val="WW8Num11z5"/>
    <w:uiPriority w:val="99"/>
    <w:qFormat/>
    <w:rsid w:val="00E35251"/>
  </w:style>
  <w:style w:type="character" w:customStyle="1" w:styleId="WW8Num11z6">
    <w:name w:val="WW8Num11z6"/>
    <w:uiPriority w:val="99"/>
    <w:qFormat/>
    <w:rsid w:val="00E35251"/>
  </w:style>
  <w:style w:type="character" w:customStyle="1" w:styleId="WW8Num11z7">
    <w:name w:val="WW8Num11z7"/>
    <w:uiPriority w:val="99"/>
    <w:qFormat/>
    <w:rsid w:val="00E35251"/>
  </w:style>
  <w:style w:type="character" w:customStyle="1" w:styleId="WW8Num11z8">
    <w:name w:val="WW8Num11z8"/>
    <w:uiPriority w:val="99"/>
    <w:qFormat/>
    <w:rsid w:val="00E35251"/>
  </w:style>
  <w:style w:type="character" w:customStyle="1" w:styleId="WW8Num12z2">
    <w:name w:val="WW8Num12z2"/>
    <w:uiPriority w:val="99"/>
    <w:qFormat/>
    <w:rsid w:val="00E35251"/>
    <w:rPr>
      <w:rFonts w:ascii="Wingdings" w:hAnsi="Wingdings"/>
    </w:rPr>
  </w:style>
  <w:style w:type="character" w:customStyle="1" w:styleId="WW8Num12z3">
    <w:name w:val="WW8Num12z3"/>
    <w:uiPriority w:val="99"/>
    <w:qFormat/>
    <w:rsid w:val="00E35251"/>
    <w:rPr>
      <w:rFonts w:ascii="Symbol" w:hAnsi="Symbol"/>
    </w:rPr>
  </w:style>
  <w:style w:type="character" w:customStyle="1" w:styleId="WW8Num12z4">
    <w:name w:val="WW8Num12z4"/>
    <w:uiPriority w:val="99"/>
    <w:qFormat/>
    <w:rsid w:val="00E35251"/>
    <w:rPr>
      <w:rFonts w:ascii="Courier New" w:hAnsi="Courier New"/>
    </w:rPr>
  </w:style>
  <w:style w:type="character" w:customStyle="1" w:styleId="WW8Num13z1">
    <w:name w:val="WW8Num13z1"/>
    <w:uiPriority w:val="99"/>
    <w:qFormat/>
    <w:rsid w:val="00E35251"/>
  </w:style>
  <w:style w:type="character" w:customStyle="1" w:styleId="WW8Num13z2">
    <w:name w:val="WW8Num13z2"/>
    <w:uiPriority w:val="99"/>
    <w:qFormat/>
    <w:rsid w:val="00E35251"/>
  </w:style>
  <w:style w:type="character" w:customStyle="1" w:styleId="WW8Num13z3">
    <w:name w:val="WW8Num13z3"/>
    <w:uiPriority w:val="99"/>
    <w:qFormat/>
    <w:rsid w:val="00E35251"/>
  </w:style>
  <w:style w:type="character" w:customStyle="1" w:styleId="WW8Num13z4">
    <w:name w:val="WW8Num13z4"/>
    <w:uiPriority w:val="99"/>
    <w:qFormat/>
    <w:rsid w:val="00E35251"/>
  </w:style>
  <w:style w:type="character" w:customStyle="1" w:styleId="WW8Num13z5">
    <w:name w:val="WW8Num13z5"/>
    <w:uiPriority w:val="99"/>
    <w:qFormat/>
    <w:rsid w:val="00E35251"/>
  </w:style>
  <w:style w:type="character" w:customStyle="1" w:styleId="WW8Num13z6">
    <w:name w:val="WW8Num13z6"/>
    <w:uiPriority w:val="99"/>
    <w:qFormat/>
    <w:rsid w:val="00E35251"/>
  </w:style>
  <w:style w:type="character" w:customStyle="1" w:styleId="WW8Num13z7">
    <w:name w:val="WW8Num13z7"/>
    <w:uiPriority w:val="99"/>
    <w:qFormat/>
    <w:rsid w:val="00E35251"/>
  </w:style>
  <w:style w:type="character" w:customStyle="1" w:styleId="WW8Num13z8">
    <w:name w:val="WW8Num13z8"/>
    <w:uiPriority w:val="99"/>
    <w:qFormat/>
    <w:rsid w:val="00E35251"/>
  </w:style>
  <w:style w:type="character" w:customStyle="1" w:styleId="WW8Num14z1">
    <w:name w:val="WW8Num14z1"/>
    <w:uiPriority w:val="99"/>
    <w:qFormat/>
    <w:rsid w:val="00E35251"/>
  </w:style>
  <w:style w:type="character" w:customStyle="1" w:styleId="WW8Num14z2">
    <w:name w:val="WW8Num14z2"/>
    <w:uiPriority w:val="99"/>
    <w:qFormat/>
    <w:rsid w:val="00E35251"/>
  </w:style>
  <w:style w:type="character" w:customStyle="1" w:styleId="WW8Num14z3">
    <w:name w:val="WW8Num14z3"/>
    <w:uiPriority w:val="99"/>
    <w:qFormat/>
    <w:rsid w:val="00E35251"/>
  </w:style>
  <w:style w:type="character" w:customStyle="1" w:styleId="WW8Num14z4">
    <w:name w:val="WW8Num14z4"/>
    <w:uiPriority w:val="99"/>
    <w:qFormat/>
    <w:rsid w:val="00E35251"/>
  </w:style>
  <w:style w:type="character" w:customStyle="1" w:styleId="WW8Num14z5">
    <w:name w:val="WW8Num14z5"/>
    <w:uiPriority w:val="99"/>
    <w:qFormat/>
    <w:rsid w:val="00E35251"/>
  </w:style>
  <w:style w:type="character" w:customStyle="1" w:styleId="WW8Num14z6">
    <w:name w:val="WW8Num14z6"/>
    <w:uiPriority w:val="99"/>
    <w:qFormat/>
    <w:rsid w:val="00E35251"/>
  </w:style>
  <w:style w:type="character" w:customStyle="1" w:styleId="WW8Num14z7">
    <w:name w:val="WW8Num14z7"/>
    <w:uiPriority w:val="99"/>
    <w:qFormat/>
    <w:rsid w:val="00E35251"/>
  </w:style>
  <w:style w:type="character" w:customStyle="1" w:styleId="WW8Num14z8">
    <w:name w:val="WW8Num14z8"/>
    <w:uiPriority w:val="99"/>
    <w:qFormat/>
    <w:rsid w:val="00E35251"/>
  </w:style>
  <w:style w:type="character" w:customStyle="1" w:styleId="WW8Num15z1">
    <w:name w:val="WW8Num15z1"/>
    <w:uiPriority w:val="99"/>
    <w:qFormat/>
    <w:rsid w:val="00E35251"/>
  </w:style>
  <w:style w:type="character" w:customStyle="1" w:styleId="WW8Num15z2">
    <w:name w:val="WW8Num15z2"/>
    <w:uiPriority w:val="99"/>
    <w:qFormat/>
    <w:rsid w:val="00E35251"/>
  </w:style>
  <w:style w:type="character" w:customStyle="1" w:styleId="WW8Num15z3">
    <w:name w:val="WW8Num15z3"/>
    <w:uiPriority w:val="99"/>
    <w:qFormat/>
    <w:rsid w:val="00E35251"/>
  </w:style>
  <w:style w:type="character" w:customStyle="1" w:styleId="WW8Num15z4">
    <w:name w:val="WW8Num15z4"/>
    <w:uiPriority w:val="99"/>
    <w:qFormat/>
    <w:rsid w:val="00E35251"/>
  </w:style>
  <w:style w:type="character" w:customStyle="1" w:styleId="WW8Num15z5">
    <w:name w:val="WW8Num15z5"/>
    <w:uiPriority w:val="99"/>
    <w:qFormat/>
    <w:rsid w:val="00E35251"/>
  </w:style>
  <w:style w:type="character" w:customStyle="1" w:styleId="WW8Num15z6">
    <w:name w:val="WW8Num15z6"/>
    <w:uiPriority w:val="99"/>
    <w:qFormat/>
    <w:rsid w:val="00E35251"/>
  </w:style>
  <w:style w:type="character" w:customStyle="1" w:styleId="WW8Num15z7">
    <w:name w:val="WW8Num15z7"/>
    <w:uiPriority w:val="99"/>
    <w:qFormat/>
    <w:rsid w:val="00E35251"/>
  </w:style>
  <w:style w:type="character" w:customStyle="1" w:styleId="WW8Num15z8">
    <w:name w:val="WW8Num15z8"/>
    <w:uiPriority w:val="99"/>
    <w:qFormat/>
    <w:rsid w:val="00E35251"/>
  </w:style>
  <w:style w:type="character" w:customStyle="1" w:styleId="WW8Num16z1">
    <w:name w:val="WW8Num16z1"/>
    <w:uiPriority w:val="99"/>
    <w:qFormat/>
    <w:rsid w:val="00E35251"/>
  </w:style>
  <w:style w:type="character" w:customStyle="1" w:styleId="WW8Num16z2">
    <w:name w:val="WW8Num16z2"/>
    <w:uiPriority w:val="99"/>
    <w:qFormat/>
    <w:rsid w:val="00E35251"/>
  </w:style>
  <w:style w:type="character" w:customStyle="1" w:styleId="WW8Num16z3">
    <w:name w:val="WW8Num16z3"/>
    <w:uiPriority w:val="99"/>
    <w:qFormat/>
    <w:rsid w:val="00E35251"/>
  </w:style>
  <w:style w:type="character" w:customStyle="1" w:styleId="WW8Num16z4">
    <w:name w:val="WW8Num16z4"/>
    <w:uiPriority w:val="99"/>
    <w:qFormat/>
    <w:rsid w:val="00E35251"/>
  </w:style>
  <w:style w:type="character" w:customStyle="1" w:styleId="WW8Num16z5">
    <w:name w:val="WW8Num16z5"/>
    <w:uiPriority w:val="99"/>
    <w:qFormat/>
    <w:rsid w:val="00E35251"/>
  </w:style>
  <w:style w:type="character" w:customStyle="1" w:styleId="WW8Num16z6">
    <w:name w:val="WW8Num16z6"/>
    <w:uiPriority w:val="99"/>
    <w:qFormat/>
    <w:rsid w:val="00E35251"/>
  </w:style>
  <w:style w:type="character" w:customStyle="1" w:styleId="WW8Num16z7">
    <w:name w:val="WW8Num16z7"/>
    <w:uiPriority w:val="99"/>
    <w:qFormat/>
    <w:rsid w:val="00E35251"/>
  </w:style>
  <w:style w:type="character" w:customStyle="1" w:styleId="WW8Num16z8">
    <w:name w:val="WW8Num16z8"/>
    <w:uiPriority w:val="99"/>
    <w:qFormat/>
    <w:rsid w:val="00E35251"/>
  </w:style>
  <w:style w:type="character" w:customStyle="1" w:styleId="affffffff1">
    <w:name w:val="Символ нумерации"/>
    <w:uiPriority w:val="99"/>
    <w:qFormat/>
    <w:rsid w:val="00E35251"/>
  </w:style>
  <w:style w:type="paragraph" w:customStyle="1" w:styleId="1ffff3">
    <w:name w:val="Название1"/>
    <w:basedOn w:val="a2"/>
    <w:uiPriority w:val="99"/>
    <w:qFormat/>
    <w:rsid w:val="00E35251"/>
    <w:pPr>
      <w:widowControl/>
      <w:suppressLineNumbers/>
      <w:suppressAutoHyphens/>
      <w:snapToGrid/>
      <w:spacing w:before="120" w:after="120"/>
    </w:pPr>
    <w:rPr>
      <w:rFonts w:eastAsia="Times New Roman" w:cs="Mangal"/>
      <w:i/>
      <w:iCs/>
      <w:szCs w:val="24"/>
      <w:lang w:eastAsia="ar-SA"/>
    </w:rPr>
  </w:style>
  <w:style w:type="paragraph" w:customStyle="1" w:styleId="1ffff4">
    <w:name w:val="Текст примечания1"/>
    <w:basedOn w:val="a2"/>
    <w:uiPriority w:val="99"/>
    <w:qFormat/>
    <w:rsid w:val="00E35251"/>
    <w:pPr>
      <w:widowControl/>
      <w:suppressAutoHyphens/>
      <w:snapToGrid/>
      <w:spacing w:before="0" w:after="0"/>
    </w:pPr>
    <w:rPr>
      <w:rFonts w:eastAsia="Times New Roman"/>
      <w:sz w:val="20"/>
      <w:lang w:eastAsia="ar-SA"/>
    </w:rPr>
  </w:style>
  <w:style w:type="paragraph" w:customStyle="1" w:styleId="1ffff5">
    <w:name w:val="Нумерованный список1"/>
    <w:basedOn w:val="a2"/>
    <w:uiPriority w:val="99"/>
    <w:qFormat/>
    <w:rsid w:val="00E35251"/>
    <w:pPr>
      <w:widowControl/>
      <w:tabs>
        <w:tab w:val="left" w:pos="720"/>
      </w:tabs>
      <w:suppressAutoHyphens/>
      <w:snapToGrid/>
      <w:spacing w:before="0" w:after="0"/>
      <w:ind w:left="720" w:hanging="360"/>
    </w:pPr>
    <w:rPr>
      <w:rFonts w:eastAsia="Times New Roman"/>
      <w:szCs w:val="24"/>
      <w:lang w:eastAsia="ar-SA"/>
    </w:rPr>
  </w:style>
  <w:style w:type="paragraph" w:customStyle="1" w:styleId="21d">
    <w:name w:val="Маркированный список 21"/>
    <w:basedOn w:val="a2"/>
    <w:uiPriority w:val="99"/>
    <w:qFormat/>
    <w:rsid w:val="00E35251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ar-SA"/>
    </w:rPr>
  </w:style>
  <w:style w:type="paragraph" w:customStyle="1" w:styleId="1ffff6">
    <w:name w:val="Название объекта1"/>
    <w:basedOn w:val="a2"/>
    <w:next w:val="a2"/>
    <w:uiPriority w:val="99"/>
    <w:qFormat/>
    <w:rsid w:val="00E35251"/>
    <w:pPr>
      <w:widowControl/>
      <w:suppressAutoHyphens/>
      <w:snapToGrid/>
      <w:spacing w:before="0" w:after="0"/>
    </w:pPr>
    <w:rPr>
      <w:rFonts w:eastAsia="Times New Roman"/>
      <w:b/>
      <w:bCs/>
      <w:color w:val="4F81BD"/>
      <w:sz w:val="18"/>
      <w:szCs w:val="18"/>
      <w:lang w:eastAsia="ar-SA"/>
    </w:rPr>
  </w:style>
  <w:style w:type="paragraph" w:customStyle="1" w:styleId="21e">
    <w:name w:val="Список 21"/>
    <w:basedOn w:val="a2"/>
    <w:uiPriority w:val="99"/>
    <w:qFormat/>
    <w:rsid w:val="00E35251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ar-SA"/>
    </w:rPr>
  </w:style>
  <w:style w:type="paragraph" w:customStyle="1" w:styleId="413">
    <w:name w:val="Список 41"/>
    <w:basedOn w:val="a2"/>
    <w:uiPriority w:val="99"/>
    <w:qFormat/>
    <w:rsid w:val="00E35251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ar-SA"/>
    </w:rPr>
  </w:style>
  <w:style w:type="character" w:customStyle="1" w:styleId="z-11">
    <w:name w:val="z-Начало формы Знак1"/>
    <w:uiPriority w:val="99"/>
    <w:qFormat/>
    <w:rsid w:val="00E35251"/>
    <w:rPr>
      <w:rFonts w:ascii="Arial" w:hAnsi="Arial"/>
      <w:vanish/>
      <w:sz w:val="16"/>
    </w:rPr>
  </w:style>
  <w:style w:type="paragraph" w:customStyle="1" w:styleId="0">
    <w:name w:val="Стиль По левому краю Первая строка:  0 см"/>
    <w:basedOn w:val="a2"/>
    <w:uiPriority w:val="99"/>
    <w:qFormat/>
    <w:rsid w:val="00E35251"/>
    <w:pPr>
      <w:widowControl/>
      <w:snapToGrid/>
      <w:spacing w:before="0" w:after="0"/>
      <w:contextualSpacing/>
    </w:pPr>
    <w:rPr>
      <w:rFonts w:eastAsia="Times New Roman"/>
      <w:sz w:val="28"/>
      <w:lang w:eastAsia="en-US"/>
    </w:rPr>
  </w:style>
  <w:style w:type="character" w:customStyle="1" w:styleId="431">
    <w:name w:val="Знак Знак431"/>
    <w:uiPriority w:val="99"/>
    <w:qFormat/>
    <w:locked/>
    <w:rsid w:val="00E35251"/>
    <w:rPr>
      <w:sz w:val="24"/>
    </w:rPr>
  </w:style>
  <w:style w:type="character" w:customStyle="1" w:styleId="501">
    <w:name w:val="Знак Знак501"/>
    <w:uiPriority w:val="99"/>
    <w:qFormat/>
    <w:locked/>
    <w:rsid w:val="00E35251"/>
    <w:rPr>
      <w:b/>
      <w:sz w:val="28"/>
      <w:lang w:val="ru-RU" w:eastAsia="ru-RU"/>
    </w:rPr>
  </w:style>
  <w:style w:type="character" w:customStyle="1" w:styleId="5111">
    <w:name w:val="Знак Знак511"/>
    <w:uiPriority w:val="99"/>
    <w:qFormat/>
    <w:locked/>
    <w:rsid w:val="00E35251"/>
    <w:rPr>
      <w:b/>
      <w:sz w:val="27"/>
      <w:lang w:val="ru-RU" w:eastAsia="ru-RU"/>
    </w:rPr>
  </w:style>
  <w:style w:type="character" w:customStyle="1" w:styleId="421">
    <w:name w:val="Знак Знак421"/>
    <w:uiPriority w:val="99"/>
    <w:qFormat/>
    <w:locked/>
    <w:rsid w:val="00E35251"/>
    <w:rPr>
      <w:color w:val="000000"/>
      <w:sz w:val="24"/>
      <w:lang w:val="ru-RU" w:eastAsia="ru-RU"/>
    </w:rPr>
  </w:style>
  <w:style w:type="character" w:customStyle="1" w:styleId="441">
    <w:name w:val="Знак Знак441"/>
    <w:uiPriority w:val="99"/>
    <w:qFormat/>
    <w:rsid w:val="00E35251"/>
    <w:rPr>
      <w:sz w:val="24"/>
      <w:lang w:val="ru-RU" w:eastAsia="ru-RU"/>
    </w:rPr>
  </w:style>
  <w:style w:type="character" w:customStyle="1" w:styleId="521">
    <w:name w:val="Знак Знак521"/>
    <w:uiPriority w:val="99"/>
    <w:qFormat/>
    <w:rsid w:val="00E35251"/>
    <w:rPr>
      <w:rFonts w:ascii="Arial" w:hAnsi="Arial"/>
      <w:b/>
      <w:i/>
      <w:sz w:val="28"/>
    </w:rPr>
  </w:style>
  <w:style w:type="paragraph" w:customStyle="1" w:styleId="p32">
    <w:name w:val="p32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7">
    <w:name w:val="p17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6">
    <w:name w:val="p26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00">
    <w:name w:val="s10"/>
    <w:basedOn w:val="a3"/>
    <w:uiPriority w:val="99"/>
    <w:qFormat/>
    <w:rsid w:val="00E35251"/>
    <w:rPr>
      <w:rFonts w:cs="Times New Roman"/>
    </w:rPr>
  </w:style>
  <w:style w:type="character" w:customStyle="1" w:styleId="Heading12">
    <w:name w:val="Heading 12 Знак Знак"/>
    <w:uiPriority w:val="99"/>
    <w:qFormat/>
    <w:rsid w:val="00E35251"/>
    <w:rPr>
      <w:rFonts w:ascii="Courier New" w:hAnsi="Courier New"/>
    </w:rPr>
  </w:style>
  <w:style w:type="character" w:customStyle="1" w:styleId="afffff1">
    <w:name w:val="Обычный текст Знак"/>
    <w:link w:val="afffff0"/>
    <w:uiPriority w:val="99"/>
    <w:qFormat/>
    <w:locked/>
    <w:rsid w:val="00E35251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67">
    <w:name w:val="Знак Знак67"/>
    <w:uiPriority w:val="99"/>
    <w:qFormat/>
    <w:rsid w:val="00E35251"/>
    <w:rPr>
      <w:rFonts w:ascii="Arial" w:hAnsi="Arial"/>
      <w:b/>
      <w:sz w:val="26"/>
    </w:rPr>
  </w:style>
  <w:style w:type="character" w:customStyle="1" w:styleId="66">
    <w:name w:val="Знак Знак66"/>
    <w:uiPriority w:val="99"/>
    <w:qFormat/>
    <w:rsid w:val="00E35251"/>
    <w:rPr>
      <w:b/>
      <w:sz w:val="28"/>
    </w:rPr>
  </w:style>
  <w:style w:type="character" w:customStyle="1" w:styleId="11f4">
    <w:name w:val="Текст сноски Знак Знак Знак11"/>
    <w:uiPriority w:val="99"/>
    <w:qFormat/>
    <w:rsid w:val="00E35251"/>
    <w:rPr>
      <w:lang w:eastAsia="en-US"/>
    </w:rPr>
  </w:style>
  <w:style w:type="character" w:customStyle="1" w:styleId="225">
    <w:name w:val="Заголовок 2 Знак2"/>
    <w:uiPriority w:val="99"/>
    <w:qFormat/>
    <w:rsid w:val="00E35251"/>
    <w:rPr>
      <w:rFonts w:ascii="Arial" w:hAnsi="Arial"/>
      <w:b/>
      <w:i/>
      <w:sz w:val="28"/>
    </w:rPr>
  </w:style>
  <w:style w:type="paragraph" w:customStyle="1" w:styleId="1ffff7">
    <w:name w:val="Знак Знак Знак Знак Знак Знак1"/>
    <w:basedOn w:val="a2"/>
    <w:uiPriority w:val="99"/>
    <w:qFormat/>
    <w:rsid w:val="00E3525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ffff2">
    <w:name w:val="Основной текст Знак Знак Знак Знак"/>
    <w:uiPriority w:val="99"/>
    <w:locked/>
    <w:rsid w:val="00E35251"/>
    <w:rPr>
      <w:sz w:val="24"/>
    </w:rPr>
  </w:style>
  <w:style w:type="paragraph" w:customStyle="1" w:styleId="paragraf2">
    <w:name w:val="paragraf2"/>
    <w:basedOn w:val="a2"/>
    <w:uiPriority w:val="99"/>
    <w:qFormat/>
    <w:rsid w:val="00E35251"/>
    <w:pPr>
      <w:snapToGrid/>
      <w:spacing w:before="72" w:after="0"/>
      <w:ind w:left="510"/>
      <w:jc w:val="both"/>
    </w:pPr>
    <w:rPr>
      <w:rFonts w:ascii="Antiqua" w:eastAsia="Times New Roman" w:hAnsi="Antiqua"/>
      <w:sz w:val="28"/>
      <w:lang w:val="en-GB"/>
    </w:rPr>
  </w:style>
  <w:style w:type="paragraph" w:customStyle="1" w:styleId="2ff5">
    <w:name w:val="Загол. 2 ур."/>
    <w:basedOn w:val="a2"/>
    <w:uiPriority w:val="99"/>
    <w:qFormat/>
    <w:rsid w:val="00E35251"/>
    <w:pPr>
      <w:keepNext/>
      <w:autoSpaceDE w:val="0"/>
      <w:autoSpaceDN w:val="0"/>
      <w:adjustRightInd w:val="0"/>
      <w:snapToGrid/>
      <w:spacing w:before="221" w:after="221" w:line="220" w:lineRule="atLeast"/>
      <w:jc w:val="center"/>
    </w:pPr>
    <w:rPr>
      <w:rFonts w:ascii="PragmaticaCTT" w:eastAsia="Times New Roman" w:hAnsi="PragmaticaCTT"/>
      <w:b/>
      <w:bCs/>
      <w:sz w:val="22"/>
      <w:szCs w:val="22"/>
    </w:rPr>
  </w:style>
  <w:style w:type="paragraph" w:customStyle="1" w:styleId="Mycell">
    <w:name w:val="My cell"/>
    <w:basedOn w:val="a2"/>
    <w:uiPriority w:val="99"/>
    <w:qFormat/>
    <w:rsid w:val="00E35251"/>
    <w:pPr>
      <w:snapToGrid/>
      <w:spacing w:before="0" w:after="0"/>
      <w:jc w:val="both"/>
    </w:pPr>
    <w:rPr>
      <w:rFonts w:ascii="Antiqua" w:eastAsia="Times New Roman" w:hAnsi="Antiqua"/>
      <w:lang w:val="en-GB"/>
    </w:rPr>
  </w:style>
  <w:style w:type="paragraph" w:customStyle="1" w:styleId="Style49">
    <w:name w:val="Style49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 w:line="480" w:lineRule="exact"/>
      <w:ind w:firstLine="240"/>
      <w:jc w:val="both"/>
    </w:pPr>
    <w:rPr>
      <w:rFonts w:eastAsia="Times New Roman"/>
      <w:szCs w:val="24"/>
    </w:rPr>
  </w:style>
  <w:style w:type="character" w:customStyle="1" w:styleId="EndnoteTextChar">
    <w:name w:val="Endnote Text Char"/>
    <w:basedOn w:val="a3"/>
    <w:uiPriority w:val="99"/>
    <w:qFormat/>
    <w:locked/>
    <w:rsid w:val="00E35251"/>
    <w:rPr>
      <w:rFonts w:cs="Times New Roman"/>
      <w:color w:val="000000"/>
      <w:sz w:val="24"/>
    </w:rPr>
  </w:style>
  <w:style w:type="paragraph" w:customStyle="1" w:styleId="TablLeft">
    <w:name w:val="Tabl Left"/>
    <w:basedOn w:val="a2"/>
    <w:uiPriority w:val="99"/>
    <w:qFormat/>
    <w:rsid w:val="00E35251"/>
    <w:pPr>
      <w:widowControl/>
      <w:overflowPunct w:val="0"/>
      <w:autoSpaceDE w:val="0"/>
      <w:autoSpaceDN w:val="0"/>
      <w:adjustRightInd w:val="0"/>
      <w:snapToGrid/>
      <w:spacing w:before="0" w:after="0"/>
      <w:textAlignment w:val="baseline"/>
    </w:pPr>
    <w:rPr>
      <w:rFonts w:eastAsia="Times New Roman"/>
      <w:sz w:val="28"/>
    </w:rPr>
  </w:style>
  <w:style w:type="paragraph" w:customStyle="1" w:styleId="1ffff8">
    <w:name w:val="Заголовок 1+"/>
    <w:basedOn w:val="10"/>
    <w:uiPriority w:val="99"/>
    <w:qFormat/>
    <w:rsid w:val="00E35251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right"/>
    </w:pPr>
    <w:rPr>
      <w:rFonts w:ascii="Times New Roman" w:eastAsia="SimSun" w:hAnsi="Times New Roman"/>
      <w:bCs/>
      <w:sz w:val="24"/>
      <w:szCs w:val="24"/>
    </w:rPr>
  </w:style>
  <w:style w:type="paragraph" w:customStyle="1" w:styleId="2120">
    <w:name w:val="Стиль Заголовок 2 + 12 пт По левому краю"/>
    <w:basedOn w:val="20"/>
    <w:uiPriority w:val="99"/>
    <w:qFormat/>
    <w:rsid w:val="00E35251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i/>
      <w:color w:val="000000"/>
      <w:sz w:val="24"/>
      <w:lang w:eastAsia="en-US"/>
    </w:rPr>
  </w:style>
  <w:style w:type="paragraph" w:customStyle="1" w:styleId="1085">
    <w:name w:val="Стиль Заголовок 1 + По ширине Справа:  085 см"/>
    <w:basedOn w:val="10"/>
    <w:uiPriority w:val="99"/>
    <w:qFormat/>
    <w:rsid w:val="00E35251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right="482" w:firstLine="454"/>
    </w:pPr>
    <w:rPr>
      <w:rFonts w:ascii="Times New Roman" w:hAnsi="Times New Roman"/>
      <w:bCs/>
      <w:sz w:val="24"/>
    </w:rPr>
  </w:style>
  <w:style w:type="paragraph" w:customStyle="1" w:styleId="10851">
    <w:name w:val="Стиль Заголовок 1 + По ширине Справа:  085 см1"/>
    <w:basedOn w:val="10"/>
    <w:uiPriority w:val="99"/>
    <w:qFormat/>
    <w:rsid w:val="00E35251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sz w:val="24"/>
    </w:rPr>
  </w:style>
  <w:style w:type="paragraph" w:customStyle="1" w:styleId="Iauiue0">
    <w:name w:val="Iau.iue"/>
    <w:basedOn w:val="Default"/>
    <w:next w:val="Default"/>
    <w:uiPriority w:val="99"/>
    <w:qFormat/>
    <w:rsid w:val="00E35251"/>
    <w:rPr>
      <w:color w:val="auto"/>
    </w:rPr>
  </w:style>
  <w:style w:type="paragraph" w:customStyle="1" w:styleId="Caaieiaie2">
    <w:name w:val="Caaieiaie 2"/>
    <w:basedOn w:val="Default"/>
    <w:next w:val="Default"/>
    <w:uiPriority w:val="99"/>
    <w:qFormat/>
    <w:rsid w:val="00E35251"/>
    <w:rPr>
      <w:color w:val="auto"/>
    </w:rPr>
  </w:style>
  <w:style w:type="paragraph" w:customStyle="1" w:styleId="affffffff3">
    <w:name w:val="Обычный.Нормальный"/>
    <w:uiPriority w:val="99"/>
    <w:qFormat/>
    <w:rsid w:val="00E352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f5">
    <w:name w:val="1 Заголовок 1 Знак"/>
    <w:link w:val="11f6"/>
    <w:uiPriority w:val="99"/>
    <w:qFormat/>
    <w:locked/>
    <w:rsid w:val="00E35251"/>
    <w:rPr>
      <w:rFonts w:ascii="Arial" w:hAnsi="Arial"/>
      <w:b/>
      <w:sz w:val="32"/>
    </w:rPr>
  </w:style>
  <w:style w:type="paragraph" w:customStyle="1" w:styleId="11f6">
    <w:name w:val="1 Заголовок 1"/>
    <w:basedOn w:val="a2"/>
    <w:link w:val="11f5"/>
    <w:uiPriority w:val="99"/>
    <w:qFormat/>
    <w:rsid w:val="00E35251"/>
    <w:pPr>
      <w:widowControl/>
      <w:snapToGrid/>
      <w:spacing w:before="240" w:after="60"/>
    </w:pPr>
    <w:rPr>
      <w:rFonts w:ascii="Arial" w:eastAsiaTheme="minorHAnsi" w:hAnsi="Arial" w:cstheme="minorBidi"/>
      <w:b/>
      <w:sz w:val="32"/>
      <w:szCs w:val="22"/>
      <w:lang w:eastAsia="en-US"/>
    </w:rPr>
  </w:style>
  <w:style w:type="character" w:customStyle="1" w:styleId="3c">
    <w:name w:val="Стиль3 Знак"/>
    <w:link w:val="3b"/>
    <w:uiPriority w:val="99"/>
    <w:qFormat/>
    <w:locked/>
    <w:rsid w:val="00E35251"/>
    <w:rPr>
      <w:rFonts w:ascii="Arial" w:eastAsia="Calibri" w:hAnsi="Arial" w:cs="Times New Roman"/>
      <w:color w:val="622423"/>
      <w:sz w:val="32"/>
      <w:szCs w:val="20"/>
      <w:shd w:val="clear" w:color="auto" w:fill="F2DBDB"/>
      <w:lang w:eastAsia="ru-RU"/>
    </w:rPr>
  </w:style>
  <w:style w:type="character" w:customStyle="1" w:styleId="FontStyle528">
    <w:name w:val="Font Style528"/>
    <w:uiPriority w:val="99"/>
    <w:qFormat/>
    <w:rsid w:val="00E35251"/>
    <w:rPr>
      <w:rFonts w:ascii="Times New Roman" w:hAnsi="Times New Roman"/>
      <w:b/>
      <w:i/>
      <w:sz w:val="16"/>
    </w:rPr>
  </w:style>
  <w:style w:type="character" w:customStyle="1" w:styleId="FontStyle514">
    <w:name w:val="Font Style514"/>
    <w:uiPriority w:val="99"/>
    <w:qFormat/>
    <w:rsid w:val="00E35251"/>
    <w:rPr>
      <w:rFonts w:ascii="Times New Roman" w:hAnsi="Times New Roman"/>
      <w:sz w:val="20"/>
    </w:rPr>
  </w:style>
  <w:style w:type="paragraph" w:customStyle="1" w:styleId="Style46">
    <w:name w:val="Style46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 w:line="240" w:lineRule="exact"/>
      <w:ind w:hanging="106"/>
    </w:pPr>
    <w:rPr>
      <w:rFonts w:eastAsia="Times New Roman"/>
      <w:szCs w:val="24"/>
    </w:rPr>
  </w:style>
  <w:style w:type="paragraph" w:customStyle="1" w:styleId="Style61">
    <w:name w:val="Style61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 w:line="242" w:lineRule="exact"/>
      <w:ind w:hanging="446"/>
    </w:pPr>
    <w:rPr>
      <w:rFonts w:eastAsia="Times New Roman"/>
      <w:szCs w:val="24"/>
    </w:rPr>
  </w:style>
  <w:style w:type="character" w:customStyle="1" w:styleId="FontStyle511">
    <w:name w:val="Font Style511"/>
    <w:uiPriority w:val="99"/>
    <w:qFormat/>
    <w:rsid w:val="00E35251"/>
    <w:rPr>
      <w:rFonts w:ascii="Times New Roman" w:hAnsi="Times New Roman"/>
      <w:i/>
      <w:sz w:val="20"/>
    </w:rPr>
  </w:style>
  <w:style w:type="paragraph" w:customStyle="1" w:styleId="FR21">
    <w:name w:val="[О] FR2"/>
    <w:uiPriority w:val="99"/>
    <w:qFormat/>
    <w:rsid w:val="00E35251"/>
    <w:pPr>
      <w:tabs>
        <w:tab w:val="right" w:leader="dot" w:pos="7002"/>
      </w:tabs>
      <w:autoSpaceDE w:val="0"/>
      <w:autoSpaceDN w:val="0"/>
      <w:adjustRightInd w:val="0"/>
      <w:spacing w:after="0" w:line="240" w:lineRule="auto"/>
      <w:ind w:left="283" w:hanging="283"/>
    </w:pPr>
    <w:rPr>
      <w:rFonts w:ascii="PragmaticaCTT" w:eastAsia="Times New Roman" w:hAnsi="PragmaticaCTT" w:cs="PragmaticaCTT"/>
      <w:b/>
      <w:bCs/>
      <w:lang w:eastAsia="ru-RU"/>
    </w:rPr>
  </w:style>
  <w:style w:type="paragraph" w:customStyle="1" w:styleId="e">
    <w:name w:val="Основн*e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/>
      <w:sz w:val="28"/>
      <w:szCs w:val="28"/>
    </w:rPr>
  </w:style>
  <w:style w:type="character" w:customStyle="1" w:styleId="keyword1">
    <w:name w:val="keyword1"/>
    <w:uiPriority w:val="99"/>
    <w:qFormat/>
    <w:rsid w:val="00E35251"/>
    <w:rPr>
      <w:i/>
    </w:rPr>
  </w:style>
  <w:style w:type="character" w:customStyle="1" w:styleId="font2">
    <w:name w:val="font2"/>
    <w:uiPriority w:val="99"/>
    <w:qFormat/>
    <w:rsid w:val="00E35251"/>
  </w:style>
  <w:style w:type="character" w:customStyle="1" w:styleId="keyworddef1">
    <w:name w:val="keyword_def1"/>
    <w:uiPriority w:val="99"/>
    <w:qFormat/>
    <w:rsid w:val="00E35251"/>
    <w:rPr>
      <w:b/>
      <w:i/>
    </w:rPr>
  </w:style>
  <w:style w:type="character" w:customStyle="1" w:styleId="affffffff4">
    <w:name w:val="Выделение в тексте документа"/>
    <w:uiPriority w:val="99"/>
    <w:qFormat/>
    <w:rsid w:val="00E35251"/>
    <w:rPr>
      <w:b/>
    </w:rPr>
  </w:style>
  <w:style w:type="paragraph" w:customStyle="1" w:styleId="affffffff5">
    <w:name w:val="Текст документа"/>
    <w:basedOn w:val="a2"/>
    <w:uiPriority w:val="99"/>
    <w:qFormat/>
    <w:rsid w:val="00E35251"/>
    <w:pPr>
      <w:widowControl/>
      <w:snapToGrid/>
      <w:spacing w:before="0" w:after="0"/>
      <w:ind w:firstLine="709"/>
      <w:jc w:val="both"/>
    </w:pPr>
    <w:rPr>
      <w:rFonts w:eastAsia="Times New Roman"/>
      <w:szCs w:val="24"/>
    </w:rPr>
  </w:style>
  <w:style w:type="character" w:customStyle="1" w:styleId="xmlemitalic1">
    <w:name w:val="xml_em_italic1"/>
    <w:uiPriority w:val="99"/>
    <w:qFormat/>
    <w:rsid w:val="00E35251"/>
    <w:rPr>
      <w:i/>
    </w:rPr>
  </w:style>
  <w:style w:type="paragraph" w:customStyle="1" w:styleId="Style164">
    <w:name w:val="Style164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 w:line="247" w:lineRule="exact"/>
      <w:ind w:firstLine="528"/>
      <w:jc w:val="both"/>
    </w:pPr>
    <w:rPr>
      <w:rFonts w:eastAsia="Times New Roman"/>
      <w:szCs w:val="24"/>
    </w:rPr>
  </w:style>
  <w:style w:type="paragraph" w:customStyle="1" w:styleId="14pt">
    <w:name w:val="Стиль Обычный. + 14 pt"/>
    <w:basedOn w:val="a2"/>
    <w:link w:val="14pt0"/>
    <w:uiPriority w:val="99"/>
    <w:qFormat/>
    <w:rsid w:val="00E35251"/>
    <w:pPr>
      <w:widowControl/>
      <w:shd w:val="clear" w:color="auto" w:fill="FFFFFF"/>
      <w:suppressAutoHyphens/>
      <w:autoSpaceDE w:val="0"/>
      <w:autoSpaceDN w:val="0"/>
      <w:adjustRightInd w:val="0"/>
      <w:snapToGrid/>
      <w:spacing w:before="0" w:after="0" w:line="310" w:lineRule="auto"/>
      <w:ind w:firstLine="454"/>
      <w:jc w:val="both"/>
    </w:pPr>
  </w:style>
  <w:style w:type="character" w:customStyle="1" w:styleId="14pt0">
    <w:name w:val="Стиль Обычный. + 14 pt Знак"/>
    <w:link w:val="14pt"/>
    <w:uiPriority w:val="99"/>
    <w:qFormat/>
    <w:locked/>
    <w:rsid w:val="00E35251"/>
    <w:rPr>
      <w:rFonts w:ascii="Times New Roman" w:eastAsia="Calibri" w:hAnsi="Times New Roman" w:cs="Times New Roman"/>
      <w:sz w:val="24"/>
      <w:szCs w:val="20"/>
      <w:shd w:val="clear" w:color="auto" w:fill="FFFFFF"/>
      <w:lang w:eastAsia="ru-RU"/>
    </w:rPr>
  </w:style>
  <w:style w:type="character" w:customStyle="1" w:styleId="affffffff6">
    <w:name w:val="Текст.Акцентированный"/>
    <w:uiPriority w:val="99"/>
    <w:qFormat/>
    <w:rsid w:val="00E35251"/>
    <w:rPr>
      <w:i/>
    </w:rPr>
  </w:style>
  <w:style w:type="paragraph" w:customStyle="1" w:styleId="68">
    <w:name w:val="Обычный (веб)6"/>
    <w:basedOn w:val="a2"/>
    <w:uiPriority w:val="99"/>
    <w:qFormat/>
    <w:rsid w:val="00E35251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fontstyle27">
    <w:name w:val="fontstyle27"/>
    <w:uiPriority w:val="99"/>
    <w:qFormat/>
    <w:rsid w:val="00E35251"/>
  </w:style>
  <w:style w:type="character" w:customStyle="1" w:styleId="pav31">
    <w:name w:val="pav31"/>
    <w:uiPriority w:val="99"/>
    <w:qFormat/>
    <w:rsid w:val="00E35251"/>
    <w:rPr>
      <w:rFonts w:ascii="Comic Sans MS" w:hAnsi="Comic Sans MS"/>
      <w:color w:val="272652"/>
      <w:sz w:val="12"/>
    </w:rPr>
  </w:style>
  <w:style w:type="paragraph" w:customStyle="1" w:styleId="pri">
    <w:name w:val="pri"/>
    <w:basedOn w:val="a2"/>
    <w:uiPriority w:val="99"/>
    <w:qFormat/>
    <w:rsid w:val="00E35251"/>
    <w:pPr>
      <w:widowControl/>
      <w:snapToGrid/>
      <w:spacing w:before="60" w:afterAutospacing="1"/>
      <w:ind w:left="100" w:right="100"/>
    </w:pPr>
    <w:rPr>
      <w:rFonts w:ascii="Comic Sans MS" w:eastAsia="Times New Roman" w:hAnsi="Comic Sans MS"/>
      <w:i/>
      <w:iCs/>
      <w:color w:val="111565"/>
      <w:sz w:val="18"/>
      <w:szCs w:val="18"/>
    </w:rPr>
  </w:style>
  <w:style w:type="character" w:customStyle="1" w:styleId="WW8Num3z1">
    <w:name w:val="WW8Num3z1"/>
    <w:uiPriority w:val="99"/>
    <w:qFormat/>
    <w:rsid w:val="00E35251"/>
    <w:rPr>
      <w:rFonts w:ascii="Times New Roman" w:hAnsi="Times New Roman"/>
    </w:rPr>
  </w:style>
  <w:style w:type="character" w:customStyle="1" w:styleId="WW8Num17z1">
    <w:name w:val="WW8Num17z1"/>
    <w:uiPriority w:val="99"/>
    <w:qFormat/>
    <w:rsid w:val="00E35251"/>
    <w:rPr>
      <w:rFonts w:ascii="Times New Roman" w:hAnsi="Times New Roman"/>
    </w:rPr>
  </w:style>
  <w:style w:type="character" w:customStyle="1" w:styleId="MTEquationSection">
    <w:name w:val="MTEquationSection"/>
    <w:uiPriority w:val="99"/>
    <w:qFormat/>
    <w:rsid w:val="00E35251"/>
    <w:rPr>
      <w:vanish/>
      <w:color w:val="FF0000"/>
      <w:lang w:val="en-US"/>
    </w:rPr>
  </w:style>
  <w:style w:type="character" w:customStyle="1" w:styleId="texample1">
    <w:name w:val="texample1"/>
    <w:uiPriority w:val="99"/>
    <w:qFormat/>
    <w:rsid w:val="00E35251"/>
    <w:rPr>
      <w:rFonts w:ascii="Courier New" w:hAnsi="Courier New"/>
      <w:color w:val="8B0000"/>
    </w:rPr>
  </w:style>
  <w:style w:type="character" w:customStyle="1" w:styleId="FontStyle28">
    <w:name w:val="Font Style28"/>
    <w:uiPriority w:val="99"/>
    <w:qFormat/>
    <w:rsid w:val="00E35251"/>
    <w:rPr>
      <w:rFonts w:ascii="Times New Roman" w:hAnsi="Times New Roman"/>
      <w:i/>
      <w:sz w:val="18"/>
    </w:rPr>
  </w:style>
  <w:style w:type="character" w:customStyle="1" w:styleId="FontStyle20">
    <w:name w:val="Font Style20"/>
    <w:uiPriority w:val="99"/>
    <w:qFormat/>
    <w:rsid w:val="00E35251"/>
    <w:rPr>
      <w:rFonts w:ascii="Book Antiqua" w:hAnsi="Book Antiqua"/>
      <w:sz w:val="18"/>
    </w:rPr>
  </w:style>
  <w:style w:type="character" w:customStyle="1" w:styleId="FontStyle140">
    <w:name w:val="Font Style14"/>
    <w:uiPriority w:val="99"/>
    <w:qFormat/>
    <w:rsid w:val="00E35251"/>
    <w:rPr>
      <w:rFonts w:ascii="Franklin Gothic Book" w:hAnsi="Franklin Gothic Book"/>
      <w:b/>
      <w:sz w:val="30"/>
    </w:rPr>
  </w:style>
  <w:style w:type="character" w:customStyle="1" w:styleId="FontStyle13">
    <w:name w:val="Font Style13"/>
    <w:uiPriority w:val="99"/>
    <w:qFormat/>
    <w:rsid w:val="00E35251"/>
    <w:rPr>
      <w:rFonts w:ascii="Arial" w:hAnsi="Arial"/>
      <w:b/>
      <w:sz w:val="14"/>
    </w:rPr>
  </w:style>
  <w:style w:type="paragraph" w:customStyle="1" w:styleId="3f7">
    <w:name w:val="Загол. 3 ур."/>
    <w:uiPriority w:val="99"/>
    <w:qFormat/>
    <w:rsid w:val="00E35251"/>
    <w:pPr>
      <w:keepNext/>
      <w:keepLines/>
      <w:autoSpaceDE w:val="0"/>
      <w:autoSpaceDN w:val="0"/>
      <w:adjustRightInd w:val="0"/>
      <w:spacing w:before="221" w:after="221" w:line="220" w:lineRule="atLeast"/>
      <w:jc w:val="center"/>
    </w:pPr>
    <w:rPr>
      <w:rFonts w:ascii="PragmaticaCTT" w:eastAsia="Times New Roman" w:hAnsi="PragmaticaCTT" w:cs="PragmaticaCTT"/>
      <w:b/>
      <w:bCs/>
      <w:color w:val="000000"/>
      <w:sz w:val="20"/>
      <w:szCs w:val="20"/>
      <w:lang w:eastAsia="ru-RU"/>
    </w:rPr>
  </w:style>
  <w:style w:type="paragraph" w:customStyle="1" w:styleId="affffffff7">
    <w:name w:val="Обычный. Знак Знак"/>
    <w:basedOn w:val="a2"/>
    <w:uiPriority w:val="99"/>
    <w:qFormat/>
    <w:rsid w:val="00E35251"/>
    <w:pPr>
      <w:shd w:val="clear" w:color="auto" w:fill="FFFFFF"/>
      <w:tabs>
        <w:tab w:val="left" w:pos="567"/>
      </w:tabs>
      <w:autoSpaceDE w:val="0"/>
      <w:autoSpaceDN w:val="0"/>
      <w:adjustRightInd w:val="0"/>
      <w:snapToGrid/>
      <w:spacing w:before="0" w:after="0" w:line="384" w:lineRule="auto"/>
      <w:ind w:left="737" w:hanging="283"/>
      <w:jc w:val="both"/>
    </w:pPr>
    <w:rPr>
      <w:rFonts w:eastAsia="Times New Roman"/>
      <w:sz w:val="20"/>
    </w:rPr>
  </w:style>
  <w:style w:type="character" w:customStyle="1" w:styleId="fontstyle15">
    <w:name w:val="fontstyle15"/>
    <w:uiPriority w:val="99"/>
    <w:qFormat/>
    <w:rsid w:val="00E35251"/>
  </w:style>
  <w:style w:type="character" w:customStyle="1" w:styleId="fontstyle160">
    <w:name w:val="fontstyle16"/>
    <w:uiPriority w:val="99"/>
    <w:qFormat/>
    <w:rsid w:val="00E35251"/>
  </w:style>
  <w:style w:type="character" w:customStyle="1" w:styleId="noprint">
    <w:name w:val="noprint"/>
    <w:uiPriority w:val="99"/>
    <w:qFormat/>
    <w:rsid w:val="00E35251"/>
  </w:style>
  <w:style w:type="paragraph" w:customStyle="1" w:styleId="center">
    <w:name w:val="center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2left">
    <w:name w:val="p12_left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00">
    <w:name w:val="a0"/>
    <w:uiPriority w:val="99"/>
    <w:qFormat/>
    <w:rsid w:val="00E35251"/>
  </w:style>
  <w:style w:type="character" w:customStyle="1" w:styleId="Typewriter">
    <w:name w:val="Typewriter"/>
    <w:uiPriority w:val="99"/>
    <w:qFormat/>
    <w:rsid w:val="00E35251"/>
    <w:rPr>
      <w:rFonts w:ascii="Courier New" w:hAnsi="Courier New"/>
      <w:sz w:val="20"/>
    </w:rPr>
  </w:style>
  <w:style w:type="character" w:customStyle="1" w:styleId="keyword">
    <w:name w:val="keyword"/>
    <w:uiPriority w:val="99"/>
    <w:qFormat/>
    <w:rsid w:val="00E35251"/>
  </w:style>
  <w:style w:type="character" w:customStyle="1" w:styleId="texample">
    <w:name w:val="texample"/>
    <w:uiPriority w:val="99"/>
    <w:qFormat/>
    <w:rsid w:val="00E35251"/>
  </w:style>
  <w:style w:type="character" w:customStyle="1" w:styleId="sentence">
    <w:name w:val="sentence"/>
    <w:uiPriority w:val="99"/>
    <w:qFormat/>
    <w:rsid w:val="00E35251"/>
  </w:style>
  <w:style w:type="character" w:customStyle="1" w:styleId="input">
    <w:name w:val="input"/>
    <w:uiPriority w:val="99"/>
    <w:qFormat/>
    <w:rsid w:val="00E35251"/>
  </w:style>
  <w:style w:type="character" w:customStyle="1" w:styleId="xmlemitalic">
    <w:name w:val="xml_em_italic"/>
    <w:uiPriority w:val="99"/>
    <w:qFormat/>
    <w:rsid w:val="00E35251"/>
  </w:style>
  <w:style w:type="character" w:customStyle="1" w:styleId="serp-urlitem">
    <w:name w:val="serp-url__item"/>
    <w:uiPriority w:val="99"/>
    <w:qFormat/>
    <w:rsid w:val="00E35251"/>
  </w:style>
  <w:style w:type="character" w:customStyle="1" w:styleId="1ffff9">
    <w:name w:val="Гиперссылка1"/>
    <w:uiPriority w:val="99"/>
    <w:qFormat/>
    <w:rsid w:val="00E35251"/>
    <w:rPr>
      <w:color w:val="006890"/>
      <w:u w:val="none"/>
    </w:rPr>
  </w:style>
  <w:style w:type="character" w:customStyle="1" w:styleId="1fffe">
    <w:name w:val="ЗАГОЛОВОК 1 Знак"/>
    <w:link w:val="1fffd"/>
    <w:uiPriority w:val="99"/>
    <w:qFormat/>
    <w:locked/>
    <w:rsid w:val="00E35251"/>
    <w:rPr>
      <w:rFonts w:ascii="Times New Roman" w:eastAsia="Calibri" w:hAnsi="Times New Roman" w:cs="Times New Roman"/>
      <w:b/>
      <w:caps/>
      <w:lang w:eastAsia="ru-RU"/>
    </w:rPr>
  </w:style>
  <w:style w:type="paragraph" w:customStyle="1" w:styleId="TableParagraph">
    <w:name w:val="Table Paragraph"/>
    <w:basedOn w:val="a2"/>
    <w:uiPriority w:val="99"/>
    <w:qFormat/>
    <w:rsid w:val="00E35251"/>
    <w:pPr>
      <w:snapToGrid/>
      <w:spacing w:before="0" w:after="0"/>
    </w:pPr>
    <w:rPr>
      <w:rFonts w:ascii="Calibri" w:eastAsia="Times New Roman" w:hAnsi="Calibri"/>
      <w:sz w:val="22"/>
      <w:szCs w:val="22"/>
      <w:lang w:val="en-US" w:eastAsia="en-US"/>
    </w:rPr>
  </w:style>
  <w:style w:type="paragraph" w:customStyle="1" w:styleId="414">
    <w:name w:val="Заголовок 41"/>
    <w:basedOn w:val="1f0"/>
    <w:next w:val="1f0"/>
    <w:uiPriority w:val="99"/>
    <w:qFormat/>
    <w:rsid w:val="00E35251"/>
    <w:pPr>
      <w:keepNext/>
      <w:widowControl/>
      <w:spacing w:line="240" w:lineRule="auto"/>
      <w:ind w:firstLine="0"/>
      <w:jc w:val="left"/>
    </w:pPr>
    <w:rPr>
      <w:sz w:val="24"/>
    </w:rPr>
  </w:style>
  <w:style w:type="paragraph" w:customStyle="1" w:styleId="affffffff8">
    <w:name w:val="Мой стиль"/>
    <w:basedOn w:val="a2"/>
    <w:uiPriority w:val="99"/>
    <w:qFormat/>
    <w:rsid w:val="00E35251"/>
    <w:pPr>
      <w:widowControl/>
      <w:snapToGrid/>
      <w:spacing w:before="0" w:after="0"/>
      <w:ind w:left="284" w:right="567"/>
      <w:jc w:val="center"/>
    </w:pPr>
    <w:rPr>
      <w:rFonts w:ascii="Calibri" w:eastAsia="Times New Roman" w:hAnsi="Calibri" w:cs="Calibri"/>
      <w:b/>
      <w:bCs/>
      <w:sz w:val="28"/>
      <w:szCs w:val="28"/>
    </w:rPr>
  </w:style>
  <w:style w:type="paragraph" w:customStyle="1" w:styleId="base">
    <w:name w:val="base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aintxt">
    <w:name w:val="maintxt"/>
    <w:uiPriority w:val="99"/>
    <w:qFormat/>
    <w:rsid w:val="00E35251"/>
  </w:style>
  <w:style w:type="character" w:customStyle="1" w:styleId="zagl">
    <w:name w:val="zagl"/>
    <w:uiPriority w:val="99"/>
    <w:qFormat/>
    <w:rsid w:val="00E35251"/>
  </w:style>
  <w:style w:type="character" w:customStyle="1" w:styleId="FontStyle135">
    <w:name w:val="Font Style135"/>
    <w:uiPriority w:val="99"/>
    <w:qFormat/>
    <w:rsid w:val="00E35251"/>
    <w:rPr>
      <w:rFonts w:ascii="Times New Roman" w:hAnsi="Times New Roman"/>
      <w:sz w:val="20"/>
    </w:rPr>
  </w:style>
  <w:style w:type="character" w:customStyle="1" w:styleId="wrc131">
    <w:name w:val="wrc131"/>
    <w:uiPriority w:val="99"/>
    <w:qFormat/>
    <w:rsid w:val="00E35251"/>
    <w:rPr>
      <w:vanish/>
    </w:rPr>
  </w:style>
  <w:style w:type="character" w:customStyle="1" w:styleId="butback">
    <w:name w:val="butback"/>
    <w:uiPriority w:val="99"/>
    <w:qFormat/>
    <w:rsid w:val="00E35251"/>
  </w:style>
  <w:style w:type="character" w:customStyle="1" w:styleId="3f8">
    <w:name w:val="Основной текст Знак Знак3"/>
    <w:uiPriority w:val="99"/>
    <w:locked/>
    <w:rsid w:val="00E35251"/>
    <w:rPr>
      <w:sz w:val="24"/>
      <w:lang w:val="ru-RU" w:eastAsia="ru-RU"/>
    </w:rPr>
  </w:style>
  <w:style w:type="character" w:customStyle="1" w:styleId="a30">
    <w:name w:val="a3"/>
    <w:uiPriority w:val="99"/>
    <w:qFormat/>
    <w:rsid w:val="00E35251"/>
  </w:style>
  <w:style w:type="character" w:customStyle="1" w:styleId="formula">
    <w:name w:val="formula"/>
    <w:uiPriority w:val="99"/>
    <w:qFormat/>
    <w:rsid w:val="00E35251"/>
  </w:style>
  <w:style w:type="character" w:customStyle="1" w:styleId="style170">
    <w:name w:val="style17"/>
    <w:uiPriority w:val="99"/>
    <w:qFormat/>
    <w:rsid w:val="00E35251"/>
  </w:style>
  <w:style w:type="character" w:customStyle="1" w:styleId="texhtml">
    <w:name w:val="texhtml"/>
    <w:uiPriority w:val="99"/>
    <w:qFormat/>
    <w:rsid w:val="00E35251"/>
  </w:style>
  <w:style w:type="character" w:customStyle="1" w:styleId="style230">
    <w:name w:val="style23"/>
    <w:uiPriority w:val="99"/>
    <w:qFormat/>
    <w:rsid w:val="00E35251"/>
  </w:style>
  <w:style w:type="character" w:customStyle="1" w:styleId="BodyTextChar1">
    <w:name w:val="Body Text Char1"/>
    <w:uiPriority w:val="99"/>
    <w:qFormat/>
    <w:locked/>
    <w:rsid w:val="00E35251"/>
    <w:rPr>
      <w:sz w:val="24"/>
      <w:lang w:eastAsia="ru-RU"/>
    </w:rPr>
  </w:style>
  <w:style w:type="character" w:customStyle="1" w:styleId="FontStyle29">
    <w:name w:val="Font Style29"/>
    <w:uiPriority w:val="99"/>
    <w:qFormat/>
    <w:rsid w:val="00E35251"/>
    <w:rPr>
      <w:rFonts w:ascii="Times New Roman" w:hAnsi="Times New Roman"/>
      <w:sz w:val="26"/>
    </w:rPr>
  </w:style>
  <w:style w:type="character" w:customStyle="1" w:styleId="small1">
    <w:name w:val="small1"/>
    <w:uiPriority w:val="99"/>
    <w:qFormat/>
    <w:rsid w:val="00E35251"/>
  </w:style>
  <w:style w:type="character" w:customStyle="1" w:styleId="answer-source">
    <w:name w:val="answer-source"/>
    <w:uiPriority w:val="99"/>
    <w:qFormat/>
    <w:rsid w:val="00E35251"/>
  </w:style>
  <w:style w:type="character" w:customStyle="1" w:styleId="reftag">
    <w:name w:val="reftag"/>
    <w:uiPriority w:val="99"/>
    <w:qFormat/>
    <w:rsid w:val="00E35251"/>
  </w:style>
  <w:style w:type="character" w:customStyle="1" w:styleId="tgc">
    <w:name w:val="_tgc"/>
    <w:uiPriority w:val="99"/>
    <w:qFormat/>
    <w:rsid w:val="00E35251"/>
  </w:style>
  <w:style w:type="paragraph" w:customStyle="1" w:styleId="Style134">
    <w:name w:val="Style134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 w:line="228" w:lineRule="exact"/>
      <w:ind w:firstLine="288"/>
    </w:pPr>
    <w:rPr>
      <w:rFonts w:ascii="Franklin Gothic Demi Cond" w:eastAsia="Times New Roman" w:hAnsi="Franklin Gothic Demi Cond"/>
      <w:szCs w:val="24"/>
    </w:rPr>
  </w:style>
  <w:style w:type="character" w:customStyle="1" w:styleId="FontStyle39">
    <w:name w:val="Font Style39"/>
    <w:uiPriority w:val="99"/>
    <w:qFormat/>
    <w:rsid w:val="00E35251"/>
    <w:rPr>
      <w:rFonts w:ascii="Times New Roman" w:hAnsi="Times New Roman"/>
      <w:b/>
      <w:sz w:val="24"/>
    </w:rPr>
  </w:style>
  <w:style w:type="character" w:customStyle="1" w:styleId="FontStyle816">
    <w:name w:val="Font Style816"/>
    <w:uiPriority w:val="99"/>
    <w:qFormat/>
    <w:rsid w:val="00E35251"/>
    <w:rPr>
      <w:rFonts w:ascii="Times New Roman" w:hAnsi="Times New Roman"/>
      <w:sz w:val="20"/>
    </w:rPr>
  </w:style>
  <w:style w:type="paragraph" w:customStyle="1" w:styleId="1ffffa">
    <w:name w:val="Без интервала1"/>
    <w:uiPriority w:val="99"/>
    <w:qFormat/>
    <w:rsid w:val="00E352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f6">
    <w:name w:val="Абзац списка2"/>
    <w:basedOn w:val="a2"/>
    <w:uiPriority w:val="99"/>
    <w:qFormat/>
    <w:rsid w:val="00E35251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Heading91">
    <w:name w:val="Heading 91"/>
    <w:uiPriority w:val="99"/>
    <w:qFormat/>
    <w:rsid w:val="00E3525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1">
    <w:name w:val="Heading 11"/>
    <w:uiPriority w:val="99"/>
    <w:qFormat/>
    <w:rsid w:val="00E3525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1">
    <w:name w:val="Heading 61"/>
    <w:uiPriority w:val="99"/>
    <w:qFormat/>
    <w:rsid w:val="00E3525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1">
    <w:name w:val="Heading 71"/>
    <w:uiPriority w:val="99"/>
    <w:qFormat/>
    <w:rsid w:val="00E3525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1">
    <w:name w:val="Heading 21"/>
    <w:uiPriority w:val="99"/>
    <w:qFormat/>
    <w:rsid w:val="00E3525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1">
    <w:name w:val="Heading 51"/>
    <w:uiPriority w:val="99"/>
    <w:qFormat/>
    <w:rsid w:val="00E3525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EndnoteTextChar1">
    <w:name w:val="Endnote Text Char1"/>
    <w:uiPriority w:val="99"/>
    <w:qFormat/>
    <w:rsid w:val="00E35251"/>
    <w:rPr>
      <w:rFonts w:ascii="Times New Roman" w:hAnsi="Times New Roman"/>
    </w:rPr>
  </w:style>
  <w:style w:type="character" w:customStyle="1" w:styleId="11f7">
    <w:name w:val="Выделенная цитата Знак11"/>
    <w:uiPriority w:val="99"/>
    <w:qFormat/>
    <w:rsid w:val="00E35251"/>
    <w:rPr>
      <w:b/>
      <w:i/>
      <w:color w:val="4F81BD"/>
      <w:sz w:val="24"/>
    </w:rPr>
  </w:style>
  <w:style w:type="paragraph" w:customStyle="1" w:styleId="p11">
    <w:name w:val="p11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5">
    <w:name w:val="p15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7">
    <w:name w:val="s7"/>
    <w:uiPriority w:val="99"/>
    <w:qFormat/>
    <w:rsid w:val="00E35251"/>
  </w:style>
  <w:style w:type="character" w:customStyle="1" w:styleId="s13">
    <w:name w:val="s13"/>
    <w:uiPriority w:val="99"/>
    <w:qFormat/>
    <w:rsid w:val="00E35251"/>
  </w:style>
  <w:style w:type="paragraph" w:customStyle="1" w:styleId="p29">
    <w:name w:val="p29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0">
    <w:name w:val="p30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1">
    <w:name w:val="p31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4">
    <w:name w:val="s14"/>
    <w:uiPriority w:val="99"/>
    <w:qFormat/>
    <w:rsid w:val="00E35251"/>
  </w:style>
  <w:style w:type="character" w:customStyle="1" w:styleId="s15">
    <w:name w:val="s15"/>
    <w:uiPriority w:val="99"/>
    <w:qFormat/>
    <w:rsid w:val="00E35251"/>
  </w:style>
  <w:style w:type="paragraph" w:customStyle="1" w:styleId="p33">
    <w:name w:val="p33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3">
    <w:name w:val="p13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9">
    <w:name w:val="s9"/>
    <w:uiPriority w:val="99"/>
    <w:qFormat/>
    <w:rsid w:val="00E35251"/>
  </w:style>
  <w:style w:type="paragraph" w:customStyle="1" w:styleId="p25">
    <w:name w:val="p25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2">
    <w:name w:val="Обычный (веб) Знак"/>
    <w:aliases w:val=" Знак Знак23 Знак,Обычный (Web) Знак1"/>
    <w:link w:val="afff1"/>
    <w:uiPriority w:val="99"/>
    <w:qFormat/>
    <w:locked/>
    <w:rsid w:val="00E35251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129">
    <w:name w:val="Знак1 Знак2"/>
    <w:uiPriority w:val="99"/>
    <w:qFormat/>
    <w:rsid w:val="00E35251"/>
    <w:rPr>
      <w:sz w:val="24"/>
    </w:rPr>
  </w:style>
  <w:style w:type="character" w:customStyle="1" w:styleId="1ffffb">
    <w:name w:val="Красная строка Знак1"/>
    <w:uiPriority w:val="99"/>
    <w:qFormat/>
    <w:rsid w:val="00E35251"/>
    <w:rPr>
      <w:sz w:val="24"/>
    </w:rPr>
  </w:style>
  <w:style w:type="character" w:customStyle="1" w:styleId="2610">
    <w:name w:val="Знак Знак261"/>
    <w:uiPriority w:val="99"/>
    <w:qFormat/>
    <w:rsid w:val="00E35251"/>
    <w:rPr>
      <w:rFonts w:ascii="Cambria" w:hAnsi="Cambria"/>
      <w:b/>
      <w:sz w:val="26"/>
    </w:rPr>
  </w:style>
  <w:style w:type="character" w:customStyle="1" w:styleId="2410">
    <w:name w:val="Знак Знак241"/>
    <w:uiPriority w:val="99"/>
    <w:qFormat/>
    <w:rsid w:val="00E35251"/>
    <w:rPr>
      <w:rFonts w:ascii="Times New Roman" w:hAnsi="Times New Roman"/>
      <w:b/>
      <w:i/>
      <w:sz w:val="26"/>
    </w:rPr>
  </w:style>
  <w:style w:type="character" w:customStyle="1" w:styleId="1ffffc">
    <w:name w:val="Текст концевой сноски Знак1"/>
    <w:basedOn w:val="a3"/>
    <w:uiPriority w:val="99"/>
    <w:qFormat/>
    <w:rsid w:val="00E35251"/>
    <w:rPr>
      <w:rFonts w:cs="Times New Roman"/>
    </w:rPr>
  </w:style>
  <w:style w:type="character" w:customStyle="1" w:styleId="2112">
    <w:name w:val="Цитата 2 Знак11"/>
    <w:uiPriority w:val="99"/>
    <w:qFormat/>
    <w:rsid w:val="00E35251"/>
    <w:rPr>
      <w:i/>
      <w:color w:val="404040"/>
      <w:sz w:val="24"/>
    </w:rPr>
  </w:style>
  <w:style w:type="character" w:customStyle="1" w:styleId="1112">
    <w:name w:val="Знак1 Знак Знак11"/>
    <w:uiPriority w:val="99"/>
    <w:qFormat/>
    <w:locked/>
    <w:rsid w:val="00E35251"/>
    <w:rPr>
      <w:rFonts w:ascii="Times New Roman" w:hAnsi="Times New Roman"/>
      <w:sz w:val="24"/>
      <w:lang w:eastAsia="ru-RU"/>
    </w:rPr>
  </w:style>
  <w:style w:type="character" w:customStyle="1" w:styleId="481">
    <w:name w:val="Знак Знак481"/>
    <w:uiPriority w:val="99"/>
    <w:qFormat/>
    <w:locked/>
    <w:rsid w:val="00E35251"/>
    <w:rPr>
      <w:b/>
      <w:sz w:val="27"/>
      <w:lang w:val="ru-RU" w:eastAsia="ru-RU"/>
    </w:rPr>
  </w:style>
  <w:style w:type="character" w:customStyle="1" w:styleId="491">
    <w:name w:val="Знак Знак491"/>
    <w:uiPriority w:val="99"/>
    <w:qFormat/>
    <w:rsid w:val="00E35251"/>
    <w:rPr>
      <w:rFonts w:ascii="Times New Roman" w:hAnsi="Times New Roman"/>
      <w:b/>
      <w:caps/>
      <w:sz w:val="24"/>
      <w:lang w:eastAsia="ru-RU"/>
    </w:rPr>
  </w:style>
  <w:style w:type="character" w:customStyle="1" w:styleId="471">
    <w:name w:val="Знак Знак471"/>
    <w:uiPriority w:val="99"/>
    <w:qFormat/>
    <w:rsid w:val="00E35251"/>
    <w:rPr>
      <w:rFonts w:ascii="Times New Roman" w:hAnsi="Times New Roman"/>
      <w:b/>
      <w:sz w:val="27"/>
      <w:lang w:eastAsia="ru-RU"/>
    </w:rPr>
  </w:style>
  <w:style w:type="character" w:customStyle="1" w:styleId="451">
    <w:name w:val="Знак Знак451"/>
    <w:uiPriority w:val="99"/>
    <w:qFormat/>
    <w:rsid w:val="00E35251"/>
    <w:rPr>
      <w:rFonts w:ascii="Times New Roman" w:hAnsi="Times New Roman"/>
      <w:b/>
      <w:i/>
      <w:sz w:val="26"/>
      <w:lang w:eastAsia="ru-RU"/>
    </w:rPr>
  </w:style>
  <w:style w:type="character" w:customStyle="1" w:styleId="1ffffd">
    <w:name w:val="Текст макроса Знак1"/>
    <w:uiPriority w:val="99"/>
    <w:qFormat/>
    <w:rsid w:val="00E35251"/>
    <w:rPr>
      <w:rFonts w:ascii="Consolas" w:hAnsi="Consolas"/>
    </w:rPr>
  </w:style>
  <w:style w:type="character" w:customStyle="1" w:styleId="1210">
    <w:name w:val="Знак1 Знак Знак21"/>
    <w:uiPriority w:val="99"/>
    <w:qFormat/>
    <w:locked/>
    <w:rsid w:val="00E35251"/>
    <w:rPr>
      <w:sz w:val="24"/>
    </w:rPr>
  </w:style>
  <w:style w:type="character" w:customStyle="1" w:styleId="613">
    <w:name w:val="Знак6 Знак Знак1"/>
    <w:uiPriority w:val="99"/>
    <w:qFormat/>
    <w:rsid w:val="00E35251"/>
    <w:rPr>
      <w:sz w:val="24"/>
      <w:lang w:val="ru-RU" w:eastAsia="ru-RU"/>
    </w:rPr>
  </w:style>
  <w:style w:type="paragraph" w:customStyle="1" w:styleId="Caaieiaie5">
    <w:name w:val="Caaieiaie 5"/>
    <w:basedOn w:val="a2"/>
    <w:next w:val="a2"/>
    <w:uiPriority w:val="99"/>
    <w:qFormat/>
    <w:rsid w:val="00E35251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  <w:lang w:eastAsia="en-US"/>
    </w:rPr>
  </w:style>
  <w:style w:type="character" w:customStyle="1" w:styleId="712">
    <w:name w:val="Знак Знак71"/>
    <w:uiPriority w:val="99"/>
    <w:qFormat/>
    <w:rsid w:val="00E35251"/>
    <w:rPr>
      <w:sz w:val="16"/>
      <w:lang w:val="ru-RU" w:eastAsia="ru-RU"/>
    </w:rPr>
  </w:style>
  <w:style w:type="character" w:customStyle="1" w:styleId="1610">
    <w:name w:val="Знак Знак161"/>
    <w:uiPriority w:val="99"/>
    <w:qFormat/>
    <w:rsid w:val="00E35251"/>
    <w:rPr>
      <w:rFonts w:ascii="Cambria" w:hAnsi="Cambria"/>
      <w:b/>
      <w:kern w:val="32"/>
      <w:sz w:val="32"/>
    </w:rPr>
  </w:style>
  <w:style w:type="paragraph" w:customStyle="1" w:styleId="226">
    <w:name w:val="Основной текст 22"/>
    <w:basedOn w:val="a2"/>
    <w:uiPriority w:val="99"/>
    <w:qFormat/>
    <w:rsid w:val="00E35251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paragraph" w:customStyle="1" w:styleId="322">
    <w:name w:val="Основной текст 32"/>
    <w:basedOn w:val="2ff1"/>
    <w:uiPriority w:val="99"/>
    <w:qFormat/>
    <w:rsid w:val="00E35251"/>
    <w:pPr>
      <w:widowControl/>
      <w:spacing w:line="240" w:lineRule="auto"/>
      <w:ind w:firstLine="0"/>
    </w:pPr>
    <w:rPr>
      <w:i/>
      <w:sz w:val="26"/>
    </w:rPr>
  </w:style>
  <w:style w:type="paragraph" w:customStyle="1" w:styleId="3f9">
    <w:name w:val="Обычный3"/>
    <w:basedOn w:val="a2"/>
    <w:uiPriority w:val="99"/>
    <w:qFormat/>
    <w:rsid w:val="00E35251"/>
    <w:pPr>
      <w:widowControl/>
      <w:spacing w:before="0" w:after="0"/>
    </w:pPr>
    <w:rPr>
      <w:rFonts w:eastAsia="Times New Roman"/>
      <w:sz w:val="20"/>
    </w:rPr>
  </w:style>
  <w:style w:type="paragraph" w:customStyle="1" w:styleId="11f8">
    <w:name w:val="Основной текст11"/>
    <w:basedOn w:val="a2"/>
    <w:uiPriority w:val="99"/>
    <w:qFormat/>
    <w:rsid w:val="00E35251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  <w:shd w:val="clear" w:color="auto" w:fill="FFFFFF"/>
    </w:rPr>
  </w:style>
  <w:style w:type="paragraph" w:customStyle="1" w:styleId="2ff7">
    <w:name w:val="Цитата2"/>
    <w:basedOn w:val="a2"/>
    <w:uiPriority w:val="99"/>
    <w:qFormat/>
    <w:rsid w:val="00E35251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ff8">
    <w:name w:val="Знак Знак Знак Знак Знак Знак Знак Знак Знак Знак Знак Знак Знак2"/>
    <w:basedOn w:val="a2"/>
    <w:uiPriority w:val="99"/>
    <w:qFormat/>
    <w:rsid w:val="00E3525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s4">
    <w:name w:val="s4"/>
    <w:basedOn w:val="a3"/>
    <w:uiPriority w:val="99"/>
    <w:qFormat/>
    <w:rsid w:val="00E35251"/>
    <w:rPr>
      <w:rFonts w:cs="Times New Roman"/>
    </w:rPr>
  </w:style>
  <w:style w:type="paragraph" w:customStyle="1" w:styleId="p21">
    <w:name w:val="p21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4">
    <w:name w:val="p24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fa">
    <w:name w:val="Гиперссылка3"/>
    <w:uiPriority w:val="99"/>
    <w:qFormat/>
    <w:rsid w:val="00E35251"/>
    <w:rPr>
      <w:color w:val="2C437A"/>
      <w:u w:val="none"/>
    </w:rPr>
  </w:style>
  <w:style w:type="character" w:customStyle="1" w:styleId="700">
    <w:name w:val="Знак Знак70"/>
    <w:uiPriority w:val="99"/>
    <w:qFormat/>
    <w:rsid w:val="00E35251"/>
    <w:rPr>
      <w:rFonts w:ascii="Arial" w:hAnsi="Arial"/>
      <w:b/>
      <w:sz w:val="26"/>
    </w:rPr>
  </w:style>
  <w:style w:type="character" w:customStyle="1" w:styleId="69">
    <w:name w:val="Знак Знак69"/>
    <w:uiPriority w:val="99"/>
    <w:qFormat/>
    <w:rsid w:val="00E35251"/>
    <w:rPr>
      <w:b/>
      <w:sz w:val="28"/>
    </w:rPr>
  </w:style>
  <w:style w:type="character" w:customStyle="1" w:styleId="680">
    <w:name w:val="Знак Знак68"/>
    <w:uiPriority w:val="99"/>
    <w:qFormat/>
    <w:rsid w:val="00E35251"/>
    <w:rPr>
      <w:b/>
      <w:i/>
      <w:sz w:val="26"/>
    </w:rPr>
  </w:style>
  <w:style w:type="character" w:customStyle="1" w:styleId="Heading121">
    <w:name w:val="Heading 12 Знак Знак1"/>
    <w:uiPriority w:val="99"/>
    <w:qFormat/>
    <w:rsid w:val="00E35251"/>
    <w:rPr>
      <w:rFonts w:ascii="Courier New" w:hAnsi="Courier New"/>
    </w:rPr>
  </w:style>
  <w:style w:type="character" w:customStyle="1" w:styleId="hps">
    <w:name w:val="hps"/>
    <w:basedOn w:val="a3"/>
    <w:uiPriority w:val="99"/>
    <w:qFormat/>
    <w:rsid w:val="00E35251"/>
    <w:rPr>
      <w:rFonts w:cs="Times New Roman"/>
    </w:rPr>
  </w:style>
  <w:style w:type="paragraph" w:customStyle="1" w:styleId="3fb">
    <w:name w:val="Основной текст3"/>
    <w:basedOn w:val="a2"/>
    <w:uiPriority w:val="99"/>
    <w:qFormat/>
    <w:rsid w:val="00E35251"/>
    <w:pPr>
      <w:shd w:val="clear" w:color="auto" w:fill="FFFFFF"/>
      <w:snapToGrid/>
      <w:spacing w:before="0" w:after="540" w:line="240" w:lineRule="atLeast"/>
    </w:pPr>
    <w:rPr>
      <w:rFonts w:ascii="Arial Unicode MS" w:eastAsia="Times New Roman"/>
      <w:sz w:val="19"/>
      <w:szCs w:val="19"/>
    </w:rPr>
  </w:style>
  <w:style w:type="character" w:customStyle="1" w:styleId="HTML20">
    <w:name w:val="Стандартный HTML Знак2"/>
    <w:uiPriority w:val="99"/>
    <w:qFormat/>
    <w:locked/>
    <w:rsid w:val="00E35251"/>
    <w:rPr>
      <w:rFonts w:ascii="Courier New" w:hAnsi="Courier New"/>
      <w:lang w:val="ru-RU" w:eastAsia="ru-RU"/>
    </w:rPr>
  </w:style>
  <w:style w:type="paragraph" w:customStyle="1" w:styleId="3113">
    <w:name w:val="Основной текст с отступом 311"/>
    <w:basedOn w:val="a2"/>
    <w:uiPriority w:val="99"/>
    <w:qFormat/>
    <w:rsid w:val="00E35251"/>
    <w:pPr>
      <w:widowControl/>
      <w:overflowPunct w:val="0"/>
      <w:autoSpaceDE w:val="0"/>
      <w:autoSpaceDN w:val="0"/>
      <w:adjustRightInd w:val="0"/>
      <w:snapToGrid/>
      <w:spacing w:before="0" w:after="120" w:line="312" w:lineRule="auto"/>
      <w:ind w:left="283" w:firstLine="709"/>
      <w:jc w:val="both"/>
    </w:pPr>
    <w:rPr>
      <w:rFonts w:eastAsia="Times New Roman"/>
      <w:sz w:val="16"/>
    </w:rPr>
  </w:style>
  <w:style w:type="paragraph" w:customStyle="1" w:styleId="2113">
    <w:name w:val="Заголовок 211"/>
    <w:basedOn w:val="a2"/>
    <w:next w:val="a2"/>
    <w:uiPriority w:val="99"/>
    <w:qFormat/>
    <w:rsid w:val="00E35251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1f">
    <w:name w:val="Текст21"/>
    <w:basedOn w:val="11b"/>
    <w:uiPriority w:val="99"/>
    <w:qFormat/>
    <w:rsid w:val="00E35251"/>
    <w:pPr>
      <w:widowControl/>
      <w:spacing w:line="240" w:lineRule="auto"/>
      <w:ind w:firstLine="0"/>
      <w:jc w:val="left"/>
    </w:pPr>
    <w:rPr>
      <w:rFonts w:ascii="Courier New" w:hAnsi="Courier New"/>
      <w:sz w:val="20"/>
    </w:rPr>
  </w:style>
  <w:style w:type="paragraph" w:customStyle="1" w:styleId="4111">
    <w:name w:val="Заголовок 411"/>
    <w:basedOn w:val="11b"/>
    <w:next w:val="11b"/>
    <w:uiPriority w:val="99"/>
    <w:qFormat/>
    <w:rsid w:val="00E35251"/>
    <w:pPr>
      <w:keepNext/>
      <w:widowControl/>
      <w:spacing w:line="240" w:lineRule="auto"/>
      <w:ind w:firstLine="0"/>
      <w:jc w:val="left"/>
    </w:pPr>
    <w:rPr>
      <w:sz w:val="24"/>
    </w:rPr>
  </w:style>
  <w:style w:type="character" w:customStyle="1" w:styleId="11f9">
    <w:name w:val="Знак11"/>
    <w:uiPriority w:val="99"/>
    <w:qFormat/>
    <w:rsid w:val="00E35251"/>
    <w:rPr>
      <w:rFonts w:ascii="Arial" w:hAnsi="Arial"/>
      <w:b/>
      <w:kern w:val="32"/>
      <w:sz w:val="32"/>
      <w:lang w:val="ru-RU" w:eastAsia="ru-RU"/>
    </w:rPr>
  </w:style>
  <w:style w:type="paragraph" w:customStyle="1" w:styleId="ledge1">
    <w:name w:val="ledge1"/>
    <w:basedOn w:val="a2"/>
    <w:uiPriority w:val="99"/>
    <w:qFormat/>
    <w:rsid w:val="00E35251"/>
    <w:pPr>
      <w:widowControl/>
      <w:snapToGrid/>
      <w:spacing w:beforeAutospacing="1" w:afterAutospacing="1" w:line="360" w:lineRule="atLeast"/>
      <w:jc w:val="both"/>
    </w:pPr>
    <w:rPr>
      <w:rFonts w:eastAsia="Times New Roman"/>
      <w:szCs w:val="24"/>
    </w:rPr>
  </w:style>
  <w:style w:type="character" w:customStyle="1" w:styleId="rubric2">
    <w:name w:val="rubric2"/>
    <w:uiPriority w:val="99"/>
    <w:qFormat/>
    <w:rsid w:val="00E35251"/>
    <w:rPr>
      <w:shd w:val="clear" w:color="auto" w:fill="FFFFFF"/>
    </w:rPr>
  </w:style>
  <w:style w:type="paragraph" w:customStyle="1" w:styleId="WW-Normal">
    <w:name w:val="WW-Normal"/>
    <w:uiPriority w:val="99"/>
    <w:qFormat/>
    <w:rsid w:val="00E35251"/>
    <w:pPr>
      <w:suppressAutoHyphens/>
      <w:autoSpaceDE w:val="0"/>
      <w:spacing w:after="0" w:line="240" w:lineRule="auto"/>
      <w:ind w:left="-533" w:firstLine="142"/>
      <w:jc w:val="both"/>
    </w:pPr>
    <w:rPr>
      <w:rFonts w:ascii="Times New Roman" w:eastAsia="Times New Roman" w:hAnsi="Times New Roman" w:cs="Calibri"/>
      <w:color w:val="000000"/>
      <w:sz w:val="24"/>
      <w:szCs w:val="24"/>
      <w:lang w:eastAsia="zh-CN"/>
    </w:rPr>
  </w:style>
  <w:style w:type="character" w:customStyle="1" w:styleId="A10">
    <w:name w:val="A1"/>
    <w:uiPriority w:val="99"/>
    <w:qFormat/>
    <w:rsid w:val="00E35251"/>
    <w:rPr>
      <w:color w:val="000000"/>
      <w:sz w:val="20"/>
    </w:rPr>
  </w:style>
  <w:style w:type="character" w:customStyle="1" w:styleId="A31">
    <w:name w:val="A3"/>
    <w:uiPriority w:val="99"/>
    <w:qFormat/>
    <w:rsid w:val="00E35251"/>
    <w:rPr>
      <w:b/>
      <w:color w:val="000000"/>
      <w:sz w:val="30"/>
    </w:rPr>
  </w:style>
  <w:style w:type="character" w:customStyle="1" w:styleId="para6">
    <w:name w:val="para6"/>
    <w:uiPriority w:val="99"/>
    <w:qFormat/>
    <w:rsid w:val="00E35251"/>
  </w:style>
  <w:style w:type="character" w:customStyle="1" w:styleId="affffffff9">
    <w:name w:val="Абзац списка Знак"/>
    <w:link w:val="5a"/>
    <w:uiPriority w:val="34"/>
    <w:qFormat/>
    <w:locked/>
    <w:rsid w:val="00E35251"/>
    <w:rPr>
      <w:rFonts w:eastAsia="Times New Roman"/>
      <w:sz w:val="24"/>
      <w:lang w:eastAsia="ru-RU"/>
    </w:rPr>
  </w:style>
  <w:style w:type="paragraph" w:customStyle="1" w:styleId="5a">
    <w:name w:val="Абзац списка5"/>
    <w:basedOn w:val="a2"/>
    <w:link w:val="affffffff9"/>
    <w:uiPriority w:val="34"/>
    <w:qFormat/>
    <w:rsid w:val="00E35251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Cs w:val="22"/>
    </w:rPr>
  </w:style>
  <w:style w:type="character" w:customStyle="1" w:styleId="FontStyle31">
    <w:name w:val="Font Style31"/>
    <w:uiPriority w:val="99"/>
    <w:qFormat/>
    <w:rsid w:val="00E35251"/>
    <w:rPr>
      <w:rFonts w:ascii="Times New Roman" w:hAnsi="Times New Roman"/>
      <w:b/>
      <w:sz w:val="28"/>
    </w:rPr>
  </w:style>
  <w:style w:type="character" w:customStyle="1" w:styleId="342">
    <w:name w:val="Знак3 Знак Знак4"/>
    <w:uiPriority w:val="99"/>
    <w:qFormat/>
    <w:locked/>
    <w:rsid w:val="00E35251"/>
    <w:rPr>
      <w:rFonts w:ascii="Courier New" w:hAnsi="Courier New"/>
      <w:lang w:val="ru-RU" w:eastAsia="ru-RU"/>
    </w:rPr>
  </w:style>
  <w:style w:type="paragraph" w:customStyle="1" w:styleId="Style15">
    <w:name w:val="Style15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 w:line="269" w:lineRule="exact"/>
    </w:pPr>
    <w:rPr>
      <w:rFonts w:eastAsia="Times New Roman"/>
      <w:szCs w:val="24"/>
    </w:rPr>
  </w:style>
  <w:style w:type="character" w:customStyle="1" w:styleId="FontStyle30">
    <w:name w:val="Font Style30"/>
    <w:uiPriority w:val="99"/>
    <w:qFormat/>
    <w:rsid w:val="00E35251"/>
    <w:rPr>
      <w:rFonts w:ascii="Times New Roman" w:hAnsi="Times New Roman"/>
      <w:sz w:val="22"/>
    </w:rPr>
  </w:style>
  <w:style w:type="paragraph" w:customStyle="1" w:styleId="Style32">
    <w:name w:val="Style32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0">
    <w:name w:val="Style40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 w:line="480" w:lineRule="exact"/>
      <w:ind w:firstLine="773"/>
    </w:pPr>
    <w:rPr>
      <w:rFonts w:eastAsia="Times New Roman"/>
      <w:szCs w:val="24"/>
    </w:rPr>
  </w:style>
  <w:style w:type="paragraph" w:customStyle="1" w:styleId="Style45">
    <w:name w:val="Style45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 w:line="480" w:lineRule="exact"/>
      <w:ind w:firstLine="691"/>
      <w:jc w:val="both"/>
    </w:pPr>
    <w:rPr>
      <w:rFonts w:eastAsia="Times New Roman"/>
      <w:szCs w:val="24"/>
    </w:rPr>
  </w:style>
  <w:style w:type="paragraph" w:customStyle="1" w:styleId="1ffffe">
    <w:name w:val="Заголовок 1ъ"/>
    <w:basedOn w:val="1f3"/>
    <w:uiPriority w:val="99"/>
    <w:qFormat/>
    <w:rsid w:val="00E35251"/>
    <w:pPr>
      <w:spacing w:before="0" w:after="0" w:line="240" w:lineRule="auto"/>
      <w:ind w:firstLine="709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FontStyle32">
    <w:name w:val="Font Style32"/>
    <w:uiPriority w:val="99"/>
    <w:qFormat/>
    <w:rsid w:val="00E35251"/>
    <w:rPr>
      <w:rFonts w:ascii="Times New Roman" w:hAnsi="Times New Roman"/>
      <w:i/>
      <w:sz w:val="26"/>
    </w:rPr>
  </w:style>
  <w:style w:type="paragraph" w:customStyle="1" w:styleId="CharChar0">
    <w:name w:val="первый Char Char"/>
    <w:basedOn w:val="a2"/>
    <w:uiPriority w:val="99"/>
    <w:qFormat/>
    <w:rsid w:val="00E35251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paragraph" w:customStyle="1" w:styleId="Char">
    <w:name w:val="первый Char"/>
    <w:basedOn w:val="a2"/>
    <w:uiPriority w:val="99"/>
    <w:qFormat/>
    <w:rsid w:val="00E35251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character" w:customStyle="1" w:styleId="gray1">
    <w:name w:val="gray1"/>
    <w:uiPriority w:val="99"/>
    <w:qFormat/>
    <w:rsid w:val="00E35251"/>
    <w:rPr>
      <w:color w:val="808080"/>
    </w:rPr>
  </w:style>
  <w:style w:type="paragraph" w:customStyle="1" w:styleId="small">
    <w:name w:val="small"/>
    <w:basedOn w:val="a2"/>
    <w:uiPriority w:val="99"/>
    <w:qFormat/>
    <w:rsid w:val="00E35251"/>
    <w:pPr>
      <w:widowControl/>
      <w:snapToGrid/>
      <w:spacing w:beforeAutospacing="1" w:afterAutospacing="1"/>
    </w:pPr>
    <w:rPr>
      <w:rFonts w:ascii="Verdana" w:eastAsia="Times New Roman" w:hAnsi="Verdana"/>
      <w:sz w:val="15"/>
      <w:szCs w:val="15"/>
    </w:rPr>
  </w:style>
  <w:style w:type="character" w:customStyle="1" w:styleId="style161">
    <w:name w:val="style161"/>
    <w:uiPriority w:val="99"/>
    <w:qFormat/>
    <w:rsid w:val="00E35251"/>
    <w:rPr>
      <w:rFonts w:ascii="Verdana" w:hAnsi="Verdana"/>
      <w:sz w:val="24"/>
    </w:rPr>
  </w:style>
  <w:style w:type="paragraph" w:customStyle="1" w:styleId="affffffffa">
    <w:name w:val="Содержание"/>
    <w:basedOn w:val="a2"/>
    <w:uiPriority w:val="99"/>
    <w:qFormat/>
    <w:rsid w:val="00E35251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paragraph" w:customStyle="1" w:styleId="affffffffb">
    <w:name w:val="Модули"/>
    <w:basedOn w:val="a2"/>
    <w:uiPriority w:val="99"/>
    <w:qFormat/>
    <w:rsid w:val="00E35251"/>
    <w:pPr>
      <w:keepNext/>
      <w:widowControl/>
      <w:snapToGrid/>
      <w:spacing w:before="0" w:after="0"/>
    </w:pPr>
    <w:rPr>
      <w:rFonts w:eastAsia="Times New Roman"/>
      <w:b/>
      <w:bCs/>
      <w:szCs w:val="24"/>
    </w:rPr>
  </w:style>
  <w:style w:type="character" w:customStyle="1" w:styleId="description2">
    <w:name w:val="description2"/>
    <w:uiPriority w:val="99"/>
    <w:qFormat/>
    <w:rsid w:val="00E35251"/>
    <w:rPr>
      <w:color w:val="000000"/>
      <w:sz w:val="20"/>
    </w:rPr>
  </w:style>
  <w:style w:type="paragraph" w:customStyle="1" w:styleId="227">
    <w:name w:val="Îñíî´2íîé òåêñò 2"/>
    <w:basedOn w:val="a2"/>
    <w:uiPriority w:val="99"/>
    <w:qFormat/>
    <w:rsid w:val="00E35251"/>
    <w:pPr>
      <w:snapToGrid/>
      <w:spacing w:before="0" w:after="0"/>
      <w:ind w:firstLine="709"/>
      <w:jc w:val="both"/>
    </w:pPr>
    <w:rPr>
      <w:rFonts w:eastAsia="Times New Roman"/>
    </w:rPr>
  </w:style>
  <w:style w:type="paragraph" w:customStyle="1" w:styleId="Noeeu3">
    <w:name w:val="Noeeu3"/>
    <w:basedOn w:val="a2"/>
    <w:uiPriority w:val="99"/>
    <w:qFormat/>
    <w:rsid w:val="00E35251"/>
    <w:pPr>
      <w:snapToGrid/>
      <w:spacing w:before="0" w:after="0"/>
      <w:ind w:firstLine="284"/>
      <w:jc w:val="both"/>
    </w:pPr>
    <w:rPr>
      <w:rFonts w:eastAsia="Times New Roman"/>
      <w:sz w:val="20"/>
    </w:rPr>
  </w:style>
  <w:style w:type="character" w:customStyle="1" w:styleId="c17">
    <w:name w:val="c17"/>
    <w:basedOn w:val="a3"/>
    <w:uiPriority w:val="99"/>
    <w:qFormat/>
    <w:rsid w:val="00E35251"/>
    <w:rPr>
      <w:rFonts w:cs="Times New Roman"/>
    </w:rPr>
  </w:style>
  <w:style w:type="character" w:customStyle="1" w:styleId="searchhit">
    <w:name w:val="search_hit"/>
    <w:basedOn w:val="a3"/>
    <w:uiPriority w:val="99"/>
    <w:qFormat/>
    <w:rsid w:val="00E35251"/>
    <w:rPr>
      <w:rFonts w:cs="Times New Roman"/>
    </w:rPr>
  </w:style>
  <w:style w:type="paragraph" w:customStyle="1" w:styleId="a0">
    <w:name w:val="заголовок"/>
    <w:basedOn w:val="a2"/>
    <w:uiPriority w:val="99"/>
    <w:qFormat/>
    <w:rsid w:val="00E35251"/>
    <w:pPr>
      <w:widowControl/>
      <w:numPr>
        <w:numId w:val="6"/>
      </w:numPr>
      <w:snapToGrid/>
      <w:spacing w:before="0" w:after="0"/>
      <w:jc w:val="both"/>
    </w:pPr>
    <w:rPr>
      <w:rFonts w:eastAsia="Times New Roman"/>
      <w:b/>
      <w:szCs w:val="24"/>
    </w:rPr>
  </w:style>
  <w:style w:type="character" w:customStyle="1" w:styleId="FontStyle111">
    <w:name w:val="Font Style111"/>
    <w:uiPriority w:val="99"/>
    <w:qFormat/>
    <w:rsid w:val="00E35251"/>
    <w:rPr>
      <w:rFonts w:ascii="Century Schoolbook" w:hAnsi="Century Schoolbook"/>
      <w:sz w:val="18"/>
    </w:rPr>
  </w:style>
  <w:style w:type="character" w:customStyle="1" w:styleId="FontStyle136">
    <w:name w:val="Font Style136"/>
    <w:uiPriority w:val="99"/>
    <w:qFormat/>
    <w:rsid w:val="00E35251"/>
    <w:rPr>
      <w:rFonts w:ascii="Century Schoolbook" w:hAnsi="Century Schoolbook"/>
      <w:b/>
      <w:sz w:val="18"/>
    </w:rPr>
  </w:style>
  <w:style w:type="paragraph" w:customStyle="1" w:styleId="Style67">
    <w:name w:val="Style67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/>
    </w:pPr>
    <w:rPr>
      <w:rFonts w:ascii="Arial Black" w:eastAsia="Times New Roman" w:hAnsi="Arial Black"/>
      <w:szCs w:val="24"/>
    </w:rPr>
  </w:style>
  <w:style w:type="character" w:customStyle="1" w:styleId="rl">
    <w:name w:val="rl"/>
    <w:uiPriority w:val="99"/>
    <w:qFormat/>
    <w:rsid w:val="00E35251"/>
  </w:style>
  <w:style w:type="paragraph" w:customStyle="1" w:styleId="affffffffc">
    <w:name w:val="_Обычный"/>
    <w:basedOn w:val="a2"/>
    <w:uiPriority w:val="99"/>
    <w:qFormat/>
    <w:rsid w:val="00E35251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Cs w:val="24"/>
    </w:rPr>
  </w:style>
  <w:style w:type="character" w:customStyle="1" w:styleId="NoBreak">
    <w:name w:val="_NoBreak"/>
    <w:uiPriority w:val="99"/>
    <w:qFormat/>
    <w:rsid w:val="00E35251"/>
  </w:style>
  <w:style w:type="paragraph" w:customStyle="1" w:styleId="1270">
    <w:name w:val="Стиль по ширине Первая строка:  127 см"/>
    <w:basedOn w:val="a2"/>
    <w:uiPriority w:val="99"/>
    <w:qFormat/>
    <w:rsid w:val="00E35251"/>
    <w:pPr>
      <w:widowControl/>
      <w:snapToGrid/>
      <w:spacing w:before="0" w:after="0" w:line="360" w:lineRule="auto"/>
      <w:ind w:firstLine="720"/>
      <w:jc w:val="both"/>
    </w:pPr>
    <w:rPr>
      <w:rFonts w:eastAsia="Times New Roman"/>
    </w:rPr>
  </w:style>
  <w:style w:type="character" w:customStyle="1" w:styleId="mymarkfind">
    <w:name w:val="my_mark_find"/>
    <w:basedOn w:val="a3"/>
    <w:uiPriority w:val="99"/>
    <w:qFormat/>
    <w:rsid w:val="00E35251"/>
    <w:rPr>
      <w:rFonts w:cs="Times New Roman"/>
    </w:rPr>
  </w:style>
  <w:style w:type="character" w:customStyle="1" w:styleId="hl">
    <w:name w:val="hl"/>
    <w:uiPriority w:val="99"/>
    <w:qFormat/>
    <w:rsid w:val="00E35251"/>
  </w:style>
  <w:style w:type="paragraph" w:customStyle="1" w:styleId="book">
    <w:name w:val="book"/>
    <w:basedOn w:val="a2"/>
    <w:uiPriority w:val="99"/>
    <w:qFormat/>
    <w:rsid w:val="00E35251"/>
    <w:pPr>
      <w:widowControl/>
      <w:snapToGrid/>
      <w:spacing w:before="0" w:after="0"/>
      <w:ind w:firstLine="450"/>
      <w:jc w:val="both"/>
    </w:pPr>
    <w:rPr>
      <w:rFonts w:eastAsia="Times New Roman"/>
      <w:szCs w:val="24"/>
    </w:rPr>
  </w:style>
  <w:style w:type="character" w:customStyle="1" w:styleId="Arial16">
    <w:name w:val="Стиль Arial 16 пт полужирный"/>
    <w:uiPriority w:val="99"/>
    <w:qFormat/>
    <w:rsid w:val="00E35251"/>
    <w:rPr>
      <w:rFonts w:ascii="Arial" w:hAnsi="Arial"/>
      <w:b/>
      <w:sz w:val="32"/>
    </w:rPr>
  </w:style>
  <w:style w:type="character" w:customStyle="1" w:styleId="b">
    <w:name w:val="b"/>
    <w:uiPriority w:val="99"/>
    <w:qFormat/>
    <w:rsid w:val="00E35251"/>
  </w:style>
  <w:style w:type="paragraph" w:customStyle="1" w:styleId="12a">
    <w:name w:val="стиль12"/>
    <w:basedOn w:val="a2"/>
    <w:uiPriority w:val="99"/>
    <w:qFormat/>
    <w:rsid w:val="00E35251"/>
    <w:pPr>
      <w:widowControl/>
      <w:snapToGrid/>
      <w:spacing w:beforeAutospacing="1" w:afterAutospacing="1"/>
    </w:pPr>
    <w:rPr>
      <w:rFonts w:ascii="Arial" w:eastAsia="Times New Roman" w:hAnsi="Arial" w:cs="Arial"/>
      <w:color w:val="676767"/>
      <w:sz w:val="20"/>
    </w:rPr>
  </w:style>
  <w:style w:type="character" w:customStyle="1" w:styleId="FontStyle61">
    <w:name w:val="Font Style61"/>
    <w:uiPriority w:val="99"/>
    <w:qFormat/>
    <w:rsid w:val="00E35251"/>
    <w:rPr>
      <w:rFonts w:ascii="MS Reference Sans Serif" w:hAnsi="MS Reference Sans Serif"/>
      <w:sz w:val="12"/>
    </w:rPr>
  </w:style>
  <w:style w:type="character" w:customStyle="1" w:styleId="FontStyle60">
    <w:name w:val="Font Style60"/>
    <w:uiPriority w:val="99"/>
    <w:qFormat/>
    <w:rsid w:val="00E35251"/>
    <w:rPr>
      <w:rFonts w:ascii="MS Reference Sans Serif" w:hAnsi="MS Reference Sans Serif"/>
      <w:sz w:val="16"/>
    </w:rPr>
  </w:style>
  <w:style w:type="paragraph" w:customStyle="1" w:styleId="Style101">
    <w:name w:val="Стиль Style10 + Черный"/>
    <w:basedOn w:val="a2"/>
    <w:next w:val="a2"/>
    <w:uiPriority w:val="99"/>
    <w:qFormat/>
    <w:rsid w:val="00E35251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paragraph" w:customStyle="1" w:styleId="Style1010">
    <w:name w:val="Стиль Style10 + Черный1"/>
    <w:basedOn w:val="a2"/>
    <w:next w:val="a2"/>
    <w:uiPriority w:val="99"/>
    <w:qFormat/>
    <w:rsid w:val="00E35251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character" w:customStyle="1" w:styleId="FontStyle79">
    <w:name w:val="Font Style79"/>
    <w:uiPriority w:val="99"/>
    <w:qFormat/>
    <w:rsid w:val="00E35251"/>
    <w:rPr>
      <w:rFonts w:ascii="MS Reference Sans Serif" w:hAnsi="MS Reference Sans Serif"/>
      <w:sz w:val="22"/>
    </w:rPr>
  </w:style>
  <w:style w:type="paragraph" w:customStyle="1" w:styleId="Style48">
    <w:name w:val="Style48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WW8Num2z1">
    <w:name w:val="WW8Num2z1"/>
    <w:uiPriority w:val="99"/>
    <w:qFormat/>
    <w:rsid w:val="00E35251"/>
    <w:rPr>
      <w:rFonts w:ascii="Times New Roman" w:hAnsi="Times New Roman"/>
    </w:rPr>
  </w:style>
  <w:style w:type="paragraph" w:customStyle="1" w:styleId="Textbody0">
    <w:name w:val="Text body"/>
    <w:basedOn w:val="Standard"/>
    <w:uiPriority w:val="99"/>
    <w:qFormat/>
    <w:rsid w:val="00E35251"/>
    <w:pPr>
      <w:autoSpaceDN/>
      <w:spacing w:after="120"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Index">
    <w:name w:val="Index"/>
    <w:basedOn w:val="Standard"/>
    <w:uiPriority w:val="99"/>
    <w:qFormat/>
    <w:rsid w:val="00E35251"/>
    <w:pPr>
      <w:suppressLineNumbers/>
      <w:autoSpaceDN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TimesET10pt">
    <w:name w:val="Стиль Основной текст + TimesET 10 pt Знак Знак Знак Знак Знак Знак Знак Знак Знак Знак Знак Знак Знак Знак Знак Знак Знак Знак"/>
    <w:basedOn w:val="aff1"/>
    <w:link w:val="TimesET10pt0"/>
    <w:uiPriority w:val="99"/>
    <w:qFormat/>
    <w:rsid w:val="00E35251"/>
    <w:pPr>
      <w:autoSpaceDE w:val="0"/>
      <w:autoSpaceDN w:val="0"/>
      <w:adjustRightInd w:val="0"/>
      <w:spacing w:line="240" w:lineRule="auto"/>
      <w:ind w:firstLine="340"/>
      <w:jc w:val="both"/>
    </w:pPr>
    <w:rPr>
      <w:rFonts w:ascii="TimesET" w:eastAsia="Calibri" w:hAnsi="TimesET"/>
      <w:color w:val="000000"/>
      <w:sz w:val="19"/>
    </w:rPr>
  </w:style>
  <w:style w:type="character" w:customStyle="1" w:styleId="TimesET10pt0">
    <w:name w:val="Стиль Основной текст + TimesET 10 pt Знак Знак Знак Знак Знак Знак Знак Знак Знак Знак Знак Знак Знак Знак Знак Знак Знак Знак Знак"/>
    <w:link w:val="TimesET10pt"/>
    <w:uiPriority w:val="99"/>
    <w:qFormat/>
    <w:locked/>
    <w:rsid w:val="00E35251"/>
    <w:rPr>
      <w:rFonts w:ascii="TimesET" w:eastAsia="Calibri" w:hAnsi="TimesET" w:cs="Times New Roman"/>
      <w:color w:val="000000"/>
      <w:sz w:val="19"/>
      <w:szCs w:val="20"/>
      <w:lang w:eastAsia="ru-RU"/>
    </w:rPr>
  </w:style>
  <w:style w:type="character" w:customStyle="1" w:styleId="331">
    <w:name w:val="Знак3 Знак Знак3"/>
    <w:uiPriority w:val="99"/>
    <w:qFormat/>
    <w:locked/>
    <w:rsid w:val="00E35251"/>
    <w:rPr>
      <w:rFonts w:ascii="Courier New" w:hAnsi="Courier New"/>
      <w:lang w:val="ru-RU" w:eastAsia="ru-RU"/>
    </w:rPr>
  </w:style>
  <w:style w:type="character" w:customStyle="1" w:styleId="WW8Num2z2">
    <w:name w:val="WW8Num2z2"/>
    <w:uiPriority w:val="99"/>
    <w:qFormat/>
    <w:rsid w:val="00E35251"/>
    <w:rPr>
      <w:rFonts w:ascii="Wingdings" w:hAnsi="Wingdings"/>
    </w:rPr>
  </w:style>
  <w:style w:type="character" w:customStyle="1" w:styleId="WW8Num3z2">
    <w:name w:val="WW8Num3z2"/>
    <w:uiPriority w:val="99"/>
    <w:qFormat/>
    <w:rsid w:val="00E35251"/>
    <w:rPr>
      <w:rFonts w:ascii="Wingdings" w:hAnsi="Wingdings"/>
    </w:rPr>
  </w:style>
  <w:style w:type="character" w:customStyle="1" w:styleId="WW8Num3z3">
    <w:name w:val="WW8Num3z3"/>
    <w:uiPriority w:val="99"/>
    <w:qFormat/>
    <w:rsid w:val="00E35251"/>
    <w:rPr>
      <w:rFonts w:ascii="Symbol" w:hAnsi="Symbol"/>
    </w:rPr>
  </w:style>
  <w:style w:type="character" w:customStyle="1" w:styleId="WW8Num12z1">
    <w:name w:val="WW8Num12z1"/>
    <w:uiPriority w:val="99"/>
    <w:qFormat/>
    <w:rsid w:val="00E35251"/>
    <w:rPr>
      <w:b/>
    </w:rPr>
  </w:style>
  <w:style w:type="character" w:customStyle="1" w:styleId="WW8Num12z5">
    <w:name w:val="WW8Num12z5"/>
    <w:uiPriority w:val="99"/>
    <w:qFormat/>
    <w:rsid w:val="00E35251"/>
  </w:style>
  <w:style w:type="character" w:customStyle="1" w:styleId="WW8Num12z6">
    <w:name w:val="WW8Num12z6"/>
    <w:uiPriority w:val="99"/>
    <w:qFormat/>
    <w:rsid w:val="00E35251"/>
  </w:style>
  <w:style w:type="character" w:customStyle="1" w:styleId="WW8Num12z7">
    <w:name w:val="WW8Num12z7"/>
    <w:uiPriority w:val="99"/>
    <w:qFormat/>
    <w:rsid w:val="00E35251"/>
  </w:style>
  <w:style w:type="character" w:customStyle="1" w:styleId="WW8Num12z8">
    <w:name w:val="WW8Num12z8"/>
    <w:uiPriority w:val="99"/>
    <w:qFormat/>
    <w:rsid w:val="00E35251"/>
  </w:style>
  <w:style w:type="character" w:customStyle="1" w:styleId="WW8Num17z2">
    <w:name w:val="WW8Num17z2"/>
    <w:uiPriority w:val="99"/>
    <w:qFormat/>
    <w:rsid w:val="00E35251"/>
  </w:style>
  <w:style w:type="character" w:customStyle="1" w:styleId="WW8Num17z3">
    <w:name w:val="WW8Num17z3"/>
    <w:uiPriority w:val="99"/>
    <w:qFormat/>
    <w:rsid w:val="00E35251"/>
  </w:style>
  <w:style w:type="character" w:customStyle="1" w:styleId="WW8Num17z4">
    <w:name w:val="WW8Num17z4"/>
    <w:uiPriority w:val="99"/>
    <w:qFormat/>
    <w:rsid w:val="00E35251"/>
  </w:style>
  <w:style w:type="character" w:customStyle="1" w:styleId="WW8Num17z5">
    <w:name w:val="WW8Num17z5"/>
    <w:uiPriority w:val="99"/>
    <w:qFormat/>
    <w:rsid w:val="00E35251"/>
  </w:style>
  <w:style w:type="character" w:customStyle="1" w:styleId="WW8Num17z6">
    <w:name w:val="WW8Num17z6"/>
    <w:uiPriority w:val="99"/>
    <w:qFormat/>
    <w:rsid w:val="00E35251"/>
  </w:style>
  <w:style w:type="character" w:customStyle="1" w:styleId="WW8Num17z7">
    <w:name w:val="WW8Num17z7"/>
    <w:uiPriority w:val="99"/>
    <w:qFormat/>
    <w:rsid w:val="00E35251"/>
  </w:style>
  <w:style w:type="character" w:customStyle="1" w:styleId="WW8Num17z8">
    <w:name w:val="WW8Num17z8"/>
    <w:uiPriority w:val="99"/>
    <w:qFormat/>
    <w:rsid w:val="00E35251"/>
  </w:style>
  <w:style w:type="character" w:customStyle="1" w:styleId="WW8Num20z0">
    <w:name w:val="WW8Num20z0"/>
    <w:uiPriority w:val="99"/>
    <w:qFormat/>
    <w:rsid w:val="00E35251"/>
  </w:style>
  <w:style w:type="character" w:customStyle="1" w:styleId="WW8Num21z0">
    <w:name w:val="WW8Num21z0"/>
    <w:uiPriority w:val="99"/>
    <w:qFormat/>
    <w:rsid w:val="00E35251"/>
  </w:style>
  <w:style w:type="character" w:customStyle="1" w:styleId="WW8Num21z1">
    <w:name w:val="WW8Num21z1"/>
    <w:uiPriority w:val="99"/>
    <w:qFormat/>
    <w:rsid w:val="00E35251"/>
  </w:style>
  <w:style w:type="character" w:customStyle="1" w:styleId="WW8Num21z2">
    <w:name w:val="WW8Num21z2"/>
    <w:uiPriority w:val="99"/>
    <w:qFormat/>
    <w:rsid w:val="00E35251"/>
  </w:style>
  <w:style w:type="character" w:customStyle="1" w:styleId="WW8Num21z3">
    <w:name w:val="WW8Num21z3"/>
    <w:uiPriority w:val="99"/>
    <w:qFormat/>
    <w:rsid w:val="00E35251"/>
  </w:style>
  <w:style w:type="character" w:customStyle="1" w:styleId="WW8Num21z4">
    <w:name w:val="WW8Num21z4"/>
    <w:uiPriority w:val="99"/>
    <w:qFormat/>
    <w:rsid w:val="00E35251"/>
  </w:style>
  <w:style w:type="character" w:customStyle="1" w:styleId="WW8Num21z5">
    <w:name w:val="WW8Num21z5"/>
    <w:uiPriority w:val="99"/>
    <w:qFormat/>
    <w:rsid w:val="00E35251"/>
  </w:style>
  <w:style w:type="character" w:customStyle="1" w:styleId="WW8Num21z6">
    <w:name w:val="WW8Num21z6"/>
    <w:uiPriority w:val="99"/>
    <w:qFormat/>
    <w:rsid w:val="00E35251"/>
  </w:style>
  <w:style w:type="character" w:customStyle="1" w:styleId="WW8Num21z7">
    <w:name w:val="WW8Num21z7"/>
    <w:uiPriority w:val="99"/>
    <w:qFormat/>
    <w:rsid w:val="00E35251"/>
  </w:style>
  <w:style w:type="character" w:customStyle="1" w:styleId="WW8Num21z8">
    <w:name w:val="WW8Num21z8"/>
    <w:uiPriority w:val="99"/>
    <w:qFormat/>
    <w:rsid w:val="00E35251"/>
  </w:style>
  <w:style w:type="character" w:customStyle="1" w:styleId="WW8Num22z0">
    <w:name w:val="WW8Num22z0"/>
    <w:uiPriority w:val="99"/>
    <w:qFormat/>
    <w:rsid w:val="00E35251"/>
    <w:rPr>
      <w:rFonts w:ascii="Symbol" w:hAnsi="Symbol"/>
    </w:rPr>
  </w:style>
  <w:style w:type="character" w:customStyle="1" w:styleId="WW8Num22z1">
    <w:name w:val="WW8Num22z1"/>
    <w:uiPriority w:val="99"/>
    <w:qFormat/>
    <w:rsid w:val="00E35251"/>
    <w:rPr>
      <w:rFonts w:ascii="Courier New" w:hAnsi="Courier New"/>
    </w:rPr>
  </w:style>
  <w:style w:type="character" w:customStyle="1" w:styleId="WW8Num22z2">
    <w:name w:val="WW8Num22z2"/>
    <w:uiPriority w:val="99"/>
    <w:qFormat/>
    <w:rsid w:val="00E35251"/>
    <w:rPr>
      <w:rFonts w:ascii="Wingdings" w:hAnsi="Wingdings"/>
    </w:rPr>
  </w:style>
  <w:style w:type="character" w:customStyle="1" w:styleId="WW8Num23z0">
    <w:name w:val="WW8Num23z0"/>
    <w:uiPriority w:val="99"/>
    <w:qFormat/>
    <w:rsid w:val="00E35251"/>
  </w:style>
  <w:style w:type="character" w:customStyle="1" w:styleId="WW8Num23z1">
    <w:name w:val="WW8Num23z1"/>
    <w:uiPriority w:val="99"/>
    <w:qFormat/>
    <w:rsid w:val="00E35251"/>
  </w:style>
  <w:style w:type="character" w:customStyle="1" w:styleId="WW8Num23z2">
    <w:name w:val="WW8Num23z2"/>
    <w:uiPriority w:val="99"/>
    <w:qFormat/>
    <w:rsid w:val="00E35251"/>
  </w:style>
  <w:style w:type="character" w:customStyle="1" w:styleId="WW8Num23z3">
    <w:name w:val="WW8Num23z3"/>
    <w:uiPriority w:val="99"/>
    <w:qFormat/>
    <w:rsid w:val="00E35251"/>
  </w:style>
  <w:style w:type="character" w:customStyle="1" w:styleId="WW8Num23z4">
    <w:name w:val="WW8Num23z4"/>
    <w:uiPriority w:val="99"/>
    <w:qFormat/>
    <w:rsid w:val="00E35251"/>
  </w:style>
  <w:style w:type="character" w:customStyle="1" w:styleId="WW8Num23z5">
    <w:name w:val="WW8Num23z5"/>
    <w:uiPriority w:val="99"/>
    <w:qFormat/>
    <w:rsid w:val="00E35251"/>
  </w:style>
  <w:style w:type="character" w:customStyle="1" w:styleId="WW8Num23z6">
    <w:name w:val="WW8Num23z6"/>
    <w:uiPriority w:val="99"/>
    <w:qFormat/>
    <w:rsid w:val="00E35251"/>
  </w:style>
  <w:style w:type="character" w:customStyle="1" w:styleId="WW8Num23z7">
    <w:name w:val="WW8Num23z7"/>
    <w:uiPriority w:val="99"/>
    <w:qFormat/>
    <w:rsid w:val="00E35251"/>
  </w:style>
  <w:style w:type="character" w:customStyle="1" w:styleId="WW8Num23z8">
    <w:name w:val="WW8Num23z8"/>
    <w:uiPriority w:val="99"/>
    <w:qFormat/>
    <w:rsid w:val="00E35251"/>
  </w:style>
  <w:style w:type="character" w:customStyle="1" w:styleId="WW8Num24z0">
    <w:name w:val="WW8Num24z0"/>
    <w:uiPriority w:val="99"/>
    <w:qFormat/>
    <w:rsid w:val="00E35251"/>
    <w:rPr>
      <w:rFonts w:ascii="Symbol" w:hAnsi="Symbol"/>
      <w:sz w:val="24"/>
    </w:rPr>
  </w:style>
  <w:style w:type="character" w:customStyle="1" w:styleId="WW8Num24z1">
    <w:name w:val="WW8Num24z1"/>
    <w:uiPriority w:val="99"/>
    <w:qFormat/>
    <w:rsid w:val="00E35251"/>
    <w:rPr>
      <w:rFonts w:ascii="Courier New" w:hAnsi="Courier New"/>
    </w:rPr>
  </w:style>
  <w:style w:type="character" w:customStyle="1" w:styleId="WW8Num24z2">
    <w:name w:val="WW8Num24z2"/>
    <w:uiPriority w:val="99"/>
    <w:qFormat/>
    <w:rsid w:val="00E35251"/>
    <w:rPr>
      <w:rFonts w:ascii="Wingdings" w:hAnsi="Wingdings"/>
    </w:rPr>
  </w:style>
  <w:style w:type="character" w:customStyle="1" w:styleId="WW8Num24z3">
    <w:name w:val="WW8Num24z3"/>
    <w:uiPriority w:val="99"/>
    <w:qFormat/>
    <w:rsid w:val="00E35251"/>
    <w:rPr>
      <w:rFonts w:ascii="Symbol" w:hAnsi="Symbol"/>
    </w:rPr>
  </w:style>
  <w:style w:type="character" w:customStyle="1" w:styleId="WW8Num25z0">
    <w:name w:val="WW8Num25z0"/>
    <w:uiPriority w:val="99"/>
    <w:qFormat/>
    <w:rsid w:val="00E35251"/>
    <w:rPr>
      <w:rFonts w:ascii="Symbol" w:hAnsi="Symbol"/>
      <w:color w:val="auto"/>
    </w:rPr>
  </w:style>
  <w:style w:type="character" w:customStyle="1" w:styleId="WW8Num25z1">
    <w:name w:val="WW8Num25z1"/>
    <w:uiPriority w:val="99"/>
    <w:qFormat/>
    <w:rsid w:val="00E35251"/>
    <w:rPr>
      <w:rFonts w:ascii="Courier New" w:hAnsi="Courier New"/>
    </w:rPr>
  </w:style>
  <w:style w:type="character" w:customStyle="1" w:styleId="WW8Num25z2">
    <w:name w:val="WW8Num25z2"/>
    <w:uiPriority w:val="99"/>
    <w:qFormat/>
    <w:rsid w:val="00E35251"/>
    <w:rPr>
      <w:rFonts w:ascii="Wingdings" w:hAnsi="Wingdings"/>
    </w:rPr>
  </w:style>
  <w:style w:type="character" w:customStyle="1" w:styleId="WW8Num25z3">
    <w:name w:val="WW8Num25z3"/>
    <w:uiPriority w:val="99"/>
    <w:qFormat/>
    <w:rsid w:val="00E35251"/>
    <w:rPr>
      <w:rFonts w:ascii="Symbol" w:hAnsi="Symbol"/>
    </w:rPr>
  </w:style>
  <w:style w:type="character" w:customStyle="1" w:styleId="WW8Num26z0">
    <w:name w:val="WW8Num26z0"/>
    <w:uiPriority w:val="99"/>
    <w:qFormat/>
    <w:rsid w:val="00E35251"/>
    <w:rPr>
      <w:rFonts w:ascii="Symbol" w:hAnsi="Symbol"/>
    </w:rPr>
  </w:style>
  <w:style w:type="character" w:customStyle="1" w:styleId="WW8Num26z1">
    <w:name w:val="WW8Num26z1"/>
    <w:uiPriority w:val="99"/>
    <w:qFormat/>
    <w:rsid w:val="00E35251"/>
    <w:rPr>
      <w:rFonts w:ascii="Courier New" w:hAnsi="Courier New"/>
    </w:rPr>
  </w:style>
  <w:style w:type="character" w:customStyle="1" w:styleId="WW8Num26z2">
    <w:name w:val="WW8Num26z2"/>
    <w:uiPriority w:val="99"/>
    <w:qFormat/>
    <w:rsid w:val="00E35251"/>
    <w:rPr>
      <w:rFonts w:ascii="Wingdings" w:hAnsi="Wingdings"/>
    </w:rPr>
  </w:style>
  <w:style w:type="character" w:customStyle="1" w:styleId="WW8Num27z0">
    <w:name w:val="WW8Num27z0"/>
    <w:uiPriority w:val="99"/>
    <w:qFormat/>
    <w:rsid w:val="00E35251"/>
  </w:style>
  <w:style w:type="character" w:customStyle="1" w:styleId="WW8Num27z1">
    <w:name w:val="WW8Num27z1"/>
    <w:uiPriority w:val="99"/>
    <w:qFormat/>
    <w:rsid w:val="00E35251"/>
  </w:style>
  <w:style w:type="character" w:customStyle="1" w:styleId="WW8Num27z2">
    <w:name w:val="WW8Num27z2"/>
    <w:uiPriority w:val="99"/>
    <w:qFormat/>
    <w:rsid w:val="00E35251"/>
  </w:style>
  <w:style w:type="character" w:customStyle="1" w:styleId="WW8Num27z3">
    <w:name w:val="WW8Num27z3"/>
    <w:uiPriority w:val="99"/>
    <w:qFormat/>
    <w:rsid w:val="00E35251"/>
  </w:style>
  <w:style w:type="character" w:customStyle="1" w:styleId="WW8Num27z4">
    <w:name w:val="WW8Num27z4"/>
    <w:uiPriority w:val="99"/>
    <w:qFormat/>
    <w:rsid w:val="00E35251"/>
  </w:style>
  <w:style w:type="character" w:customStyle="1" w:styleId="WW8Num27z5">
    <w:name w:val="WW8Num27z5"/>
    <w:uiPriority w:val="99"/>
    <w:qFormat/>
    <w:rsid w:val="00E35251"/>
  </w:style>
  <w:style w:type="character" w:customStyle="1" w:styleId="WW8Num27z6">
    <w:name w:val="WW8Num27z6"/>
    <w:uiPriority w:val="99"/>
    <w:qFormat/>
    <w:rsid w:val="00E35251"/>
  </w:style>
  <w:style w:type="character" w:customStyle="1" w:styleId="WW8Num27z7">
    <w:name w:val="WW8Num27z7"/>
    <w:uiPriority w:val="99"/>
    <w:qFormat/>
    <w:rsid w:val="00E35251"/>
  </w:style>
  <w:style w:type="character" w:customStyle="1" w:styleId="WW8Num27z8">
    <w:name w:val="WW8Num27z8"/>
    <w:uiPriority w:val="99"/>
    <w:qFormat/>
    <w:rsid w:val="00E35251"/>
  </w:style>
  <w:style w:type="character" w:customStyle="1" w:styleId="WW8Num28z0">
    <w:name w:val="WW8Num28z0"/>
    <w:uiPriority w:val="99"/>
    <w:qFormat/>
    <w:rsid w:val="00E35251"/>
  </w:style>
  <w:style w:type="character" w:customStyle="1" w:styleId="WW8Num28z1">
    <w:name w:val="WW8Num28z1"/>
    <w:uiPriority w:val="99"/>
    <w:qFormat/>
    <w:rsid w:val="00E35251"/>
    <w:rPr>
      <w:rFonts w:ascii="Symbol" w:hAnsi="Symbol"/>
      <w:sz w:val="24"/>
    </w:rPr>
  </w:style>
  <w:style w:type="character" w:customStyle="1" w:styleId="WW8Num28z2">
    <w:name w:val="WW8Num28z2"/>
    <w:uiPriority w:val="99"/>
    <w:qFormat/>
    <w:rsid w:val="00E35251"/>
  </w:style>
  <w:style w:type="character" w:customStyle="1" w:styleId="WW8Num28z3">
    <w:name w:val="WW8Num28z3"/>
    <w:uiPriority w:val="99"/>
    <w:qFormat/>
    <w:rsid w:val="00E35251"/>
  </w:style>
  <w:style w:type="character" w:customStyle="1" w:styleId="WW8Num28z4">
    <w:name w:val="WW8Num28z4"/>
    <w:uiPriority w:val="99"/>
    <w:qFormat/>
    <w:rsid w:val="00E35251"/>
  </w:style>
  <w:style w:type="character" w:customStyle="1" w:styleId="WW8Num28z5">
    <w:name w:val="WW8Num28z5"/>
    <w:uiPriority w:val="99"/>
    <w:qFormat/>
    <w:rsid w:val="00E35251"/>
  </w:style>
  <w:style w:type="character" w:customStyle="1" w:styleId="WW8Num28z6">
    <w:name w:val="WW8Num28z6"/>
    <w:uiPriority w:val="99"/>
    <w:qFormat/>
    <w:rsid w:val="00E35251"/>
  </w:style>
  <w:style w:type="character" w:customStyle="1" w:styleId="WW8Num28z7">
    <w:name w:val="WW8Num28z7"/>
    <w:uiPriority w:val="99"/>
    <w:qFormat/>
    <w:rsid w:val="00E35251"/>
  </w:style>
  <w:style w:type="character" w:customStyle="1" w:styleId="WW8Num28z8">
    <w:name w:val="WW8Num28z8"/>
    <w:uiPriority w:val="99"/>
    <w:qFormat/>
    <w:rsid w:val="00E35251"/>
  </w:style>
  <w:style w:type="character" w:customStyle="1" w:styleId="WW8Num29z0">
    <w:name w:val="WW8Num29z0"/>
    <w:uiPriority w:val="99"/>
    <w:qFormat/>
    <w:rsid w:val="00E35251"/>
  </w:style>
  <w:style w:type="character" w:customStyle="1" w:styleId="WW8Num29z1">
    <w:name w:val="WW8Num29z1"/>
    <w:uiPriority w:val="99"/>
    <w:qFormat/>
    <w:rsid w:val="00E35251"/>
  </w:style>
  <w:style w:type="character" w:customStyle="1" w:styleId="WW8Num29z2">
    <w:name w:val="WW8Num29z2"/>
    <w:uiPriority w:val="99"/>
    <w:qFormat/>
    <w:rsid w:val="00E35251"/>
  </w:style>
  <w:style w:type="character" w:customStyle="1" w:styleId="WW8Num29z3">
    <w:name w:val="WW8Num29z3"/>
    <w:uiPriority w:val="99"/>
    <w:qFormat/>
    <w:rsid w:val="00E35251"/>
  </w:style>
  <w:style w:type="character" w:customStyle="1" w:styleId="WW8Num29z4">
    <w:name w:val="WW8Num29z4"/>
    <w:uiPriority w:val="99"/>
    <w:qFormat/>
    <w:rsid w:val="00E35251"/>
  </w:style>
  <w:style w:type="character" w:customStyle="1" w:styleId="WW8Num29z5">
    <w:name w:val="WW8Num29z5"/>
    <w:uiPriority w:val="99"/>
    <w:qFormat/>
    <w:rsid w:val="00E35251"/>
  </w:style>
  <w:style w:type="character" w:customStyle="1" w:styleId="WW8Num29z6">
    <w:name w:val="WW8Num29z6"/>
    <w:uiPriority w:val="99"/>
    <w:qFormat/>
    <w:rsid w:val="00E35251"/>
  </w:style>
  <w:style w:type="character" w:customStyle="1" w:styleId="WW8Num29z7">
    <w:name w:val="WW8Num29z7"/>
    <w:uiPriority w:val="99"/>
    <w:qFormat/>
    <w:rsid w:val="00E35251"/>
  </w:style>
  <w:style w:type="character" w:customStyle="1" w:styleId="WW8Num29z8">
    <w:name w:val="WW8Num29z8"/>
    <w:uiPriority w:val="99"/>
    <w:qFormat/>
    <w:rsid w:val="00E35251"/>
  </w:style>
  <w:style w:type="character" w:customStyle="1" w:styleId="WW8Num30z0">
    <w:name w:val="WW8Num30z0"/>
    <w:uiPriority w:val="99"/>
    <w:qFormat/>
    <w:rsid w:val="00E35251"/>
    <w:rPr>
      <w:rFonts w:ascii="Wingdings" w:hAnsi="Wingdings"/>
    </w:rPr>
  </w:style>
  <w:style w:type="character" w:customStyle="1" w:styleId="WW8Num30z1">
    <w:name w:val="WW8Num30z1"/>
    <w:uiPriority w:val="99"/>
    <w:qFormat/>
    <w:rsid w:val="00E35251"/>
    <w:rPr>
      <w:rFonts w:ascii="Courier New" w:hAnsi="Courier New"/>
    </w:rPr>
  </w:style>
  <w:style w:type="character" w:customStyle="1" w:styleId="WW8Num30z3">
    <w:name w:val="WW8Num30z3"/>
    <w:uiPriority w:val="99"/>
    <w:qFormat/>
    <w:rsid w:val="00E35251"/>
    <w:rPr>
      <w:rFonts w:ascii="Symbol" w:hAnsi="Symbol"/>
    </w:rPr>
  </w:style>
  <w:style w:type="character" w:customStyle="1" w:styleId="WW8Num31z0">
    <w:name w:val="WW8Num31z0"/>
    <w:uiPriority w:val="99"/>
    <w:qFormat/>
    <w:rsid w:val="00E35251"/>
    <w:rPr>
      <w:rFonts w:ascii="Wingdings" w:hAnsi="Wingdings"/>
    </w:rPr>
  </w:style>
  <w:style w:type="character" w:customStyle="1" w:styleId="WW8Num31z1">
    <w:name w:val="WW8Num31z1"/>
    <w:uiPriority w:val="99"/>
    <w:qFormat/>
    <w:rsid w:val="00E35251"/>
    <w:rPr>
      <w:rFonts w:ascii="Courier New" w:hAnsi="Courier New"/>
    </w:rPr>
  </w:style>
  <w:style w:type="character" w:customStyle="1" w:styleId="WW8Num31z3">
    <w:name w:val="WW8Num31z3"/>
    <w:uiPriority w:val="99"/>
    <w:qFormat/>
    <w:rsid w:val="00E35251"/>
    <w:rPr>
      <w:rFonts w:ascii="Symbol" w:hAnsi="Symbol"/>
    </w:rPr>
  </w:style>
  <w:style w:type="character" w:customStyle="1" w:styleId="WW8Num32z0">
    <w:name w:val="WW8Num32z0"/>
    <w:uiPriority w:val="99"/>
    <w:qFormat/>
    <w:rsid w:val="00E35251"/>
  </w:style>
  <w:style w:type="character" w:customStyle="1" w:styleId="WW8Num32z1">
    <w:name w:val="WW8Num32z1"/>
    <w:uiPriority w:val="99"/>
    <w:qFormat/>
    <w:rsid w:val="00E35251"/>
    <w:rPr>
      <w:rFonts w:ascii="Courier New" w:hAnsi="Courier New"/>
    </w:rPr>
  </w:style>
  <w:style w:type="character" w:customStyle="1" w:styleId="WW8Num32z2">
    <w:name w:val="WW8Num32z2"/>
    <w:uiPriority w:val="99"/>
    <w:qFormat/>
    <w:rsid w:val="00E35251"/>
    <w:rPr>
      <w:rFonts w:ascii="Wingdings" w:hAnsi="Wingdings"/>
    </w:rPr>
  </w:style>
  <w:style w:type="character" w:customStyle="1" w:styleId="WW8Num32z3">
    <w:name w:val="WW8Num32z3"/>
    <w:uiPriority w:val="99"/>
    <w:qFormat/>
    <w:rsid w:val="00E35251"/>
    <w:rPr>
      <w:rFonts w:ascii="Symbol" w:hAnsi="Symbol"/>
    </w:rPr>
  </w:style>
  <w:style w:type="paragraph" w:customStyle="1" w:styleId="affffffffd">
    <w:name w:val="Содержимое врезки"/>
    <w:basedOn w:val="a2"/>
    <w:uiPriority w:val="99"/>
    <w:qFormat/>
    <w:rsid w:val="00E35251"/>
    <w:pPr>
      <w:widowControl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ext1">
    <w:name w:val="text1"/>
    <w:basedOn w:val="a2"/>
    <w:uiPriority w:val="99"/>
    <w:qFormat/>
    <w:rsid w:val="00E35251"/>
    <w:pPr>
      <w:widowControl/>
      <w:snapToGrid/>
      <w:spacing w:before="0" w:after="300"/>
    </w:pPr>
    <w:rPr>
      <w:rFonts w:eastAsia="Times New Roman"/>
      <w:szCs w:val="24"/>
    </w:rPr>
  </w:style>
  <w:style w:type="character" w:customStyle="1" w:styleId="FontStyle310">
    <w:name w:val="Font Style310"/>
    <w:uiPriority w:val="99"/>
    <w:qFormat/>
    <w:rsid w:val="00E35251"/>
    <w:rPr>
      <w:rFonts w:ascii="Times New Roman" w:hAnsi="Times New Roman"/>
      <w:sz w:val="18"/>
    </w:rPr>
  </w:style>
  <w:style w:type="paragraph" w:customStyle="1" w:styleId="2121">
    <w:name w:val="Стиль Заголовок 2 + 12 пт"/>
    <w:basedOn w:val="20"/>
    <w:uiPriority w:val="99"/>
    <w:qFormat/>
    <w:rsid w:val="00E35251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bCs/>
      <w:kern w:val="32"/>
      <w:sz w:val="24"/>
      <w:szCs w:val="32"/>
    </w:rPr>
  </w:style>
  <w:style w:type="paragraph" w:customStyle="1" w:styleId="affffffffe">
    <w:name w:val="Базовый"/>
    <w:uiPriority w:val="99"/>
    <w:qFormat/>
    <w:rsid w:val="00E35251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-0">
    <w:name w:val="Интернет-ссылка"/>
    <w:uiPriority w:val="99"/>
    <w:qFormat/>
    <w:rsid w:val="00E35251"/>
    <w:rPr>
      <w:color w:val="0000FF"/>
      <w:u w:val="single"/>
    </w:rPr>
  </w:style>
  <w:style w:type="character" w:customStyle="1" w:styleId="textmaincenter">
    <w:name w:val="textmain_center"/>
    <w:basedOn w:val="a3"/>
    <w:uiPriority w:val="99"/>
    <w:qFormat/>
    <w:rsid w:val="00E35251"/>
    <w:rPr>
      <w:rFonts w:cs="Times New Roman"/>
    </w:rPr>
  </w:style>
  <w:style w:type="character" w:customStyle="1" w:styleId="WW8Num2z3">
    <w:name w:val="WW8Num2z3"/>
    <w:uiPriority w:val="99"/>
    <w:qFormat/>
    <w:rsid w:val="00E35251"/>
  </w:style>
  <w:style w:type="character" w:customStyle="1" w:styleId="WW8Num2z4">
    <w:name w:val="WW8Num2z4"/>
    <w:uiPriority w:val="99"/>
    <w:qFormat/>
    <w:rsid w:val="00E35251"/>
  </w:style>
  <w:style w:type="character" w:customStyle="1" w:styleId="WW8Num2z5">
    <w:name w:val="WW8Num2z5"/>
    <w:uiPriority w:val="99"/>
    <w:qFormat/>
    <w:rsid w:val="00E35251"/>
  </w:style>
  <w:style w:type="character" w:customStyle="1" w:styleId="WW8Num2z6">
    <w:name w:val="WW8Num2z6"/>
    <w:uiPriority w:val="99"/>
    <w:qFormat/>
    <w:rsid w:val="00E35251"/>
  </w:style>
  <w:style w:type="character" w:customStyle="1" w:styleId="WW8Num2z7">
    <w:name w:val="WW8Num2z7"/>
    <w:uiPriority w:val="99"/>
    <w:qFormat/>
    <w:rsid w:val="00E35251"/>
  </w:style>
  <w:style w:type="character" w:customStyle="1" w:styleId="WW8Num2z8">
    <w:name w:val="WW8Num2z8"/>
    <w:uiPriority w:val="99"/>
    <w:qFormat/>
    <w:rsid w:val="00E35251"/>
  </w:style>
  <w:style w:type="character" w:customStyle="1" w:styleId="WW8Num3z4">
    <w:name w:val="WW8Num3z4"/>
    <w:uiPriority w:val="99"/>
    <w:qFormat/>
    <w:rsid w:val="00E35251"/>
  </w:style>
  <w:style w:type="character" w:customStyle="1" w:styleId="WW8Num3z5">
    <w:name w:val="WW8Num3z5"/>
    <w:uiPriority w:val="99"/>
    <w:qFormat/>
    <w:rsid w:val="00E35251"/>
  </w:style>
  <w:style w:type="character" w:customStyle="1" w:styleId="WW8Num3z6">
    <w:name w:val="WW8Num3z6"/>
    <w:uiPriority w:val="99"/>
    <w:qFormat/>
    <w:rsid w:val="00E35251"/>
  </w:style>
  <w:style w:type="character" w:customStyle="1" w:styleId="WW8Num3z7">
    <w:name w:val="WW8Num3z7"/>
    <w:uiPriority w:val="99"/>
    <w:qFormat/>
    <w:rsid w:val="00E35251"/>
  </w:style>
  <w:style w:type="character" w:customStyle="1" w:styleId="WW8Num3z8">
    <w:name w:val="WW8Num3z8"/>
    <w:uiPriority w:val="99"/>
    <w:qFormat/>
    <w:rsid w:val="00E35251"/>
  </w:style>
  <w:style w:type="paragraph" w:customStyle="1" w:styleId="LO-Normal">
    <w:name w:val="LO-Normal"/>
    <w:uiPriority w:val="99"/>
    <w:qFormat/>
    <w:rsid w:val="00E35251"/>
    <w:pPr>
      <w:widowControl w:val="0"/>
      <w:suppressAutoHyphens/>
      <w:spacing w:after="0" w:line="240" w:lineRule="auto"/>
      <w:ind w:firstLine="420"/>
      <w:jc w:val="both"/>
    </w:pPr>
    <w:rPr>
      <w:rFonts w:ascii="Arial" w:eastAsia="Times New Roman" w:hAnsi="Arial" w:cs="Arial"/>
      <w:sz w:val="18"/>
      <w:szCs w:val="20"/>
      <w:lang w:eastAsia="zh-CN"/>
    </w:rPr>
  </w:style>
  <w:style w:type="character" w:customStyle="1" w:styleId="afffffffff">
    <w:name w:val="Стиль Обычный"/>
    <w:uiPriority w:val="99"/>
    <w:qFormat/>
    <w:rsid w:val="00E35251"/>
    <w:rPr>
      <w:rFonts w:ascii="Times New Roman" w:hAnsi="Times New Roman"/>
      <w:sz w:val="24"/>
    </w:rPr>
  </w:style>
  <w:style w:type="paragraph" w:customStyle="1" w:styleId="afffffffff0">
    <w:name w:val="Стиль Основной текст"/>
    <w:basedOn w:val="a2"/>
    <w:uiPriority w:val="99"/>
    <w:qFormat/>
    <w:rsid w:val="00E35251"/>
    <w:pPr>
      <w:widowControl/>
      <w:snapToGrid/>
      <w:spacing w:before="0" w:after="0"/>
    </w:pPr>
    <w:rPr>
      <w:rFonts w:eastAsia="Times New Roman"/>
    </w:rPr>
  </w:style>
  <w:style w:type="paragraph" w:customStyle="1" w:styleId="afffffffff1">
    <w:name w:val="Основа"/>
    <w:basedOn w:val="a2"/>
    <w:uiPriority w:val="99"/>
    <w:qFormat/>
    <w:rsid w:val="00E35251"/>
    <w:pPr>
      <w:widowControl/>
      <w:snapToGrid/>
      <w:spacing w:before="0" w:after="0"/>
      <w:ind w:firstLine="709"/>
      <w:jc w:val="both"/>
    </w:pPr>
    <w:rPr>
      <w:rFonts w:ascii="Verdana" w:eastAsia="Times New Roman" w:hAnsi="Verdana"/>
      <w:bCs/>
      <w:sz w:val="20"/>
    </w:rPr>
  </w:style>
  <w:style w:type="paragraph" w:customStyle="1" w:styleId="1271">
    <w:name w:val="Стиль По ширине Первая строка:  127 см Междустр.интервал:  полут..."/>
    <w:basedOn w:val="a2"/>
    <w:uiPriority w:val="99"/>
    <w:qFormat/>
    <w:rsid w:val="00E35251"/>
    <w:pPr>
      <w:widowControl/>
      <w:snapToGrid/>
      <w:spacing w:before="0" w:after="0" w:line="360" w:lineRule="auto"/>
    </w:pPr>
    <w:rPr>
      <w:rFonts w:eastAsia="Times New Roman"/>
    </w:rPr>
  </w:style>
  <w:style w:type="paragraph" w:customStyle="1" w:styleId="21f0">
    <w:name w:val="Красная строка 21"/>
    <w:basedOn w:val="aff8"/>
    <w:uiPriority w:val="99"/>
    <w:qFormat/>
    <w:rsid w:val="00E35251"/>
    <w:pPr>
      <w:suppressAutoHyphens/>
      <w:snapToGrid/>
      <w:spacing w:before="0"/>
      <w:ind w:firstLine="210"/>
    </w:pPr>
    <w:rPr>
      <w:rFonts w:ascii="Arial" w:eastAsia="MS PMincho" w:hAnsi="Arial" w:cs="Mangal"/>
      <w:b/>
      <w:bCs/>
      <w:kern w:val="1"/>
      <w:sz w:val="32"/>
      <w:szCs w:val="32"/>
      <w:lang w:val="en-US" w:eastAsia="hi-IN" w:bidi="hi-IN"/>
    </w:rPr>
  </w:style>
  <w:style w:type="paragraph" w:customStyle="1" w:styleId="09">
    <w:name w:val="Стиль Междустр.интервал:  множитель 09 ин"/>
    <w:basedOn w:val="a2"/>
    <w:uiPriority w:val="99"/>
    <w:qFormat/>
    <w:rsid w:val="00E35251"/>
    <w:pPr>
      <w:widowControl/>
      <w:snapToGrid/>
      <w:spacing w:before="0" w:after="0"/>
    </w:pPr>
    <w:rPr>
      <w:rFonts w:eastAsia="Times New Roman"/>
    </w:rPr>
  </w:style>
  <w:style w:type="character" w:customStyle="1" w:styleId="butback1">
    <w:name w:val="butback1"/>
    <w:uiPriority w:val="99"/>
    <w:qFormat/>
    <w:rsid w:val="00E35251"/>
    <w:rPr>
      <w:color w:val="666666"/>
    </w:rPr>
  </w:style>
  <w:style w:type="character" w:customStyle="1" w:styleId="FontStyle95">
    <w:name w:val="Font Style95"/>
    <w:uiPriority w:val="99"/>
    <w:qFormat/>
    <w:rsid w:val="00E35251"/>
    <w:rPr>
      <w:rFonts w:ascii="Times New Roman" w:hAnsi="Times New Roman"/>
      <w:sz w:val="22"/>
    </w:rPr>
  </w:style>
  <w:style w:type="character" w:customStyle="1" w:styleId="FontStyle94">
    <w:name w:val="Font Style94"/>
    <w:uiPriority w:val="99"/>
    <w:qFormat/>
    <w:rsid w:val="00E35251"/>
    <w:rPr>
      <w:rFonts w:ascii="Times New Roman" w:hAnsi="Times New Roman"/>
      <w:b/>
      <w:sz w:val="22"/>
    </w:rPr>
  </w:style>
  <w:style w:type="character" w:customStyle="1" w:styleId="FontStyle231">
    <w:name w:val="Font Style231"/>
    <w:uiPriority w:val="99"/>
    <w:qFormat/>
    <w:rsid w:val="00E35251"/>
    <w:rPr>
      <w:rFonts w:ascii="Times New Roman" w:hAnsi="Times New Roman"/>
      <w:sz w:val="26"/>
    </w:rPr>
  </w:style>
  <w:style w:type="character" w:customStyle="1" w:styleId="FontStyle145">
    <w:name w:val="Font Style145"/>
    <w:uiPriority w:val="99"/>
    <w:qFormat/>
    <w:rsid w:val="00E35251"/>
    <w:rPr>
      <w:rFonts w:ascii="Times New Roman" w:hAnsi="Times New Roman"/>
      <w:color w:val="000000"/>
      <w:sz w:val="18"/>
    </w:rPr>
  </w:style>
  <w:style w:type="character" w:customStyle="1" w:styleId="FontStyle215">
    <w:name w:val="Font Style215"/>
    <w:uiPriority w:val="99"/>
    <w:qFormat/>
    <w:rsid w:val="00E35251"/>
    <w:rPr>
      <w:rFonts w:ascii="Times New Roman" w:hAnsi="Times New Roman"/>
      <w:b/>
      <w:color w:val="000000"/>
      <w:sz w:val="18"/>
    </w:rPr>
  </w:style>
  <w:style w:type="character" w:customStyle="1" w:styleId="FontStyle153">
    <w:name w:val="Font Style153"/>
    <w:uiPriority w:val="99"/>
    <w:qFormat/>
    <w:rsid w:val="00E35251"/>
    <w:rPr>
      <w:rFonts w:ascii="Times New Roman" w:hAnsi="Times New Roman"/>
      <w:i/>
      <w:color w:val="000000"/>
      <w:sz w:val="18"/>
    </w:rPr>
  </w:style>
  <w:style w:type="paragraph" w:customStyle="1" w:styleId="Style1011">
    <w:name w:val="Style101"/>
    <w:basedOn w:val="a2"/>
    <w:uiPriority w:val="99"/>
    <w:qFormat/>
    <w:rsid w:val="00E35251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character" w:customStyle="1" w:styleId="FontStyle173">
    <w:name w:val="Font Style173"/>
    <w:uiPriority w:val="99"/>
    <w:qFormat/>
    <w:rsid w:val="00E35251"/>
    <w:rPr>
      <w:rFonts w:ascii="Times New Roman" w:hAnsi="Times New Roman"/>
      <w:i/>
      <w:color w:val="000000"/>
      <w:spacing w:val="20"/>
      <w:sz w:val="18"/>
    </w:rPr>
  </w:style>
  <w:style w:type="paragraph" w:customStyle="1" w:styleId="Style92">
    <w:name w:val="Style92"/>
    <w:basedOn w:val="a2"/>
    <w:uiPriority w:val="99"/>
    <w:qFormat/>
    <w:rsid w:val="00E35251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Style87">
    <w:name w:val="Style87"/>
    <w:basedOn w:val="a2"/>
    <w:uiPriority w:val="99"/>
    <w:qFormat/>
    <w:rsid w:val="00E35251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text0">
    <w:name w:val="text0"/>
    <w:basedOn w:val="a2"/>
    <w:uiPriority w:val="99"/>
    <w:qFormat/>
    <w:rsid w:val="00E35251"/>
    <w:pPr>
      <w:widowControl/>
      <w:snapToGrid/>
      <w:spacing w:before="48" w:after="48"/>
      <w:jc w:val="both"/>
    </w:pPr>
    <w:rPr>
      <w:rFonts w:eastAsia="Times New Roman"/>
      <w:szCs w:val="24"/>
    </w:rPr>
  </w:style>
  <w:style w:type="character" w:customStyle="1" w:styleId="b-serp-url">
    <w:name w:val="b-serp-url"/>
    <w:basedOn w:val="a3"/>
    <w:uiPriority w:val="99"/>
    <w:qFormat/>
    <w:rsid w:val="00E35251"/>
    <w:rPr>
      <w:rFonts w:cs="Times New Roman"/>
    </w:rPr>
  </w:style>
  <w:style w:type="paragraph" w:customStyle="1" w:styleId="biblio">
    <w:name w:val="biblio"/>
    <w:basedOn w:val="a2"/>
    <w:uiPriority w:val="99"/>
    <w:qFormat/>
    <w:rsid w:val="00E35251"/>
    <w:pPr>
      <w:widowControl/>
      <w:snapToGrid/>
      <w:spacing w:before="48" w:after="48"/>
      <w:ind w:firstLine="360"/>
      <w:jc w:val="both"/>
    </w:pPr>
    <w:rPr>
      <w:rFonts w:eastAsia="Times New Roman"/>
      <w:sz w:val="19"/>
      <w:szCs w:val="19"/>
    </w:rPr>
  </w:style>
  <w:style w:type="paragraph" w:customStyle="1" w:styleId="biblio0">
    <w:name w:val="biblio0"/>
    <w:basedOn w:val="a2"/>
    <w:uiPriority w:val="99"/>
    <w:qFormat/>
    <w:rsid w:val="00E35251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podpis">
    <w:name w:val="podpis"/>
    <w:basedOn w:val="a2"/>
    <w:uiPriority w:val="99"/>
    <w:qFormat/>
    <w:rsid w:val="00E35251"/>
    <w:pPr>
      <w:widowControl/>
      <w:snapToGrid/>
      <w:spacing w:before="48" w:after="48"/>
      <w:jc w:val="right"/>
    </w:pPr>
    <w:rPr>
      <w:rFonts w:eastAsia="Times New Roman"/>
      <w:i/>
      <w:iCs/>
      <w:sz w:val="19"/>
      <w:szCs w:val="19"/>
    </w:rPr>
  </w:style>
  <w:style w:type="paragraph" w:customStyle="1" w:styleId="ris">
    <w:name w:val="ris"/>
    <w:basedOn w:val="a2"/>
    <w:uiPriority w:val="99"/>
    <w:qFormat/>
    <w:rsid w:val="00E35251"/>
    <w:pPr>
      <w:widowControl/>
      <w:snapToGrid/>
      <w:spacing w:before="48" w:after="48"/>
      <w:jc w:val="center"/>
    </w:pPr>
    <w:rPr>
      <w:rFonts w:eastAsia="Times New Roman"/>
      <w:i/>
      <w:iCs/>
      <w:sz w:val="19"/>
      <w:szCs w:val="19"/>
    </w:rPr>
  </w:style>
  <w:style w:type="paragraph" w:customStyle="1" w:styleId="small0">
    <w:name w:val="small0"/>
    <w:basedOn w:val="a2"/>
    <w:uiPriority w:val="99"/>
    <w:qFormat/>
    <w:rsid w:val="00E35251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stih4">
    <w:name w:val="stih4"/>
    <w:basedOn w:val="a2"/>
    <w:uiPriority w:val="99"/>
    <w:qFormat/>
    <w:rsid w:val="00E35251"/>
    <w:pPr>
      <w:widowControl/>
      <w:snapToGrid/>
      <w:spacing w:before="120" w:after="120"/>
      <w:ind w:left="3240"/>
    </w:pPr>
    <w:rPr>
      <w:rFonts w:eastAsia="Times New Roman"/>
      <w:sz w:val="19"/>
      <w:szCs w:val="19"/>
    </w:rPr>
  </w:style>
  <w:style w:type="paragraph" w:customStyle="1" w:styleId="zag8">
    <w:name w:val="zag8"/>
    <w:basedOn w:val="a2"/>
    <w:uiPriority w:val="99"/>
    <w:qFormat/>
    <w:rsid w:val="00E35251"/>
    <w:pPr>
      <w:widowControl/>
      <w:snapToGrid/>
      <w:spacing w:before="240" w:after="48"/>
      <w:jc w:val="center"/>
    </w:pPr>
    <w:rPr>
      <w:rFonts w:eastAsia="Times New Roman"/>
      <w:sz w:val="19"/>
      <w:szCs w:val="19"/>
    </w:rPr>
  </w:style>
  <w:style w:type="character" w:customStyle="1" w:styleId="page">
    <w:name w:val="page"/>
    <w:uiPriority w:val="99"/>
    <w:rsid w:val="00E35251"/>
    <w:rPr>
      <w:i/>
      <w:vanish/>
      <w:color w:val="00008B"/>
      <w:sz w:val="19"/>
      <w:bdr w:val="single" w:sz="4" w:space="0" w:color="C1C1C1"/>
    </w:rPr>
  </w:style>
  <w:style w:type="paragraph" w:customStyle="1" w:styleId="hook">
    <w:name w:val="hook"/>
    <w:basedOn w:val="a2"/>
    <w:uiPriority w:val="99"/>
    <w:qFormat/>
    <w:rsid w:val="00E35251"/>
    <w:pPr>
      <w:widowControl/>
      <w:snapToGrid/>
      <w:spacing w:beforeAutospacing="1" w:afterAutospacing="1"/>
    </w:pPr>
    <w:rPr>
      <w:rFonts w:ascii="Comic Sans MS" w:eastAsia="Times New Roman" w:hAnsi="Comic Sans MS"/>
      <w:b/>
      <w:bCs/>
      <w:szCs w:val="24"/>
    </w:rPr>
  </w:style>
  <w:style w:type="character" w:customStyle="1" w:styleId="current">
    <w:name w:val="current"/>
    <w:basedOn w:val="a3"/>
    <w:uiPriority w:val="99"/>
    <w:qFormat/>
    <w:rsid w:val="00E35251"/>
    <w:rPr>
      <w:rFonts w:cs="Times New Roman"/>
    </w:rPr>
  </w:style>
  <w:style w:type="paragraph" w:customStyle="1" w:styleId="afffffffff2">
    <w:name w:val="Цитаты"/>
    <w:basedOn w:val="a2"/>
    <w:uiPriority w:val="99"/>
    <w:qFormat/>
    <w:rsid w:val="00E35251"/>
    <w:pPr>
      <w:widowControl/>
      <w:ind w:left="360" w:right="360"/>
    </w:pPr>
    <w:rPr>
      <w:rFonts w:eastAsia="Times New Roman"/>
    </w:rPr>
  </w:style>
  <w:style w:type="character" w:customStyle="1" w:styleId="FontStyle235">
    <w:name w:val="Font Style235"/>
    <w:uiPriority w:val="99"/>
    <w:qFormat/>
    <w:rsid w:val="00E35251"/>
    <w:rPr>
      <w:rFonts w:ascii="Arial" w:hAnsi="Arial"/>
      <w:b/>
      <w:sz w:val="18"/>
    </w:rPr>
  </w:style>
  <w:style w:type="character" w:customStyle="1" w:styleId="FontStyle255">
    <w:name w:val="Font Style255"/>
    <w:uiPriority w:val="99"/>
    <w:qFormat/>
    <w:rsid w:val="00E35251"/>
    <w:rPr>
      <w:rFonts w:ascii="Times New Roman" w:hAnsi="Times New Roman"/>
      <w:b/>
      <w:i/>
      <w:sz w:val="20"/>
    </w:rPr>
  </w:style>
  <w:style w:type="character" w:customStyle="1" w:styleId="FontStyle256">
    <w:name w:val="Font Style256"/>
    <w:uiPriority w:val="99"/>
    <w:qFormat/>
    <w:rsid w:val="00E35251"/>
    <w:rPr>
      <w:rFonts w:ascii="Times New Roman" w:hAnsi="Times New Roman"/>
      <w:b/>
      <w:sz w:val="20"/>
    </w:rPr>
  </w:style>
  <w:style w:type="character" w:customStyle="1" w:styleId="FontStyle240">
    <w:name w:val="Font Style240"/>
    <w:uiPriority w:val="99"/>
    <w:qFormat/>
    <w:rsid w:val="00E35251"/>
    <w:rPr>
      <w:rFonts w:ascii="Times New Roman" w:hAnsi="Times New Roman"/>
      <w:sz w:val="18"/>
    </w:rPr>
  </w:style>
  <w:style w:type="character" w:customStyle="1" w:styleId="FontStyle253">
    <w:name w:val="Font Style253"/>
    <w:uiPriority w:val="99"/>
    <w:qFormat/>
    <w:rsid w:val="00E35251"/>
    <w:rPr>
      <w:rFonts w:ascii="Times New Roman" w:hAnsi="Times New Roman"/>
      <w:i/>
      <w:sz w:val="18"/>
    </w:rPr>
  </w:style>
  <w:style w:type="character" w:customStyle="1" w:styleId="FontStyle234">
    <w:name w:val="Font Style234"/>
    <w:uiPriority w:val="99"/>
    <w:qFormat/>
    <w:rsid w:val="00E35251"/>
    <w:rPr>
      <w:rFonts w:ascii="Arial" w:hAnsi="Arial"/>
      <w:b/>
      <w:sz w:val="16"/>
    </w:rPr>
  </w:style>
  <w:style w:type="paragraph" w:customStyle="1" w:styleId="Style55">
    <w:name w:val="Style55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paragraph" w:customStyle="1" w:styleId="Style69">
    <w:name w:val="Style69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 w:line="235" w:lineRule="exact"/>
      <w:ind w:hanging="206"/>
      <w:jc w:val="both"/>
    </w:pPr>
    <w:rPr>
      <w:rFonts w:ascii="Segoe UI" w:eastAsia="Times New Roman" w:hAnsi="Segoe UI" w:cs="Segoe UI"/>
      <w:szCs w:val="24"/>
    </w:rPr>
  </w:style>
  <w:style w:type="paragraph" w:customStyle="1" w:styleId="Style72">
    <w:name w:val="Style72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character" w:customStyle="1" w:styleId="citation">
    <w:name w:val="citation"/>
    <w:basedOn w:val="a3"/>
    <w:uiPriority w:val="99"/>
    <w:qFormat/>
    <w:rsid w:val="00E35251"/>
    <w:rPr>
      <w:rFonts w:cs="Times New Roman"/>
    </w:rPr>
  </w:style>
  <w:style w:type="character" w:customStyle="1" w:styleId="xmlemitalic10">
    <w:name w:val="xmlemitalic1"/>
    <w:basedOn w:val="a3"/>
    <w:uiPriority w:val="99"/>
    <w:qFormat/>
    <w:rsid w:val="00E35251"/>
    <w:rPr>
      <w:rFonts w:cs="Times New Roman"/>
    </w:rPr>
  </w:style>
  <w:style w:type="paragraph" w:customStyle="1" w:styleId="nospacing">
    <w:name w:val="nospacing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ilogRazd">
    <w:name w:val="Prilog Razd"/>
    <w:uiPriority w:val="99"/>
    <w:qFormat/>
    <w:rsid w:val="00E35251"/>
    <w:pPr>
      <w:keepNext/>
      <w:widowControl w:val="0"/>
      <w:autoSpaceDE w:val="0"/>
      <w:autoSpaceDN w:val="0"/>
      <w:adjustRightInd w:val="0"/>
      <w:spacing w:line="207" w:lineRule="atLeast"/>
      <w:jc w:val="center"/>
    </w:pPr>
    <w:rPr>
      <w:rFonts w:ascii="SchoolBookCTT" w:eastAsia="Times New Roman" w:hAnsi="SchoolBookCTT" w:cs="SchoolBookCTT"/>
      <w:b/>
      <w:bCs/>
      <w:sz w:val="20"/>
      <w:szCs w:val="20"/>
      <w:lang w:eastAsia="ru-RU"/>
    </w:rPr>
  </w:style>
  <w:style w:type="paragraph" w:customStyle="1" w:styleId="osntext">
    <w:name w:val="osn_text"/>
    <w:basedOn w:val="a2"/>
    <w:uiPriority w:val="99"/>
    <w:qFormat/>
    <w:rsid w:val="00E35251"/>
    <w:pPr>
      <w:snapToGrid/>
      <w:spacing w:before="0" w:after="0"/>
      <w:ind w:firstLine="567"/>
      <w:jc w:val="both"/>
    </w:pPr>
    <w:rPr>
      <w:rFonts w:eastAsia="Times New Roman"/>
      <w:sz w:val="20"/>
    </w:rPr>
  </w:style>
  <w:style w:type="paragraph" w:customStyle="1" w:styleId="Style43">
    <w:name w:val="Style43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 w:line="475" w:lineRule="exact"/>
      <w:ind w:firstLine="706"/>
      <w:jc w:val="both"/>
    </w:pPr>
    <w:rPr>
      <w:rFonts w:eastAsia="Times New Roman"/>
      <w:szCs w:val="24"/>
    </w:rPr>
  </w:style>
  <w:style w:type="character" w:customStyle="1" w:styleId="font23">
    <w:name w:val="font23"/>
    <w:uiPriority w:val="99"/>
    <w:qFormat/>
    <w:rsid w:val="00E35251"/>
  </w:style>
  <w:style w:type="character" w:customStyle="1" w:styleId="texttext1">
    <w:name w:val="texttext1"/>
    <w:uiPriority w:val="99"/>
    <w:qFormat/>
    <w:rsid w:val="00E35251"/>
    <w:rPr>
      <w:rFonts w:ascii="Verdana" w:hAnsi="Verdana"/>
      <w:color w:val="000000"/>
      <w:sz w:val="19"/>
      <w:u w:val="none"/>
    </w:rPr>
  </w:style>
  <w:style w:type="character" w:customStyle="1" w:styleId="FontStyle64">
    <w:name w:val="Font Style64"/>
    <w:uiPriority w:val="99"/>
    <w:qFormat/>
    <w:rsid w:val="00E35251"/>
    <w:rPr>
      <w:rFonts w:ascii="Times New Roman" w:hAnsi="Times New Roman"/>
      <w:b/>
      <w:sz w:val="24"/>
    </w:rPr>
  </w:style>
  <w:style w:type="character" w:customStyle="1" w:styleId="authorabout">
    <w:name w:val="authorabout"/>
    <w:uiPriority w:val="99"/>
    <w:qFormat/>
    <w:rsid w:val="00E35251"/>
    <w:rPr>
      <w:rFonts w:ascii="Times New Roman" w:hAnsi="Times New Roman"/>
    </w:rPr>
  </w:style>
  <w:style w:type="character" w:customStyle="1" w:styleId="textbf">
    <w:name w:val="textbf"/>
    <w:uiPriority w:val="99"/>
    <w:qFormat/>
    <w:rsid w:val="00E35251"/>
  </w:style>
  <w:style w:type="character" w:customStyle="1" w:styleId="textit">
    <w:name w:val="textit"/>
    <w:uiPriority w:val="99"/>
    <w:qFormat/>
    <w:rsid w:val="00E35251"/>
  </w:style>
  <w:style w:type="character" w:customStyle="1" w:styleId="textdoc1">
    <w:name w:val="textdoc1"/>
    <w:uiPriority w:val="99"/>
    <w:qFormat/>
    <w:rsid w:val="00E35251"/>
  </w:style>
  <w:style w:type="paragraph" w:customStyle="1" w:styleId="textdoc">
    <w:name w:val="textdoc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sonormalcxsplast">
    <w:name w:val="msonormalcxsplast"/>
    <w:basedOn w:val="a2"/>
    <w:uiPriority w:val="99"/>
    <w:qFormat/>
    <w:rsid w:val="00E35251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paragraph" w:customStyle="1" w:styleId="msonormalcxspmiddlecxspmiddle">
    <w:name w:val="msonormalcxspmiddlecxspmiddle"/>
    <w:basedOn w:val="a2"/>
    <w:uiPriority w:val="99"/>
    <w:qFormat/>
    <w:rsid w:val="00E35251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character" w:customStyle="1" w:styleId="FontStyle52">
    <w:name w:val="Font Style52"/>
    <w:uiPriority w:val="99"/>
    <w:qFormat/>
    <w:rsid w:val="00E35251"/>
    <w:rPr>
      <w:rFonts w:ascii="Times New Roman" w:hAnsi="Times New Roman"/>
      <w:sz w:val="20"/>
    </w:rPr>
  </w:style>
  <w:style w:type="character" w:customStyle="1" w:styleId="snsep">
    <w:name w:val="snsep"/>
    <w:uiPriority w:val="99"/>
    <w:qFormat/>
    <w:rsid w:val="00E35251"/>
  </w:style>
  <w:style w:type="paragraph" w:customStyle="1" w:styleId="normalrus">
    <w:name w:val="normalrus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0cxspmiddle">
    <w:name w:val="a0cxspmiddle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w-editsection">
    <w:name w:val="mw-editsection"/>
    <w:uiPriority w:val="99"/>
    <w:qFormat/>
    <w:rsid w:val="00E35251"/>
  </w:style>
  <w:style w:type="character" w:customStyle="1" w:styleId="num0">
    <w:name w:val="num0"/>
    <w:uiPriority w:val="99"/>
    <w:qFormat/>
    <w:rsid w:val="00E35251"/>
  </w:style>
  <w:style w:type="paragraph" w:customStyle="1" w:styleId="Style27">
    <w:name w:val="Style27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 w:line="446" w:lineRule="exact"/>
      <w:ind w:firstLine="533"/>
      <w:jc w:val="both"/>
    </w:pPr>
    <w:rPr>
      <w:rFonts w:eastAsia="Times New Roman"/>
      <w:szCs w:val="24"/>
    </w:rPr>
  </w:style>
  <w:style w:type="character" w:customStyle="1" w:styleId="copy3">
    <w:name w:val="copy3"/>
    <w:uiPriority w:val="99"/>
    <w:qFormat/>
    <w:rsid w:val="00E35251"/>
  </w:style>
  <w:style w:type="character" w:customStyle="1" w:styleId="style80">
    <w:name w:val="style8"/>
    <w:uiPriority w:val="99"/>
    <w:qFormat/>
    <w:rsid w:val="00E35251"/>
  </w:style>
  <w:style w:type="paragraph" w:customStyle="1" w:styleId="ptx2">
    <w:name w:val="ptx2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512">
    <w:name w:val="Заголовок 5 Знак1"/>
    <w:uiPriority w:val="99"/>
    <w:qFormat/>
    <w:locked/>
    <w:rsid w:val="00E35251"/>
    <w:rPr>
      <w:b/>
      <w:i/>
      <w:sz w:val="26"/>
    </w:rPr>
  </w:style>
  <w:style w:type="character" w:customStyle="1" w:styleId="afffffffff3">
    <w:name w:val="Выделение жирным"/>
    <w:uiPriority w:val="99"/>
    <w:qFormat/>
    <w:rsid w:val="00E35251"/>
    <w:rPr>
      <w:b/>
    </w:rPr>
  </w:style>
  <w:style w:type="character" w:customStyle="1" w:styleId="ListLabel1">
    <w:name w:val="ListLabel 1"/>
    <w:uiPriority w:val="99"/>
    <w:qFormat/>
    <w:rsid w:val="00E35251"/>
    <w:rPr>
      <w:color w:val="000000"/>
      <w:spacing w:val="0"/>
      <w:position w:val="0"/>
      <w:sz w:val="20"/>
      <w:u w:val="none"/>
      <w:vertAlign w:val="baseline"/>
    </w:rPr>
  </w:style>
  <w:style w:type="character" w:customStyle="1" w:styleId="ListLabel2">
    <w:name w:val="ListLabel 2"/>
    <w:uiPriority w:val="99"/>
    <w:qFormat/>
    <w:rsid w:val="00E35251"/>
  </w:style>
  <w:style w:type="character" w:customStyle="1" w:styleId="ListLabel3">
    <w:name w:val="ListLabel 3"/>
    <w:uiPriority w:val="99"/>
    <w:qFormat/>
    <w:rsid w:val="00E35251"/>
    <w:rPr>
      <w:b/>
    </w:rPr>
  </w:style>
  <w:style w:type="character" w:customStyle="1" w:styleId="ListLabel4">
    <w:name w:val="ListLabel 4"/>
    <w:uiPriority w:val="99"/>
    <w:qFormat/>
    <w:rsid w:val="00E35251"/>
  </w:style>
  <w:style w:type="character" w:customStyle="1" w:styleId="ListLabel5">
    <w:name w:val="ListLabel 5"/>
    <w:uiPriority w:val="99"/>
    <w:qFormat/>
    <w:rsid w:val="00E35251"/>
    <w:rPr>
      <w:color w:val="00000A"/>
    </w:rPr>
  </w:style>
  <w:style w:type="character" w:customStyle="1" w:styleId="ListLabel6">
    <w:name w:val="ListLabel 6"/>
    <w:uiPriority w:val="99"/>
    <w:qFormat/>
    <w:rsid w:val="00E35251"/>
    <w:rPr>
      <w:sz w:val="20"/>
    </w:rPr>
  </w:style>
  <w:style w:type="character" w:customStyle="1" w:styleId="2ff9">
    <w:name w:val="Название Знак2"/>
    <w:uiPriority w:val="99"/>
    <w:qFormat/>
    <w:locked/>
    <w:rsid w:val="00E35251"/>
    <w:rPr>
      <w:i/>
      <w:color w:val="00000A"/>
      <w:sz w:val="24"/>
    </w:rPr>
  </w:style>
  <w:style w:type="character" w:customStyle="1" w:styleId="2ffa">
    <w:name w:val="Схема документа Знак2"/>
    <w:uiPriority w:val="99"/>
    <w:qFormat/>
    <w:locked/>
    <w:rsid w:val="00E35251"/>
    <w:rPr>
      <w:rFonts w:ascii="Tahoma" w:hAnsi="Tahoma"/>
      <w:color w:val="00000A"/>
      <w:shd w:val="clear" w:color="auto" w:fill="000080"/>
    </w:rPr>
  </w:style>
  <w:style w:type="character" w:customStyle="1" w:styleId="323">
    <w:name w:val="Основной текст с отступом 3 Знак2"/>
    <w:uiPriority w:val="99"/>
    <w:qFormat/>
    <w:locked/>
    <w:rsid w:val="00E35251"/>
    <w:rPr>
      <w:color w:val="00000A"/>
      <w:sz w:val="16"/>
      <w:lang w:val="ru-RU" w:eastAsia="ru-RU"/>
    </w:rPr>
  </w:style>
  <w:style w:type="character" w:customStyle="1" w:styleId="2ffb">
    <w:name w:val="Нижний колонтитул Знак2"/>
    <w:uiPriority w:val="99"/>
    <w:qFormat/>
    <w:locked/>
    <w:rsid w:val="00E35251"/>
    <w:rPr>
      <w:sz w:val="24"/>
    </w:rPr>
  </w:style>
  <w:style w:type="character" w:customStyle="1" w:styleId="2ffc">
    <w:name w:val="Текст выноски Знак2"/>
    <w:uiPriority w:val="99"/>
    <w:qFormat/>
    <w:locked/>
    <w:rsid w:val="00E35251"/>
    <w:rPr>
      <w:rFonts w:ascii="Tahoma" w:hAnsi="Tahoma"/>
      <w:color w:val="00000A"/>
      <w:sz w:val="16"/>
    </w:rPr>
  </w:style>
  <w:style w:type="character" w:customStyle="1" w:styleId="228">
    <w:name w:val="Основной текст 2 Знак2"/>
    <w:uiPriority w:val="99"/>
    <w:qFormat/>
    <w:locked/>
    <w:rsid w:val="00E35251"/>
    <w:rPr>
      <w:sz w:val="24"/>
    </w:rPr>
  </w:style>
  <w:style w:type="paragraph" w:customStyle="1" w:styleId="afffffffff4">
    <w:name w:val="Заглавие"/>
    <w:basedOn w:val="affffffffe"/>
    <w:uiPriority w:val="99"/>
    <w:qFormat/>
    <w:rsid w:val="00E35251"/>
    <w:pPr>
      <w:jc w:val="center"/>
    </w:pPr>
    <w:rPr>
      <w:sz w:val="20"/>
      <w:szCs w:val="20"/>
    </w:rPr>
  </w:style>
  <w:style w:type="table" w:customStyle="1" w:styleId="11fa">
    <w:name w:val="Сетка таблицы11"/>
    <w:uiPriority w:val="99"/>
    <w:rsid w:val="00E352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t1834">
    <w:name w:val="ft1834"/>
    <w:uiPriority w:val="99"/>
    <w:qFormat/>
    <w:rsid w:val="00E35251"/>
  </w:style>
  <w:style w:type="character" w:customStyle="1" w:styleId="ft1846">
    <w:name w:val="ft1846"/>
    <w:uiPriority w:val="99"/>
    <w:qFormat/>
    <w:rsid w:val="00E35251"/>
  </w:style>
  <w:style w:type="character" w:customStyle="1" w:styleId="ft1850">
    <w:name w:val="ft1850"/>
    <w:uiPriority w:val="99"/>
    <w:qFormat/>
    <w:rsid w:val="00E35251"/>
  </w:style>
  <w:style w:type="character" w:customStyle="1" w:styleId="ft1994">
    <w:name w:val="ft1994"/>
    <w:uiPriority w:val="99"/>
    <w:qFormat/>
    <w:rsid w:val="00E35251"/>
  </w:style>
  <w:style w:type="character" w:customStyle="1" w:styleId="ft2006">
    <w:name w:val="ft2006"/>
    <w:uiPriority w:val="99"/>
    <w:qFormat/>
    <w:rsid w:val="00E35251"/>
  </w:style>
  <w:style w:type="character" w:customStyle="1" w:styleId="ft2181">
    <w:name w:val="ft2181"/>
    <w:uiPriority w:val="99"/>
    <w:qFormat/>
    <w:rsid w:val="00E35251"/>
  </w:style>
  <w:style w:type="character" w:customStyle="1" w:styleId="ft2193">
    <w:name w:val="ft2193"/>
    <w:uiPriority w:val="99"/>
    <w:qFormat/>
    <w:rsid w:val="00E35251"/>
  </w:style>
  <w:style w:type="character" w:customStyle="1" w:styleId="ft2205">
    <w:name w:val="ft2205"/>
    <w:uiPriority w:val="99"/>
    <w:qFormat/>
    <w:rsid w:val="00E35251"/>
  </w:style>
  <w:style w:type="character" w:customStyle="1" w:styleId="ft2213">
    <w:name w:val="ft2213"/>
    <w:uiPriority w:val="99"/>
    <w:qFormat/>
    <w:rsid w:val="00E35251"/>
  </w:style>
  <w:style w:type="character" w:customStyle="1" w:styleId="editsection">
    <w:name w:val="editsection"/>
    <w:uiPriority w:val="99"/>
    <w:qFormat/>
    <w:rsid w:val="00E35251"/>
  </w:style>
  <w:style w:type="paragraph" w:customStyle="1" w:styleId="-10-11">
    <w:name w:val="А-10-11"/>
    <w:basedOn w:val="a2"/>
    <w:uiPriority w:val="99"/>
    <w:qFormat/>
    <w:rsid w:val="00E35251"/>
    <w:pPr>
      <w:widowControl/>
      <w:snapToGrid/>
      <w:spacing w:before="0" w:after="0" w:line="233" w:lineRule="exact"/>
      <w:ind w:firstLine="397"/>
      <w:jc w:val="both"/>
    </w:pPr>
    <w:rPr>
      <w:rFonts w:eastAsia="Times New Roman"/>
      <w:sz w:val="20"/>
    </w:rPr>
  </w:style>
  <w:style w:type="paragraph" w:customStyle="1" w:styleId="iauiueiiiaaiio">
    <w:name w:val="iau?iue ii i?aaiio"/>
    <w:basedOn w:val="a2"/>
    <w:uiPriority w:val="99"/>
    <w:qFormat/>
    <w:rsid w:val="00E35251"/>
    <w:pPr>
      <w:widowControl/>
      <w:overflowPunct w:val="0"/>
      <w:autoSpaceDE w:val="0"/>
      <w:autoSpaceDN w:val="0"/>
      <w:adjustRightInd w:val="0"/>
      <w:snapToGrid/>
      <w:spacing w:before="0" w:after="0"/>
      <w:jc w:val="right"/>
      <w:textAlignment w:val="baseline"/>
    </w:pPr>
    <w:rPr>
      <w:rFonts w:eastAsia="Times New Roman"/>
      <w:sz w:val="20"/>
    </w:rPr>
  </w:style>
  <w:style w:type="character" w:customStyle="1" w:styleId="f1">
    <w:name w:val="f1"/>
    <w:uiPriority w:val="99"/>
    <w:qFormat/>
    <w:rsid w:val="00E35251"/>
  </w:style>
  <w:style w:type="paragraph" w:customStyle="1" w:styleId="131">
    <w:name w:val="Стиль Стиль по ширине Междустр.интервал:  множитель 13 ин + полужир...1"/>
    <w:basedOn w:val="a2"/>
    <w:uiPriority w:val="99"/>
    <w:qFormat/>
    <w:rsid w:val="00E35251"/>
    <w:pPr>
      <w:widowControl/>
      <w:numPr>
        <w:numId w:val="7"/>
      </w:numPr>
      <w:tabs>
        <w:tab w:val="left" w:pos="680"/>
        <w:tab w:val="left" w:pos="851"/>
      </w:tabs>
      <w:snapToGrid/>
      <w:spacing w:before="0" w:after="0" w:line="312" w:lineRule="auto"/>
      <w:ind w:left="680" w:hanging="226"/>
    </w:pPr>
    <w:rPr>
      <w:rFonts w:eastAsia="Times New Roman"/>
      <w:bCs/>
      <w:i/>
    </w:rPr>
  </w:style>
  <w:style w:type="table" w:customStyle="1" w:styleId="12b">
    <w:name w:val="Сетка таблицы12"/>
    <w:uiPriority w:val="99"/>
    <w:rsid w:val="00E35251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TimesNewRoman122">
    <w:name w:val="Стиль Заголовок 2 + Times New Roman 12 пт По левому краю"/>
    <w:basedOn w:val="20"/>
    <w:uiPriority w:val="99"/>
    <w:qFormat/>
    <w:rsid w:val="00E35251"/>
    <w:p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1TimesNewRoman12">
    <w:name w:val="Стиль Загол. 1 ур. + Times New Roman 12 пт"/>
    <w:basedOn w:val="a2"/>
    <w:uiPriority w:val="99"/>
    <w:qFormat/>
    <w:rsid w:val="00E35251"/>
    <w:pPr>
      <w:keepNext/>
      <w:widowControl/>
      <w:autoSpaceDE w:val="0"/>
      <w:autoSpaceDN w:val="0"/>
      <w:adjustRightInd w:val="0"/>
      <w:snapToGrid/>
      <w:spacing w:before="0" w:after="0" w:line="360" w:lineRule="auto"/>
      <w:jc w:val="center"/>
    </w:pPr>
    <w:rPr>
      <w:rFonts w:eastAsia="Times New Roman" w:cs="PragmaticaCTT"/>
      <w:b/>
      <w:bCs/>
      <w:caps/>
      <w:sz w:val="26"/>
    </w:rPr>
  </w:style>
  <w:style w:type="paragraph" w:customStyle="1" w:styleId="afffffffff5">
    <w:name w:val="НаКурсач"/>
    <w:basedOn w:val="a2"/>
    <w:uiPriority w:val="99"/>
    <w:qFormat/>
    <w:rsid w:val="00E35251"/>
    <w:pPr>
      <w:widowControl/>
      <w:snapToGrid/>
      <w:spacing w:before="0" w:after="0" w:line="312" w:lineRule="auto"/>
      <w:jc w:val="both"/>
    </w:pPr>
    <w:rPr>
      <w:rFonts w:eastAsia="Times New Roman"/>
      <w:sz w:val="28"/>
      <w:szCs w:val="24"/>
    </w:rPr>
  </w:style>
  <w:style w:type="character" w:customStyle="1" w:styleId="a11">
    <w:name w:val="a1"/>
    <w:uiPriority w:val="99"/>
    <w:qFormat/>
    <w:rsid w:val="00E35251"/>
  </w:style>
  <w:style w:type="character" w:customStyle="1" w:styleId="1113">
    <w:name w:val="Сильное выделение111"/>
    <w:uiPriority w:val="99"/>
    <w:qFormat/>
    <w:rsid w:val="00E35251"/>
    <w:rPr>
      <w:b/>
    </w:rPr>
  </w:style>
  <w:style w:type="paragraph" w:customStyle="1" w:styleId="HTML1a">
    <w:name w:val="Стандартный HTML1"/>
    <w:basedOn w:val="a2"/>
    <w:uiPriority w:val="99"/>
    <w:qFormat/>
    <w:rsid w:val="00E3525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eastAsia="Times New Roman" w:hAnsi="Courier New" w:cs="Courier New"/>
      <w:kern w:val="1"/>
      <w:sz w:val="20"/>
      <w:lang w:eastAsia="hi-IN" w:bidi="hi-IN"/>
    </w:rPr>
  </w:style>
  <w:style w:type="character" w:customStyle="1" w:styleId="field-content">
    <w:name w:val="field-content"/>
    <w:uiPriority w:val="99"/>
    <w:qFormat/>
    <w:rsid w:val="00E35251"/>
  </w:style>
  <w:style w:type="character" w:customStyle="1" w:styleId="reference-text">
    <w:name w:val="reference-text"/>
    <w:uiPriority w:val="99"/>
    <w:qFormat/>
    <w:rsid w:val="00E35251"/>
  </w:style>
  <w:style w:type="paragraph" w:customStyle="1" w:styleId="snip1">
    <w:name w:val="snip1"/>
    <w:basedOn w:val="a2"/>
    <w:uiPriority w:val="99"/>
    <w:qFormat/>
    <w:rsid w:val="00E35251"/>
    <w:pPr>
      <w:widowControl/>
      <w:snapToGrid/>
      <w:spacing w:before="49" w:after="0" w:line="300" w:lineRule="atLeast"/>
    </w:pPr>
    <w:rPr>
      <w:rFonts w:eastAsia="Times New Roman"/>
      <w:color w:val="000000"/>
      <w:szCs w:val="24"/>
    </w:rPr>
  </w:style>
  <w:style w:type="paragraph" w:customStyle="1" w:styleId="Style74">
    <w:name w:val="Style74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 w:line="274" w:lineRule="exact"/>
      <w:ind w:firstLine="293"/>
      <w:jc w:val="both"/>
    </w:pPr>
    <w:rPr>
      <w:rFonts w:eastAsia="Times New Roman"/>
      <w:szCs w:val="24"/>
    </w:rPr>
  </w:style>
  <w:style w:type="paragraph" w:customStyle="1" w:styleId="-1">
    <w:name w:val="Обычный-1"/>
    <w:basedOn w:val="a2"/>
    <w:uiPriority w:val="99"/>
    <w:qFormat/>
    <w:rsid w:val="00E35251"/>
    <w:pPr>
      <w:snapToGrid/>
      <w:spacing w:before="0" w:after="0" w:line="360" w:lineRule="auto"/>
      <w:ind w:firstLine="720"/>
      <w:jc w:val="both"/>
    </w:pPr>
    <w:rPr>
      <w:rFonts w:eastAsia="Times New Roman"/>
    </w:rPr>
  </w:style>
  <w:style w:type="paragraph" w:customStyle="1" w:styleId="normal5">
    <w:name w:val="normal5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c">
    <w:name w:val="Абзац списка Знак1"/>
    <w:link w:val="afffc"/>
    <w:uiPriority w:val="34"/>
    <w:qFormat/>
    <w:locked/>
    <w:rsid w:val="00E35251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12c">
    <w:name w:val="Обычный12"/>
    <w:uiPriority w:val="99"/>
    <w:qFormat/>
    <w:rsid w:val="00E35251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02">
    <w:name w:val="Знак Знак202"/>
    <w:uiPriority w:val="99"/>
    <w:qFormat/>
    <w:rsid w:val="00E35251"/>
    <w:rPr>
      <w:rFonts w:ascii="Arial" w:hAnsi="Arial"/>
      <w:sz w:val="22"/>
    </w:rPr>
  </w:style>
  <w:style w:type="paragraph" w:customStyle="1" w:styleId="3fc">
    <w:name w:val="Знак Знак Знак Знак Знак Знак3"/>
    <w:basedOn w:val="a2"/>
    <w:uiPriority w:val="99"/>
    <w:qFormat/>
    <w:rsid w:val="00E3525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42">
    <w:name w:val="Знак Знак74"/>
    <w:uiPriority w:val="99"/>
    <w:qFormat/>
    <w:rsid w:val="00E35251"/>
    <w:rPr>
      <w:sz w:val="16"/>
      <w:lang w:val="ru-RU" w:eastAsia="ru-RU"/>
    </w:rPr>
  </w:style>
  <w:style w:type="character" w:customStyle="1" w:styleId="1420">
    <w:name w:val="Знак Знак142"/>
    <w:uiPriority w:val="99"/>
    <w:qFormat/>
    <w:locked/>
    <w:rsid w:val="00E35251"/>
    <w:rPr>
      <w:b/>
      <w:sz w:val="27"/>
      <w:lang w:val="ru-RU" w:eastAsia="ru-RU"/>
    </w:rPr>
  </w:style>
  <w:style w:type="character" w:customStyle="1" w:styleId="102">
    <w:name w:val="Знак Знак102"/>
    <w:uiPriority w:val="99"/>
    <w:qFormat/>
    <w:locked/>
    <w:rsid w:val="00E35251"/>
    <w:rPr>
      <w:sz w:val="16"/>
      <w:lang w:val="ru-RU" w:eastAsia="ru-RU"/>
    </w:rPr>
  </w:style>
  <w:style w:type="character" w:customStyle="1" w:styleId="6120">
    <w:name w:val="Знак Знак612"/>
    <w:uiPriority w:val="99"/>
    <w:qFormat/>
    <w:rsid w:val="00E35251"/>
    <w:rPr>
      <w:rFonts w:ascii="Arial" w:hAnsi="Arial"/>
      <w:b/>
      <w:i/>
      <w:sz w:val="28"/>
      <w:lang w:val="ru-RU" w:eastAsia="en-US"/>
    </w:rPr>
  </w:style>
  <w:style w:type="character" w:customStyle="1" w:styleId="1630">
    <w:name w:val="Знак Знак163"/>
    <w:uiPriority w:val="99"/>
    <w:qFormat/>
    <w:locked/>
    <w:rsid w:val="00E35251"/>
    <w:rPr>
      <w:b/>
      <w:caps/>
      <w:sz w:val="24"/>
      <w:lang w:val="ru-RU" w:eastAsia="ru-RU"/>
    </w:rPr>
  </w:style>
  <w:style w:type="character" w:customStyle="1" w:styleId="4b">
    <w:name w:val="Знак Знак Знак4"/>
    <w:uiPriority w:val="99"/>
    <w:qFormat/>
    <w:rsid w:val="00E35251"/>
    <w:rPr>
      <w:rFonts w:ascii="Times New Roman" w:hAnsi="Times New Roman"/>
      <w:b/>
      <w:caps/>
      <w:sz w:val="28"/>
    </w:rPr>
  </w:style>
  <w:style w:type="character" w:customStyle="1" w:styleId="252">
    <w:name w:val="Знак Знак252"/>
    <w:uiPriority w:val="99"/>
    <w:qFormat/>
    <w:rsid w:val="00E35251"/>
    <w:rPr>
      <w:rFonts w:ascii="Times New Roman" w:hAnsi="Times New Roman"/>
      <w:b/>
      <w:sz w:val="28"/>
    </w:rPr>
  </w:style>
  <w:style w:type="character" w:customStyle="1" w:styleId="2220">
    <w:name w:val="Знак Знак222"/>
    <w:uiPriority w:val="99"/>
    <w:qFormat/>
    <w:rsid w:val="00E35251"/>
    <w:rPr>
      <w:rFonts w:ascii="Times New Roman" w:hAnsi="Times New Roman"/>
      <w:sz w:val="24"/>
    </w:rPr>
  </w:style>
  <w:style w:type="character" w:customStyle="1" w:styleId="1920">
    <w:name w:val="Знак Знак192"/>
    <w:uiPriority w:val="99"/>
    <w:qFormat/>
    <w:rsid w:val="00E35251"/>
    <w:rPr>
      <w:rFonts w:ascii="Times New Roman" w:hAnsi="Times New Roman"/>
      <w:sz w:val="16"/>
      <w:lang w:eastAsia="ru-RU"/>
    </w:rPr>
  </w:style>
  <w:style w:type="character" w:customStyle="1" w:styleId="1820">
    <w:name w:val="Знак Знак182"/>
    <w:uiPriority w:val="99"/>
    <w:qFormat/>
    <w:rsid w:val="00E35251"/>
    <w:rPr>
      <w:rFonts w:ascii="Courier New" w:hAnsi="Courier New"/>
    </w:rPr>
  </w:style>
  <w:style w:type="character" w:customStyle="1" w:styleId="1720">
    <w:name w:val="Знак Знак172"/>
    <w:uiPriority w:val="99"/>
    <w:qFormat/>
    <w:rsid w:val="00E35251"/>
    <w:rPr>
      <w:rFonts w:ascii="Times New Roman" w:hAnsi="Times New Roman"/>
      <w:sz w:val="24"/>
    </w:rPr>
  </w:style>
  <w:style w:type="character" w:customStyle="1" w:styleId="1520">
    <w:name w:val="Знак Знак152"/>
    <w:uiPriority w:val="99"/>
    <w:qFormat/>
    <w:rsid w:val="00E35251"/>
    <w:rPr>
      <w:b/>
      <w:sz w:val="28"/>
    </w:rPr>
  </w:style>
  <w:style w:type="character" w:customStyle="1" w:styleId="4120">
    <w:name w:val="Знак Знак412"/>
    <w:uiPriority w:val="99"/>
    <w:qFormat/>
    <w:locked/>
    <w:rsid w:val="00E35251"/>
    <w:rPr>
      <w:rFonts w:ascii="Arial" w:hAnsi="Arial"/>
      <w:b/>
      <w:i/>
      <w:sz w:val="28"/>
      <w:lang w:val="ru-RU" w:eastAsia="en-US"/>
    </w:rPr>
  </w:style>
  <w:style w:type="character" w:customStyle="1" w:styleId="233">
    <w:name w:val="Знак Знак23 Знак3"/>
    <w:uiPriority w:val="99"/>
    <w:locked/>
    <w:rsid w:val="00E35251"/>
    <w:rPr>
      <w:rFonts w:ascii="Tahoma" w:hAnsi="Tahoma"/>
      <w:sz w:val="16"/>
    </w:rPr>
  </w:style>
  <w:style w:type="paragraph" w:customStyle="1" w:styleId="4c">
    <w:name w:val="Знак Знак Знак Знак Знак Знак Знак Знак Знак Знак Знак Знак Знак4"/>
    <w:basedOn w:val="a2"/>
    <w:uiPriority w:val="99"/>
    <w:qFormat/>
    <w:rsid w:val="00E3525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24">
    <w:name w:val="Знак32"/>
    <w:basedOn w:val="a2"/>
    <w:uiPriority w:val="99"/>
    <w:qFormat/>
    <w:rsid w:val="00E3525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20">
    <w:name w:val="Знак Знак532"/>
    <w:uiPriority w:val="99"/>
    <w:qFormat/>
    <w:locked/>
    <w:rsid w:val="00E35251"/>
    <w:rPr>
      <w:b/>
      <w:caps/>
      <w:sz w:val="24"/>
      <w:lang w:val="ru-RU" w:eastAsia="ru-RU"/>
    </w:rPr>
  </w:style>
  <w:style w:type="character" w:customStyle="1" w:styleId="2ffd">
    <w:name w:val="Без интервала Знак2"/>
    <w:uiPriority w:val="99"/>
    <w:qFormat/>
    <w:locked/>
    <w:rsid w:val="00E35251"/>
    <w:rPr>
      <w:sz w:val="24"/>
      <w:lang w:eastAsia="en-US"/>
    </w:rPr>
  </w:style>
  <w:style w:type="character" w:customStyle="1" w:styleId="1121">
    <w:name w:val="Знак1 Знак Знак12"/>
    <w:uiPriority w:val="99"/>
    <w:qFormat/>
    <w:locked/>
    <w:rsid w:val="00E35251"/>
    <w:rPr>
      <w:rFonts w:ascii="Times New Roman" w:hAnsi="Times New Roman"/>
      <w:sz w:val="24"/>
      <w:lang w:eastAsia="ru-RU"/>
    </w:rPr>
  </w:style>
  <w:style w:type="character" w:customStyle="1" w:styleId="462">
    <w:name w:val="Знак Знак462"/>
    <w:uiPriority w:val="99"/>
    <w:qFormat/>
    <w:locked/>
    <w:rsid w:val="00E35251"/>
    <w:rPr>
      <w:b/>
      <w:sz w:val="27"/>
      <w:lang w:val="ru-RU" w:eastAsia="ru-RU"/>
    </w:rPr>
  </w:style>
  <w:style w:type="character" w:customStyle="1" w:styleId="482">
    <w:name w:val="Знак Знак482"/>
    <w:uiPriority w:val="99"/>
    <w:qFormat/>
    <w:locked/>
    <w:rsid w:val="00E35251"/>
    <w:rPr>
      <w:b/>
      <w:sz w:val="27"/>
      <w:lang w:val="ru-RU" w:eastAsia="ru-RU"/>
    </w:rPr>
  </w:style>
  <w:style w:type="character" w:customStyle="1" w:styleId="442">
    <w:name w:val="Знак Знак442"/>
    <w:uiPriority w:val="99"/>
    <w:qFormat/>
    <w:locked/>
    <w:rsid w:val="00E35251"/>
    <w:rPr>
      <w:sz w:val="24"/>
    </w:rPr>
  </w:style>
  <w:style w:type="character" w:customStyle="1" w:styleId="5120">
    <w:name w:val="Знак Знак512"/>
    <w:uiPriority w:val="99"/>
    <w:qFormat/>
    <w:locked/>
    <w:rsid w:val="00E35251"/>
    <w:rPr>
      <w:b/>
      <w:sz w:val="27"/>
      <w:lang w:val="ru-RU" w:eastAsia="ru-RU"/>
    </w:rPr>
  </w:style>
  <w:style w:type="character" w:customStyle="1" w:styleId="432">
    <w:name w:val="Знак Знак432"/>
    <w:uiPriority w:val="99"/>
    <w:qFormat/>
    <w:locked/>
    <w:rsid w:val="00E35251"/>
    <w:rPr>
      <w:color w:val="000000"/>
      <w:sz w:val="24"/>
      <w:lang w:eastAsia="ru-RU"/>
    </w:rPr>
  </w:style>
  <w:style w:type="character" w:customStyle="1" w:styleId="422">
    <w:name w:val="Знак Знак422"/>
    <w:uiPriority w:val="99"/>
    <w:qFormat/>
    <w:rsid w:val="00E35251"/>
    <w:rPr>
      <w:rFonts w:ascii="Times New Roman" w:hAnsi="Times New Roman"/>
      <w:sz w:val="16"/>
    </w:rPr>
  </w:style>
  <w:style w:type="character" w:customStyle="1" w:styleId="492">
    <w:name w:val="Знак Знак492"/>
    <w:uiPriority w:val="99"/>
    <w:qFormat/>
    <w:rsid w:val="00E35251"/>
    <w:rPr>
      <w:rFonts w:ascii="Times New Roman" w:hAnsi="Times New Roman"/>
      <w:b/>
      <w:caps/>
      <w:sz w:val="24"/>
      <w:lang w:eastAsia="ru-RU"/>
    </w:rPr>
  </w:style>
  <w:style w:type="character" w:customStyle="1" w:styleId="472">
    <w:name w:val="Знак Знак472"/>
    <w:uiPriority w:val="99"/>
    <w:qFormat/>
    <w:rsid w:val="00E35251"/>
    <w:rPr>
      <w:rFonts w:ascii="Times New Roman" w:hAnsi="Times New Roman"/>
      <w:b/>
      <w:sz w:val="27"/>
      <w:lang w:eastAsia="ru-RU"/>
    </w:rPr>
  </w:style>
  <w:style w:type="character" w:customStyle="1" w:styleId="452">
    <w:name w:val="Знак Знак452"/>
    <w:uiPriority w:val="99"/>
    <w:qFormat/>
    <w:rsid w:val="00E35251"/>
    <w:rPr>
      <w:rFonts w:ascii="Times New Roman" w:hAnsi="Times New Roman"/>
      <w:b/>
      <w:i/>
      <w:sz w:val="26"/>
      <w:lang w:eastAsia="ru-RU"/>
    </w:rPr>
  </w:style>
  <w:style w:type="character" w:customStyle="1" w:styleId="534">
    <w:name w:val="Знак5 Знак Знак3"/>
    <w:uiPriority w:val="99"/>
    <w:qFormat/>
    <w:locked/>
    <w:rsid w:val="00E35251"/>
    <w:rPr>
      <w:sz w:val="16"/>
    </w:rPr>
  </w:style>
  <w:style w:type="character" w:customStyle="1" w:styleId="502">
    <w:name w:val="Знак Знак502"/>
    <w:uiPriority w:val="99"/>
    <w:qFormat/>
    <w:locked/>
    <w:rsid w:val="00E35251"/>
    <w:rPr>
      <w:b/>
      <w:sz w:val="28"/>
      <w:lang w:val="ru-RU" w:eastAsia="ru-RU"/>
    </w:rPr>
  </w:style>
  <w:style w:type="character" w:customStyle="1" w:styleId="522">
    <w:name w:val="Знак Знак522"/>
    <w:uiPriority w:val="99"/>
    <w:qFormat/>
    <w:rsid w:val="00E35251"/>
    <w:rPr>
      <w:rFonts w:ascii="Arial" w:hAnsi="Arial"/>
      <w:b/>
      <w:i/>
      <w:sz w:val="28"/>
    </w:rPr>
  </w:style>
  <w:style w:type="character" w:customStyle="1" w:styleId="5121">
    <w:name w:val="Знак5 Знак Знак12"/>
    <w:uiPriority w:val="99"/>
    <w:qFormat/>
    <w:locked/>
    <w:rsid w:val="00E35251"/>
    <w:rPr>
      <w:sz w:val="16"/>
      <w:lang w:val="ru-RU" w:eastAsia="ru-RU"/>
    </w:rPr>
  </w:style>
  <w:style w:type="character" w:customStyle="1" w:styleId="621">
    <w:name w:val="Знак6 Знак Знак2"/>
    <w:uiPriority w:val="99"/>
    <w:qFormat/>
    <w:rsid w:val="00E35251"/>
    <w:rPr>
      <w:sz w:val="24"/>
      <w:lang w:val="ru-RU" w:eastAsia="ru-RU"/>
    </w:rPr>
  </w:style>
  <w:style w:type="character" w:customStyle="1" w:styleId="5210">
    <w:name w:val="Знак5 Знак21"/>
    <w:uiPriority w:val="99"/>
    <w:rsid w:val="00E35251"/>
    <w:rPr>
      <w:sz w:val="16"/>
    </w:rPr>
  </w:style>
  <w:style w:type="character" w:customStyle="1" w:styleId="UnresolvedMention">
    <w:name w:val="Unresolved Mention"/>
    <w:basedOn w:val="a3"/>
    <w:uiPriority w:val="99"/>
    <w:semiHidden/>
    <w:qFormat/>
    <w:rsid w:val="00E35251"/>
    <w:rPr>
      <w:rFonts w:cs="Times New Roman"/>
      <w:color w:val="605E5C"/>
      <w:shd w:val="clear" w:color="auto" w:fill="E1DFDD"/>
    </w:rPr>
  </w:style>
  <w:style w:type="character" w:customStyle="1" w:styleId="203">
    <w:name w:val="Знак Знак203"/>
    <w:uiPriority w:val="99"/>
    <w:qFormat/>
    <w:rsid w:val="00E35251"/>
    <w:rPr>
      <w:rFonts w:ascii="Arial" w:hAnsi="Arial"/>
      <w:sz w:val="22"/>
    </w:rPr>
  </w:style>
  <w:style w:type="paragraph" w:customStyle="1" w:styleId="4d">
    <w:name w:val="Знак Знак Знак Знак Знак Знак4"/>
    <w:basedOn w:val="a2"/>
    <w:uiPriority w:val="99"/>
    <w:qFormat/>
    <w:rsid w:val="00E3525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50">
    <w:name w:val="Знак Знак75"/>
    <w:uiPriority w:val="99"/>
    <w:rsid w:val="00E35251"/>
    <w:rPr>
      <w:sz w:val="16"/>
      <w:lang w:val="ru-RU" w:eastAsia="ru-RU"/>
    </w:rPr>
  </w:style>
  <w:style w:type="character" w:customStyle="1" w:styleId="1430">
    <w:name w:val="Знак Знак143"/>
    <w:uiPriority w:val="99"/>
    <w:qFormat/>
    <w:locked/>
    <w:rsid w:val="00E35251"/>
    <w:rPr>
      <w:b/>
      <w:sz w:val="27"/>
      <w:lang w:val="ru-RU" w:eastAsia="ru-RU"/>
    </w:rPr>
  </w:style>
  <w:style w:type="character" w:customStyle="1" w:styleId="103">
    <w:name w:val="Знак Знак103"/>
    <w:uiPriority w:val="99"/>
    <w:qFormat/>
    <w:locked/>
    <w:rsid w:val="00E35251"/>
    <w:rPr>
      <w:sz w:val="16"/>
      <w:lang w:val="ru-RU" w:eastAsia="ru-RU"/>
    </w:rPr>
  </w:style>
  <w:style w:type="character" w:customStyle="1" w:styleId="6130">
    <w:name w:val="Знак Знак613"/>
    <w:uiPriority w:val="99"/>
    <w:qFormat/>
    <w:rsid w:val="00E35251"/>
    <w:rPr>
      <w:rFonts w:ascii="Arial" w:hAnsi="Arial"/>
      <w:b/>
      <w:i/>
      <w:sz w:val="28"/>
      <w:lang w:val="ru-RU" w:eastAsia="en-US"/>
    </w:rPr>
  </w:style>
  <w:style w:type="character" w:customStyle="1" w:styleId="164">
    <w:name w:val="Знак Знак164"/>
    <w:uiPriority w:val="99"/>
    <w:qFormat/>
    <w:locked/>
    <w:rsid w:val="00E35251"/>
    <w:rPr>
      <w:b/>
      <w:caps/>
      <w:sz w:val="24"/>
      <w:lang w:val="ru-RU" w:eastAsia="ru-RU"/>
    </w:rPr>
  </w:style>
  <w:style w:type="character" w:customStyle="1" w:styleId="5b">
    <w:name w:val="Знак Знак Знак5"/>
    <w:uiPriority w:val="99"/>
    <w:qFormat/>
    <w:rsid w:val="00E35251"/>
    <w:rPr>
      <w:rFonts w:ascii="Times New Roman" w:hAnsi="Times New Roman"/>
      <w:b/>
      <w:caps/>
      <w:sz w:val="28"/>
    </w:rPr>
  </w:style>
  <w:style w:type="character" w:customStyle="1" w:styleId="253">
    <w:name w:val="Знак Знак253"/>
    <w:uiPriority w:val="99"/>
    <w:qFormat/>
    <w:rsid w:val="00E35251"/>
    <w:rPr>
      <w:rFonts w:ascii="Times New Roman" w:hAnsi="Times New Roman"/>
      <w:b/>
      <w:sz w:val="28"/>
    </w:rPr>
  </w:style>
  <w:style w:type="character" w:customStyle="1" w:styleId="2230">
    <w:name w:val="Знак Знак223"/>
    <w:uiPriority w:val="99"/>
    <w:qFormat/>
    <w:rsid w:val="00E35251"/>
    <w:rPr>
      <w:rFonts w:ascii="Times New Roman" w:hAnsi="Times New Roman"/>
      <w:sz w:val="24"/>
    </w:rPr>
  </w:style>
  <w:style w:type="character" w:customStyle="1" w:styleId="193">
    <w:name w:val="Знак Знак193"/>
    <w:uiPriority w:val="99"/>
    <w:qFormat/>
    <w:rsid w:val="00E35251"/>
    <w:rPr>
      <w:rFonts w:ascii="Times New Roman" w:hAnsi="Times New Roman"/>
      <w:sz w:val="16"/>
      <w:lang w:eastAsia="ru-RU"/>
    </w:rPr>
  </w:style>
  <w:style w:type="character" w:customStyle="1" w:styleId="183">
    <w:name w:val="Знак Знак183"/>
    <w:uiPriority w:val="99"/>
    <w:qFormat/>
    <w:rsid w:val="00E35251"/>
    <w:rPr>
      <w:rFonts w:ascii="Courier New" w:hAnsi="Courier New"/>
    </w:rPr>
  </w:style>
  <w:style w:type="character" w:customStyle="1" w:styleId="173">
    <w:name w:val="Знак Знак173"/>
    <w:uiPriority w:val="99"/>
    <w:qFormat/>
    <w:rsid w:val="00E35251"/>
    <w:rPr>
      <w:rFonts w:ascii="Times New Roman" w:hAnsi="Times New Roman"/>
      <w:sz w:val="24"/>
    </w:rPr>
  </w:style>
  <w:style w:type="character" w:customStyle="1" w:styleId="153">
    <w:name w:val="Знак Знак153"/>
    <w:uiPriority w:val="99"/>
    <w:qFormat/>
    <w:rsid w:val="00E35251"/>
    <w:rPr>
      <w:b/>
      <w:sz w:val="28"/>
    </w:rPr>
  </w:style>
  <w:style w:type="character" w:customStyle="1" w:styleId="4130">
    <w:name w:val="Знак Знак413"/>
    <w:uiPriority w:val="99"/>
    <w:qFormat/>
    <w:locked/>
    <w:rsid w:val="00E35251"/>
    <w:rPr>
      <w:rFonts w:ascii="Arial" w:hAnsi="Arial"/>
      <w:b/>
      <w:i/>
      <w:sz w:val="28"/>
      <w:lang w:val="ru-RU" w:eastAsia="en-US"/>
    </w:rPr>
  </w:style>
  <w:style w:type="character" w:customStyle="1" w:styleId="234">
    <w:name w:val="Знак Знак23 Знак4"/>
    <w:uiPriority w:val="99"/>
    <w:qFormat/>
    <w:locked/>
    <w:rsid w:val="00E35251"/>
    <w:rPr>
      <w:rFonts w:ascii="Tahoma" w:hAnsi="Tahoma"/>
      <w:sz w:val="16"/>
    </w:rPr>
  </w:style>
  <w:style w:type="paragraph" w:customStyle="1" w:styleId="5c">
    <w:name w:val="Знак Знак Знак Знак Знак Знак Знак Знак Знак Знак Знак Знак Знак5"/>
    <w:basedOn w:val="a2"/>
    <w:uiPriority w:val="99"/>
    <w:qFormat/>
    <w:rsid w:val="00E3525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32">
    <w:name w:val="Знак33"/>
    <w:basedOn w:val="a2"/>
    <w:uiPriority w:val="99"/>
    <w:qFormat/>
    <w:rsid w:val="00E3525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30">
    <w:name w:val="Знак Знак533"/>
    <w:uiPriority w:val="99"/>
    <w:qFormat/>
    <w:locked/>
    <w:rsid w:val="00E35251"/>
    <w:rPr>
      <w:b/>
      <w:caps/>
      <w:sz w:val="24"/>
      <w:lang w:val="ru-RU" w:eastAsia="ru-RU"/>
    </w:rPr>
  </w:style>
  <w:style w:type="character" w:customStyle="1" w:styleId="3fd">
    <w:name w:val="Без интервала Знак3"/>
    <w:uiPriority w:val="99"/>
    <w:qFormat/>
    <w:locked/>
    <w:rsid w:val="00E35251"/>
    <w:rPr>
      <w:sz w:val="24"/>
      <w:lang w:eastAsia="en-US"/>
    </w:rPr>
  </w:style>
  <w:style w:type="character" w:customStyle="1" w:styleId="1131">
    <w:name w:val="Знак1 Знак Знак13"/>
    <w:uiPriority w:val="99"/>
    <w:qFormat/>
    <w:locked/>
    <w:rsid w:val="00E35251"/>
    <w:rPr>
      <w:rFonts w:ascii="Times New Roman" w:hAnsi="Times New Roman"/>
      <w:sz w:val="24"/>
      <w:lang w:eastAsia="ru-RU"/>
    </w:rPr>
  </w:style>
  <w:style w:type="character" w:customStyle="1" w:styleId="463">
    <w:name w:val="Знак Знак463"/>
    <w:uiPriority w:val="99"/>
    <w:qFormat/>
    <w:locked/>
    <w:rsid w:val="00E35251"/>
    <w:rPr>
      <w:b/>
      <w:sz w:val="27"/>
      <w:lang w:val="ru-RU" w:eastAsia="ru-RU"/>
    </w:rPr>
  </w:style>
  <w:style w:type="character" w:customStyle="1" w:styleId="483">
    <w:name w:val="Знак Знак483"/>
    <w:uiPriority w:val="99"/>
    <w:qFormat/>
    <w:locked/>
    <w:rsid w:val="00E35251"/>
    <w:rPr>
      <w:b/>
      <w:sz w:val="27"/>
      <w:lang w:val="ru-RU" w:eastAsia="ru-RU"/>
    </w:rPr>
  </w:style>
  <w:style w:type="character" w:customStyle="1" w:styleId="443">
    <w:name w:val="Знак Знак443"/>
    <w:uiPriority w:val="99"/>
    <w:qFormat/>
    <w:locked/>
    <w:rsid w:val="00E35251"/>
    <w:rPr>
      <w:sz w:val="24"/>
    </w:rPr>
  </w:style>
  <w:style w:type="character" w:customStyle="1" w:styleId="513">
    <w:name w:val="Знак Знак513"/>
    <w:uiPriority w:val="99"/>
    <w:qFormat/>
    <w:locked/>
    <w:rsid w:val="00E35251"/>
    <w:rPr>
      <w:b/>
      <w:sz w:val="27"/>
      <w:lang w:val="ru-RU" w:eastAsia="ru-RU"/>
    </w:rPr>
  </w:style>
  <w:style w:type="character" w:customStyle="1" w:styleId="433">
    <w:name w:val="Знак Знак433"/>
    <w:uiPriority w:val="99"/>
    <w:qFormat/>
    <w:locked/>
    <w:rsid w:val="00E35251"/>
    <w:rPr>
      <w:color w:val="000000"/>
      <w:sz w:val="24"/>
      <w:lang w:eastAsia="ru-RU"/>
    </w:rPr>
  </w:style>
  <w:style w:type="character" w:customStyle="1" w:styleId="423">
    <w:name w:val="Знак Знак423"/>
    <w:uiPriority w:val="99"/>
    <w:qFormat/>
    <w:rsid w:val="00E35251"/>
    <w:rPr>
      <w:rFonts w:ascii="Times New Roman" w:hAnsi="Times New Roman"/>
      <w:sz w:val="16"/>
    </w:rPr>
  </w:style>
  <w:style w:type="character" w:customStyle="1" w:styleId="493">
    <w:name w:val="Знак Знак493"/>
    <w:uiPriority w:val="99"/>
    <w:qFormat/>
    <w:rsid w:val="00E35251"/>
    <w:rPr>
      <w:rFonts w:ascii="Times New Roman" w:hAnsi="Times New Roman"/>
      <w:b/>
      <w:caps/>
      <w:sz w:val="24"/>
      <w:lang w:eastAsia="ru-RU"/>
    </w:rPr>
  </w:style>
  <w:style w:type="character" w:customStyle="1" w:styleId="473">
    <w:name w:val="Знак Знак473"/>
    <w:uiPriority w:val="99"/>
    <w:qFormat/>
    <w:rsid w:val="00E35251"/>
    <w:rPr>
      <w:rFonts w:ascii="Times New Roman" w:hAnsi="Times New Roman"/>
      <w:b/>
      <w:sz w:val="27"/>
      <w:lang w:eastAsia="ru-RU"/>
    </w:rPr>
  </w:style>
  <w:style w:type="character" w:customStyle="1" w:styleId="453">
    <w:name w:val="Знак Знак453"/>
    <w:uiPriority w:val="99"/>
    <w:qFormat/>
    <w:rsid w:val="00E35251"/>
    <w:rPr>
      <w:rFonts w:ascii="Times New Roman" w:hAnsi="Times New Roman"/>
      <w:b/>
      <w:i/>
      <w:sz w:val="26"/>
      <w:lang w:eastAsia="ru-RU"/>
    </w:rPr>
  </w:style>
  <w:style w:type="character" w:customStyle="1" w:styleId="541">
    <w:name w:val="Знак5 Знак Знак4"/>
    <w:uiPriority w:val="99"/>
    <w:qFormat/>
    <w:locked/>
    <w:rsid w:val="00E35251"/>
    <w:rPr>
      <w:sz w:val="16"/>
    </w:rPr>
  </w:style>
  <w:style w:type="character" w:customStyle="1" w:styleId="503">
    <w:name w:val="Знак Знак503"/>
    <w:uiPriority w:val="99"/>
    <w:qFormat/>
    <w:locked/>
    <w:rsid w:val="00E35251"/>
    <w:rPr>
      <w:b/>
      <w:sz w:val="28"/>
      <w:lang w:val="ru-RU" w:eastAsia="ru-RU"/>
    </w:rPr>
  </w:style>
  <w:style w:type="character" w:customStyle="1" w:styleId="523">
    <w:name w:val="Знак Знак523"/>
    <w:uiPriority w:val="99"/>
    <w:qFormat/>
    <w:rsid w:val="00E35251"/>
    <w:rPr>
      <w:rFonts w:ascii="Arial" w:hAnsi="Arial"/>
      <w:b/>
      <w:i/>
      <w:sz w:val="28"/>
    </w:rPr>
  </w:style>
  <w:style w:type="character" w:customStyle="1" w:styleId="5130">
    <w:name w:val="Знак5 Знак Знак13"/>
    <w:uiPriority w:val="99"/>
    <w:qFormat/>
    <w:locked/>
    <w:rsid w:val="00E35251"/>
    <w:rPr>
      <w:sz w:val="16"/>
      <w:lang w:val="ru-RU" w:eastAsia="ru-RU"/>
    </w:rPr>
  </w:style>
  <w:style w:type="character" w:customStyle="1" w:styleId="631">
    <w:name w:val="Знак6 Знак Знак3"/>
    <w:uiPriority w:val="99"/>
    <w:qFormat/>
    <w:rsid w:val="00E35251"/>
    <w:rPr>
      <w:sz w:val="24"/>
      <w:lang w:val="ru-RU" w:eastAsia="ru-RU"/>
    </w:rPr>
  </w:style>
  <w:style w:type="paragraph" w:customStyle="1" w:styleId="5d">
    <w:name w:val="Знак Знак Знак Знак Знак Знак5"/>
    <w:basedOn w:val="a2"/>
    <w:uiPriority w:val="99"/>
    <w:qFormat/>
    <w:rsid w:val="00E3525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6">
    <w:name w:val="Знак Знак76"/>
    <w:uiPriority w:val="99"/>
    <w:qFormat/>
    <w:rsid w:val="00E35251"/>
    <w:rPr>
      <w:sz w:val="16"/>
      <w:lang w:val="ru-RU" w:eastAsia="ru-RU"/>
    </w:rPr>
  </w:style>
  <w:style w:type="character" w:customStyle="1" w:styleId="1440">
    <w:name w:val="Знак Знак144"/>
    <w:uiPriority w:val="99"/>
    <w:qFormat/>
    <w:locked/>
    <w:rsid w:val="00E35251"/>
    <w:rPr>
      <w:b/>
      <w:sz w:val="27"/>
      <w:lang w:val="ru-RU" w:eastAsia="ru-RU"/>
    </w:rPr>
  </w:style>
  <w:style w:type="character" w:customStyle="1" w:styleId="104">
    <w:name w:val="Знак Знак104"/>
    <w:uiPriority w:val="99"/>
    <w:qFormat/>
    <w:locked/>
    <w:rsid w:val="00E35251"/>
    <w:rPr>
      <w:sz w:val="16"/>
      <w:lang w:val="ru-RU" w:eastAsia="ru-RU"/>
    </w:rPr>
  </w:style>
  <w:style w:type="character" w:customStyle="1" w:styleId="614">
    <w:name w:val="Знак Знак614"/>
    <w:uiPriority w:val="99"/>
    <w:qFormat/>
    <w:rsid w:val="00E35251"/>
    <w:rPr>
      <w:rFonts w:ascii="Arial" w:hAnsi="Arial"/>
      <w:b/>
      <w:i/>
      <w:sz w:val="28"/>
      <w:lang w:val="ru-RU" w:eastAsia="en-US"/>
    </w:rPr>
  </w:style>
  <w:style w:type="character" w:customStyle="1" w:styleId="165">
    <w:name w:val="Знак Знак165"/>
    <w:uiPriority w:val="99"/>
    <w:qFormat/>
    <w:locked/>
    <w:rsid w:val="00E35251"/>
    <w:rPr>
      <w:b/>
      <w:caps/>
      <w:sz w:val="24"/>
      <w:lang w:val="ru-RU" w:eastAsia="ru-RU"/>
    </w:rPr>
  </w:style>
  <w:style w:type="character" w:customStyle="1" w:styleId="6a">
    <w:name w:val="Знак Знак Знак6"/>
    <w:uiPriority w:val="99"/>
    <w:qFormat/>
    <w:rsid w:val="00E35251"/>
    <w:rPr>
      <w:rFonts w:ascii="Times New Roman" w:hAnsi="Times New Roman"/>
      <w:b/>
      <w:caps/>
      <w:sz w:val="28"/>
    </w:rPr>
  </w:style>
  <w:style w:type="character" w:customStyle="1" w:styleId="254">
    <w:name w:val="Знак Знак254"/>
    <w:uiPriority w:val="99"/>
    <w:qFormat/>
    <w:rsid w:val="00E35251"/>
    <w:rPr>
      <w:rFonts w:ascii="Times New Roman" w:hAnsi="Times New Roman"/>
      <w:b/>
      <w:sz w:val="28"/>
    </w:rPr>
  </w:style>
  <w:style w:type="character" w:customStyle="1" w:styleId="2240">
    <w:name w:val="Знак Знак224"/>
    <w:uiPriority w:val="99"/>
    <w:qFormat/>
    <w:rsid w:val="00E35251"/>
    <w:rPr>
      <w:rFonts w:ascii="Times New Roman" w:hAnsi="Times New Roman"/>
      <w:sz w:val="24"/>
    </w:rPr>
  </w:style>
  <w:style w:type="character" w:customStyle="1" w:styleId="204">
    <w:name w:val="Знак Знак204"/>
    <w:uiPriority w:val="99"/>
    <w:qFormat/>
    <w:rsid w:val="00E35251"/>
    <w:rPr>
      <w:rFonts w:ascii="Arial" w:hAnsi="Arial"/>
      <w:sz w:val="22"/>
    </w:rPr>
  </w:style>
  <w:style w:type="character" w:customStyle="1" w:styleId="194">
    <w:name w:val="Знак Знак194"/>
    <w:uiPriority w:val="99"/>
    <w:qFormat/>
    <w:rsid w:val="00E35251"/>
    <w:rPr>
      <w:rFonts w:ascii="Times New Roman" w:hAnsi="Times New Roman"/>
      <w:sz w:val="16"/>
      <w:lang w:eastAsia="ru-RU"/>
    </w:rPr>
  </w:style>
  <w:style w:type="character" w:customStyle="1" w:styleId="184">
    <w:name w:val="Знак Знак184"/>
    <w:uiPriority w:val="99"/>
    <w:qFormat/>
    <w:rsid w:val="00E35251"/>
    <w:rPr>
      <w:rFonts w:ascii="Courier New" w:hAnsi="Courier New"/>
    </w:rPr>
  </w:style>
  <w:style w:type="character" w:customStyle="1" w:styleId="174">
    <w:name w:val="Знак Знак174"/>
    <w:uiPriority w:val="99"/>
    <w:qFormat/>
    <w:rsid w:val="00E35251"/>
    <w:rPr>
      <w:rFonts w:ascii="Times New Roman" w:hAnsi="Times New Roman"/>
      <w:sz w:val="24"/>
    </w:rPr>
  </w:style>
  <w:style w:type="character" w:customStyle="1" w:styleId="154">
    <w:name w:val="Знак Знак154"/>
    <w:uiPriority w:val="99"/>
    <w:qFormat/>
    <w:rsid w:val="00E35251"/>
    <w:rPr>
      <w:b/>
      <w:sz w:val="28"/>
    </w:rPr>
  </w:style>
  <w:style w:type="character" w:customStyle="1" w:styleId="4140">
    <w:name w:val="Знак Знак414"/>
    <w:uiPriority w:val="99"/>
    <w:qFormat/>
    <w:locked/>
    <w:rsid w:val="00E35251"/>
    <w:rPr>
      <w:rFonts w:ascii="Arial" w:hAnsi="Arial"/>
      <w:b/>
      <w:i/>
      <w:sz w:val="28"/>
      <w:lang w:val="ru-RU" w:eastAsia="en-US"/>
    </w:rPr>
  </w:style>
  <w:style w:type="character" w:customStyle="1" w:styleId="235">
    <w:name w:val="Знак Знак23 Знак5"/>
    <w:uiPriority w:val="99"/>
    <w:qFormat/>
    <w:locked/>
    <w:rsid w:val="00E35251"/>
    <w:rPr>
      <w:rFonts w:ascii="Tahoma" w:hAnsi="Tahoma"/>
      <w:sz w:val="16"/>
    </w:rPr>
  </w:style>
  <w:style w:type="paragraph" w:customStyle="1" w:styleId="6b">
    <w:name w:val="Знак Знак Знак Знак Знак Знак Знак Знак Знак Знак Знак Знак Знак6"/>
    <w:basedOn w:val="a2"/>
    <w:uiPriority w:val="99"/>
    <w:qFormat/>
    <w:rsid w:val="00E3525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43">
    <w:name w:val="Знак34"/>
    <w:basedOn w:val="a2"/>
    <w:uiPriority w:val="99"/>
    <w:qFormat/>
    <w:rsid w:val="00E3525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40">
    <w:name w:val="Знак Знак534"/>
    <w:uiPriority w:val="99"/>
    <w:qFormat/>
    <w:locked/>
    <w:rsid w:val="00E35251"/>
    <w:rPr>
      <w:b/>
      <w:caps/>
      <w:sz w:val="24"/>
      <w:lang w:val="ru-RU" w:eastAsia="ru-RU"/>
    </w:rPr>
  </w:style>
  <w:style w:type="character" w:customStyle="1" w:styleId="4e">
    <w:name w:val="Без интервала Знак4"/>
    <w:uiPriority w:val="99"/>
    <w:qFormat/>
    <w:locked/>
    <w:rsid w:val="00E35251"/>
    <w:rPr>
      <w:sz w:val="24"/>
      <w:lang w:eastAsia="en-US"/>
    </w:rPr>
  </w:style>
  <w:style w:type="character" w:customStyle="1" w:styleId="1141">
    <w:name w:val="Знак1 Знак Знак14"/>
    <w:uiPriority w:val="99"/>
    <w:qFormat/>
    <w:locked/>
    <w:rsid w:val="00E35251"/>
    <w:rPr>
      <w:rFonts w:ascii="Times New Roman" w:hAnsi="Times New Roman"/>
      <w:sz w:val="24"/>
      <w:lang w:eastAsia="ru-RU"/>
    </w:rPr>
  </w:style>
  <w:style w:type="character" w:customStyle="1" w:styleId="464">
    <w:name w:val="Знак Знак464"/>
    <w:uiPriority w:val="99"/>
    <w:qFormat/>
    <w:locked/>
    <w:rsid w:val="00E35251"/>
    <w:rPr>
      <w:b/>
      <w:sz w:val="27"/>
      <w:lang w:val="ru-RU" w:eastAsia="ru-RU"/>
    </w:rPr>
  </w:style>
  <w:style w:type="character" w:customStyle="1" w:styleId="484">
    <w:name w:val="Знак Знак484"/>
    <w:uiPriority w:val="99"/>
    <w:qFormat/>
    <w:locked/>
    <w:rsid w:val="00E35251"/>
    <w:rPr>
      <w:b/>
      <w:sz w:val="27"/>
      <w:lang w:val="ru-RU" w:eastAsia="ru-RU"/>
    </w:rPr>
  </w:style>
  <w:style w:type="character" w:customStyle="1" w:styleId="444">
    <w:name w:val="Знак Знак444"/>
    <w:uiPriority w:val="99"/>
    <w:qFormat/>
    <w:locked/>
    <w:rsid w:val="00E35251"/>
    <w:rPr>
      <w:sz w:val="24"/>
    </w:rPr>
  </w:style>
  <w:style w:type="character" w:customStyle="1" w:styleId="514">
    <w:name w:val="Знак Знак514"/>
    <w:uiPriority w:val="99"/>
    <w:qFormat/>
    <w:locked/>
    <w:rsid w:val="00E35251"/>
    <w:rPr>
      <w:b/>
      <w:sz w:val="27"/>
      <w:lang w:val="ru-RU" w:eastAsia="ru-RU"/>
    </w:rPr>
  </w:style>
  <w:style w:type="character" w:customStyle="1" w:styleId="434">
    <w:name w:val="Знак Знак434"/>
    <w:uiPriority w:val="99"/>
    <w:qFormat/>
    <w:locked/>
    <w:rsid w:val="00E35251"/>
    <w:rPr>
      <w:color w:val="000000"/>
      <w:sz w:val="24"/>
      <w:lang w:eastAsia="ru-RU"/>
    </w:rPr>
  </w:style>
  <w:style w:type="character" w:customStyle="1" w:styleId="424">
    <w:name w:val="Знак Знак424"/>
    <w:uiPriority w:val="99"/>
    <w:qFormat/>
    <w:rsid w:val="00E35251"/>
    <w:rPr>
      <w:rFonts w:ascii="Times New Roman" w:hAnsi="Times New Roman"/>
      <w:sz w:val="16"/>
    </w:rPr>
  </w:style>
  <w:style w:type="character" w:customStyle="1" w:styleId="494">
    <w:name w:val="Знак Знак494"/>
    <w:uiPriority w:val="99"/>
    <w:qFormat/>
    <w:rsid w:val="00E35251"/>
    <w:rPr>
      <w:rFonts w:ascii="Times New Roman" w:hAnsi="Times New Roman"/>
      <w:b/>
      <w:caps/>
      <w:sz w:val="24"/>
      <w:lang w:eastAsia="ru-RU"/>
    </w:rPr>
  </w:style>
  <w:style w:type="character" w:customStyle="1" w:styleId="474">
    <w:name w:val="Знак Знак474"/>
    <w:uiPriority w:val="99"/>
    <w:qFormat/>
    <w:rsid w:val="00E35251"/>
    <w:rPr>
      <w:rFonts w:ascii="Times New Roman" w:hAnsi="Times New Roman"/>
      <w:b/>
      <w:sz w:val="27"/>
      <w:lang w:eastAsia="ru-RU"/>
    </w:rPr>
  </w:style>
  <w:style w:type="character" w:customStyle="1" w:styleId="454">
    <w:name w:val="Знак Знак454"/>
    <w:uiPriority w:val="99"/>
    <w:qFormat/>
    <w:rsid w:val="00E35251"/>
    <w:rPr>
      <w:rFonts w:ascii="Times New Roman" w:hAnsi="Times New Roman"/>
      <w:b/>
      <w:i/>
      <w:sz w:val="26"/>
      <w:lang w:eastAsia="ru-RU"/>
    </w:rPr>
  </w:style>
  <w:style w:type="character" w:customStyle="1" w:styleId="551">
    <w:name w:val="Знак5 Знак Знак5"/>
    <w:uiPriority w:val="99"/>
    <w:qFormat/>
    <w:locked/>
    <w:rsid w:val="00E35251"/>
    <w:rPr>
      <w:sz w:val="16"/>
    </w:rPr>
  </w:style>
  <w:style w:type="character" w:customStyle="1" w:styleId="504">
    <w:name w:val="Знак Знак504"/>
    <w:uiPriority w:val="99"/>
    <w:qFormat/>
    <w:locked/>
    <w:rsid w:val="00E35251"/>
    <w:rPr>
      <w:b/>
      <w:sz w:val="28"/>
      <w:lang w:val="ru-RU" w:eastAsia="ru-RU"/>
    </w:rPr>
  </w:style>
  <w:style w:type="character" w:customStyle="1" w:styleId="524">
    <w:name w:val="Знак Знак524"/>
    <w:uiPriority w:val="99"/>
    <w:qFormat/>
    <w:rsid w:val="00E35251"/>
    <w:rPr>
      <w:rFonts w:ascii="Arial" w:hAnsi="Arial"/>
      <w:b/>
      <w:i/>
      <w:sz w:val="28"/>
    </w:rPr>
  </w:style>
  <w:style w:type="character" w:customStyle="1" w:styleId="5140">
    <w:name w:val="Знак5 Знак Знак14"/>
    <w:uiPriority w:val="99"/>
    <w:qFormat/>
    <w:locked/>
    <w:rsid w:val="00E35251"/>
    <w:rPr>
      <w:sz w:val="16"/>
      <w:lang w:val="ru-RU" w:eastAsia="ru-RU"/>
    </w:rPr>
  </w:style>
  <w:style w:type="character" w:customStyle="1" w:styleId="641">
    <w:name w:val="Знак6 Знак Знак4"/>
    <w:uiPriority w:val="99"/>
    <w:qFormat/>
    <w:rsid w:val="00E35251"/>
    <w:rPr>
      <w:sz w:val="24"/>
      <w:lang w:val="ru-RU" w:eastAsia="ru-RU"/>
    </w:rPr>
  </w:style>
  <w:style w:type="character" w:customStyle="1" w:styleId="205">
    <w:name w:val="Знак Знак205"/>
    <w:uiPriority w:val="99"/>
    <w:qFormat/>
    <w:rsid w:val="00E35251"/>
    <w:rPr>
      <w:rFonts w:ascii="Arial" w:hAnsi="Arial"/>
      <w:sz w:val="22"/>
    </w:rPr>
  </w:style>
  <w:style w:type="character" w:customStyle="1" w:styleId="206">
    <w:name w:val="Знак Знак206"/>
    <w:uiPriority w:val="99"/>
    <w:qFormat/>
    <w:rsid w:val="00E35251"/>
    <w:rPr>
      <w:rFonts w:ascii="Arial" w:hAnsi="Arial"/>
      <w:sz w:val="22"/>
    </w:rPr>
  </w:style>
  <w:style w:type="paragraph" w:customStyle="1" w:styleId="6c">
    <w:name w:val="Знак Знак Знак Знак Знак Знак6"/>
    <w:basedOn w:val="a2"/>
    <w:uiPriority w:val="99"/>
    <w:qFormat/>
    <w:rsid w:val="00E3525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4f">
    <w:name w:val="Основной текст Знак4"/>
    <w:uiPriority w:val="99"/>
    <w:qFormat/>
    <w:rsid w:val="00E35251"/>
    <w:rPr>
      <w:sz w:val="24"/>
    </w:rPr>
  </w:style>
  <w:style w:type="character" w:customStyle="1" w:styleId="77">
    <w:name w:val="Знак Знак77"/>
    <w:uiPriority w:val="99"/>
    <w:qFormat/>
    <w:rsid w:val="00E35251"/>
    <w:rPr>
      <w:sz w:val="16"/>
      <w:lang w:val="ru-RU" w:eastAsia="ru-RU"/>
    </w:rPr>
  </w:style>
  <w:style w:type="character" w:customStyle="1" w:styleId="1450">
    <w:name w:val="Знак Знак145"/>
    <w:uiPriority w:val="99"/>
    <w:qFormat/>
    <w:locked/>
    <w:rsid w:val="00E35251"/>
    <w:rPr>
      <w:b/>
      <w:sz w:val="27"/>
      <w:lang w:val="ru-RU" w:eastAsia="ru-RU"/>
    </w:rPr>
  </w:style>
  <w:style w:type="character" w:customStyle="1" w:styleId="105">
    <w:name w:val="Знак Знак105"/>
    <w:uiPriority w:val="99"/>
    <w:qFormat/>
    <w:locked/>
    <w:rsid w:val="00E35251"/>
    <w:rPr>
      <w:sz w:val="16"/>
      <w:lang w:val="ru-RU" w:eastAsia="ru-RU"/>
    </w:rPr>
  </w:style>
  <w:style w:type="character" w:customStyle="1" w:styleId="615">
    <w:name w:val="Знак Знак615"/>
    <w:uiPriority w:val="99"/>
    <w:qFormat/>
    <w:rsid w:val="00E35251"/>
    <w:rPr>
      <w:rFonts w:ascii="Arial" w:hAnsi="Arial"/>
      <w:b/>
      <w:i/>
      <w:sz w:val="28"/>
      <w:lang w:val="ru-RU" w:eastAsia="en-US"/>
    </w:rPr>
  </w:style>
  <w:style w:type="character" w:customStyle="1" w:styleId="166">
    <w:name w:val="Знак Знак166"/>
    <w:uiPriority w:val="99"/>
    <w:qFormat/>
    <w:locked/>
    <w:rsid w:val="00E35251"/>
    <w:rPr>
      <w:b/>
      <w:caps/>
      <w:sz w:val="24"/>
      <w:lang w:val="ru-RU" w:eastAsia="ru-RU"/>
    </w:rPr>
  </w:style>
  <w:style w:type="character" w:customStyle="1" w:styleId="78">
    <w:name w:val="Знак Знак Знак7"/>
    <w:uiPriority w:val="99"/>
    <w:qFormat/>
    <w:rsid w:val="00E35251"/>
    <w:rPr>
      <w:rFonts w:ascii="Times New Roman" w:hAnsi="Times New Roman"/>
      <w:b/>
      <w:caps/>
      <w:sz w:val="28"/>
    </w:rPr>
  </w:style>
  <w:style w:type="character" w:customStyle="1" w:styleId="255">
    <w:name w:val="Знак Знак255"/>
    <w:uiPriority w:val="99"/>
    <w:qFormat/>
    <w:rsid w:val="00E35251"/>
    <w:rPr>
      <w:rFonts w:ascii="Times New Roman" w:hAnsi="Times New Roman"/>
      <w:b/>
      <w:sz w:val="28"/>
    </w:rPr>
  </w:style>
  <w:style w:type="character" w:customStyle="1" w:styleId="2250">
    <w:name w:val="Знак Знак225"/>
    <w:uiPriority w:val="99"/>
    <w:qFormat/>
    <w:rsid w:val="00E35251"/>
    <w:rPr>
      <w:rFonts w:ascii="Times New Roman" w:hAnsi="Times New Roman"/>
      <w:sz w:val="24"/>
    </w:rPr>
  </w:style>
  <w:style w:type="character" w:customStyle="1" w:styleId="195">
    <w:name w:val="Знак Знак195"/>
    <w:uiPriority w:val="99"/>
    <w:qFormat/>
    <w:rsid w:val="00E35251"/>
    <w:rPr>
      <w:rFonts w:ascii="Times New Roman" w:hAnsi="Times New Roman"/>
      <w:sz w:val="16"/>
      <w:lang w:eastAsia="ru-RU"/>
    </w:rPr>
  </w:style>
  <w:style w:type="character" w:customStyle="1" w:styleId="185">
    <w:name w:val="Знак Знак185"/>
    <w:uiPriority w:val="99"/>
    <w:qFormat/>
    <w:rsid w:val="00E35251"/>
    <w:rPr>
      <w:rFonts w:ascii="Courier New" w:hAnsi="Courier New"/>
    </w:rPr>
  </w:style>
  <w:style w:type="character" w:customStyle="1" w:styleId="175">
    <w:name w:val="Знак Знак175"/>
    <w:uiPriority w:val="99"/>
    <w:qFormat/>
    <w:rsid w:val="00E35251"/>
    <w:rPr>
      <w:rFonts w:ascii="Times New Roman" w:hAnsi="Times New Roman"/>
      <w:sz w:val="24"/>
    </w:rPr>
  </w:style>
  <w:style w:type="character" w:customStyle="1" w:styleId="155">
    <w:name w:val="Знак Знак155"/>
    <w:uiPriority w:val="99"/>
    <w:qFormat/>
    <w:rsid w:val="00E35251"/>
    <w:rPr>
      <w:b/>
      <w:sz w:val="28"/>
    </w:rPr>
  </w:style>
  <w:style w:type="character" w:customStyle="1" w:styleId="415">
    <w:name w:val="Знак Знак415"/>
    <w:uiPriority w:val="99"/>
    <w:qFormat/>
    <w:locked/>
    <w:rsid w:val="00E35251"/>
    <w:rPr>
      <w:rFonts w:ascii="Arial" w:hAnsi="Arial"/>
      <w:b/>
      <w:i/>
      <w:sz w:val="28"/>
      <w:lang w:val="ru-RU" w:eastAsia="en-US"/>
    </w:rPr>
  </w:style>
  <w:style w:type="character" w:customStyle="1" w:styleId="236">
    <w:name w:val="Знак Знак23 Знак6"/>
    <w:uiPriority w:val="99"/>
    <w:qFormat/>
    <w:locked/>
    <w:rsid w:val="00E35251"/>
    <w:rPr>
      <w:rFonts w:ascii="Tahoma" w:hAnsi="Tahoma"/>
      <w:sz w:val="16"/>
    </w:rPr>
  </w:style>
  <w:style w:type="paragraph" w:customStyle="1" w:styleId="79">
    <w:name w:val="Знак Знак Знак Знак Знак Знак Знак Знак Знак Знак Знак Знак Знак7"/>
    <w:basedOn w:val="a2"/>
    <w:uiPriority w:val="99"/>
    <w:qFormat/>
    <w:rsid w:val="00E3525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52">
    <w:name w:val="Знак35"/>
    <w:basedOn w:val="a2"/>
    <w:uiPriority w:val="99"/>
    <w:qFormat/>
    <w:rsid w:val="00E3525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5">
    <w:name w:val="Знак Знак535"/>
    <w:uiPriority w:val="99"/>
    <w:qFormat/>
    <w:locked/>
    <w:rsid w:val="00E35251"/>
    <w:rPr>
      <w:b/>
      <w:caps/>
      <w:sz w:val="24"/>
      <w:lang w:val="ru-RU" w:eastAsia="ru-RU"/>
    </w:rPr>
  </w:style>
  <w:style w:type="character" w:customStyle="1" w:styleId="5e">
    <w:name w:val="Без интервала Знак5"/>
    <w:uiPriority w:val="99"/>
    <w:qFormat/>
    <w:locked/>
    <w:rsid w:val="00E35251"/>
    <w:rPr>
      <w:sz w:val="24"/>
      <w:lang w:eastAsia="en-US"/>
    </w:rPr>
  </w:style>
  <w:style w:type="character" w:customStyle="1" w:styleId="1151">
    <w:name w:val="Знак1 Знак Знак15"/>
    <w:uiPriority w:val="99"/>
    <w:qFormat/>
    <w:locked/>
    <w:rsid w:val="00E35251"/>
    <w:rPr>
      <w:rFonts w:ascii="Times New Roman" w:hAnsi="Times New Roman"/>
      <w:sz w:val="24"/>
      <w:lang w:eastAsia="ru-RU"/>
    </w:rPr>
  </w:style>
  <w:style w:type="character" w:customStyle="1" w:styleId="465">
    <w:name w:val="Знак Знак465"/>
    <w:uiPriority w:val="99"/>
    <w:qFormat/>
    <w:locked/>
    <w:rsid w:val="00E35251"/>
    <w:rPr>
      <w:b/>
      <w:sz w:val="27"/>
      <w:lang w:val="ru-RU" w:eastAsia="ru-RU"/>
    </w:rPr>
  </w:style>
  <w:style w:type="character" w:customStyle="1" w:styleId="485">
    <w:name w:val="Знак Знак485"/>
    <w:uiPriority w:val="99"/>
    <w:qFormat/>
    <w:locked/>
    <w:rsid w:val="00E35251"/>
    <w:rPr>
      <w:b/>
      <w:sz w:val="27"/>
      <w:lang w:val="ru-RU" w:eastAsia="ru-RU"/>
    </w:rPr>
  </w:style>
  <w:style w:type="character" w:customStyle="1" w:styleId="445">
    <w:name w:val="Знак Знак445"/>
    <w:uiPriority w:val="99"/>
    <w:qFormat/>
    <w:locked/>
    <w:rsid w:val="00E35251"/>
    <w:rPr>
      <w:sz w:val="24"/>
    </w:rPr>
  </w:style>
  <w:style w:type="character" w:customStyle="1" w:styleId="515">
    <w:name w:val="Знак Знак515"/>
    <w:uiPriority w:val="99"/>
    <w:qFormat/>
    <w:locked/>
    <w:rsid w:val="00E35251"/>
    <w:rPr>
      <w:b/>
      <w:sz w:val="27"/>
      <w:lang w:val="ru-RU" w:eastAsia="ru-RU"/>
    </w:rPr>
  </w:style>
  <w:style w:type="character" w:customStyle="1" w:styleId="435">
    <w:name w:val="Знак Знак435"/>
    <w:uiPriority w:val="99"/>
    <w:qFormat/>
    <w:locked/>
    <w:rsid w:val="00E35251"/>
    <w:rPr>
      <w:color w:val="000000"/>
      <w:sz w:val="24"/>
      <w:lang w:eastAsia="ru-RU"/>
    </w:rPr>
  </w:style>
  <w:style w:type="character" w:customStyle="1" w:styleId="425">
    <w:name w:val="Знак Знак425"/>
    <w:uiPriority w:val="99"/>
    <w:qFormat/>
    <w:rsid w:val="00E35251"/>
    <w:rPr>
      <w:rFonts w:ascii="Times New Roman" w:hAnsi="Times New Roman"/>
      <w:sz w:val="16"/>
    </w:rPr>
  </w:style>
  <w:style w:type="character" w:customStyle="1" w:styleId="495">
    <w:name w:val="Знак Знак495"/>
    <w:uiPriority w:val="99"/>
    <w:qFormat/>
    <w:rsid w:val="00E35251"/>
    <w:rPr>
      <w:rFonts w:ascii="Times New Roman" w:hAnsi="Times New Roman"/>
      <w:b/>
      <w:caps/>
      <w:sz w:val="24"/>
      <w:lang w:eastAsia="ru-RU"/>
    </w:rPr>
  </w:style>
  <w:style w:type="character" w:customStyle="1" w:styleId="475">
    <w:name w:val="Знак Знак475"/>
    <w:uiPriority w:val="99"/>
    <w:qFormat/>
    <w:rsid w:val="00E35251"/>
    <w:rPr>
      <w:rFonts w:ascii="Times New Roman" w:hAnsi="Times New Roman"/>
      <w:b/>
      <w:sz w:val="27"/>
      <w:lang w:eastAsia="ru-RU"/>
    </w:rPr>
  </w:style>
  <w:style w:type="character" w:customStyle="1" w:styleId="455">
    <w:name w:val="Знак Знак455"/>
    <w:uiPriority w:val="99"/>
    <w:qFormat/>
    <w:rsid w:val="00E35251"/>
    <w:rPr>
      <w:rFonts w:ascii="Times New Roman" w:hAnsi="Times New Roman"/>
      <w:b/>
      <w:i/>
      <w:sz w:val="26"/>
      <w:lang w:eastAsia="ru-RU"/>
    </w:rPr>
  </w:style>
  <w:style w:type="character" w:customStyle="1" w:styleId="561">
    <w:name w:val="Знак5 Знак Знак6"/>
    <w:uiPriority w:val="99"/>
    <w:qFormat/>
    <w:locked/>
    <w:rsid w:val="00E35251"/>
    <w:rPr>
      <w:sz w:val="16"/>
    </w:rPr>
  </w:style>
  <w:style w:type="character" w:customStyle="1" w:styleId="505">
    <w:name w:val="Знак Знак505"/>
    <w:uiPriority w:val="99"/>
    <w:qFormat/>
    <w:locked/>
    <w:rsid w:val="00E35251"/>
    <w:rPr>
      <w:b/>
      <w:sz w:val="28"/>
      <w:lang w:val="ru-RU" w:eastAsia="ru-RU"/>
    </w:rPr>
  </w:style>
  <w:style w:type="character" w:customStyle="1" w:styleId="525">
    <w:name w:val="Знак Знак525"/>
    <w:uiPriority w:val="99"/>
    <w:qFormat/>
    <w:rsid w:val="00E35251"/>
    <w:rPr>
      <w:rFonts w:ascii="Arial" w:hAnsi="Arial"/>
      <w:b/>
      <w:i/>
      <w:sz w:val="28"/>
    </w:rPr>
  </w:style>
  <w:style w:type="character" w:customStyle="1" w:styleId="5150">
    <w:name w:val="Знак5 Знак Знак15"/>
    <w:uiPriority w:val="99"/>
    <w:qFormat/>
    <w:locked/>
    <w:rsid w:val="00E35251"/>
    <w:rPr>
      <w:sz w:val="16"/>
      <w:lang w:val="ru-RU" w:eastAsia="ru-RU"/>
    </w:rPr>
  </w:style>
  <w:style w:type="character" w:customStyle="1" w:styleId="651">
    <w:name w:val="Знак6 Знак Знак5"/>
    <w:uiPriority w:val="99"/>
    <w:qFormat/>
    <w:rsid w:val="00E35251"/>
    <w:rPr>
      <w:sz w:val="24"/>
      <w:lang w:val="ru-RU" w:eastAsia="ru-RU"/>
    </w:rPr>
  </w:style>
  <w:style w:type="character" w:customStyle="1" w:styleId="207">
    <w:name w:val="Знак Знак207"/>
    <w:uiPriority w:val="99"/>
    <w:qFormat/>
    <w:rsid w:val="00E35251"/>
    <w:rPr>
      <w:rFonts w:ascii="Arial" w:hAnsi="Arial"/>
      <w:sz w:val="22"/>
    </w:rPr>
  </w:style>
  <w:style w:type="character" w:customStyle="1" w:styleId="208">
    <w:name w:val="Знак Знак208"/>
    <w:uiPriority w:val="99"/>
    <w:qFormat/>
    <w:rsid w:val="00E35251"/>
    <w:rPr>
      <w:rFonts w:ascii="Arial" w:hAnsi="Arial"/>
      <w:sz w:val="22"/>
    </w:rPr>
  </w:style>
  <w:style w:type="character" w:customStyle="1" w:styleId="209">
    <w:name w:val="Знак Знак209"/>
    <w:uiPriority w:val="99"/>
    <w:qFormat/>
    <w:rsid w:val="00E35251"/>
    <w:rPr>
      <w:rFonts w:ascii="Arial" w:hAnsi="Arial"/>
      <w:sz w:val="22"/>
    </w:rPr>
  </w:style>
  <w:style w:type="character" w:customStyle="1" w:styleId="616">
    <w:name w:val="Знак Знак616"/>
    <w:uiPriority w:val="99"/>
    <w:qFormat/>
    <w:rsid w:val="00E35251"/>
    <w:rPr>
      <w:rFonts w:ascii="Calibri" w:hAnsi="Calibri"/>
      <w:i/>
      <w:sz w:val="24"/>
    </w:rPr>
  </w:style>
  <w:style w:type="paragraph" w:customStyle="1" w:styleId="7a">
    <w:name w:val="Знак Знак Знак Знак Знак Знак7"/>
    <w:basedOn w:val="a2"/>
    <w:uiPriority w:val="99"/>
    <w:qFormat/>
    <w:rsid w:val="00E3525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37">
    <w:name w:val="Основной текст 2 Знак3"/>
    <w:uiPriority w:val="99"/>
    <w:qFormat/>
    <w:rsid w:val="00E35251"/>
    <w:rPr>
      <w:sz w:val="24"/>
    </w:rPr>
  </w:style>
  <w:style w:type="character" w:customStyle="1" w:styleId="780">
    <w:name w:val="Знак Знак78"/>
    <w:uiPriority w:val="99"/>
    <w:qFormat/>
    <w:rsid w:val="00E35251"/>
    <w:rPr>
      <w:sz w:val="16"/>
      <w:lang w:val="ru-RU" w:eastAsia="ru-RU"/>
    </w:rPr>
  </w:style>
  <w:style w:type="character" w:customStyle="1" w:styleId="1460">
    <w:name w:val="Знак Знак146"/>
    <w:uiPriority w:val="99"/>
    <w:qFormat/>
    <w:locked/>
    <w:rsid w:val="00E35251"/>
    <w:rPr>
      <w:b/>
      <w:sz w:val="27"/>
      <w:lang w:val="ru-RU" w:eastAsia="ru-RU"/>
    </w:rPr>
  </w:style>
  <w:style w:type="character" w:customStyle="1" w:styleId="106">
    <w:name w:val="Знак Знак106"/>
    <w:uiPriority w:val="99"/>
    <w:qFormat/>
    <w:locked/>
    <w:rsid w:val="00E35251"/>
    <w:rPr>
      <w:sz w:val="16"/>
      <w:lang w:val="ru-RU" w:eastAsia="ru-RU"/>
    </w:rPr>
  </w:style>
  <w:style w:type="character" w:customStyle="1" w:styleId="167">
    <w:name w:val="Знак Знак167"/>
    <w:uiPriority w:val="99"/>
    <w:qFormat/>
    <w:locked/>
    <w:rsid w:val="00E35251"/>
    <w:rPr>
      <w:b/>
      <w:caps/>
      <w:sz w:val="24"/>
      <w:lang w:val="ru-RU" w:eastAsia="ru-RU"/>
    </w:rPr>
  </w:style>
  <w:style w:type="character" w:customStyle="1" w:styleId="83">
    <w:name w:val="Знак Знак Знак8"/>
    <w:uiPriority w:val="99"/>
    <w:qFormat/>
    <w:rsid w:val="00E35251"/>
    <w:rPr>
      <w:rFonts w:ascii="Times New Roman" w:hAnsi="Times New Roman"/>
      <w:b/>
      <w:caps/>
      <w:sz w:val="28"/>
    </w:rPr>
  </w:style>
  <w:style w:type="character" w:customStyle="1" w:styleId="256">
    <w:name w:val="Знак Знак256"/>
    <w:uiPriority w:val="99"/>
    <w:qFormat/>
    <w:rsid w:val="00E35251"/>
    <w:rPr>
      <w:rFonts w:ascii="Times New Roman" w:hAnsi="Times New Roman"/>
      <w:b/>
      <w:sz w:val="28"/>
    </w:rPr>
  </w:style>
  <w:style w:type="character" w:customStyle="1" w:styleId="2260">
    <w:name w:val="Знак Знак226"/>
    <w:uiPriority w:val="99"/>
    <w:qFormat/>
    <w:rsid w:val="00E35251"/>
    <w:rPr>
      <w:rFonts w:ascii="Times New Roman" w:hAnsi="Times New Roman"/>
      <w:sz w:val="24"/>
    </w:rPr>
  </w:style>
  <w:style w:type="character" w:customStyle="1" w:styleId="196">
    <w:name w:val="Знак Знак196"/>
    <w:uiPriority w:val="99"/>
    <w:qFormat/>
    <w:rsid w:val="00E35251"/>
    <w:rPr>
      <w:rFonts w:ascii="Times New Roman" w:hAnsi="Times New Roman"/>
      <w:sz w:val="16"/>
      <w:lang w:eastAsia="ru-RU"/>
    </w:rPr>
  </w:style>
  <w:style w:type="character" w:customStyle="1" w:styleId="186">
    <w:name w:val="Знак Знак186"/>
    <w:uiPriority w:val="99"/>
    <w:qFormat/>
    <w:rsid w:val="00E35251"/>
    <w:rPr>
      <w:rFonts w:ascii="Courier New" w:hAnsi="Courier New"/>
    </w:rPr>
  </w:style>
  <w:style w:type="character" w:customStyle="1" w:styleId="176">
    <w:name w:val="Знак Знак176"/>
    <w:uiPriority w:val="99"/>
    <w:qFormat/>
    <w:rsid w:val="00E35251"/>
    <w:rPr>
      <w:rFonts w:ascii="Times New Roman" w:hAnsi="Times New Roman"/>
      <w:sz w:val="24"/>
    </w:rPr>
  </w:style>
  <w:style w:type="character" w:customStyle="1" w:styleId="156">
    <w:name w:val="Знак Знак156"/>
    <w:uiPriority w:val="99"/>
    <w:qFormat/>
    <w:rsid w:val="00E35251"/>
    <w:rPr>
      <w:b/>
      <w:sz w:val="28"/>
    </w:rPr>
  </w:style>
  <w:style w:type="character" w:customStyle="1" w:styleId="416">
    <w:name w:val="Знак Знак416"/>
    <w:uiPriority w:val="99"/>
    <w:qFormat/>
    <w:locked/>
    <w:rsid w:val="00E35251"/>
    <w:rPr>
      <w:rFonts w:ascii="Arial" w:hAnsi="Arial"/>
      <w:b/>
      <w:i/>
      <w:sz w:val="28"/>
      <w:lang w:val="ru-RU" w:eastAsia="en-US"/>
    </w:rPr>
  </w:style>
  <w:style w:type="character" w:customStyle="1" w:styleId="2370">
    <w:name w:val="Знак Знак23 Знак7"/>
    <w:uiPriority w:val="99"/>
    <w:qFormat/>
    <w:locked/>
    <w:rsid w:val="00E35251"/>
    <w:rPr>
      <w:rFonts w:ascii="Tahoma" w:hAnsi="Tahoma"/>
      <w:sz w:val="16"/>
    </w:rPr>
  </w:style>
  <w:style w:type="paragraph" w:customStyle="1" w:styleId="84">
    <w:name w:val="Знак Знак Знак Знак Знак Знак Знак Знак Знак Знак Знак Знак Знак8"/>
    <w:basedOn w:val="a2"/>
    <w:uiPriority w:val="99"/>
    <w:qFormat/>
    <w:rsid w:val="00E3525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61">
    <w:name w:val="Знак36"/>
    <w:basedOn w:val="a2"/>
    <w:uiPriority w:val="99"/>
    <w:qFormat/>
    <w:rsid w:val="00E3525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6">
    <w:name w:val="Знак Знак536"/>
    <w:uiPriority w:val="99"/>
    <w:qFormat/>
    <w:locked/>
    <w:rsid w:val="00E35251"/>
    <w:rPr>
      <w:b/>
      <w:caps/>
      <w:sz w:val="24"/>
      <w:lang w:val="ru-RU" w:eastAsia="ru-RU"/>
    </w:rPr>
  </w:style>
  <w:style w:type="character" w:customStyle="1" w:styleId="64">
    <w:name w:val="Без интервала Знак6"/>
    <w:link w:val="affffff2"/>
    <w:uiPriority w:val="99"/>
    <w:qFormat/>
    <w:locked/>
    <w:rsid w:val="00E35251"/>
    <w:rPr>
      <w:rFonts w:ascii="Times New Roman" w:eastAsia="Calibri" w:hAnsi="Times New Roman" w:cs="Times New Roman"/>
      <w:lang w:eastAsia="ru-RU"/>
    </w:rPr>
  </w:style>
  <w:style w:type="character" w:customStyle="1" w:styleId="466">
    <w:name w:val="Знак Знак466"/>
    <w:uiPriority w:val="99"/>
    <w:qFormat/>
    <w:locked/>
    <w:rsid w:val="00E35251"/>
    <w:rPr>
      <w:b/>
      <w:sz w:val="27"/>
      <w:lang w:val="ru-RU" w:eastAsia="ru-RU"/>
    </w:rPr>
  </w:style>
  <w:style w:type="character" w:customStyle="1" w:styleId="486">
    <w:name w:val="Знак Знак486"/>
    <w:uiPriority w:val="99"/>
    <w:qFormat/>
    <w:locked/>
    <w:rsid w:val="00E35251"/>
    <w:rPr>
      <w:b/>
      <w:sz w:val="27"/>
      <w:lang w:val="ru-RU" w:eastAsia="ru-RU"/>
    </w:rPr>
  </w:style>
  <w:style w:type="character" w:customStyle="1" w:styleId="446">
    <w:name w:val="Знак Знак446"/>
    <w:uiPriority w:val="99"/>
    <w:qFormat/>
    <w:locked/>
    <w:rsid w:val="00E35251"/>
    <w:rPr>
      <w:sz w:val="24"/>
    </w:rPr>
  </w:style>
  <w:style w:type="character" w:customStyle="1" w:styleId="516">
    <w:name w:val="Знак Знак516"/>
    <w:uiPriority w:val="99"/>
    <w:qFormat/>
    <w:locked/>
    <w:rsid w:val="00E35251"/>
    <w:rPr>
      <w:b/>
      <w:sz w:val="27"/>
      <w:lang w:val="ru-RU" w:eastAsia="ru-RU"/>
    </w:rPr>
  </w:style>
  <w:style w:type="character" w:customStyle="1" w:styleId="436">
    <w:name w:val="Знак Знак436"/>
    <w:uiPriority w:val="99"/>
    <w:qFormat/>
    <w:locked/>
    <w:rsid w:val="00E35251"/>
    <w:rPr>
      <w:color w:val="000000"/>
      <w:sz w:val="24"/>
      <w:lang w:eastAsia="ru-RU"/>
    </w:rPr>
  </w:style>
  <w:style w:type="character" w:customStyle="1" w:styleId="426">
    <w:name w:val="Знак Знак426"/>
    <w:uiPriority w:val="99"/>
    <w:qFormat/>
    <w:rsid w:val="00E35251"/>
    <w:rPr>
      <w:rFonts w:ascii="Times New Roman" w:hAnsi="Times New Roman"/>
      <w:sz w:val="16"/>
    </w:rPr>
  </w:style>
  <w:style w:type="character" w:customStyle="1" w:styleId="496">
    <w:name w:val="Знак Знак496"/>
    <w:uiPriority w:val="99"/>
    <w:qFormat/>
    <w:rsid w:val="00E35251"/>
    <w:rPr>
      <w:rFonts w:ascii="Times New Roman" w:hAnsi="Times New Roman"/>
      <w:b/>
      <w:caps/>
      <w:sz w:val="24"/>
      <w:lang w:eastAsia="ru-RU"/>
    </w:rPr>
  </w:style>
  <w:style w:type="character" w:customStyle="1" w:styleId="476">
    <w:name w:val="Знак Знак476"/>
    <w:uiPriority w:val="99"/>
    <w:qFormat/>
    <w:rsid w:val="00E35251"/>
    <w:rPr>
      <w:rFonts w:ascii="Times New Roman" w:hAnsi="Times New Roman"/>
      <w:b/>
      <w:sz w:val="27"/>
      <w:lang w:eastAsia="ru-RU"/>
    </w:rPr>
  </w:style>
  <w:style w:type="character" w:customStyle="1" w:styleId="456">
    <w:name w:val="Знак Знак456"/>
    <w:uiPriority w:val="99"/>
    <w:qFormat/>
    <w:rsid w:val="00E35251"/>
    <w:rPr>
      <w:rFonts w:ascii="Times New Roman" w:hAnsi="Times New Roman"/>
      <w:b/>
      <w:i/>
      <w:sz w:val="26"/>
      <w:lang w:eastAsia="ru-RU"/>
    </w:rPr>
  </w:style>
  <w:style w:type="character" w:customStyle="1" w:styleId="570">
    <w:name w:val="Знак5 Знак Знак7"/>
    <w:uiPriority w:val="99"/>
    <w:qFormat/>
    <w:locked/>
    <w:rsid w:val="00E35251"/>
    <w:rPr>
      <w:sz w:val="16"/>
    </w:rPr>
  </w:style>
  <w:style w:type="character" w:customStyle="1" w:styleId="506">
    <w:name w:val="Знак Знак506"/>
    <w:uiPriority w:val="99"/>
    <w:qFormat/>
    <w:locked/>
    <w:rsid w:val="00E35251"/>
    <w:rPr>
      <w:b/>
      <w:sz w:val="28"/>
      <w:lang w:val="ru-RU" w:eastAsia="ru-RU"/>
    </w:rPr>
  </w:style>
  <w:style w:type="character" w:customStyle="1" w:styleId="526">
    <w:name w:val="Знак Знак526"/>
    <w:uiPriority w:val="99"/>
    <w:qFormat/>
    <w:rsid w:val="00E35251"/>
    <w:rPr>
      <w:rFonts w:ascii="Arial" w:hAnsi="Arial"/>
      <w:b/>
      <w:i/>
      <w:sz w:val="28"/>
    </w:rPr>
  </w:style>
  <w:style w:type="character" w:customStyle="1" w:styleId="660">
    <w:name w:val="Знак6 Знак Знак6"/>
    <w:uiPriority w:val="99"/>
    <w:qFormat/>
    <w:rsid w:val="00E35251"/>
    <w:rPr>
      <w:sz w:val="24"/>
      <w:lang w:val="ru-RU" w:eastAsia="ru-RU"/>
    </w:rPr>
  </w:style>
  <w:style w:type="character" w:customStyle="1" w:styleId="402">
    <w:name w:val="Знак Знак40 Знак"/>
    <w:uiPriority w:val="99"/>
    <w:qFormat/>
    <w:locked/>
    <w:rsid w:val="00E35251"/>
    <w:rPr>
      <w:sz w:val="24"/>
      <w:lang w:val="ru-RU" w:eastAsia="ru-RU"/>
    </w:rPr>
  </w:style>
  <w:style w:type="character" w:customStyle="1" w:styleId="afffffffff6">
    <w:name w:val="Тело ИАК Знак"/>
    <w:link w:val="afffffffff7"/>
    <w:uiPriority w:val="99"/>
    <w:qFormat/>
    <w:locked/>
    <w:rsid w:val="00E35251"/>
    <w:rPr>
      <w:sz w:val="28"/>
    </w:rPr>
  </w:style>
  <w:style w:type="paragraph" w:customStyle="1" w:styleId="afffffffff7">
    <w:name w:val="Тело ИАК"/>
    <w:basedOn w:val="a2"/>
    <w:link w:val="afffffffff6"/>
    <w:uiPriority w:val="99"/>
    <w:qFormat/>
    <w:rsid w:val="00E35251"/>
    <w:pPr>
      <w:widowControl/>
      <w:snapToGrid/>
      <w:spacing w:before="0" w:after="0" w:line="288" w:lineRule="auto"/>
      <w:ind w:firstLine="720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fffffffff8">
    <w:name w:val="кадр"/>
    <w:basedOn w:val="a3"/>
    <w:uiPriority w:val="99"/>
    <w:qFormat/>
    <w:rsid w:val="00E35251"/>
    <w:rPr>
      <w:rFonts w:cs="Times New Roman"/>
    </w:rPr>
  </w:style>
  <w:style w:type="character" w:customStyle="1" w:styleId="16">
    <w:name w:val="Оглавление 1 Знак"/>
    <w:basedOn w:val="a3"/>
    <w:link w:val="15"/>
    <w:uiPriority w:val="99"/>
    <w:qFormat/>
    <w:locked/>
    <w:rsid w:val="00E35251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96">
    <w:name w:val="Знак9"/>
    <w:basedOn w:val="a2"/>
    <w:uiPriority w:val="99"/>
    <w:qFormat/>
    <w:rsid w:val="00E3525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useradditionalinfo1">
    <w:name w:val="useradditionalinfo1"/>
    <w:basedOn w:val="a2"/>
    <w:uiPriority w:val="99"/>
    <w:qFormat/>
    <w:rsid w:val="00E35251"/>
    <w:pPr>
      <w:widowControl/>
      <w:pBdr>
        <w:top w:val="dotted" w:sz="4" w:space="3" w:color="CCCCCC"/>
      </w:pBdr>
      <w:snapToGrid/>
      <w:spacing w:after="0"/>
    </w:pPr>
    <w:rPr>
      <w:rFonts w:eastAsia="Times New Roman"/>
      <w:szCs w:val="24"/>
    </w:rPr>
  </w:style>
  <w:style w:type="paragraph" w:customStyle="1" w:styleId="0752">
    <w:name w:val="Стиль Нумерованный список + сверху: (одинарная Авто  075 пт лини...2"/>
    <w:basedOn w:val="afff"/>
    <w:uiPriority w:val="99"/>
    <w:qFormat/>
    <w:rsid w:val="00E35251"/>
    <w:pPr>
      <w:numPr>
        <w:numId w:val="8"/>
      </w:numPr>
      <w:tabs>
        <w:tab w:val="left" w:pos="851"/>
      </w:tabs>
      <w:ind w:hanging="511"/>
    </w:pPr>
    <w:rPr>
      <w:szCs w:val="20"/>
    </w:rPr>
  </w:style>
  <w:style w:type="paragraph" w:customStyle="1" w:styleId="0753">
    <w:name w:val="Стиль Нумерованный список + сверху: (одинарная Авто  075 пт лини...3"/>
    <w:basedOn w:val="afff"/>
    <w:uiPriority w:val="99"/>
    <w:qFormat/>
    <w:rsid w:val="00E35251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4">
    <w:name w:val="Стиль Нумерованный список + сверху: (одинарная Авто  075 пт лини...4"/>
    <w:basedOn w:val="afff"/>
    <w:uiPriority w:val="99"/>
    <w:qFormat/>
    <w:rsid w:val="00E35251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5">
    <w:name w:val="Стиль Нумерованный список + сверху: (одинарная Авто  075 пт лини...5"/>
    <w:basedOn w:val="afff"/>
    <w:uiPriority w:val="99"/>
    <w:qFormat/>
    <w:rsid w:val="00E35251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8">
    <w:name w:val="Стиль Нумерованный список + сверху: (одинарная Авто  075 пт лини...8"/>
    <w:basedOn w:val="afff"/>
    <w:uiPriority w:val="99"/>
    <w:qFormat/>
    <w:rsid w:val="00E35251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9">
    <w:name w:val="Стиль Нумерованный список + сверху: (одинарная Авто  075 пт лини...9"/>
    <w:basedOn w:val="afff"/>
    <w:uiPriority w:val="99"/>
    <w:qFormat/>
    <w:rsid w:val="00E35251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0">
    <w:name w:val="Стиль Нумерованный список + сверху: (одинарная Авто  075 пт лини...10"/>
    <w:basedOn w:val="afff"/>
    <w:uiPriority w:val="99"/>
    <w:qFormat/>
    <w:rsid w:val="00E35251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1">
    <w:name w:val="Стиль Нумерованный список + сверху: (одинарная Авто  075 пт лини...11"/>
    <w:basedOn w:val="afff"/>
    <w:uiPriority w:val="99"/>
    <w:qFormat/>
    <w:rsid w:val="00E35251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character" w:customStyle="1" w:styleId="7b">
    <w:name w:val="Основной текст (7)_"/>
    <w:basedOn w:val="a3"/>
    <w:uiPriority w:val="99"/>
    <w:qFormat/>
    <w:locked/>
    <w:rsid w:val="00E35251"/>
    <w:rPr>
      <w:rFonts w:cs="Times New Roman"/>
      <w:b/>
      <w:bCs/>
      <w:i/>
      <w:iCs/>
      <w:lang w:bidi="ar-SA"/>
    </w:rPr>
  </w:style>
  <w:style w:type="paragraph" w:customStyle="1" w:styleId="bloc">
    <w:name w:val="bloc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rdered">
    <w:name w:val="bordered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">
    <w:name w:val="fr-collapsible-toggle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collapsed">
    <w:name w:val="fr-collapsible-toggle-collapsed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group-toogle-all">
    <w:name w:val="fr-collapsible-group-toogle-all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 w:val="18"/>
      <w:szCs w:val="18"/>
    </w:rPr>
  </w:style>
  <w:style w:type="paragraph" w:customStyle="1" w:styleId="toogleboxnew">
    <w:name w:val="toogleboxnew"/>
    <w:basedOn w:val="a2"/>
    <w:uiPriority w:val="99"/>
    <w:qFormat/>
    <w:rsid w:val="00E35251"/>
    <w:pPr>
      <w:widowControl/>
      <w:pBdr>
        <w:top w:val="single" w:sz="6" w:space="2" w:color="AAAAAA"/>
        <w:left w:val="single" w:sz="6" w:space="2" w:color="AAAAAA"/>
        <w:bottom w:val="single" w:sz="6" w:space="0" w:color="AAAAAA"/>
        <w:right w:val="single" w:sz="6" w:space="2" w:color="AAAAAA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toogleboxnewtitle">
    <w:name w:val="toogleboxnew_title"/>
    <w:basedOn w:val="a2"/>
    <w:uiPriority w:val="99"/>
    <w:qFormat/>
    <w:rsid w:val="00E35251"/>
    <w:pPr>
      <w:widowControl/>
      <w:shd w:val="clear" w:color="auto" w:fill="EFEFE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">
    <w:name w:val="navboxnew"/>
    <w:basedOn w:val="a2"/>
    <w:uiPriority w:val="99"/>
    <w:qFormat/>
    <w:rsid w:val="00E35251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navbar">
    <w:name w:val="navboxnew_tnavbar"/>
    <w:basedOn w:val="a2"/>
    <w:uiPriority w:val="99"/>
    <w:qFormat/>
    <w:rsid w:val="00E35251"/>
    <w:pPr>
      <w:widowControl/>
      <w:snapToGrid/>
      <w:spacing w:beforeAutospacing="1" w:afterAutospacing="1"/>
      <w:ind w:left="-1200"/>
    </w:pPr>
    <w:rPr>
      <w:rFonts w:eastAsia="Times New Roman"/>
      <w:sz w:val="19"/>
      <w:szCs w:val="19"/>
    </w:rPr>
  </w:style>
  <w:style w:type="paragraph" w:customStyle="1" w:styleId="navboxnewoldie">
    <w:name w:val="navboxnew_oldie"/>
    <w:basedOn w:val="a2"/>
    <w:uiPriority w:val="99"/>
    <w:qFormat/>
    <w:rsid w:val="00E35251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table">
    <w:name w:val="mw-hiero-table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outer">
    <w:name w:val="mw-hiero-outer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box">
    <w:name w:val="mw-hiero-box"/>
    <w:basedOn w:val="a2"/>
    <w:uiPriority w:val="99"/>
    <w:qFormat/>
    <w:rsid w:val="00E35251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hidden">
    <w:name w:val="ui-helper-hidden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ui-helper-reset">
    <w:name w:val="ui-helper-reset"/>
    <w:basedOn w:val="a2"/>
    <w:uiPriority w:val="99"/>
    <w:qFormat/>
    <w:rsid w:val="00E35251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helper-clearfix">
    <w:name w:val="ui-helper-clearfix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zfix">
    <w:name w:val="ui-helper-zfix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">
    <w:name w:val="ui-icon"/>
    <w:basedOn w:val="a2"/>
    <w:uiPriority w:val="99"/>
    <w:qFormat/>
    <w:rsid w:val="00E35251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widget-overlay">
    <w:name w:val="ui-widget-overlay"/>
    <w:basedOn w:val="a2"/>
    <w:uiPriority w:val="99"/>
    <w:qFormat/>
    <w:rsid w:val="00E35251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">
    <w:name w:val="ui-widget"/>
    <w:basedOn w:val="a2"/>
    <w:uiPriority w:val="99"/>
    <w:qFormat/>
    <w:rsid w:val="00E35251"/>
    <w:pPr>
      <w:widowControl/>
      <w:snapToGrid/>
      <w:spacing w:beforeAutospacing="1" w:afterAutospacing="1"/>
    </w:pPr>
    <w:rPr>
      <w:rFonts w:ascii="Arial" w:eastAsia="Times New Roman" w:hAnsi="Arial" w:cs="Arial"/>
      <w:sz w:val="19"/>
      <w:szCs w:val="19"/>
    </w:rPr>
  </w:style>
  <w:style w:type="paragraph" w:customStyle="1" w:styleId="ui-widget-content">
    <w:name w:val="ui-widget-content"/>
    <w:basedOn w:val="a2"/>
    <w:uiPriority w:val="99"/>
    <w:qFormat/>
    <w:rsid w:val="00E35251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napToGrid/>
      <w:spacing w:beforeAutospacing="1" w:afterAutospacing="1"/>
    </w:pPr>
    <w:rPr>
      <w:rFonts w:eastAsia="Times New Roman"/>
      <w:color w:val="362B36"/>
      <w:szCs w:val="24"/>
    </w:rPr>
  </w:style>
  <w:style w:type="paragraph" w:customStyle="1" w:styleId="ui-widget-header">
    <w:name w:val="ui-widget-header"/>
    <w:basedOn w:val="a2"/>
    <w:uiPriority w:val="99"/>
    <w:qFormat/>
    <w:rsid w:val="00E35251"/>
    <w:pPr>
      <w:widowControl/>
      <w:pBdr>
        <w:bottom w:val="single" w:sz="6" w:space="0" w:color="BBBBBB"/>
      </w:pBdr>
      <w:shd w:val="clear" w:color="auto" w:fill="FFFFFF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state-default">
    <w:name w:val="ui-state-default"/>
    <w:basedOn w:val="a2"/>
    <w:uiPriority w:val="99"/>
    <w:qFormat/>
    <w:rsid w:val="00E35251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">
    <w:name w:val="ui-state-hover"/>
    <w:basedOn w:val="a2"/>
    <w:uiPriority w:val="99"/>
    <w:qFormat/>
    <w:rsid w:val="00E35251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">
    <w:name w:val="ui-state-focus"/>
    <w:basedOn w:val="a2"/>
    <w:uiPriority w:val="99"/>
    <w:qFormat/>
    <w:rsid w:val="00E35251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">
    <w:name w:val="ui-state-active"/>
    <w:basedOn w:val="a2"/>
    <w:uiPriority w:val="99"/>
    <w:qFormat/>
    <w:rsid w:val="00E35251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">
    <w:name w:val="ui-state-highlight"/>
    <w:basedOn w:val="a2"/>
    <w:uiPriority w:val="99"/>
    <w:qFormat/>
    <w:rsid w:val="00E35251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">
    <w:name w:val="ui-state-error"/>
    <w:basedOn w:val="a2"/>
    <w:uiPriority w:val="99"/>
    <w:qFormat/>
    <w:rsid w:val="00E35251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">
    <w:name w:val="ui-state-error-text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">
    <w:name w:val="ui-priority-primary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">
    <w:name w:val="ui-priority-secondary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">
    <w:name w:val="ui-state-disabled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shadow">
    <w:name w:val="ui-widget-shadow"/>
    <w:basedOn w:val="a2"/>
    <w:uiPriority w:val="99"/>
    <w:qFormat/>
    <w:rsid w:val="00E35251"/>
    <w:pPr>
      <w:widowControl/>
      <w:shd w:val="clear" w:color="auto" w:fill="000000"/>
      <w:snapToGrid/>
      <w:spacing w:before="0" w:after="0"/>
      <w:ind w:left="-105"/>
    </w:pPr>
    <w:rPr>
      <w:rFonts w:eastAsia="Times New Roman"/>
      <w:szCs w:val="24"/>
    </w:rPr>
  </w:style>
  <w:style w:type="paragraph" w:customStyle="1" w:styleId="ui-resizable-handle">
    <w:name w:val="ui-resizable-handle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ui-resizable-n">
    <w:name w:val="ui-resizable-n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">
    <w:name w:val="ui-resizable-s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e">
    <w:name w:val="ui-resizable-e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w">
    <w:name w:val="ui-resizable-w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e">
    <w:name w:val="ui-resizable-se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w">
    <w:name w:val="ui-resizable-sw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w">
    <w:name w:val="ui-resizable-nw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e">
    <w:name w:val="ui-resizable-ne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">
    <w:name w:val="ui-button"/>
    <w:basedOn w:val="a2"/>
    <w:uiPriority w:val="99"/>
    <w:qFormat/>
    <w:rsid w:val="00E35251"/>
    <w:pPr>
      <w:widowControl/>
      <w:snapToGrid/>
      <w:spacing w:beforeAutospacing="1" w:afterAutospacing="1"/>
      <w:ind w:right="24"/>
      <w:jc w:val="center"/>
    </w:pPr>
    <w:rPr>
      <w:rFonts w:eastAsia="Times New Roman"/>
      <w:szCs w:val="24"/>
    </w:rPr>
  </w:style>
  <w:style w:type="paragraph" w:customStyle="1" w:styleId="ui-button-icon-only">
    <w:name w:val="ui-button-icon-only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icons-only">
    <w:name w:val="ui-button-icons-only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set">
    <w:name w:val="ui-buttonset"/>
    <w:basedOn w:val="a2"/>
    <w:uiPriority w:val="99"/>
    <w:qFormat/>
    <w:rsid w:val="00E35251"/>
    <w:pPr>
      <w:widowControl/>
      <w:snapToGrid/>
      <w:spacing w:beforeAutospacing="1" w:afterAutospacing="1"/>
      <w:ind w:right="105"/>
    </w:pPr>
    <w:rPr>
      <w:rFonts w:eastAsia="Times New Roman"/>
      <w:szCs w:val="24"/>
    </w:rPr>
  </w:style>
  <w:style w:type="paragraph" w:customStyle="1" w:styleId="ui-dialog">
    <w:name w:val="ui-dialog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uggestions">
    <w:name w:val="suggestions"/>
    <w:basedOn w:val="a2"/>
    <w:uiPriority w:val="99"/>
    <w:qFormat/>
    <w:rsid w:val="00E35251"/>
    <w:pPr>
      <w:widowControl/>
      <w:snapToGrid/>
      <w:spacing w:before="0" w:after="0"/>
      <w:ind w:right="-15"/>
    </w:pPr>
    <w:rPr>
      <w:rFonts w:eastAsia="Times New Roman"/>
      <w:szCs w:val="24"/>
    </w:rPr>
  </w:style>
  <w:style w:type="paragraph" w:customStyle="1" w:styleId="suggestions-special">
    <w:name w:val="suggestions-special"/>
    <w:basedOn w:val="a2"/>
    <w:uiPriority w:val="99"/>
    <w:qFormat/>
    <w:rsid w:val="00E35251"/>
    <w:pPr>
      <w:widowControl/>
      <w:pBdr>
        <w:top w:val="single" w:sz="6" w:space="3" w:color="AAAAAA"/>
        <w:left w:val="single" w:sz="6" w:space="3" w:color="AAAAAA"/>
        <w:bottom w:val="single" w:sz="6" w:space="3" w:color="AAAAAA"/>
        <w:right w:val="single" w:sz="6" w:space="3" w:color="AAAAAA"/>
      </w:pBdr>
      <w:shd w:val="clear" w:color="auto" w:fill="FFFFFF"/>
      <w:snapToGrid/>
      <w:spacing w:before="0" w:after="0" w:line="300" w:lineRule="atLeast"/>
    </w:pPr>
    <w:rPr>
      <w:rFonts w:eastAsia="Times New Roman"/>
      <w:vanish/>
      <w:szCs w:val="24"/>
    </w:rPr>
  </w:style>
  <w:style w:type="paragraph" w:customStyle="1" w:styleId="suggestions-results">
    <w:name w:val="suggestions-results"/>
    <w:basedOn w:val="a2"/>
    <w:uiPriority w:val="99"/>
    <w:qFormat/>
    <w:rsid w:val="00E35251"/>
    <w:pPr>
      <w:widowControl/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napToGrid/>
      <w:spacing w:before="0" w:after="0"/>
    </w:pPr>
    <w:rPr>
      <w:rFonts w:eastAsia="Times New Roman"/>
      <w:szCs w:val="24"/>
    </w:rPr>
  </w:style>
  <w:style w:type="paragraph" w:customStyle="1" w:styleId="suggestions-result">
    <w:name w:val="suggestions-result"/>
    <w:basedOn w:val="a2"/>
    <w:uiPriority w:val="99"/>
    <w:qFormat/>
    <w:rsid w:val="00E35251"/>
    <w:pPr>
      <w:widowControl/>
      <w:snapToGrid/>
      <w:spacing w:before="0" w:after="0" w:line="360" w:lineRule="atLeast"/>
    </w:pPr>
    <w:rPr>
      <w:rFonts w:eastAsia="Times New Roman"/>
      <w:color w:val="000000"/>
      <w:szCs w:val="24"/>
    </w:rPr>
  </w:style>
  <w:style w:type="paragraph" w:customStyle="1" w:styleId="suggestions-result-current">
    <w:name w:val="suggestions-result-current"/>
    <w:basedOn w:val="a2"/>
    <w:uiPriority w:val="99"/>
    <w:qFormat/>
    <w:rsid w:val="00E35251"/>
    <w:pPr>
      <w:widowControl/>
      <w:shd w:val="clear" w:color="auto" w:fill="4C59A6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autoellipsis-matched">
    <w:name w:val="autoellipsis-matched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mwembedplayer">
    <w:name w:val="mwembedplayer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oadingspinner">
    <w:name w:val="loadingspinner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imported-resource">
    <w:name w:val="mw-imported-resource"/>
    <w:basedOn w:val="a2"/>
    <w:uiPriority w:val="99"/>
    <w:qFormat/>
    <w:rsid w:val="00E35251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kaltura-icon">
    <w:name w:val="kaltura-icon"/>
    <w:basedOn w:val="a2"/>
    <w:uiPriority w:val="99"/>
    <w:qFormat/>
    <w:rsid w:val="00E35251"/>
    <w:pPr>
      <w:widowControl/>
      <w:snapToGrid/>
      <w:spacing w:before="30" w:afterAutospacing="1"/>
      <w:ind w:left="45"/>
    </w:pPr>
    <w:rPr>
      <w:rFonts w:eastAsia="Times New Roman"/>
      <w:szCs w:val="24"/>
    </w:rPr>
  </w:style>
  <w:style w:type="paragraph" w:customStyle="1" w:styleId="mw-fullscreen-overlay">
    <w:name w:val="mw-fullscreen-overlay"/>
    <w:basedOn w:val="a2"/>
    <w:uiPriority w:val="99"/>
    <w:qFormat/>
    <w:rsid w:val="00E35251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">
    <w:name w:val="play-btn-large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container">
    <w:name w:val="carouselcontainer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videotitle">
    <w:name w:val="carouselvideotitle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b/>
      <w:bCs/>
      <w:color w:val="FFFFFF"/>
      <w:szCs w:val="24"/>
    </w:rPr>
  </w:style>
  <w:style w:type="paragraph" w:customStyle="1" w:styleId="carouselvideotitletext">
    <w:name w:val="carouselvideotitletext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titleduration">
    <w:name w:val="carouseltitleduration"/>
    <w:basedOn w:val="a2"/>
    <w:uiPriority w:val="99"/>
    <w:qFormat/>
    <w:rsid w:val="00E35251"/>
    <w:pPr>
      <w:widowControl/>
      <w:shd w:val="clear" w:color="auto" w:fill="5A5A5A"/>
      <w:snapToGrid/>
      <w:spacing w:beforeAutospacing="1" w:afterAutospacing="1"/>
    </w:pPr>
    <w:rPr>
      <w:rFonts w:eastAsia="Times New Roman"/>
      <w:color w:val="D9D9D9"/>
      <w:sz w:val="20"/>
    </w:rPr>
  </w:style>
  <w:style w:type="paragraph" w:customStyle="1" w:styleId="carouselimgtitle">
    <w:name w:val="carouselimgtitle"/>
    <w:basedOn w:val="a2"/>
    <w:uiPriority w:val="99"/>
    <w:qFormat/>
    <w:rsid w:val="00E35251"/>
    <w:pPr>
      <w:widowControl/>
      <w:snapToGrid/>
      <w:spacing w:beforeAutospacing="1" w:afterAutospacing="1"/>
      <w:jc w:val="center"/>
    </w:pPr>
    <w:rPr>
      <w:rFonts w:eastAsia="Times New Roman"/>
      <w:color w:val="FFFFFF"/>
      <w:szCs w:val="24"/>
    </w:rPr>
  </w:style>
  <w:style w:type="paragraph" w:customStyle="1" w:styleId="carouselimgduration">
    <w:name w:val="carouselimgduration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carouselprevbutton">
    <w:name w:val="carouselprevbutton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nextbutton">
    <w:name w:val="carouselnextbutton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container">
    <w:name w:val="alert-container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itle">
    <w:name w:val="alert-title"/>
    <w:basedOn w:val="a2"/>
    <w:uiPriority w:val="99"/>
    <w:qFormat/>
    <w:rsid w:val="00E35251"/>
    <w:pPr>
      <w:widowControl/>
      <w:pBdr>
        <w:bottom w:val="single" w:sz="6" w:space="4" w:color="D1D1D1"/>
      </w:pBdr>
      <w:shd w:val="clear" w:color="auto" w:fill="E6E6E6"/>
      <w:snapToGrid/>
      <w:spacing w:beforeAutospacing="1" w:afterAutospacing="1"/>
    </w:pPr>
    <w:rPr>
      <w:rFonts w:eastAsia="Times New Roman"/>
      <w:sz w:val="21"/>
      <w:szCs w:val="21"/>
    </w:rPr>
  </w:style>
  <w:style w:type="paragraph" w:customStyle="1" w:styleId="alert-message">
    <w:name w:val="alert-message"/>
    <w:basedOn w:val="a2"/>
    <w:uiPriority w:val="99"/>
    <w:qFormat/>
    <w:rsid w:val="00E35251"/>
    <w:pPr>
      <w:widowControl/>
      <w:snapToGrid/>
      <w:spacing w:beforeAutospacing="1" w:afterAutospacing="1"/>
      <w:jc w:val="center"/>
    </w:pPr>
    <w:rPr>
      <w:rFonts w:eastAsia="Times New Roman"/>
      <w:sz w:val="21"/>
      <w:szCs w:val="21"/>
    </w:rPr>
  </w:style>
  <w:style w:type="paragraph" w:customStyle="1" w:styleId="alert-buttons-container">
    <w:name w:val="alert-buttons-container"/>
    <w:basedOn w:val="a2"/>
    <w:uiPriority w:val="99"/>
    <w:qFormat/>
    <w:rsid w:val="00E35251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alert-button">
    <w:name w:val="alert-button"/>
    <w:basedOn w:val="a2"/>
    <w:uiPriority w:val="99"/>
    <w:qFormat/>
    <w:rsid w:val="00E35251"/>
    <w:pPr>
      <w:widowControl/>
      <w:shd w:val="clear" w:color="auto" w:fill="474747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plusminus-pos">
    <w:name w:val="mw-plusminus-pos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color w:val="00B000"/>
      <w:szCs w:val="24"/>
    </w:rPr>
  </w:style>
  <w:style w:type="paragraph" w:customStyle="1" w:styleId="mw-plusminus-neg">
    <w:name w:val="mw-plusminus-neg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color w:val="FF2050"/>
      <w:szCs w:val="24"/>
    </w:rPr>
  </w:style>
  <w:style w:type="paragraph" w:customStyle="1" w:styleId="mw-plusminus-null">
    <w:name w:val="mw-plusminus-null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color w:val="999999"/>
      <w:szCs w:val="24"/>
    </w:rPr>
  </w:style>
  <w:style w:type="paragraph" w:customStyle="1" w:styleId="mw-tag-markers">
    <w:name w:val="mw-tag-markers"/>
    <w:basedOn w:val="a2"/>
    <w:uiPriority w:val="99"/>
    <w:qFormat/>
    <w:rsid w:val="00E35251"/>
    <w:pPr>
      <w:widowControl/>
      <w:snapToGrid/>
      <w:spacing w:beforeAutospacing="1" w:afterAutospacing="1"/>
    </w:pPr>
    <w:rPr>
      <w:rFonts w:ascii="Arial" w:eastAsia="Times New Roman" w:hAnsi="Arial" w:cs="Arial"/>
      <w:i/>
      <w:iCs/>
      <w:sz w:val="22"/>
      <w:szCs w:val="22"/>
    </w:rPr>
  </w:style>
  <w:style w:type="paragraph" w:customStyle="1" w:styleId="history-size">
    <w:name w:val="history-size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whatlinkshere-tools">
    <w:name w:val="mw-whatlinkshere-tools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italique">
    <w:name w:val="italique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nowrap">
    <w:name w:val="nowrap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coptions">
    <w:name w:val="rcoptions"/>
    <w:basedOn w:val="a2"/>
    <w:uiPriority w:val="99"/>
    <w:qFormat/>
    <w:rsid w:val="00E35251"/>
    <w:pPr>
      <w:widowControl/>
      <w:pBdr>
        <w:top w:val="single" w:sz="6" w:space="0" w:color="DDDDF7"/>
        <w:left w:val="single" w:sz="48" w:space="6" w:color="DDDDF7"/>
        <w:bottom w:val="single" w:sz="6" w:space="0" w:color="DDDDF7"/>
        <w:right w:val="single" w:sz="6" w:space="6" w:color="DDDDF7"/>
      </w:pBdr>
      <w:shd w:val="clear" w:color="auto" w:fill="FFFFFF"/>
      <w:snapToGrid/>
      <w:spacing w:before="0" w:after="30"/>
    </w:pPr>
    <w:rPr>
      <w:rFonts w:eastAsia="Times New Roman"/>
      <w:szCs w:val="24"/>
    </w:rPr>
  </w:style>
  <w:style w:type="paragraph" w:customStyle="1" w:styleId="printcssonly">
    <w:name w:val="printcssonly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fieldsetlike">
    <w:name w:val="fieldsetlike"/>
    <w:basedOn w:val="a2"/>
    <w:uiPriority w:val="99"/>
    <w:qFormat/>
    <w:rsid w:val="00E35251"/>
    <w:pPr>
      <w:widowControl/>
      <w:pBdr>
        <w:top w:val="single" w:sz="6" w:space="0" w:color="AAAAAA"/>
        <w:left w:val="single" w:sz="6" w:space="0" w:color="AAAAAA"/>
        <w:bottom w:val="single" w:sz="6" w:space="5" w:color="AAAAAA"/>
        <w:right w:val="single" w:sz="6" w:space="0" w:color="AAAAAA"/>
      </w:pBdr>
      <w:snapToGrid/>
      <w:spacing w:before="240" w:after="240"/>
      <w:jc w:val="center"/>
    </w:pPr>
    <w:rPr>
      <w:rFonts w:eastAsia="Times New Roman"/>
      <w:szCs w:val="24"/>
    </w:rPr>
  </w:style>
  <w:style w:type="paragraph" w:customStyle="1" w:styleId="homonymie">
    <w:name w:val="homonymie"/>
    <w:basedOn w:val="a2"/>
    <w:uiPriority w:val="99"/>
    <w:qFormat/>
    <w:rsid w:val="00E35251"/>
    <w:pPr>
      <w:widowControl/>
      <w:pBdr>
        <w:bottom w:val="single" w:sz="6" w:space="6" w:color="AAAAAA"/>
      </w:pBdr>
      <w:shd w:val="clear" w:color="auto" w:fill="FFFFFF"/>
      <w:snapToGrid/>
      <w:spacing w:before="0" w:after="120"/>
    </w:pPr>
    <w:rPr>
      <w:rFonts w:eastAsia="Times New Roman"/>
      <w:i/>
      <w:iCs/>
      <w:szCs w:val="24"/>
    </w:rPr>
  </w:style>
  <w:style w:type="paragraph" w:customStyle="1" w:styleId="indicateur-langue">
    <w:name w:val="indicateur-langue"/>
    <w:basedOn w:val="a2"/>
    <w:uiPriority w:val="99"/>
    <w:qFormat/>
    <w:rsid w:val="00E35251"/>
    <w:pPr>
      <w:widowControl/>
      <w:snapToGrid/>
      <w:spacing w:beforeAutospacing="1" w:afterAutospacing="1"/>
    </w:pPr>
    <w:rPr>
      <w:rFonts w:ascii="Courier New" w:eastAsia="Times New Roman" w:hAnsi="Courier New" w:cs="Courier New"/>
      <w:b/>
      <w:bCs/>
      <w:szCs w:val="24"/>
    </w:rPr>
  </w:style>
  <w:style w:type="paragraph" w:customStyle="1" w:styleId="romain">
    <w:name w:val="romain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mallCaps/>
      <w:szCs w:val="24"/>
    </w:rPr>
  </w:style>
  <w:style w:type="paragraph" w:customStyle="1" w:styleId="reference">
    <w:name w:val="reference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exposant">
    <w:name w:val="exposant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magiclink-isbn">
    <w:name w:val="mw-magiclink-isbn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iblist">
    <w:name w:val="biblist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norme">
    <w:name w:val="wikinorme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bibtex">
    <w:name w:val="bibtex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bd">
    <w:name w:val="isbd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o690">
    <w:name w:val="iso690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specialbib">
    <w:name w:val="specialbib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citevirgule">
    <w:name w:val="cite_virgule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sans-fond">
    <w:name w:val="boite-sans-fond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grise">
    <w:name w:val="boite-grise"/>
    <w:basedOn w:val="a2"/>
    <w:uiPriority w:val="99"/>
    <w:qFormat/>
    <w:rsid w:val="00E35251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grave">
    <w:name w:val="bandeau-niveau-grave"/>
    <w:basedOn w:val="a2"/>
    <w:uiPriority w:val="99"/>
    <w:qFormat/>
    <w:rsid w:val="00E35251"/>
    <w:pPr>
      <w:widowControl/>
      <w:shd w:val="clear" w:color="auto" w:fill="FFCCCC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modere">
    <w:name w:val="bandeau-niveau-modere"/>
    <w:basedOn w:val="a2"/>
    <w:uiPriority w:val="99"/>
    <w:qFormat/>
    <w:rsid w:val="00E35251"/>
    <w:pPr>
      <w:widowControl/>
      <w:shd w:val="clear" w:color="auto" w:fill="FFEEDD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ebauche">
    <w:name w:val="bandeau-niveau-ebauche"/>
    <w:basedOn w:val="a2"/>
    <w:uiPriority w:val="99"/>
    <w:qFormat/>
    <w:rsid w:val="00E35251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information">
    <w:name w:val="bandeau-niveau-information"/>
    <w:basedOn w:val="a2"/>
    <w:uiPriority w:val="99"/>
    <w:qFormat/>
    <w:rsid w:val="00E35251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">
    <w:name w:val="bandeau"/>
    <w:basedOn w:val="a2"/>
    <w:uiPriority w:val="99"/>
    <w:qFormat/>
    <w:rsid w:val="00E35251"/>
    <w:pPr>
      <w:widowControl/>
      <w:pBdr>
        <w:top w:val="single" w:sz="6" w:space="2" w:color="auto"/>
        <w:left w:val="single" w:sz="48" w:space="8" w:color="auto"/>
        <w:bottom w:val="single" w:sz="6" w:space="2" w:color="auto"/>
        <w:right w:val="single" w:sz="6" w:space="8" w:color="auto"/>
      </w:pBdr>
      <w:snapToGrid/>
      <w:spacing w:before="120" w:after="180"/>
      <w:ind w:left="1224" w:right="1224"/>
    </w:pPr>
    <w:rPr>
      <w:rFonts w:eastAsia="Times New Roman"/>
      <w:szCs w:val="24"/>
    </w:rPr>
  </w:style>
  <w:style w:type="paragraph" w:customStyle="1" w:styleId="bandeau-icone">
    <w:name w:val="bandeau-icone"/>
    <w:basedOn w:val="a2"/>
    <w:uiPriority w:val="99"/>
    <w:qFormat/>
    <w:rsid w:val="00E35251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andeau-titre">
    <w:name w:val="bandeau-titre"/>
    <w:basedOn w:val="a2"/>
    <w:uiPriority w:val="99"/>
    <w:qFormat/>
    <w:rsid w:val="00E35251"/>
    <w:pPr>
      <w:widowControl/>
      <w:snapToGrid/>
      <w:spacing w:beforeAutospacing="1" w:after="120" w:line="336" w:lineRule="atLeast"/>
    </w:pPr>
    <w:rPr>
      <w:rFonts w:eastAsia="Times New Roman"/>
      <w:szCs w:val="24"/>
    </w:rPr>
  </w:style>
  <w:style w:type="paragraph" w:customStyle="1" w:styleId="bandeau-texte">
    <w:name w:val="bandeau-texte"/>
    <w:basedOn w:val="a2"/>
    <w:uiPriority w:val="99"/>
    <w:qFormat/>
    <w:rsid w:val="00E35251"/>
    <w:pPr>
      <w:widowControl/>
      <w:snapToGrid/>
      <w:spacing w:beforeAutospacing="1" w:afterAutospacing="1" w:line="288" w:lineRule="atLeast"/>
    </w:pPr>
    <w:rPr>
      <w:rFonts w:eastAsia="Times New Roman"/>
      <w:sz w:val="22"/>
      <w:szCs w:val="22"/>
    </w:rPr>
  </w:style>
  <w:style w:type="paragraph" w:customStyle="1" w:styleId="indentation">
    <w:name w:val="indentation"/>
    <w:basedOn w:val="a2"/>
    <w:uiPriority w:val="99"/>
    <w:qFormat/>
    <w:rsid w:val="00E352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loupe">
    <w:name w:val="loupe"/>
    <w:basedOn w:val="a2"/>
    <w:uiPriority w:val="99"/>
    <w:qFormat/>
    <w:rsid w:val="00E352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eneral">
    <w:name w:val="general"/>
    <w:basedOn w:val="a2"/>
    <w:uiPriority w:val="99"/>
    <w:qFormat/>
    <w:rsid w:val="00E352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ccessibilite">
    <w:name w:val="accessibilite"/>
    <w:basedOn w:val="a2"/>
    <w:uiPriority w:val="99"/>
    <w:qFormat/>
    <w:rsid w:val="00E352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or">
    <w:name w:val="etoile-or"/>
    <w:basedOn w:val="a2"/>
    <w:uiPriority w:val="99"/>
    <w:qFormat/>
    <w:rsid w:val="00E352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argent">
    <w:name w:val="etoile-argent"/>
    <w:basedOn w:val="a2"/>
    <w:uiPriority w:val="99"/>
    <w:qFormat/>
    <w:rsid w:val="00E352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ategorie">
    <w:name w:val="categorie"/>
    <w:basedOn w:val="a2"/>
    <w:uiPriority w:val="99"/>
    <w:qFormat/>
    <w:rsid w:val="00E352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recyclage">
    <w:name w:val="recyclage"/>
    <w:basedOn w:val="a2"/>
    <w:uiPriority w:val="99"/>
    <w:qFormat/>
    <w:rsid w:val="00E352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rchives">
    <w:name w:val="archives"/>
    <w:basedOn w:val="a2"/>
    <w:uiPriority w:val="99"/>
    <w:qFormat/>
    <w:rsid w:val="00E352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nflit-edition">
    <w:name w:val="conflit-edition"/>
    <w:basedOn w:val="a2"/>
    <w:uiPriority w:val="99"/>
    <w:qFormat/>
    <w:rsid w:val="00E352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ns">
    <w:name w:val="sons"/>
    <w:basedOn w:val="a2"/>
    <w:uiPriority w:val="99"/>
    <w:qFormat/>
    <w:rsid w:val="00E352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videos">
    <w:name w:val="videos"/>
    <w:basedOn w:val="a2"/>
    <w:uiPriority w:val="99"/>
    <w:qFormat/>
    <w:rsid w:val="00E352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omplet">
    <w:name w:val="incomplet"/>
    <w:basedOn w:val="a2"/>
    <w:uiPriority w:val="99"/>
    <w:qFormat/>
    <w:rsid w:val="00E352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urces">
    <w:name w:val="sources"/>
    <w:basedOn w:val="a2"/>
    <w:uiPriority w:val="99"/>
    <w:qFormat/>
    <w:rsid w:val="00E352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mportant">
    <w:name w:val="important"/>
    <w:basedOn w:val="a2"/>
    <w:uiPriority w:val="99"/>
    <w:qFormat/>
    <w:rsid w:val="00E352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n-travaux">
    <w:name w:val="en-travaux"/>
    <w:basedOn w:val="a2"/>
    <w:uiPriority w:val="99"/>
    <w:qFormat/>
    <w:rsid w:val="00E352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ubator">
    <w:name w:val="incubator"/>
    <w:basedOn w:val="a2"/>
    <w:uiPriority w:val="99"/>
    <w:qFormat/>
    <w:rsid w:val="00E352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xtension">
    <w:name w:val="extension"/>
    <w:basedOn w:val="a2"/>
    <w:uiPriority w:val="99"/>
    <w:qFormat/>
    <w:rsid w:val="00E352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pecies">
    <w:name w:val="wikispecies"/>
    <w:basedOn w:val="a2"/>
    <w:uiPriority w:val="99"/>
    <w:qFormat/>
    <w:rsid w:val="00E352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metawiki">
    <w:name w:val="metawiki"/>
    <w:basedOn w:val="a2"/>
    <w:uiPriority w:val="99"/>
    <w:qFormat/>
    <w:rsid w:val="00E352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ersity">
    <w:name w:val="wikiversity"/>
    <w:basedOn w:val="a2"/>
    <w:uiPriority w:val="99"/>
    <w:qFormat/>
    <w:rsid w:val="00E352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pedia">
    <w:name w:val="wikipedia"/>
    <w:basedOn w:val="a2"/>
    <w:uiPriority w:val="99"/>
    <w:qFormat/>
    <w:rsid w:val="00E352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books">
    <w:name w:val="wikibooks"/>
    <w:basedOn w:val="a2"/>
    <w:uiPriority w:val="99"/>
    <w:qFormat/>
    <w:rsid w:val="00E352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news">
    <w:name w:val="wikinews"/>
    <w:basedOn w:val="a2"/>
    <w:uiPriority w:val="99"/>
    <w:qFormat/>
    <w:rsid w:val="00E352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quote">
    <w:name w:val="wikiquote"/>
    <w:basedOn w:val="a2"/>
    <w:uiPriority w:val="99"/>
    <w:qFormat/>
    <w:rsid w:val="00E352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ource">
    <w:name w:val="wikisource"/>
    <w:basedOn w:val="a2"/>
    <w:uiPriority w:val="99"/>
    <w:qFormat/>
    <w:rsid w:val="00E352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mmons">
    <w:name w:val="commons"/>
    <w:basedOn w:val="a2"/>
    <w:uiPriority w:val="99"/>
    <w:qFormat/>
    <w:rsid w:val="00E352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media">
    <w:name w:val="wikimedia"/>
    <w:basedOn w:val="a2"/>
    <w:uiPriority w:val="99"/>
    <w:qFormat/>
    <w:rsid w:val="00E352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tionary">
    <w:name w:val="wiktionary"/>
    <w:basedOn w:val="a2"/>
    <w:uiPriority w:val="99"/>
    <w:qFormat/>
    <w:rsid w:val="00E352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data">
    <w:name w:val="wikidata"/>
    <w:basedOn w:val="a2"/>
    <w:uiPriority w:val="99"/>
    <w:qFormat/>
    <w:rsid w:val="00E352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oyage">
    <w:name w:val="wikivoyage"/>
    <w:basedOn w:val="a2"/>
    <w:uiPriority w:val="99"/>
    <w:qFormat/>
    <w:rsid w:val="00E35251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rosse-icone">
    <w:name w:val="grosse-icone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e">
    <w:name w:val="alerte"/>
    <w:basedOn w:val="a2"/>
    <w:uiPriority w:val="99"/>
    <w:qFormat/>
    <w:rsid w:val="00E35251"/>
    <w:pPr>
      <w:widowControl/>
      <w:shd w:val="clear" w:color="auto" w:fill="FFFFDD"/>
      <w:snapToGrid/>
      <w:spacing w:beforeAutospacing="1" w:after="96"/>
    </w:pPr>
    <w:rPr>
      <w:rFonts w:eastAsia="Times New Roman"/>
      <w:i/>
      <w:iCs/>
      <w:szCs w:val="24"/>
    </w:rPr>
  </w:style>
  <w:style w:type="paragraph" w:customStyle="1" w:styleId="grave">
    <w:name w:val="grave"/>
    <w:basedOn w:val="a2"/>
    <w:uiPriority w:val="99"/>
    <w:qFormat/>
    <w:rsid w:val="00E35251"/>
    <w:pPr>
      <w:widowControl/>
      <w:pBdr>
        <w:top w:val="single" w:sz="6" w:space="0" w:color="FF9966"/>
        <w:left w:val="single" w:sz="6" w:space="0" w:color="FF9966"/>
        <w:bottom w:val="single" w:sz="6" w:space="0" w:color="FF9966"/>
        <w:right w:val="single" w:sz="6" w:space="0" w:color="FF9966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messagebox">
    <w:name w:val="messagebox"/>
    <w:basedOn w:val="a2"/>
    <w:uiPriority w:val="99"/>
    <w:qFormat/>
    <w:rsid w:val="00E35251"/>
    <w:pPr>
      <w:widowControl/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9F9F9"/>
      <w:snapToGrid/>
      <w:spacing w:before="0" w:after="240"/>
      <w:jc w:val="both"/>
    </w:pPr>
    <w:rPr>
      <w:rFonts w:eastAsia="Times New Roman"/>
      <w:szCs w:val="24"/>
    </w:rPr>
  </w:style>
  <w:style w:type="paragraph" w:customStyle="1" w:styleId="vectorbox">
    <w:name w:val="vectorbox"/>
    <w:basedOn w:val="a2"/>
    <w:uiPriority w:val="99"/>
    <w:qFormat/>
    <w:rsid w:val="00E35251"/>
    <w:pPr>
      <w:widowControl/>
      <w:pBdr>
        <w:top w:val="single" w:sz="6" w:space="0" w:color="A7D7F9"/>
        <w:left w:val="single" w:sz="6" w:space="0" w:color="A7D7F9"/>
        <w:bottom w:val="single" w:sz="6" w:space="0" w:color="A7D7F9"/>
        <w:right w:val="single" w:sz="6" w:space="0" w:color="A7D7F9"/>
      </w:pBdr>
      <w:shd w:val="clear" w:color="auto" w:fill="F5FAFF"/>
      <w:snapToGrid/>
      <w:spacing w:before="0" w:after="240"/>
    </w:pPr>
    <w:rPr>
      <w:rFonts w:eastAsia="Times New Roman"/>
      <w:szCs w:val="24"/>
    </w:rPr>
  </w:style>
  <w:style w:type="paragraph" w:customStyle="1" w:styleId="bandeau-portail-element">
    <w:name w:val="bandeau-portail-element"/>
    <w:basedOn w:val="a2"/>
    <w:uiPriority w:val="99"/>
    <w:qFormat/>
    <w:rsid w:val="00E35251"/>
    <w:pPr>
      <w:widowControl/>
      <w:snapToGrid/>
      <w:spacing w:beforeAutospacing="1" w:afterAutospacing="1"/>
      <w:ind w:left="360" w:right="360"/>
    </w:pPr>
    <w:rPr>
      <w:rFonts w:eastAsia="Times New Roman"/>
      <w:szCs w:val="24"/>
    </w:rPr>
  </w:style>
  <w:style w:type="paragraph" w:customStyle="1" w:styleId="bandeau-portail-icone">
    <w:name w:val="bandeau-portail-icone"/>
    <w:basedOn w:val="a2"/>
    <w:uiPriority w:val="99"/>
    <w:qFormat/>
    <w:rsid w:val="00E35251"/>
    <w:pPr>
      <w:widowControl/>
      <w:snapToGrid/>
      <w:spacing w:beforeAutospacing="1" w:afterAutospacing="1"/>
      <w:ind w:right="120"/>
    </w:pPr>
    <w:rPr>
      <w:rFonts w:eastAsia="Times New Roman"/>
      <w:szCs w:val="24"/>
    </w:rPr>
  </w:style>
  <w:style w:type="paragraph" w:customStyle="1" w:styleId="bandeau-portail-texte">
    <w:name w:val="bandeau-portail-texte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exemple">
    <w:name w:val="exemple"/>
    <w:basedOn w:val="a2"/>
    <w:uiPriority w:val="99"/>
    <w:qFormat/>
    <w:rsid w:val="00E35251"/>
    <w:pPr>
      <w:widowControl/>
      <w:pBdr>
        <w:top w:val="dashed" w:sz="6" w:space="6" w:color="ADD8E6"/>
        <w:left w:val="dashed" w:sz="6" w:space="6" w:color="ADD8E6"/>
        <w:bottom w:val="dashed" w:sz="6" w:space="6" w:color="ADD8E6"/>
        <w:right w:val="dashed" w:sz="6" w:space="6" w:color="ADD8E6"/>
      </w:pBdr>
      <w:shd w:val="clear" w:color="auto" w:fill="FFFFFF"/>
      <w:snapToGrid/>
      <w:spacing w:before="120" w:after="120"/>
      <w:ind w:left="120" w:right="120"/>
    </w:pPr>
    <w:rPr>
      <w:rFonts w:eastAsia="Times New Roman"/>
      <w:szCs w:val="24"/>
    </w:rPr>
  </w:style>
  <w:style w:type="paragraph" w:customStyle="1" w:styleId="avanceboite">
    <w:name w:val="avance_boite"/>
    <w:basedOn w:val="a2"/>
    <w:uiPriority w:val="99"/>
    <w:qFormat/>
    <w:rsid w:val="00E35251"/>
    <w:pPr>
      <w:widowControl/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D3D3D3"/>
      <w:snapToGrid/>
      <w:spacing w:before="0" w:after="0"/>
    </w:pPr>
    <w:rPr>
      <w:rFonts w:eastAsia="Times New Roman"/>
      <w:szCs w:val="24"/>
    </w:rPr>
  </w:style>
  <w:style w:type="paragraph" w:customStyle="1" w:styleId="avancebarre">
    <w:name w:val="avance_barre"/>
    <w:basedOn w:val="a2"/>
    <w:uiPriority w:val="99"/>
    <w:qFormat/>
    <w:rsid w:val="00E35251"/>
    <w:pPr>
      <w:widowControl/>
      <w:shd w:val="clear" w:color="auto" w:fill="A0A0FF"/>
      <w:snapToGrid/>
      <w:spacing w:before="0" w:after="0"/>
    </w:pPr>
    <w:rPr>
      <w:rFonts w:eastAsia="Times New Roman"/>
      <w:szCs w:val="24"/>
    </w:rPr>
  </w:style>
  <w:style w:type="paragraph" w:customStyle="1" w:styleId="avancetexte">
    <w:name w:val="avance_texte"/>
    <w:basedOn w:val="a2"/>
    <w:uiPriority w:val="99"/>
    <w:qFormat/>
    <w:rsid w:val="00E35251"/>
    <w:pPr>
      <w:widowControl/>
      <w:snapToGrid/>
      <w:spacing w:before="0" w:after="0" w:line="240" w:lineRule="atLeast"/>
      <w:jc w:val="center"/>
    </w:pPr>
    <w:rPr>
      <w:rFonts w:eastAsia="Times New Roman"/>
      <w:sz w:val="21"/>
      <w:szCs w:val="21"/>
    </w:rPr>
  </w:style>
  <w:style w:type="paragraph" w:customStyle="1" w:styleId="mw-lag-warn-normal">
    <w:name w:val="mw-lag-warn-normal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mw-alerte">
    <w:name w:val="mw-alerte"/>
    <w:basedOn w:val="a2"/>
    <w:uiPriority w:val="99"/>
    <w:qFormat/>
    <w:rsid w:val="00E35251"/>
    <w:pPr>
      <w:widowControl/>
      <w:pBdr>
        <w:top w:val="single" w:sz="12" w:space="0" w:color="FF8C00"/>
        <w:left w:val="single" w:sz="12" w:space="0" w:color="FF8C00"/>
        <w:bottom w:val="single" w:sz="12" w:space="0" w:color="FF8C00"/>
        <w:right w:val="single" w:sz="12" w:space="0" w:color="FF8C00"/>
      </w:pBdr>
      <w:shd w:val="clear" w:color="auto" w:fill="FAEBD7"/>
      <w:snapToGrid/>
      <w:spacing w:beforeAutospacing="1" w:afterAutospacing="1"/>
    </w:pPr>
    <w:rPr>
      <w:rFonts w:eastAsia="Times New Roman"/>
      <w:szCs w:val="24"/>
    </w:rPr>
  </w:style>
  <w:style w:type="paragraph" w:customStyle="1" w:styleId="mw-toolbox">
    <w:name w:val="mw-toolbox"/>
    <w:basedOn w:val="a2"/>
    <w:uiPriority w:val="99"/>
    <w:qFormat/>
    <w:rsid w:val="00E35251"/>
    <w:pPr>
      <w:widowControl/>
      <w:pBdr>
        <w:top w:val="single" w:sz="6" w:space="3" w:color="B8B8B8"/>
        <w:left w:val="single" w:sz="6" w:space="12" w:color="B8B8B8"/>
        <w:bottom w:val="single" w:sz="6" w:space="3" w:color="B8B8B8"/>
        <w:right w:val="single" w:sz="6" w:space="12" w:color="B8B8B8"/>
      </w:pBdr>
      <w:shd w:val="clear" w:color="auto" w:fill="F8F8F8"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toggle">
    <w:name w:val="navboxtoggle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toggle">
    <w:name w:val="navtoggle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alternance">
    <w:name w:val="alternance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ternance2">
    <w:name w:val="alternance2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">
    <w:name w:val="infobox"/>
    <w:basedOn w:val="a2"/>
    <w:uiPriority w:val="99"/>
    <w:qFormat/>
    <w:rsid w:val="00E35251"/>
    <w:pPr>
      <w:widowControl/>
      <w:shd w:val="clear" w:color="auto" w:fill="EEEEEE"/>
      <w:snapToGrid/>
      <w:spacing w:before="0" w:after="120"/>
      <w:ind w:left="240"/>
    </w:pPr>
    <w:rPr>
      <w:rFonts w:eastAsia="Times New Roman"/>
      <w:color w:val="000000"/>
      <w:sz w:val="23"/>
      <w:szCs w:val="23"/>
    </w:rPr>
  </w:style>
  <w:style w:type="paragraph" w:customStyle="1" w:styleId="globegris">
    <w:name w:val="globegris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ssistant">
    <w:name w:val="assistant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eadergris">
    <w:name w:val="headergris"/>
    <w:basedOn w:val="a2"/>
    <w:uiPriority w:val="99"/>
    <w:qFormat/>
    <w:rsid w:val="00E35251"/>
    <w:pPr>
      <w:widowControl/>
      <w:pBdr>
        <w:top w:val="single" w:sz="6" w:space="2" w:color="A3B0BF"/>
        <w:left w:val="single" w:sz="6" w:space="5" w:color="A3B0BF"/>
        <w:bottom w:val="single" w:sz="6" w:space="2" w:color="A3B0BF"/>
        <w:right w:val="single" w:sz="6" w:space="5" w:color="A3B0BF"/>
      </w:pBdr>
      <w:shd w:val="clear" w:color="auto" w:fill="F0F0F0"/>
      <w:snapToGrid/>
      <w:spacing w:before="0" w:after="0"/>
    </w:pPr>
    <w:rPr>
      <w:rFonts w:eastAsia="Times New Roman"/>
      <w:b/>
      <w:bCs/>
      <w:color w:val="000000"/>
      <w:sz w:val="29"/>
      <w:szCs w:val="29"/>
    </w:rPr>
  </w:style>
  <w:style w:type="paragraph" w:customStyle="1" w:styleId="cadregris">
    <w:name w:val="cadregris"/>
    <w:basedOn w:val="a2"/>
    <w:uiPriority w:val="99"/>
    <w:qFormat/>
    <w:rsid w:val="00E35251"/>
    <w:pPr>
      <w:widowControl/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CFCFC"/>
      <w:snapToGrid/>
      <w:spacing w:beforeAutospacing="1" w:after="144"/>
    </w:pPr>
    <w:rPr>
      <w:rFonts w:eastAsia="Times New Roman"/>
      <w:szCs w:val="24"/>
    </w:rPr>
  </w:style>
  <w:style w:type="paragraph" w:customStyle="1" w:styleId="accueilcadrelien">
    <w:name w:val="accueil_cadre_lien"/>
    <w:basedOn w:val="a2"/>
    <w:uiPriority w:val="99"/>
    <w:qFormat/>
    <w:rsid w:val="00E35251"/>
    <w:pPr>
      <w:widowControl/>
      <w:snapToGrid/>
      <w:spacing w:beforeAutospacing="1" w:afterAutospacing="1"/>
      <w:ind w:right="120"/>
      <w:jc w:val="right"/>
    </w:pPr>
    <w:rPr>
      <w:rFonts w:eastAsia="Times New Roman"/>
      <w:sz w:val="15"/>
      <w:szCs w:val="15"/>
    </w:rPr>
  </w:style>
  <w:style w:type="paragraph" w:customStyle="1" w:styleId="geo-default">
    <w:name w:val="geo-default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nondefault">
    <w:name w:val="geo-nondefault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geo-dms">
    <w:name w:val="geo-dms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dec">
    <w:name w:val="geo-dec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multi-punct">
    <w:name w:val="geo-multi-punct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v2">
    <w:name w:val="infobox_v2"/>
    <w:basedOn w:val="a2"/>
    <w:uiPriority w:val="99"/>
    <w:qFormat/>
    <w:rsid w:val="00E35251"/>
    <w:pPr>
      <w:widowControl/>
      <w:pBdr>
        <w:top w:val="single" w:sz="6" w:space="1" w:color="AAAAAA"/>
        <w:left w:val="single" w:sz="6" w:space="1" w:color="AAAAAA"/>
        <w:bottom w:val="single" w:sz="6" w:space="1" w:color="AAAAAA"/>
        <w:right w:val="single" w:sz="6" w:space="1" w:color="AAAAAA"/>
      </w:pBdr>
      <w:shd w:val="clear" w:color="auto" w:fill="F9F9F9"/>
      <w:snapToGrid/>
      <w:spacing w:before="0" w:after="120" w:line="264" w:lineRule="atLeast"/>
      <w:ind w:left="240"/>
    </w:pPr>
    <w:rPr>
      <w:rFonts w:eastAsia="Times New Roman"/>
      <w:color w:val="000000"/>
      <w:sz w:val="22"/>
      <w:szCs w:val="22"/>
    </w:rPr>
  </w:style>
  <w:style w:type="paragraph" w:customStyle="1" w:styleId="taxoboxv3">
    <w:name w:val="taxobox_v3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">
    <w:name w:val="degrade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rev">
    <w:name w:val="degrade_rev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">
    <w:name w:val="ombre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pale">
    <w:name w:val="ombre_pale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">
    <w:name w:val="ombre_bl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pale">
    <w:name w:val="ombre_blpale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">
    <w:name w:val="ombre_rg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pale">
    <w:name w:val="ombre_rgpale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idden">
    <w:name w:val="hidden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inema-bandeau">
    <w:name w:val="cinema-bandeau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textarea-protected">
    <w:name w:val="mw-textarea-protected"/>
    <w:basedOn w:val="a2"/>
    <w:uiPriority w:val="99"/>
    <w:qFormat/>
    <w:rsid w:val="00E35251"/>
    <w:pPr>
      <w:widowControl/>
      <w:pBdr>
        <w:top w:val="single" w:sz="12" w:space="0" w:color="FF0000"/>
        <w:left w:val="single" w:sz="12" w:space="0" w:color="FF0000"/>
        <w:bottom w:val="single" w:sz="12" w:space="0" w:color="FF0000"/>
        <w:right w:val="single" w:sz="12" w:space="0" w:color="FF0000"/>
      </w:pBdr>
      <w:snapToGrid/>
      <w:spacing w:beforeAutospacing="1" w:afterAutospacing="1"/>
    </w:pPr>
    <w:rPr>
      <w:rFonts w:eastAsia="Times New Roman"/>
      <w:color w:val="000080"/>
      <w:szCs w:val="24"/>
    </w:rPr>
  </w:style>
  <w:style w:type="paragraph" w:customStyle="1" w:styleId="wikimagpictofond">
    <w:name w:val="wikimag_picto_fond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magtitre">
    <w:name w:val="wikimag_titre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large">
    <w:name w:val="ui-button-large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content">
    <w:name w:val="fr-collapsible-content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">
    <w:name w:val="navboxnew_title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sub">
    <w:name w:val="navboxnew_titlesub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">
    <w:name w:val="navboxnew_cell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">
    <w:name w:val="navboxnew_th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">
    <w:name w:val="impair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air">
    <w:name w:val="pair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">
    <w:name w:val="navboxnew_banner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">
    <w:name w:val="navboxnew_image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row">
    <w:name w:val="navboxnew_row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e">
    <w:name w:val="navboxnew_ie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">
    <w:name w:val="navboxnew_inline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">
    <w:name w:val="ui-button-text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">
    <w:name w:val="ui-dialog-titlebar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">
    <w:name w:val="ui-dialog-title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">
    <w:name w:val="ui-dialog-titlebar-close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content">
    <w:name w:val="ui-dialog-content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">
    <w:name w:val="ui-dialog-buttonpane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keyboard">
    <w:name w:val="fr-collapsible-toggle-keyboard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last">
    <w:name w:val="navboxnew_last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">
    <w:name w:val="special-label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query">
    <w:name w:val="special-query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hover">
    <w:name w:val="special-hover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specialpage-summary">
    <w:name w:val="mw-specialpage-summary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like">
    <w:name w:val="legendlike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textlike">
    <w:name w:val="legendtextlike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">
    <w:name w:val="scrollbar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">
    <w:name w:val="scrollbarcontainer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">
    <w:name w:val="magnify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image">
    <w:name w:val="infoboximage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soustitre">
    <w:name w:val="infoboxsoustitre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atitude">
    <w:name w:val="latitude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">
    <w:name w:val="entete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edia">
    <w:name w:val="media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mage">
    <w:name w:val="thumbimage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">
    <w:name w:val="thumbinner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">
    <w:name w:val="thumb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">
    <w:name w:val="thumbcaption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">
    <w:name w:val="legend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age2">
    <w:name w:val="image2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r">
    <w:name w:val="hr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ar">
    <w:name w:val="navbar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evbloc">
    <w:name w:val="prev_bloc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">
    <w:name w:val="next_bloc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">
    <w:name w:val="img_toogle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">
    <w:name w:val="a_toogle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point">
    <w:name w:val="geopoint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itre">
    <w:name w:val="titre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-closethick">
    <w:name w:val="ui-icon-closethick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">
    <w:name w:val="taxobox_classification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normal">
    <w:name w:val="rnormal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ext">
    <w:name w:val="alert-text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regardsactu">
    <w:name w:val="regards_actu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geshi">
    <w:name w:val="mw-geshi"/>
    <w:basedOn w:val="a2"/>
    <w:uiPriority w:val="99"/>
    <w:qFormat/>
    <w:rsid w:val="00E35251"/>
    <w:pPr>
      <w:widowControl/>
      <w:snapToGrid/>
      <w:spacing w:beforeAutospacing="1" w:afterAutospacing="1"/>
    </w:pPr>
    <w:rPr>
      <w:rFonts w:ascii="Courier New" w:eastAsia="Times New Roman" w:hAnsi="Courier New" w:cs="Courier New"/>
      <w:szCs w:val="24"/>
    </w:rPr>
  </w:style>
  <w:style w:type="paragraph" w:customStyle="1" w:styleId="fr-collapsible-content1">
    <w:name w:val="fr-collapsible-content1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1">
    <w:name w:val="fr-collapsible-toggle1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2">
    <w:name w:val="fr-collapsible-toggle2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3">
    <w:name w:val="fr-collapsible-toggle3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1">
    <w:name w:val="navboxnew_title1"/>
    <w:basedOn w:val="a2"/>
    <w:uiPriority w:val="99"/>
    <w:qFormat/>
    <w:rsid w:val="00E35251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1">
    <w:name w:val="navboxnew_titlesub1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2">
    <w:name w:val="fr-collapsible-content2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cell1">
    <w:name w:val="navboxnew_cell1"/>
    <w:basedOn w:val="a2"/>
    <w:uiPriority w:val="99"/>
    <w:qFormat/>
    <w:rsid w:val="00E35251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th1">
    <w:name w:val="navboxnew_th1"/>
    <w:basedOn w:val="a2"/>
    <w:uiPriority w:val="99"/>
    <w:qFormat/>
    <w:rsid w:val="00E35251"/>
    <w:pPr>
      <w:widowControl/>
      <w:pBdr>
        <w:right w:val="single" w:sz="12" w:space="9" w:color="F9F9F9"/>
      </w:pBdr>
      <w:shd w:val="clear" w:color="auto" w:fill="DDDDFF"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navboxnewlast1">
    <w:name w:val="navboxnew_last1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1">
    <w:name w:val="impair1"/>
    <w:basedOn w:val="a2"/>
    <w:uiPriority w:val="99"/>
    <w:qFormat/>
    <w:rsid w:val="00E35251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pair1">
    <w:name w:val="pair1"/>
    <w:basedOn w:val="a2"/>
    <w:uiPriority w:val="99"/>
    <w:qFormat/>
    <w:rsid w:val="00E35251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1">
    <w:name w:val="navboxnew_banner1"/>
    <w:basedOn w:val="a2"/>
    <w:uiPriority w:val="99"/>
    <w:qFormat/>
    <w:rsid w:val="00E35251"/>
    <w:pPr>
      <w:widowControl/>
      <w:shd w:val="clear" w:color="auto" w:fill="DDDDFF"/>
      <w:snapToGrid/>
      <w:spacing w:before="0" w:after="30"/>
      <w:jc w:val="center"/>
    </w:pPr>
    <w:rPr>
      <w:rFonts w:eastAsia="Times New Roman"/>
      <w:szCs w:val="24"/>
    </w:rPr>
  </w:style>
  <w:style w:type="paragraph" w:customStyle="1" w:styleId="navboxnewimage1">
    <w:name w:val="navboxnew_image1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2">
    <w:name w:val="navboxnew_cell2"/>
    <w:basedOn w:val="a2"/>
    <w:uiPriority w:val="99"/>
    <w:qFormat/>
    <w:rsid w:val="00E35251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ie1">
    <w:name w:val="navboxnew_ie1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2">
    <w:name w:val="navboxnew_title2"/>
    <w:basedOn w:val="a2"/>
    <w:uiPriority w:val="99"/>
    <w:qFormat/>
    <w:rsid w:val="00E35251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2">
    <w:name w:val="navboxnew_banner2"/>
    <w:basedOn w:val="a2"/>
    <w:uiPriority w:val="99"/>
    <w:qFormat/>
    <w:rsid w:val="00E35251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2">
    <w:name w:val="navboxnew_th2"/>
    <w:basedOn w:val="a2"/>
    <w:uiPriority w:val="99"/>
    <w:qFormat/>
    <w:rsid w:val="00E35251"/>
    <w:pPr>
      <w:widowControl/>
      <w:shd w:val="clear" w:color="auto" w:fill="B3D9B3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3">
    <w:name w:val="navboxnew_title3"/>
    <w:basedOn w:val="a2"/>
    <w:uiPriority w:val="99"/>
    <w:qFormat/>
    <w:rsid w:val="00E35251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3">
    <w:name w:val="navboxnew_banner3"/>
    <w:basedOn w:val="a2"/>
    <w:uiPriority w:val="99"/>
    <w:qFormat/>
    <w:rsid w:val="00E35251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3">
    <w:name w:val="navboxnew_th3"/>
    <w:basedOn w:val="a2"/>
    <w:uiPriority w:val="99"/>
    <w:qFormat/>
    <w:rsid w:val="00E35251"/>
    <w:pPr>
      <w:widowControl/>
      <w:shd w:val="clear" w:color="auto" w:fill="E7F2FF"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4">
    <w:name w:val="fr-collapsible-toggle4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4">
    <w:name w:val="navboxnew_title4"/>
    <w:basedOn w:val="a2"/>
    <w:uiPriority w:val="99"/>
    <w:qFormat/>
    <w:rsid w:val="00E35251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2">
    <w:name w:val="navboxnew_titlesub2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3">
    <w:name w:val="fr-collapsible-content3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row1">
    <w:name w:val="navboxnew_row1"/>
    <w:basedOn w:val="a2"/>
    <w:uiPriority w:val="99"/>
    <w:qFormat/>
    <w:rsid w:val="00E35251"/>
    <w:pPr>
      <w:widowControl/>
      <w:shd w:val="clear" w:color="auto" w:fill="DDD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4">
    <w:name w:val="navboxnew_th4"/>
    <w:basedOn w:val="a2"/>
    <w:uiPriority w:val="99"/>
    <w:qFormat/>
    <w:rsid w:val="00E35251"/>
    <w:pPr>
      <w:widowControl/>
      <w:pBdr>
        <w:top w:val="single" w:sz="12" w:space="0" w:color="F9F9F9"/>
      </w:pBdr>
      <w:snapToGrid/>
      <w:spacing w:beforeAutospacing="1" w:afterAutospacing="1"/>
      <w:jc w:val="center"/>
    </w:pPr>
    <w:rPr>
      <w:rFonts w:eastAsia="Times New Roman"/>
      <w:b/>
      <w:bCs/>
      <w:szCs w:val="24"/>
    </w:rPr>
  </w:style>
  <w:style w:type="paragraph" w:customStyle="1" w:styleId="navboxnewie2">
    <w:name w:val="navboxnew_ie2"/>
    <w:basedOn w:val="a2"/>
    <w:uiPriority w:val="99"/>
    <w:qFormat/>
    <w:rsid w:val="00E35251"/>
    <w:pPr>
      <w:widowControl/>
      <w:pBdr>
        <w:left w:val="single" w:sz="12" w:space="0" w:color="F9F9F9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1">
    <w:name w:val="navboxnew_inline1"/>
    <w:basedOn w:val="a2"/>
    <w:uiPriority w:val="99"/>
    <w:qFormat/>
    <w:rsid w:val="00E35251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2">
    <w:name w:val="navboxnew_inline2"/>
    <w:basedOn w:val="a2"/>
    <w:uiPriority w:val="99"/>
    <w:qFormat/>
    <w:rsid w:val="00E35251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2">
    <w:name w:val="navboxnew_image2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navboxnewbanner4">
    <w:name w:val="navboxnew_banner4"/>
    <w:basedOn w:val="a2"/>
    <w:uiPriority w:val="99"/>
    <w:qFormat/>
    <w:rsid w:val="00E35251"/>
    <w:pPr>
      <w:widowControl/>
      <w:shd w:val="clear" w:color="auto" w:fill="CCCCFF"/>
      <w:snapToGrid/>
      <w:spacing w:before="30" w:after="0"/>
      <w:jc w:val="center"/>
    </w:pPr>
    <w:rPr>
      <w:rFonts w:eastAsia="Times New Roman"/>
      <w:szCs w:val="24"/>
    </w:rPr>
  </w:style>
  <w:style w:type="paragraph" w:customStyle="1" w:styleId="navboxnew1">
    <w:name w:val="navboxnew1"/>
    <w:basedOn w:val="a2"/>
    <w:uiPriority w:val="99"/>
    <w:qFormat/>
    <w:rsid w:val="00E35251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1">
    <w:name w:val="play-btn-large1"/>
    <w:basedOn w:val="a2"/>
    <w:uiPriority w:val="99"/>
    <w:qFormat/>
    <w:rsid w:val="00E35251"/>
    <w:pPr>
      <w:widowControl/>
      <w:snapToGrid/>
      <w:spacing w:before="0" w:afterAutospacing="1"/>
      <w:ind w:left="-525"/>
    </w:pPr>
    <w:rPr>
      <w:rFonts w:eastAsia="Times New Roman"/>
      <w:szCs w:val="24"/>
    </w:rPr>
  </w:style>
  <w:style w:type="paragraph" w:customStyle="1" w:styleId="ui-widget1">
    <w:name w:val="ui-widget1"/>
    <w:basedOn w:val="a2"/>
    <w:uiPriority w:val="99"/>
    <w:qFormat/>
    <w:rsid w:val="00E35251"/>
    <w:pPr>
      <w:widowControl/>
      <w:snapToGrid/>
      <w:spacing w:beforeAutospacing="1" w:afterAutospacing="1"/>
    </w:pPr>
    <w:rPr>
      <w:rFonts w:ascii="Arial" w:eastAsia="Times New Roman" w:hAnsi="Arial" w:cs="Arial"/>
      <w:szCs w:val="24"/>
    </w:rPr>
  </w:style>
  <w:style w:type="paragraph" w:customStyle="1" w:styleId="ui-state-default1">
    <w:name w:val="ui-state-default1"/>
    <w:basedOn w:val="a2"/>
    <w:uiPriority w:val="99"/>
    <w:qFormat/>
    <w:rsid w:val="00E35251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default2">
    <w:name w:val="ui-state-default2"/>
    <w:basedOn w:val="a2"/>
    <w:uiPriority w:val="99"/>
    <w:qFormat/>
    <w:rsid w:val="00E35251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1">
    <w:name w:val="ui-state-hover1"/>
    <w:basedOn w:val="a2"/>
    <w:uiPriority w:val="99"/>
    <w:qFormat/>
    <w:rsid w:val="00E35251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hover2">
    <w:name w:val="ui-state-hover2"/>
    <w:basedOn w:val="a2"/>
    <w:uiPriority w:val="99"/>
    <w:qFormat/>
    <w:rsid w:val="00E35251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1">
    <w:name w:val="ui-state-focus1"/>
    <w:basedOn w:val="a2"/>
    <w:uiPriority w:val="99"/>
    <w:qFormat/>
    <w:rsid w:val="00E35251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2">
    <w:name w:val="ui-state-focus2"/>
    <w:basedOn w:val="a2"/>
    <w:uiPriority w:val="99"/>
    <w:qFormat/>
    <w:rsid w:val="00E35251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1">
    <w:name w:val="ui-state-active1"/>
    <w:basedOn w:val="a2"/>
    <w:uiPriority w:val="99"/>
    <w:qFormat/>
    <w:rsid w:val="00E35251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active2">
    <w:name w:val="ui-state-active2"/>
    <w:basedOn w:val="a2"/>
    <w:uiPriority w:val="99"/>
    <w:qFormat/>
    <w:rsid w:val="00E35251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1">
    <w:name w:val="ui-state-highlight1"/>
    <w:basedOn w:val="a2"/>
    <w:uiPriority w:val="99"/>
    <w:qFormat/>
    <w:rsid w:val="00E35251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highlight2">
    <w:name w:val="ui-state-highlight2"/>
    <w:basedOn w:val="a2"/>
    <w:uiPriority w:val="99"/>
    <w:qFormat/>
    <w:rsid w:val="00E35251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1">
    <w:name w:val="ui-state-error1"/>
    <w:basedOn w:val="a2"/>
    <w:uiPriority w:val="99"/>
    <w:qFormat/>
    <w:rsid w:val="00E35251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2">
    <w:name w:val="ui-state-error2"/>
    <w:basedOn w:val="a2"/>
    <w:uiPriority w:val="99"/>
    <w:qFormat/>
    <w:rsid w:val="00E35251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1">
    <w:name w:val="ui-state-error-text1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2">
    <w:name w:val="ui-state-error-text2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1">
    <w:name w:val="ui-priority-primary1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primary2">
    <w:name w:val="ui-priority-primary2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1">
    <w:name w:val="ui-priority-secondary1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priority-secondary2">
    <w:name w:val="ui-priority-secondary2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1">
    <w:name w:val="ui-state-disabled1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2">
    <w:name w:val="ui-state-disabled2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">
    <w:name w:val="ui-icon1"/>
    <w:basedOn w:val="a2"/>
    <w:uiPriority w:val="99"/>
    <w:qFormat/>
    <w:rsid w:val="00E35251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2">
    <w:name w:val="ui-icon2"/>
    <w:basedOn w:val="a2"/>
    <w:uiPriority w:val="99"/>
    <w:qFormat/>
    <w:rsid w:val="00E35251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3">
    <w:name w:val="ui-icon3"/>
    <w:basedOn w:val="a2"/>
    <w:uiPriority w:val="99"/>
    <w:qFormat/>
    <w:rsid w:val="00E35251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4">
    <w:name w:val="ui-icon4"/>
    <w:basedOn w:val="a2"/>
    <w:uiPriority w:val="99"/>
    <w:qFormat/>
    <w:rsid w:val="00E35251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5">
    <w:name w:val="ui-icon5"/>
    <w:basedOn w:val="a2"/>
    <w:uiPriority w:val="99"/>
    <w:qFormat/>
    <w:rsid w:val="00E35251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6">
    <w:name w:val="ui-icon6"/>
    <w:basedOn w:val="a2"/>
    <w:uiPriority w:val="99"/>
    <w:qFormat/>
    <w:rsid w:val="00E35251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7">
    <w:name w:val="ui-icon7"/>
    <w:basedOn w:val="a2"/>
    <w:uiPriority w:val="99"/>
    <w:qFormat/>
    <w:rsid w:val="00E35251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8">
    <w:name w:val="ui-icon8"/>
    <w:basedOn w:val="a2"/>
    <w:uiPriority w:val="99"/>
    <w:qFormat/>
    <w:rsid w:val="00E35251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9">
    <w:name w:val="ui-icon9"/>
    <w:basedOn w:val="a2"/>
    <w:uiPriority w:val="99"/>
    <w:qFormat/>
    <w:rsid w:val="00E35251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resizable-handle1">
    <w:name w:val="ui-resizable-handle1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resizable-handle2">
    <w:name w:val="ui-resizable-handle2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button-text1">
    <w:name w:val="ui-button-text1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2">
    <w:name w:val="ui-button-text2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3">
    <w:name w:val="ui-button-text3"/>
    <w:basedOn w:val="a2"/>
    <w:uiPriority w:val="99"/>
    <w:qFormat/>
    <w:rsid w:val="00E35251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4">
    <w:name w:val="ui-button-text4"/>
    <w:basedOn w:val="a2"/>
    <w:uiPriority w:val="99"/>
    <w:qFormat/>
    <w:rsid w:val="00E35251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5">
    <w:name w:val="ui-button-text5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6">
    <w:name w:val="ui-button-text6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7">
    <w:name w:val="ui-button-text7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0">
    <w:name w:val="ui-icon10"/>
    <w:basedOn w:val="a2"/>
    <w:uiPriority w:val="99"/>
    <w:qFormat/>
    <w:rsid w:val="00E35251"/>
    <w:pPr>
      <w:widowControl/>
      <w:snapToGrid/>
      <w:spacing w:before="0" w:afterAutospacing="1"/>
      <w:ind w:left="-120" w:firstLine="7343"/>
    </w:pPr>
    <w:rPr>
      <w:rFonts w:eastAsia="Times New Roman"/>
      <w:szCs w:val="24"/>
    </w:rPr>
  </w:style>
  <w:style w:type="paragraph" w:customStyle="1" w:styleId="ui-icon11">
    <w:name w:val="ui-icon11"/>
    <w:basedOn w:val="a2"/>
    <w:uiPriority w:val="99"/>
    <w:qFormat/>
    <w:rsid w:val="00E35251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2">
    <w:name w:val="ui-icon12"/>
    <w:basedOn w:val="a2"/>
    <w:uiPriority w:val="99"/>
    <w:qFormat/>
    <w:rsid w:val="00E35251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3">
    <w:name w:val="ui-icon13"/>
    <w:basedOn w:val="a2"/>
    <w:uiPriority w:val="99"/>
    <w:qFormat/>
    <w:rsid w:val="00E35251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4">
    <w:name w:val="ui-icon14"/>
    <w:basedOn w:val="a2"/>
    <w:uiPriority w:val="99"/>
    <w:qFormat/>
    <w:rsid w:val="00E35251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5">
    <w:name w:val="ui-icon15"/>
    <w:basedOn w:val="a2"/>
    <w:uiPriority w:val="99"/>
    <w:qFormat/>
    <w:rsid w:val="00E35251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button1">
    <w:name w:val="ui-button1"/>
    <w:basedOn w:val="a2"/>
    <w:uiPriority w:val="99"/>
    <w:qFormat/>
    <w:rsid w:val="00E35251"/>
    <w:pPr>
      <w:widowControl/>
      <w:snapToGrid/>
      <w:spacing w:beforeAutospacing="1" w:afterAutospacing="1"/>
      <w:ind w:right="-72"/>
      <w:jc w:val="center"/>
    </w:pPr>
    <w:rPr>
      <w:rFonts w:eastAsia="Times New Roman"/>
      <w:szCs w:val="24"/>
    </w:rPr>
  </w:style>
  <w:style w:type="paragraph" w:customStyle="1" w:styleId="ui-button2">
    <w:name w:val="ui-button2"/>
    <w:basedOn w:val="a2"/>
    <w:uiPriority w:val="99"/>
    <w:qFormat/>
    <w:rsid w:val="00E35251"/>
    <w:pPr>
      <w:widowControl/>
      <w:pBdr>
        <w:top w:val="single" w:sz="6" w:space="0" w:color="A6A6A6"/>
        <w:left w:val="single" w:sz="6" w:space="0" w:color="A6A6A6"/>
        <w:bottom w:val="single" w:sz="6" w:space="0" w:color="A6A6A6"/>
        <w:right w:val="single" w:sz="6" w:space="0" w:color="A6A6A6"/>
      </w:pBdr>
      <w:shd w:val="clear" w:color="auto" w:fill="F2F2F2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3">
    <w:name w:val="ui-button3"/>
    <w:basedOn w:val="a2"/>
    <w:uiPriority w:val="99"/>
    <w:qFormat/>
    <w:rsid w:val="00E35251"/>
    <w:pPr>
      <w:widowControl/>
      <w:pBdr>
        <w:top w:val="single" w:sz="6" w:space="0" w:color="6E7273"/>
        <w:left w:val="single" w:sz="6" w:space="0" w:color="6E7273"/>
        <w:bottom w:val="single" w:sz="6" w:space="0" w:color="6E7273"/>
        <w:right w:val="single" w:sz="6" w:space="0" w:color="6E7273"/>
      </w:pBdr>
      <w:shd w:val="clear" w:color="auto" w:fill="E1E1E1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-large1">
    <w:name w:val="ui-button-large1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6">
    <w:name w:val="ui-icon16"/>
    <w:basedOn w:val="a2"/>
    <w:uiPriority w:val="99"/>
    <w:qFormat/>
    <w:rsid w:val="00E35251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7">
    <w:name w:val="ui-icon17"/>
    <w:basedOn w:val="a2"/>
    <w:uiPriority w:val="99"/>
    <w:qFormat/>
    <w:rsid w:val="00E35251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8">
    <w:name w:val="ui-icon18"/>
    <w:basedOn w:val="a2"/>
    <w:uiPriority w:val="99"/>
    <w:qFormat/>
    <w:rsid w:val="00E35251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9">
    <w:name w:val="ui-icon19"/>
    <w:basedOn w:val="a2"/>
    <w:uiPriority w:val="99"/>
    <w:qFormat/>
    <w:rsid w:val="00E35251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dialog-titlebar1">
    <w:name w:val="ui-dialog-titlebar1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1">
    <w:name w:val="ui-dialog-title1"/>
    <w:basedOn w:val="a2"/>
    <w:uiPriority w:val="99"/>
    <w:qFormat/>
    <w:rsid w:val="00E35251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1">
    <w:name w:val="ui-dialog-titlebar-close1"/>
    <w:basedOn w:val="a2"/>
    <w:uiPriority w:val="99"/>
    <w:qFormat/>
    <w:rsid w:val="00E35251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2">
    <w:name w:val="ui-dialog-titlebar-close2"/>
    <w:basedOn w:val="a2"/>
    <w:uiPriority w:val="99"/>
    <w:qFormat/>
    <w:rsid w:val="00E35251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content1">
    <w:name w:val="ui-dialog-content1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1">
    <w:name w:val="ui-dialog-buttonpane1"/>
    <w:basedOn w:val="a2"/>
    <w:uiPriority w:val="99"/>
    <w:qFormat/>
    <w:rsid w:val="00E35251"/>
    <w:pPr>
      <w:widowControl/>
      <w:snapToGrid/>
      <w:spacing w:before="120" w:after="0"/>
    </w:pPr>
    <w:rPr>
      <w:rFonts w:eastAsia="Times New Roman"/>
      <w:szCs w:val="24"/>
    </w:rPr>
  </w:style>
  <w:style w:type="paragraph" w:customStyle="1" w:styleId="ui-resizable-se1">
    <w:name w:val="ui-resizable-se1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3">
    <w:name w:val="ui-dialog-titlebar-close3"/>
    <w:basedOn w:val="a2"/>
    <w:uiPriority w:val="99"/>
    <w:qFormat/>
    <w:rsid w:val="00E35251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2">
    <w:name w:val="ui-dialog-titlebar2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header1">
    <w:name w:val="ui-widget-header1"/>
    <w:basedOn w:val="a2"/>
    <w:uiPriority w:val="99"/>
    <w:qFormat/>
    <w:rsid w:val="00E35251"/>
    <w:pPr>
      <w:widowControl/>
      <w:pBdr>
        <w:bottom w:val="single" w:sz="6" w:space="0" w:color="BBBBBB"/>
      </w:pBdr>
      <w:shd w:val="clear" w:color="auto" w:fill="F0F0F0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icon-closethick1">
    <w:name w:val="ui-icon-closethick1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2">
    <w:name w:val="ui-dialog-buttonpane2"/>
    <w:basedOn w:val="a2"/>
    <w:uiPriority w:val="99"/>
    <w:qFormat/>
    <w:rsid w:val="00E35251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special-label1">
    <w:name w:val="special-label1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color w:val="808080"/>
      <w:szCs w:val="24"/>
    </w:rPr>
  </w:style>
  <w:style w:type="paragraph" w:customStyle="1" w:styleId="special-query1">
    <w:name w:val="special-query1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i/>
      <w:iCs/>
      <w:color w:val="000000"/>
      <w:szCs w:val="24"/>
    </w:rPr>
  </w:style>
  <w:style w:type="paragraph" w:customStyle="1" w:styleId="special-hover1">
    <w:name w:val="special-hover1"/>
    <w:basedOn w:val="a2"/>
    <w:uiPriority w:val="99"/>
    <w:qFormat/>
    <w:rsid w:val="00E35251"/>
    <w:pPr>
      <w:widowControl/>
      <w:shd w:val="clear" w:color="auto" w:fill="C0C0C0"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2">
    <w:name w:val="special-label2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special-query2">
    <w:name w:val="special-query2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specialpage-summary1">
    <w:name w:val="mw-specialpage-summary1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editsection1">
    <w:name w:val="editsection1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 w:val="20"/>
    </w:rPr>
  </w:style>
  <w:style w:type="paragraph" w:customStyle="1" w:styleId="mw-headline1">
    <w:name w:val="mw-headline1"/>
    <w:basedOn w:val="a2"/>
    <w:uiPriority w:val="99"/>
    <w:qFormat/>
    <w:rsid w:val="00E35251"/>
    <w:pPr>
      <w:widowControl/>
      <w:snapToGrid/>
      <w:spacing w:beforeAutospacing="1" w:afterAutospacing="1"/>
      <w:ind w:right="72"/>
    </w:pPr>
    <w:rPr>
      <w:rFonts w:eastAsia="Times New Roman"/>
      <w:szCs w:val="24"/>
    </w:rPr>
  </w:style>
  <w:style w:type="paragraph" w:customStyle="1" w:styleId="legendlike1">
    <w:name w:val="legendlike1"/>
    <w:basedOn w:val="a2"/>
    <w:uiPriority w:val="99"/>
    <w:qFormat/>
    <w:rsid w:val="00E35251"/>
    <w:pPr>
      <w:widowControl/>
      <w:snapToGrid/>
      <w:spacing w:before="0" w:afterAutospacing="1"/>
    </w:pPr>
    <w:rPr>
      <w:rFonts w:eastAsia="Times New Roman"/>
      <w:szCs w:val="24"/>
    </w:rPr>
  </w:style>
  <w:style w:type="paragraph" w:customStyle="1" w:styleId="legendtextlike1">
    <w:name w:val="legendtextlike1"/>
    <w:basedOn w:val="a2"/>
    <w:uiPriority w:val="99"/>
    <w:qFormat/>
    <w:rsid w:val="00E35251"/>
    <w:pPr>
      <w:widowControl/>
      <w:shd w:val="clear" w:color="auto" w:fill="FFFFFF"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1">
    <w:name w:val="scrollbar1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1">
    <w:name w:val="scrollbarcontainer1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1">
    <w:name w:val="magnify1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image1">
    <w:name w:val="infoboximage1"/>
    <w:basedOn w:val="a2"/>
    <w:uiPriority w:val="99"/>
    <w:qFormat/>
    <w:rsid w:val="00E35251"/>
    <w:pPr>
      <w:widowControl/>
      <w:shd w:val="clear" w:color="auto" w:fill="FFFFFF"/>
      <w:snapToGrid/>
      <w:spacing w:before="0" w:afterAutospacing="1"/>
      <w:jc w:val="center"/>
    </w:pPr>
    <w:rPr>
      <w:rFonts w:eastAsia="Times New Roman"/>
      <w:color w:val="000000"/>
      <w:szCs w:val="24"/>
    </w:rPr>
  </w:style>
  <w:style w:type="paragraph" w:customStyle="1" w:styleId="infoboxsoustitre1">
    <w:name w:val="infoboxsoustitre1"/>
    <w:basedOn w:val="a2"/>
    <w:uiPriority w:val="99"/>
    <w:qFormat/>
    <w:rsid w:val="00E35251"/>
    <w:pPr>
      <w:widowControl/>
      <w:snapToGrid/>
      <w:spacing w:beforeAutospacing="1" w:afterAutospacing="1" w:line="480" w:lineRule="auto"/>
      <w:jc w:val="center"/>
    </w:pPr>
    <w:rPr>
      <w:rFonts w:eastAsia="Times New Roman"/>
      <w:b/>
      <w:bCs/>
      <w:color w:val="000000"/>
      <w:sz w:val="28"/>
      <w:szCs w:val="28"/>
    </w:rPr>
  </w:style>
  <w:style w:type="paragraph" w:customStyle="1" w:styleId="latitude1">
    <w:name w:val="latitude1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1">
    <w:name w:val="entete1"/>
    <w:basedOn w:val="a2"/>
    <w:uiPriority w:val="99"/>
    <w:qFormat/>
    <w:rsid w:val="00E35251"/>
    <w:pPr>
      <w:widowControl/>
      <w:snapToGrid/>
      <w:spacing w:beforeAutospacing="1" w:afterAutospacing="1" w:line="288" w:lineRule="atLeast"/>
      <w:jc w:val="center"/>
    </w:pPr>
    <w:rPr>
      <w:rFonts w:eastAsia="Times New Roman"/>
      <w:b/>
      <w:bCs/>
      <w:color w:val="000000"/>
      <w:sz w:val="36"/>
      <w:szCs w:val="36"/>
    </w:rPr>
  </w:style>
  <w:style w:type="paragraph" w:customStyle="1" w:styleId="media1">
    <w:name w:val="media1"/>
    <w:basedOn w:val="a2"/>
    <w:uiPriority w:val="99"/>
    <w:qFormat/>
    <w:rsid w:val="00E35251"/>
    <w:pPr>
      <w:widowControl/>
      <w:snapToGrid/>
      <w:spacing w:beforeAutospacing="1" w:afterAutospacing="1"/>
      <w:jc w:val="center"/>
    </w:pPr>
    <w:rPr>
      <w:rFonts w:eastAsia="Times New Roman"/>
      <w:b/>
      <w:bCs/>
      <w:color w:val="000000"/>
      <w:szCs w:val="24"/>
    </w:rPr>
  </w:style>
  <w:style w:type="paragraph" w:customStyle="1" w:styleId="entete2">
    <w:name w:val="entete2"/>
    <w:basedOn w:val="a2"/>
    <w:uiPriority w:val="99"/>
    <w:qFormat/>
    <w:rsid w:val="00E35251"/>
    <w:pPr>
      <w:widowControl/>
      <w:pBdr>
        <w:top w:val="single" w:sz="12" w:space="2" w:color="DFEDFF"/>
        <w:left w:val="single" w:sz="12" w:space="0" w:color="DFEDFF"/>
        <w:bottom w:val="single" w:sz="12" w:space="2" w:color="DFEDFF"/>
        <w:right w:val="single" w:sz="12" w:space="0" w:color="DFEDFF"/>
      </w:pBdr>
      <w:shd w:val="clear" w:color="auto" w:fill="DFEDFF"/>
      <w:snapToGrid/>
      <w:spacing w:before="0" w:after="150" w:line="264" w:lineRule="atLeast"/>
      <w:jc w:val="center"/>
    </w:pPr>
    <w:rPr>
      <w:rFonts w:eastAsia="Times New Roman"/>
      <w:b/>
      <w:bCs/>
      <w:sz w:val="34"/>
      <w:szCs w:val="34"/>
    </w:rPr>
  </w:style>
  <w:style w:type="paragraph" w:customStyle="1" w:styleId="thumbimage1">
    <w:name w:val="thumbimage1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1">
    <w:name w:val="thumbinner1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1">
    <w:name w:val="thumb1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1">
    <w:name w:val="thumbcaption1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legend1">
    <w:name w:val="legend1"/>
    <w:basedOn w:val="a2"/>
    <w:uiPriority w:val="99"/>
    <w:qFormat/>
    <w:rsid w:val="00E35251"/>
    <w:pPr>
      <w:widowControl/>
      <w:snapToGrid/>
      <w:spacing w:before="75" w:after="120"/>
      <w:jc w:val="center"/>
    </w:pPr>
    <w:rPr>
      <w:rFonts w:eastAsia="Times New Roman"/>
      <w:sz w:val="22"/>
      <w:szCs w:val="22"/>
    </w:rPr>
  </w:style>
  <w:style w:type="paragraph" w:customStyle="1" w:styleId="image21">
    <w:name w:val="image21"/>
    <w:basedOn w:val="a2"/>
    <w:uiPriority w:val="99"/>
    <w:qFormat/>
    <w:rsid w:val="00E35251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loc1">
    <w:name w:val="bloc1"/>
    <w:basedOn w:val="a2"/>
    <w:uiPriority w:val="99"/>
    <w:qFormat/>
    <w:rsid w:val="00E35251"/>
    <w:pPr>
      <w:widowControl/>
      <w:shd w:val="clear" w:color="auto" w:fill="DFEDFF"/>
      <w:snapToGrid/>
      <w:spacing w:before="75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bordered1">
    <w:name w:val="bordered1"/>
    <w:basedOn w:val="a2"/>
    <w:uiPriority w:val="99"/>
    <w:qFormat/>
    <w:rsid w:val="00E35251"/>
    <w:pPr>
      <w:widowControl/>
      <w:pBdr>
        <w:top w:val="single" w:sz="6" w:space="0" w:color="DFEDFF"/>
        <w:bottom w:val="single" w:sz="6" w:space="0" w:color="DFEDFF"/>
      </w:pBdr>
      <w:snapToGrid/>
      <w:spacing w:before="0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hr1">
    <w:name w:val="hr1"/>
    <w:basedOn w:val="a2"/>
    <w:uiPriority w:val="99"/>
    <w:qFormat/>
    <w:rsid w:val="00E35251"/>
    <w:pPr>
      <w:widowControl/>
      <w:shd w:val="clear" w:color="auto" w:fill="DFEDFF"/>
      <w:snapToGrid/>
      <w:spacing w:before="75" w:after="75" w:line="15" w:lineRule="atLeast"/>
    </w:pPr>
    <w:rPr>
      <w:rFonts w:eastAsia="Times New Roman"/>
      <w:sz w:val="2"/>
      <w:szCs w:val="2"/>
    </w:rPr>
  </w:style>
  <w:style w:type="paragraph" w:customStyle="1" w:styleId="navbar1">
    <w:name w:val="navbar1"/>
    <w:basedOn w:val="a2"/>
    <w:uiPriority w:val="99"/>
    <w:qFormat/>
    <w:rsid w:val="00E35251"/>
    <w:pPr>
      <w:widowControl/>
      <w:snapToGrid/>
      <w:spacing w:before="0" w:after="0"/>
      <w:jc w:val="right"/>
    </w:pPr>
    <w:rPr>
      <w:rFonts w:eastAsia="Times New Roman"/>
      <w:sz w:val="19"/>
      <w:szCs w:val="19"/>
    </w:rPr>
  </w:style>
  <w:style w:type="paragraph" w:customStyle="1" w:styleId="prevbloc1">
    <w:name w:val="prev_bloc1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1">
    <w:name w:val="next_bloc1"/>
    <w:basedOn w:val="a2"/>
    <w:uiPriority w:val="99"/>
    <w:qFormat/>
    <w:rsid w:val="00E35251"/>
    <w:pPr>
      <w:widowControl/>
      <w:snapToGrid/>
      <w:spacing w:beforeAutospacing="1" w:afterAutospacing="1"/>
      <w:jc w:val="right"/>
    </w:pPr>
    <w:rPr>
      <w:rFonts w:eastAsia="Times New Roman"/>
      <w:szCs w:val="24"/>
    </w:rPr>
  </w:style>
  <w:style w:type="paragraph" w:customStyle="1" w:styleId="entete3">
    <w:name w:val="entete3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loc2">
    <w:name w:val="bloc2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1">
    <w:name w:val="taxobox_classification1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rnormal1">
    <w:name w:val="rnormal1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1">
    <w:name w:val="img_toogle1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1">
    <w:name w:val="a_toogle1"/>
    <w:basedOn w:val="a2"/>
    <w:uiPriority w:val="99"/>
    <w:qFormat/>
    <w:rsid w:val="00E35251"/>
    <w:pPr>
      <w:widowControl/>
      <w:snapToGrid/>
      <w:spacing w:beforeAutospacing="1" w:afterAutospacing="1"/>
      <w:jc w:val="center"/>
    </w:pPr>
    <w:rPr>
      <w:rFonts w:eastAsia="Times New Roman"/>
      <w:sz w:val="23"/>
      <w:szCs w:val="23"/>
    </w:rPr>
  </w:style>
  <w:style w:type="paragraph" w:customStyle="1" w:styleId="geopoint1">
    <w:name w:val="geopoint1"/>
    <w:basedOn w:val="a2"/>
    <w:uiPriority w:val="99"/>
    <w:qFormat/>
    <w:rsid w:val="00E35251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0000"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thumbinner2">
    <w:name w:val="thumbinner2"/>
    <w:basedOn w:val="a2"/>
    <w:uiPriority w:val="99"/>
    <w:qFormat/>
    <w:rsid w:val="00E35251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titre1">
    <w:name w:val="titre1"/>
    <w:basedOn w:val="a2"/>
    <w:uiPriority w:val="99"/>
    <w:qFormat/>
    <w:rsid w:val="00E35251"/>
    <w:pPr>
      <w:widowControl/>
      <w:snapToGrid/>
      <w:spacing w:before="48" w:after="48"/>
      <w:jc w:val="center"/>
    </w:pPr>
    <w:rPr>
      <w:rFonts w:eastAsia="Times New Roman"/>
      <w:szCs w:val="24"/>
    </w:rPr>
  </w:style>
  <w:style w:type="paragraph" w:customStyle="1" w:styleId="e6e73">
    <w:name w:val="¶e6e7аголовок 3"/>
    <w:basedOn w:val="a2"/>
    <w:next w:val="a2"/>
    <w:uiPriority w:val="99"/>
    <w:qFormat/>
    <w:rsid w:val="00E35251"/>
    <w:pPr>
      <w:keepNext/>
      <w:tabs>
        <w:tab w:val="left" w:pos="794"/>
      </w:tabs>
      <w:spacing w:before="0" w:after="0"/>
      <w:ind w:left="794" w:hanging="397"/>
    </w:pPr>
    <w:rPr>
      <w:rFonts w:ascii="Arial" w:eastAsia="Times New Roman" w:hAnsi="Arial"/>
      <w:lang w:val="en-US"/>
    </w:rPr>
  </w:style>
  <w:style w:type="paragraph" w:customStyle="1" w:styleId="Normalnormal">
    <w:name w:val="Normal.normal"/>
    <w:uiPriority w:val="99"/>
    <w:qFormat/>
    <w:rsid w:val="00E35251"/>
    <w:pPr>
      <w:keepNext/>
      <w:autoSpaceDE w:val="0"/>
      <w:autoSpaceDN w:val="0"/>
      <w:adjustRightInd w:val="0"/>
      <w:spacing w:before="283" w:after="170" w:line="240" w:lineRule="auto"/>
      <w:ind w:firstLine="567"/>
      <w:jc w:val="both"/>
    </w:pPr>
    <w:rPr>
      <w:rFonts w:ascii="PragmaticaCTT" w:eastAsia="Times New Roman" w:hAnsi="PragmaticaCTT" w:cs="PragmaticaCTT"/>
      <w:b/>
      <w:bCs/>
      <w:i/>
      <w:iCs/>
      <w:sz w:val="20"/>
      <w:szCs w:val="20"/>
      <w:lang w:eastAsia="ru-RU"/>
    </w:rPr>
  </w:style>
  <w:style w:type="paragraph" w:customStyle="1" w:styleId="l2">
    <w:name w:val="l2"/>
    <w:basedOn w:val="a2"/>
    <w:uiPriority w:val="99"/>
    <w:qFormat/>
    <w:rsid w:val="00E35251"/>
    <w:pPr>
      <w:widowControl/>
      <w:suppressAutoHyphens/>
      <w:snapToGrid/>
      <w:spacing w:before="280" w:after="280"/>
    </w:pPr>
    <w:rPr>
      <w:rFonts w:eastAsia="Times New Roman"/>
      <w:szCs w:val="24"/>
      <w:lang w:eastAsia="ar-SA"/>
    </w:rPr>
  </w:style>
  <w:style w:type="paragraph" w:customStyle="1" w:styleId="l1">
    <w:name w:val="l1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9">
    <w:name w:val="Подпись к таблице_"/>
    <w:basedOn w:val="a3"/>
    <w:link w:val="afffffffffa"/>
    <w:uiPriority w:val="99"/>
    <w:qFormat/>
    <w:locked/>
    <w:rsid w:val="00E35251"/>
    <w:rPr>
      <w:rFonts w:cs="Times New Roman"/>
      <w:sz w:val="17"/>
      <w:szCs w:val="17"/>
      <w:shd w:val="clear" w:color="auto" w:fill="FFFFFF"/>
    </w:rPr>
  </w:style>
  <w:style w:type="paragraph" w:customStyle="1" w:styleId="afffffffffa">
    <w:name w:val="Подпись к таблице"/>
    <w:basedOn w:val="a2"/>
    <w:link w:val="afffffffff9"/>
    <w:uiPriority w:val="99"/>
    <w:qFormat/>
    <w:rsid w:val="00E35251"/>
    <w:pPr>
      <w:widowControl/>
      <w:shd w:val="clear" w:color="auto" w:fill="FFFFFF"/>
      <w:snapToGrid/>
      <w:spacing w:before="0" w:after="0" w:line="235" w:lineRule="exact"/>
      <w:ind w:firstLine="1400"/>
    </w:pPr>
    <w:rPr>
      <w:rFonts w:asciiTheme="minorHAnsi" w:eastAsiaTheme="minorHAnsi" w:hAnsiTheme="minorHAnsi"/>
      <w:sz w:val="17"/>
      <w:szCs w:val="17"/>
      <w:lang w:eastAsia="en-US"/>
    </w:rPr>
  </w:style>
  <w:style w:type="character" w:customStyle="1" w:styleId="6d">
    <w:name w:val="Основной текст (6)_"/>
    <w:basedOn w:val="a3"/>
    <w:link w:val="6e"/>
    <w:uiPriority w:val="99"/>
    <w:qFormat/>
    <w:locked/>
    <w:rsid w:val="00E35251"/>
    <w:rPr>
      <w:rFonts w:cs="Times New Roman"/>
      <w:sz w:val="14"/>
      <w:szCs w:val="14"/>
      <w:shd w:val="clear" w:color="auto" w:fill="FFFFFF"/>
    </w:rPr>
  </w:style>
  <w:style w:type="paragraph" w:customStyle="1" w:styleId="6e">
    <w:name w:val="Основной текст (6)"/>
    <w:basedOn w:val="a2"/>
    <w:link w:val="6d"/>
    <w:uiPriority w:val="99"/>
    <w:qFormat/>
    <w:rsid w:val="00E35251"/>
    <w:pPr>
      <w:widowControl/>
      <w:shd w:val="clear" w:color="auto" w:fill="FFFFFF"/>
      <w:snapToGrid/>
      <w:spacing w:before="0" w:after="0" w:line="240" w:lineRule="atLeast"/>
      <w:jc w:val="both"/>
    </w:pPr>
    <w:rPr>
      <w:rFonts w:asciiTheme="minorHAnsi" w:eastAsiaTheme="minorHAnsi" w:hAnsiTheme="minorHAnsi"/>
      <w:sz w:val="14"/>
      <w:szCs w:val="14"/>
      <w:lang w:eastAsia="en-US"/>
    </w:rPr>
  </w:style>
  <w:style w:type="paragraph" w:customStyle="1" w:styleId="3fe">
    <w:name w:val="Заголовок 3 уровня"/>
    <w:basedOn w:val="afffff0"/>
    <w:uiPriority w:val="99"/>
    <w:qFormat/>
    <w:rsid w:val="00E35251"/>
    <w:pPr>
      <w:ind w:firstLine="0"/>
      <w:jc w:val="center"/>
    </w:pPr>
    <w:rPr>
      <w:b/>
    </w:rPr>
  </w:style>
  <w:style w:type="character" w:customStyle="1" w:styleId="nameautor4">
    <w:name w:val="name_autor4"/>
    <w:uiPriority w:val="99"/>
    <w:qFormat/>
    <w:rsid w:val="00E35251"/>
    <w:rPr>
      <w:sz w:val="22"/>
    </w:rPr>
  </w:style>
  <w:style w:type="character" w:customStyle="1" w:styleId="useremail">
    <w:name w:val="useremail"/>
    <w:uiPriority w:val="99"/>
    <w:qFormat/>
    <w:rsid w:val="00E35251"/>
    <w:rPr>
      <w:b/>
      <w:color w:val="555555"/>
    </w:rPr>
  </w:style>
  <w:style w:type="character" w:customStyle="1" w:styleId="sel1">
    <w:name w:val="sel1"/>
    <w:basedOn w:val="a3"/>
    <w:uiPriority w:val="99"/>
    <w:qFormat/>
    <w:rsid w:val="00E35251"/>
    <w:rPr>
      <w:rFonts w:cs="Times New Roman"/>
      <w:shd w:val="clear" w:color="auto" w:fill="000000"/>
    </w:rPr>
  </w:style>
  <w:style w:type="character" w:customStyle="1" w:styleId="1fffff">
    <w:name w:val="Основной текст + Курсив1"/>
    <w:basedOn w:val="a3"/>
    <w:uiPriority w:val="99"/>
    <w:qFormat/>
    <w:rsid w:val="00E35251"/>
    <w:rPr>
      <w:rFonts w:ascii="SimSun" w:eastAsia="SimSun" w:hAnsi="SimSun" w:cs="Times New Roman"/>
      <w:i/>
      <w:iCs/>
      <w:lang w:val="ru-RU" w:eastAsia="zh-CN" w:bidi="ar-SA"/>
    </w:rPr>
  </w:style>
  <w:style w:type="character" w:customStyle="1" w:styleId="4f0">
    <w:name w:val="Основной текст + Полужирный4"/>
    <w:basedOn w:val="a3"/>
    <w:uiPriority w:val="99"/>
    <w:qFormat/>
    <w:rsid w:val="00E35251"/>
    <w:rPr>
      <w:rFonts w:ascii="Times New Roman" w:hAnsi="Times New Roman" w:cs="Times New Roman"/>
      <w:b/>
      <w:bCs/>
      <w:i/>
      <w:iCs/>
      <w:spacing w:val="0"/>
      <w:sz w:val="20"/>
      <w:szCs w:val="20"/>
    </w:rPr>
  </w:style>
  <w:style w:type="character" w:customStyle="1" w:styleId="sel11">
    <w:name w:val="sel11"/>
    <w:basedOn w:val="a3"/>
    <w:uiPriority w:val="99"/>
    <w:qFormat/>
    <w:rsid w:val="00E35251"/>
    <w:rPr>
      <w:rFonts w:cs="Times New Roman"/>
      <w:b/>
      <w:bCs/>
    </w:rPr>
  </w:style>
  <w:style w:type="character" w:customStyle="1" w:styleId="bodyouter">
    <w:name w:val="body_outer"/>
    <w:basedOn w:val="a3"/>
    <w:uiPriority w:val="99"/>
    <w:qFormat/>
    <w:rsid w:val="00E35251"/>
    <w:rPr>
      <w:rFonts w:cs="Times New Roman"/>
    </w:rPr>
  </w:style>
  <w:style w:type="character" w:customStyle="1" w:styleId="at3">
    <w:name w:val="at3"/>
    <w:basedOn w:val="a3"/>
    <w:uiPriority w:val="99"/>
    <w:qFormat/>
    <w:rsid w:val="00E35251"/>
    <w:rPr>
      <w:rFonts w:cs="Times New Roman"/>
      <w:b/>
      <w:bCs/>
      <w:i/>
      <w:iCs/>
      <w:color w:val="00008B"/>
      <w:u w:val="single"/>
    </w:rPr>
  </w:style>
  <w:style w:type="character" w:customStyle="1" w:styleId="21f1">
    <w:name w:val="Знак2 Знак Знак1"/>
    <w:uiPriority w:val="99"/>
    <w:qFormat/>
    <w:locked/>
    <w:rsid w:val="00E35251"/>
    <w:rPr>
      <w:b/>
      <w:sz w:val="27"/>
      <w:lang w:val="ru-RU" w:eastAsia="ru-RU"/>
    </w:rPr>
  </w:style>
  <w:style w:type="character" w:customStyle="1" w:styleId="ilad">
    <w:name w:val="il_ad"/>
    <w:basedOn w:val="a3"/>
    <w:uiPriority w:val="99"/>
    <w:qFormat/>
    <w:rsid w:val="00E35251"/>
    <w:rPr>
      <w:rFonts w:cs="Times New Roman"/>
    </w:rPr>
  </w:style>
  <w:style w:type="character" w:customStyle="1" w:styleId="tooltipextranews">
    <w:name w:val="tooltip_extranews"/>
    <w:uiPriority w:val="99"/>
    <w:qFormat/>
    <w:rsid w:val="00E35251"/>
    <w:rPr>
      <w:rFonts w:ascii="Times New Roman" w:hAnsi="Times New Roman"/>
    </w:rPr>
  </w:style>
  <w:style w:type="character" w:customStyle="1" w:styleId="citecrochet1">
    <w:name w:val="cite_crochet1"/>
    <w:basedOn w:val="a3"/>
    <w:uiPriority w:val="99"/>
    <w:qFormat/>
    <w:rsid w:val="00E35251"/>
    <w:rPr>
      <w:rFonts w:ascii="Times New Roman" w:hAnsi="Times New Roman" w:cs="Times New Roman"/>
      <w:vanish/>
    </w:rPr>
  </w:style>
  <w:style w:type="character" w:customStyle="1" w:styleId="nowrap1">
    <w:name w:val="nowrap1"/>
    <w:basedOn w:val="a3"/>
    <w:uiPriority w:val="99"/>
    <w:qFormat/>
    <w:rsid w:val="00E35251"/>
    <w:rPr>
      <w:rFonts w:ascii="Times New Roman" w:hAnsi="Times New Roman" w:cs="Times New Roman"/>
    </w:rPr>
  </w:style>
  <w:style w:type="character" w:customStyle="1" w:styleId="needref">
    <w:name w:val="need_ref"/>
    <w:basedOn w:val="a3"/>
    <w:uiPriority w:val="99"/>
    <w:qFormat/>
    <w:rsid w:val="00E35251"/>
    <w:rPr>
      <w:rFonts w:ascii="Times New Roman" w:hAnsi="Times New Roman" w:cs="Times New Roman"/>
    </w:rPr>
  </w:style>
  <w:style w:type="character" w:customStyle="1" w:styleId="up">
    <w:name w:val="up"/>
    <w:basedOn w:val="a3"/>
    <w:uiPriority w:val="99"/>
    <w:qFormat/>
    <w:rsid w:val="00E35251"/>
    <w:rPr>
      <w:rFonts w:ascii="Times New Roman" w:hAnsi="Times New Roman" w:cs="Times New Roman"/>
    </w:rPr>
  </w:style>
  <w:style w:type="character" w:customStyle="1" w:styleId="down">
    <w:name w:val="down"/>
    <w:basedOn w:val="a3"/>
    <w:uiPriority w:val="99"/>
    <w:qFormat/>
    <w:rsid w:val="00E35251"/>
    <w:rPr>
      <w:rFonts w:ascii="Times New Roman" w:hAnsi="Times New Roman" w:cs="Times New Roman"/>
    </w:rPr>
  </w:style>
  <w:style w:type="character" w:customStyle="1" w:styleId="ref">
    <w:name w:val="ref"/>
    <w:basedOn w:val="a3"/>
    <w:uiPriority w:val="99"/>
    <w:qFormat/>
    <w:rsid w:val="00E35251"/>
    <w:rPr>
      <w:rFonts w:ascii="Times New Roman" w:hAnsi="Times New Roman" w:cs="Times New Roman"/>
    </w:rPr>
  </w:style>
  <w:style w:type="character" w:customStyle="1" w:styleId="up1">
    <w:name w:val="up1"/>
    <w:basedOn w:val="a3"/>
    <w:uiPriority w:val="99"/>
    <w:qFormat/>
    <w:rsid w:val="00E35251"/>
    <w:rPr>
      <w:rFonts w:ascii="Times New Roman" w:hAnsi="Times New Roman" w:cs="Times New Roman"/>
      <w:color w:val="0645AD"/>
    </w:rPr>
  </w:style>
  <w:style w:type="character" w:customStyle="1" w:styleId="down1">
    <w:name w:val="down1"/>
    <w:basedOn w:val="a3"/>
    <w:uiPriority w:val="99"/>
    <w:qFormat/>
    <w:rsid w:val="00E35251"/>
    <w:rPr>
      <w:rFonts w:ascii="Times New Roman" w:hAnsi="Times New Roman" w:cs="Times New Roman"/>
      <w:color w:val="0645AD"/>
    </w:rPr>
  </w:style>
  <w:style w:type="character" w:customStyle="1" w:styleId="up2">
    <w:name w:val="up2"/>
    <w:basedOn w:val="a3"/>
    <w:uiPriority w:val="99"/>
    <w:qFormat/>
    <w:rsid w:val="00E35251"/>
    <w:rPr>
      <w:rFonts w:ascii="Times New Roman" w:hAnsi="Times New Roman" w:cs="Times New Roman"/>
      <w:vanish/>
    </w:rPr>
  </w:style>
  <w:style w:type="character" w:customStyle="1" w:styleId="down2">
    <w:name w:val="down2"/>
    <w:basedOn w:val="a3"/>
    <w:uiPriority w:val="99"/>
    <w:qFormat/>
    <w:rsid w:val="00E35251"/>
    <w:rPr>
      <w:rFonts w:ascii="Times New Roman" w:hAnsi="Times New Roman" w:cs="Times New Roman"/>
      <w:vanish/>
    </w:rPr>
  </w:style>
  <w:style w:type="character" w:customStyle="1" w:styleId="toctoggle">
    <w:name w:val="toctoggle"/>
    <w:basedOn w:val="a3"/>
    <w:uiPriority w:val="99"/>
    <w:qFormat/>
    <w:rsid w:val="00E35251"/>
    <w:rPr>
      <w:rFonts w:ascii="Times New Roman" w:hAnsi="Times New Roman" w:cs="Times New Roman"/>
    </w:rPr>
  </w:style>
  <w:style w:type="character" w:customStyle="1" w:styleId="tocnumber">
    <w:name w:val="tocnumber"/>
    <w:basedOn w:val="a3"/>
    <w:uiPriority w:val="99"/>
    <w:qFormat/>
    <w:rsid w:val="00E35251"/>
    <w:rPr>
      <w:rFonts w:ascii="Times New Roman" w:hAnsi="Times New Roman" w:cs="Times New Roman"/>
    </w:rPr>
  </w:style>
  <w:style w:type="character" w:customStyle="1" w:styleId="romain1">
    <w:name w:val="romain1"/>
    <w:basedOn w:val="a3"/>
    <w:uiPriority w:val="99"/>
    <w:qFormat/>
    <w:rsid w:val="00E35251"/>
    <w:rPr>
      <w:rFonts w:ascii="Times New Roman" w:hAnsi="Times New Roman" w:cs="Times New Roman"/>
      <w:smallCaps/>
    </w:rPr>
  </w:style>
  <w:style w:type="character" w:customStyle="1" w:styleId="editsection2">
    <w:name w:val="editsection2"/>
    <w:basedOn w:val="a3"/>
    <w:uiPriority w:val="99"/>
    <w:qFormat/>
    <w:rsid w:val="00E35251"/>
    <w:rPr>
      <w:rFonts w:ascii="Times New Roman" w:hAnsi="Times New Roman" w:cs="Times New Roman"/>
    </w:rPr>
  </w:style>
  <w:style w:type="character" w:customStyle="1" w:styleId="mw-headline2">
    <w:name w:val="mw-headline2"/>
    <w:basedOn w:val="a3"/>
    <w:uiPriority w:val="99"/>
    <w:qFormat/>
    <w:rsid w:val="00E35251"/>
    <w:rPr>
      <w:rFonts w:ascii="Times New Roman" w:hAnsi="Times New Roman" w:cs="Times New Roman"/>
    </w:rPr>
  </w:style>
  <w:style w:type="character" w:customStyle="1" w:styleId="751">
    <w:name w:val="Основной текст (7)5"/>
    <w:basedOn w:val="a3"/>
    <w:uiPriority w:val="99"/>
    <w:qFormat/>
    <w:rsid w:val="00E35251"/>
    <w:rPr>
      <w:rFonts w:ascii="Times New Roman" w:hAnsi="Times New Roman" w:cs="Times New Roman"/>
      <w:spacing w:val="0"/>
      <w:sz w:val="20"/>
      <w:szCs w:val="20"/>
    </w:rPr>
  </w:style>
  <w:style w:type="character" w:customStyle="1" w:styleId="term1">
    <w:name w:val="term1"/>
    <w:basedOn w:val="a3"/>
    <w:uiPriority w:val="99"/>
    <w:qFormat/>
    <w:rsid w:val="00E35251"/>
    <w:rPr>
      <w:rFonts w:cs="Times New Roman"/>
      <w:b/>
      <w:bCs/>
      <w:i/>
      <w:iCs/>
      <w:color w:val="121F48"/>
    </w:rPr>
  </w:style>
  <w:style w:type="character" w:customStyle="1" w:styleId="fontstyle290">
    <w:name w:val="fontstyle29"/>
    <w:basedOn w:val="a3"/>
    <w:uiPriority w:val="99"/>
    <w:qFormat/>
    <w:rsid w:val="00E35251"/>
    <w:rPr>
      <w:rFonts w:ascii="Times New Roman" w:hAnsi="Times New Roman" w:cs="Times New Roman"/>
    </w:rPr>
  </w:style>
  <w:style w:type="character" w:customStyle="1" w:styleId="2ffe">
    <w:name w:val="Знак2 Знак Знак"/>
    <w:basedOn w:val="a3"/>
    <w:uiPriority w:val="99"/>
    <w:semiHidden/>
    <w:qFormat/>
    <w:locked/>
    <w:rsid w:val="00E35251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-FN">
    <w:name w:val="Текст сноски-FN Знак Знак Знак"/>
    <w:basedOn w:val="a3"/>
    <w:uiPriority w:val="99"/>
    <w:semiHidden/>
    <w:qFormat/>
    <w:locked/>
    <w:rsid w:val="00E35251"/>
    <w:rPr>
      <w:rFonts w:cs="Times New Roman"/>
      <w:lang w:eastAsia="ru-RU" w:bidi="ar-SA"/>
    </w:rPr>
  </w:style>
  <w:style w:type="character" w:customStyle="1" w:styleId="style50">
    <w:name w:val="style5"/>
    <w:basedOn w:val="a3"/>
    <w:uiPriority w:val="99"/>
    <w:qFormat/>
    <w:rsid w:val="00E35251"/>
    <w:rPr>
      <w:rFonts w:cs="Times New Roman"/>
    </w:rPr>
  </w:style>
  <w:style w:type="character" w:customStyle="1" w:styleId="-FN0">
    <w:name w:val="Текст сноски-FN Знак Знак"/>
    <w:basedOn w:val="a3"/>
    <w:uiPriority w:val="99"/>
    <w:qFormat/>
    <w:locked/>
    <w:rsid w:val="00E35251"/>
    <w:rPr>
      <w:rFonts w:cs="Times New Roman"/>
      <w:lang w:val="ru-RU" w:eastAsia="ru-RU" w:bidi="ar-SA"/>
    </w:rPr>
  </w:style>
  <w:style w:type="character" w:customStyle="1" w:styleId="gapspan">
    <w:name w:val="gapspan"/>
    <w:basedOn w:val="a3"/>
    <w:uiPriority w:val="99"/>
    <w:qFormat/>
    <w:rsid w:val="00E35251"/>
    <w:rPr>
      <w:rFonts w:cs="Times New Roman"/>
    </w:rPr>
  </w:style>
  <w:style w:type="character" w:customStyle="1" w:styleId="721">
    <w:name w:val="Основной текст (7)2"/>
    <w:basedOn w:val="a3"/>
    <w:uiPriority w:val="99"/>
    <w:qFormat/>
    <w:rsid w:val="00E35251"/>
    <w:rPr>
      <w:rFonts w:ascii="Times New Roman" w:hAnsi="Times New Roman" w:cs="Times New Roman"/>
      <w:spacing w:val="0"/>
      <w:sz w:val="20"/>
      <w:szCs w:val="20"/>
    </w:rPr>
  </w:style>
  <w:style w:type="character" w:customStyle="1" w:styleId="760">
    <w:name w:val="Основной текст (7)6"/>
    <w:basedOn w:val="a3"/>
    <w:uiPriority w:val="99"/>
    <w:qFormat/>
    <w:rsid w:val="00E35251"/>
    <w:rPr>
      <w:rFonts w:ascii="Times New Roman" w:hAnsi="Times New Roman" w:cs="Times New Roman"/>
      <w:spacing w:val="0"/>
      <w:sz w:val="20"/>
      <w:szCs w:val="20"/>
    </w:rPr>
  </w:style>
  <w:style w:type="character" w:customStyle="1" w:styleId="Absatz-Standardschriftart">
    <w:name w:val="Absatz-Standardschriftart"/>
    <w:uiPriority w:val="99"/>
    <w:qFormat/>
    <w:rsid w:val="00E35251"/>
  </w:style>
  <w:style w:type="character" w:customStyle="1" w:styleId="WW-Absatz-Standardschriftart">
    <w:name w:val="WW-Absatz-Standardschriftart"/>
    <w:uiPriority w:val="99"/>
    <w:qFormat/>
    <w:rsid w:val="00E35251"/>
  </w:style>
  <w:style w:type="character" w:customStyle="1" w:styleId="FontStyle150">
    <w:name w:val="Font Style15"/>
    <w:basedOn w:val="1fff5"/>
    <w:uiPriority w:val="99"/>
    <w:qFormat/>
    <w:rsid w:val="00E35251"/>
    <w:rPr>
      <w:rFonts w:ascii="Times New Roman" w:hAnsi="Times New Roman" w:cs="Times New Roman"/>
      <w:sz w:val="10"/>
      <w:szCs w:val="10"/>
    </w:rPr>
  </w:style>
  <w:style w:type="character" w:customStyle="1" w:styleId="FontStyle23">
    <w:name w:val="Font Style23"/>
    <w:basedOn w:val="a3"/>
    <w:uiPriority w:val="99"/>
    <w:qFormat/>
    <w:rsid w:val="00E35251"/>
    <w:rPr>
      <w:rFonts w:ascii="Times New Roman" w:hAnsi="Times New Roman" w:cs="Times New Roman"/>
      <w:b/>
      <w:bCs/>
      <w:sz w:val="20"/>
      <w:szCs w:val="20"/>
    </w:rPr>
  </w:style>
  <w:style w:type="character" w:customStyle="1" w:styleId="b-serp-urlitem">
    <w:name w:val="b-serp-url__item"/>
    <w:uiPriority w:val="99"/>
    <w:qFormat/>
    <w:rsid w:val="00E35251"/>
    <w:rPr>
      <w:rFonts w:ascii="Times New Roman" w:hAnsi="Times New Roman"/>
    </w:rPr>
  </w:style>
  <w:style w:type="character" w:customStyle="1" w:styleId="790">
    <w:name w:val="Основной текст (7)9"/>
    <w:basedOn w:val="a3"/>
    <w:uiPriority w:val="99"/>
    <w:qFormat/>
    <w:rsid w:val="00E35251"/>
    <w:rPr>
      <w:rFonts w:ascii="Times New Roman" w:hAnsi="Times New Roman" w:cs="Times New Roman"/>
      <w:spacing w:val="0"/>
      <w:sz w:val="20"/>
      <w:szCs w:val="20"/>
    </w:rPr>
  </w:style>
  <w:style w:type="character" w:customStyle="1" w:styleId="afffffffffb">
    <w:name w:val="пример"/>
    <w:basedOn w:val="a3"/>
    <w:uiPriority w:val="99"/>
    <w:qFormat/>
    <w:rsid w:val="00E35251"/>
    <w:rPr>
      <w:rFonts w:ascii="Times New Roman" w:hAnsi="Times New Roman" w:cs="Times New Roman"/>
    </w:rPr>
  </w:style>
  <w:style w:type="character" w:customStyle="1" w:styleId="first-letter">
    <w:name w:val="first-letter"/>
    <w:basedOn w:val="a3"/>
    <w:uiPriority w:val="99"/>
    <w:qFormat/>
    <w:rsid w:val="00E35251"/>
    <w:rPr>
      <w:rFonts w:cs="Times New Roman"/>
    </w:rPr>
  </w:style>
  <w:style w:type="character" w:customStyle="1" w:styleId="indicateur-langue1">
    <w:name w:val="indicateur-langue1"/>
    <w:basedOn w:val="a3"/>
    <w:uiPriority w:val="99"/>
    <w:qFormat/>
    <w:rsid w:val="00E35251"/>
    <w:rPr>
      <w:rFonts w:ascii="Courier New" w:hAnsi="Courier New" w:cs="Courier New"/>
      <w:b/>
      <w:bCs/>
      <w:sz w:val="24"/>
      <w:szCs w:val="24"/>
    </w:rPr>
  </w:style>
  <w:style w:type="character" w:customStyle="1" w:styleId="italique1">
    <w:name w:val="italique1"/>
    <w:basedOn w:val="a3"/>
    <w:uiPriority w:val="99"/>
    <w:qFormat/>
    <w:rsid w:val="00E35251"/>
    <w:rPr>
      <w:rFonts w:cs="Times New Roman"/>
      <w:i/>
      <w:iCs/>
    </w:rPr>
  </w:style>
  <w:style w:type="character" w:customStyle="1" w:styleId="hl21">
    <w:name w:val="hl21"/>
    <w:basedOn w:val="a3"/>
    <w:uiPriority w:val="99"/>
    <w:qFormat/>
    <w:rsid w:val="00E35251"/>
    <w:rPr>
      <w:rFonts w:cs="Times New Roman"/>
      <w:b/>
      <w:bCs/>
      <w:sz w:val="24"/>
      <w:szCs w:val="24"/>
    </w:rPr>
  </w:style>
  <w:style w:type="character" w:customStyle="1" w:styleId="m1">
    <w:name w:val="m1"/>
    <w:basedOn w:val="a3"/>
    <w:uiPriority w:val="99"/>
    <w:qFormat/>
    <w:rsid w:val="00E35251"/>
    <w:rPr>
      <w:rFonts w:ascii="Tahoma" w:hAnsi="Tahoma" w:cs="Tahoma"/>
      <w:sz w:val="18"/>
      <w:szCs w:val="18"/>
      <w:u w:val="none"/>
    </w:rPr>
  </w:style>
  <w:style w:type="character" w:customStyle="1" w:styleId="trd12">
    <w:name w:val="trd12"/>
    <w:basedOn w:val="a3"/>
    <w:uiPriority w:val="99"/>
    <w:qFormat/>
    <w:rsid w:val="00E35251"/>
    <w:rPr>
      <w:rFonts w:cs="Times New Roman"/>
    </w:rPr>
  </w:style>
  <w:style w:type="character" w:customStyle="1" w:styleId="mr1">
    <w:name w:val="mr1"/>
    <w:basedOn w:val="a3"/>
    <w:uiPriority w:val="99"/>
    <w:qFormat/>
    <w:rsid w:val="00E35251"/>
    <w:rPr>
      <w:rFonts w:ascii="Tahoma" w:hAnsi="Tahoma" w:cs="Tahoma"/>
      <w:color w:val="800000"/>
      <w:sz w:val="18"/>
      <w:szCs w:val="18"/>
      <w:u w:val="none"/>
    </w:rPr>
  </w:style>
  <w:style w:type="character" w:customStyle="1" w:styleId="trd121">
    <w:name w:val="trd121"/>
    <w:basedOn w:val="a3"/>
    <w:uiPriority w:val="99"/>
    <w:qFormat/>
    <w:rsid w:val="00E35251"/>
    <w:rPr>
      <w:rFonts w:ascii="Arial" w:hAnsi="Arial" w:cs="Arial"/>
      <w:b/>
      <w:bCs/>
      <w:color w:val="800000"/>
      <w:sz w:val="18"/>
      <w:szCs w:val="18"/>
      <w:u w:val="none"/>
    </w:rPr>
  </w:style>
  <w:style w:type="character" w:customStyle="1" w:styleId="hlnormal">
    <w:name w:val="hlnormal"/>
    <w:basedOn w:val="a3"/>
    <w:uiPriority w:val="99"/>
    <w:qFormat/>
    <w:rsid w:val="00E35251"/>
    <w:rPr>
      <w:rFonts w:cs="Times New Roman"/>
    </w:rPr>
  </w:style>
  <w:style w:type="character" w:customStyle="1" w:styleId="bod1">
    <w:name w:val="bod1"/>
    <w:basedOn w:val="a3"/>
    <w:uiPriority w:val="99"/>
    <w:qFormat/>
    <w:rsid w:val="00E35251"/>
    <w:rPr>
      <w:rFonts w:cs="Times New Roman"/>
    </w:rPr>
  </w:style>
  <w:style w:type="paragraph" w:customStyle="1" w:styleId="911">
    <w:name w:val="Знак91"/>
    <w:basedOn w:val="a2"/>
    <w:uiPriority w:val="99"/>
    <w:qFormat/>
    <w:rsid w:val="00E3525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31">
    <w:name w:val="Знак4 Знак Знак13"/>
    <w:uiPriority w:val="99"/>
    <w:qFormat/>
    <w:locked/>
    <w:rsid w:val="00E35251"/>
    <w:rPr>
      <w:rFonts w:ascii="Arial" w:hAnsi="Arial"/>
      <w:b/>
      <w:kern w:val="32"/>
      <w:sz w:val="32"/>
      <w:lang w:val="ru-RU" w:eastAsia="ru-RU"/>
    </w:rPr>
  </w:style>
  <w:style w:type="character" w:customStyle="1" w:styleId="2114">
    <w:name w:val="Знак2 Знак Знак11"/>
    <w:uiPriority w:val="99"/>
    <w:qFormat/>
    <w:locked/>
    <w:rsid w:val="00E35251"/>
    <w:rPr>
      <w:b/>
      <w:sz w:val="27"/>
      <w:lang w:val="ru-RU" w:eastAsia="ru-RU"/>
    </w:rPr>
  </w:style>
  <w:style w:type="character" w:customStyle="1" w:styleId="229">
    <w:name w:val="Знак2 Знак Знак2"/>
    <w:basedOn w:val="a3"/>
    <w:uiPriority w:val="99"/>
    <w:qFormat/>
    <w:locked/>
    <w:rsid w:val="00E35251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paragraph">
    <w:name w:val="paragraph"/>
    <w:basedOn w:val="a2"/>
    <w:uiPriority w:val="99"/>
    <w:qFormat/>
    <w:rsid w:val="00E35251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spellingerror">
    <w:name w:val="spellingerror"/>
    <w:uiPriority w:val="99"/>
    <w:qFormat/>
    <w:rsid w:val="00E35251"/>
  </w:style>
  <w:style w:type="character" w:customStyle="1" w:styleId="contextualspellingandgrammarerror">
    <w:name w:val="contextualspellingandgrammarerror"/>
    <w:uiPriority w:val="99"/>
    <w:qFormat/>
    <w:rsid w:val="00E35251"/>
  </w:style>
  <w:style w:type="character" w:customStyle="1" w:styleId="normaltextrun1">
    <w:name w:val="normaltextrun1"/>
    <w:uiPriority w:val="99"/>
    <w:qFormat/>
    <w:rsid w:val="00E35251"/>
  </w:style>
  <w:style w:type="character" w:customStyle="1" w:styleId="eop">
    <w:name w:val="eop"/>
    <w:uiPriority w:val="99"/>
    <w:qFormat/>
    <w:rsid w:val="00E35251"/>
  </w:style>
  <w:style w:type="character" w:customStyle="1" w:styleId="NormalWebChar">
    <w:name w:val="Normal (Web) Char"/>
    <w:uiPriority w:val="99"/>
    <w:qFormat/>
    <w:locked/>
    <w:rsid w:val="00E35251"/>
    <w:rPr>
      <w:rFonts w:ascii="Times New Roman" w:hAnsi="Times New Roman"/>
      <w:sz w:val="24"/>
      <w:lang w:eastAsia="ru-RU"/>
    </w:rPr>
  </w:style>
  <w:style w:type="character" w:customStyle="1" w:styleId="PlainTextChar2">
    <w:name w:val="Plain Text Char2"/>
    <w:basedOn w:val="a3"/>
    <w:uiPriority w:val="99"/>
    <w:locked/>
    <w:rsid w:val="00E35251"/>
    <w:rPr>
      <w:rFonts w:ascii="Courier New" w:hAnsi="Courier New" w:cs="Times New Roman"/>
      <w:sz w:val="20"/>
      <w:szCs w:val="20"/>
    </w:rPr>
  </w:style>
  <w:style w:type="paragraph" w:customStyle="1" w:styleId="Style88">
    <w:name w:val="Style88"/>
    <w:basedOn w:val="a2"/>
    <w:uiPriority w:val="99"/>
    <w:qFormat/>
    <w:rsid w:val="00E35251"/>
    <w:pPr>
      <w:autoSpaceDE w:val="0"/>
      <w:autoSpaceDN w:val="0"/>
      <w:adjustRightInd w:val="0"/>
      <w:snapToGrid/>
      <w:spacing w:before="0" w:after="0" w:line="243" w:lineRule="exact"/>
      <w:ind w:firstLine="298"/>
      <w:jc w:val="both"/>
    </w:pPr>
    <w:rPr>
      <w:rFonts w:ascii="Franklin Gothic Medium" w:eastAsia="MS ??" w:hAnsi="Franklin Gothic Medium"/>
      <w:szCs w:val="24"/>
    </w:rPr>
  </w:style>
  <w:style w:type="character" w:customStyle="1" w:styleId="afffffffffc">
    <w:name w:val="Неразрешенное упоминание"/>
    <w:uiPriority w:val="99"/>
    <w:semiHidden/>
    <w:qFormat/>
    <w:rsid w:val="00E35251"/>
    <w:rPr>
      <w:color w:val="808080"/>
      <w:shd w:val="clear" w:color="auto" w:fill="E6E6E6"/>
    </w:rPr>
  </w:style>
  <w:style w:type="character" w:customStyle="1" w:styleId="FontStyle182">
    <w:name w:val="Font Style182"/>
    <w:qFormat/>
    <w:rsid w:val="00E35251"/>
    <w:rPr>
      <w:rFonts w:ascii="Times New Roman" w:hAnsi="Times New Roman"/>
      <w:sz w:val="18"/>
    </w:rPr>
  </w:style>
  <w:style w:type="paragraph" w:customStyle="1" w:styleId="97">
    <w:name w:val="Знак Знак Знак Знак Знак Знак9"/>
    <w:basedOn w:val="a2"/>
    <w:uiPriority w:val="99"/>
    <w:qFormat/>
    <w:rsid w:val="00E3525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100">
    <w:name w:val="Знак Знак710"/>
    <w:uiPriority w:val="99"/>
    <w:qFormat/>
    <w:rsid w:val="00E35251"/>
    <w:rPr>
      <w:sz w:val="16"/>
      <w:lang w:val="ru-RU" w:eastAsia="ru-RU"/>
    </w:rPr>
  </w:style>
  <w:style w:type="paragraph" w:customStyle="1" w:styleId="5f">
    <w:name w:val="Обычный5"/>
    <w:uiPriority w:val="99"/>
    <w:qFormat/>
    <w:rsid w:val="00E35251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8">
    <w:name w:val="Знак Знак148"/>
    <w:uiPriority w:val="99"/>
    <w:qFormat/>
    <w:locked/>
    <w:rsid w:val="00E35251"/>
    <w:rPr>
      <w:b/>
      <w:sz w:val="27"/>
      <w:lang w:val="ru-RU" w:eastAsia="ru-RU"/>
    </w:rPr>
  </w:style>
  <w:style w:type="character" w:customStyle="1" w:styleId="108">
    <w:name w:val="Знак Знак108"/>
    <w:uiPriority w:val="99"/>
    <w:qFormat/>
    <w:locked/>
    <w:rsid w:val="00E35251"/>
    <w:rPr>
      <w:sz w:val="16"/>
      <w:lang w:val="ru-RU" w:eastAsia="ru-RU"/>
    </w:rPr>
  </w:style>
  <w:style w:type="character" w:customStyle="1" w:styleId="6200">
    <w:name w:val="Знак Знак620"/>
    <w:uiPriority w:val="99"/>
    <w:qFormat/>
    <w:rsid w:val="00E35251"/>
    <w:rPr>
      <w:rFonts w:ascii="Arial" w:hAnsi="Arial"/>
      <w:b/>
      <w:i/>
      <w:sz w:val="28"/>
      <w:lang w:val="ru-RU" w:eastAsia="en-US"/>
    </w:rPr>
  </w:style>
  <w:style w:type="paragraph" w:customStyle="1" w:styleId="3ff">
    <w:name w:val="Абзац списка3"/>
    <w:basedOn w:val="a2"/>
    <w:link w:val="ListParagraphChar1"/>
    <w:uiPriority w:val="99"/>
    <w:qFormat/>
    <w:rsid w:val="00E35251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character" w:customStyle="1" w:styleId="169">
    <w:name w:val="Знак Знак169"/>
    <w:uiPriority w:val="99"/>
    <w:qFormat/>
    <w:locked/>
    <w:rsid w:val="00E35251"/>
    <w:rPr>
      <w:b/>
      <w:caps/>
      <w:sz w:val="24"/>
      <w:lang w:val="ru-RU" w:eastAsia="ru-RU"/>
    </w:rPr>
  </w:style>
  <w:style w:type="paragraph" w:customStyle="1" w:styleId="238">
    <w:name w:val="Основной текст 23"/>
    <w:basedOn w:val="a2"/>
    <w:uiPriority w:val="99"/>
    <w:qFormat/>
    <w:rsid w:val="00E35251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07">
    <w:name w:val="Знак Знак Знак10"/>
    <w:uiPriority w:val="99"/>
    <w:qFormat/>
    <w:rsid w:val="00E35251"/>
    <w:rPr>
      <w:rFonts w:ascii="Times New Roman" w:hAnsi="Times New Roman"/>
      <w:b/>
      <w:caps/>
      <w:sz w:val="28"/>
    </w:rPr>
  </w:style>
  <w:style w:type="character" w:customStyle="1" w:styleId="258">
    <w:name w:val="Знак Знак258"/>
    <w:uiPriority w:val="99"/>
    <w:qFormat/>
    <w:rsid w:val="00E35251"/>
    <w:rPr>
      <w:rFonts w:ascii="Times New Roman" w:hAnsi="Times New Roman"/>
      <w:b/>
      <w:sz w:val="28"/>
    </w:rPr>
  </w:style>
  <w:style w:type="character" w:customStyle="1" w:styleId="2280">
    <w:name w:val="Знак Знак228"/>
    <w:uiPriority w:val="99"/>
    <w:qFormat/>
    <w:rsid w:val="00E35251"/>
    <w:rPr>
      <w:rFonts w:ascii="Times New Roman" w:hAnsi="Times New Roman"/>
      <w:sz w:val="24"/>
    </w:rPr>
  </w:style>
  <w:style w:type="character" w:customStyle="1" w:styleId="2011">
    <w:name w:val="Знак Знак2011"/>
    <w:uiPriority w:val="99"/>
    <w:qFormat/>
    <w:rsid w:val="00E35251"/>
    <w:rPr>
      <w:rFonts w:ascii="Arial" w:hAnsi="Arial"/>
      <w:sz w:val="22"/>
    </w:rPr>
  </w:style>
  <w:style w:type="character" w:customStyle="1" w:styleId="198">
    <w:name w:val="Знак Знак198"/>
    <w:uiPriority w:val="99"/>
    <w:qFormat/>
    <w:rsid w:val="00E35251"/>
    <w:rPr>
      <w:rFonts w:ascii="Times New Roman" w:hAnsi="Times New Roman"/>
      <w:sz w:val="16"/>
      <w:lang w:eastAsia="ru-RU"/>
    </w:rPr>
  </w:style>
  <w:style w:type="character" w:customStyle="1" w:styleId="188">
    <w:name w:val="Знак Знак188"/>
    <w:uiPriority w:val="99"/>
    <w:qFormat/>
    <w:rsid w:val="00E35251"/>
    <w:rPr>
      <w:rFonts w:ascii="Courier New" w:hAnsi="Courier New"/>
    </w:rPr>
  </w:style>
  <w:style w:type="character" w:customStyle="1" w:styleId="178">
    <w:name w:val="Знак Знак178"/>
    <w:uiPriority w:val="99"/>
    <w:qFormat/>
    <w:rsid w:val="00E35251"/>
    <w:rPr>
      <w:rFonts w:ascii="Times New Roman" w:hAnsi="Times New Roman"/>
      <w:sz w:val="24"/>
    </w:rPr>
  </w:style>
  <w:style w:type="paragraph" w:customStyle="1" w:styleId="325">
    <w:name w:val="Заголовок 32"/>
    <w:basedOn w:val="5f"/>
    <w:next w:val="5f"/>
    <w:uiPriority w:val="99"/>
    <w:qFormat/>
    <w:rsid w:val="00E35251"/>
    <w:pPr>
      <w:keepNext/>
      <w:widowControl/>
      <w:ind w:left="0" w:firstLine="0"/>
      <w:outlineLvl w:val="2"/>
    </w:pPr>
    <w:rPr>
      <w:sz w:val="24"/>
    </w:rPr>
  </w:style>
  <w:style w:type="paragraph" w:customStyle="1" w:styleId="4f1">
    <w:name w:val="Основной текст4"/>
    <w:basedOn w:val="5f"/>
    <w:uiPriority w:val="99"/>
    <w:qFormat/>
    <w:rsid w:val="00E35251"/>
    <w:pPr>
      <w:widowControl/>
      <w:spacing w:line="360" w:lineRule="auto"/>
      <w:ind w:left="0" w:firstLine="0"/>
    </w:pPr>
    <w:rPr>
      <w:sz w:val="24"/>
    </w:rPr>
  </w:style>
  <w:style w:type="character" w:customStyle="1" w:styleId="158">
    <w:name w:val="Знак Знак158"/>
    <w:uiPriority w:val="99"/>
    <w:qFormat/>
    <w:rsid w:val="00E35251"/>
    <w:rPr>
      <w:b/>
      <w:sz w:val="28"/>
    </w:rPr>
  </w:style>
  <w:style w:type="character" w:customStyle="1" w:styleId="86">
    <w:name w:val="Знак Знак86"/>
    <w:uiPriority w:val="99"/>
    <w:rsid w:val="00E35251"/>
    <w:rPr>
      <w:rFonts w:ascii="Times New Roman" w:hAnsi="Times New Roman"/>
      <w:lang w:eastAsia="en-US"/>
    </w:rPr>
  </w:style>
  <w:style w:type="paragraph" w:customStyle="1" w:styleId="22a">
    <w:name w:val="Заголовок 22"/>
    <w:basedOn w:val="a2"/>
    <w:next w:val="a2"/>
    <w:uiPriority w:val="99"/>
    <w:qFormat/>
    <w:rsid w:val="00E35251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">
    <w:name w:val="Обычный6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3ff0">
    <w:name w:val="Цитата3"/>
    <w:basedOn w:val="a2"/>
    <w:uiPriority w:val="99"/>
    <w:qFormat/>
    <w:rsid w:val="00E35251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ff1">
    <w:name w:val="Текст3"/>
    <w:basedOn w:val="a2"/>
    <w:uiPriority w:val="99"/>
    <w:qFormat/>
    <w:rsid w:val="00E35251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3">
    <w:name w:val="Основной текст 33"/>
    <w:basedOn w:val="5f"/>
    <w:uiPriority w:val="99"/>
    <w:qFormat/>
    <w:rsid w:val="00E35251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2b">
    <w:name w:val="Основной текст с отступом 22"/>
    <w:basedOn w:val="a2"/>
    <w:uiPriority w:val="99"/>
    <w:qFormat/>
    <w:rsid w:val="00E35251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4">
    <w:name w:val="Основной текст с отступом 33"/>
    <w:basedOn w:val="a2"/>
    <w:uiPriority w:val="99"/>
    <w:qFormat/>
    <w:rsid w:val="00E35251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fff">
    <w:name w:val="Верхний колонтитул2"/>
    <w:basedOn w:val="a2"/>
    <w:uiPriority w:val="99"/>
    <w:qFormat/>
    <w:rsid w:val="00E35251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2fff0">
    <w:name w:val="Слабое выделение2"/>
    <w:uiPriority w:val="99"/>
    <w:qFormat/>
    <w:rsid w:val="00E35251"/>
    <w:rPr>
      <w:i/>
      <w:color w:val="808080"/>
    </w:rPr>
  </w:style>
  <w:style w:type="character" w:customStyle="1" w:styleId="418">
    <w:name w:val="Знак Знак418"/>
    <w:uiPriority w:val="99"/>
    <w:qFormat/>
    <w:locked/>
    <w:rsid w:val="00E35251"/>
    <w:rPr>
      <w:rFonts w:ascii="Arial" w:hAnsi="Arial"/>
      <w:b/>
      <w:i/>
      <w:sz w:val="28"/>
      <w:lang w:val="ru-RU" w:eastAsia="en-US"/>
    </w:rPr>
  </w:style>
  <w:style w:type="character" w:customStyle="1" w:styleId="2fff1">
    <w:name w:val="Знак Знак2"/>
    <w:uiPriority w:val="99"/>
    <w:qFormat/>
    <w:locked/>
    <w:rsid w:val="00E35251"/>
    <w:rPr>
      <w:rFonts w:ascii="Arial" w:hAnsi="Arial"/>
      <w:b/>
      <w:i/>
      <w:sz w:val="28"/>
      <w:lang w:val="ru-RU" w:eastAsia="en-US"/>
    </w:rPr>
  </w:style>
  <w:style w:type="character" w:customStyle="1" w:styleId="2fff2">
    <w:name w:val="Основной шрифт абзаца2"/>
    <w:uiPriority w:val="99"/>
    <w:qFormat/>
    <w:rsid w:val="00E35251"/>
  </w:style>
  <w:style w:type="character" w:customStyle="1" w:styleId="2310">
    <w:name w:val="Знак Знак23 Знак1"/>
    <w:uiPriority w:val="99"/>
    <w:locked/>
    <w:rsid w:val="00E35251"/>
    <w:rPr>
      <w:rFonts w:ascii="Tahoma" w:hAnsi="Tahoma"/>
      <w:sz w:val="16"/>
    </w:rPr>
  </w:style>
  <w:style w:type="paragraph" w:customStyle="1" w:styleId="109">
    <w:name w:val="Знак Знак Знак Знак Знак Знак Знак Знак Знак Знак Знак Знак Знак10"/>
    <w:basedOn w:val="a2"/>
    <w:uiPriority w:val="99"/>
    <w:qFormat/>
    <w:rsid w:val="00E3525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81">
    <w:name w:val="Знак38"/>
    <w:basedOn w:val="a2"/>
    <w:uiPriority w:val="99"/>
    <w:qFormat/>
    <w:rsid w:val="00E3525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8">
    <w:name w:val="Знак Знак538"/>
    <w:uiPriority w:val="99"/>
    <w:qFormat/>
    <w:locked/>
    <w:rsid w:val="00E35251"/>
    <w:rPr>
      <w:b/>
      <w:caps/>
      <w:sz w:val="24"/>
      <w:lang w:val="ru-RU" w:eastAsia="ru-RU"/>
    </w:rPr>
  </w:style>
  <w:style w:type="character" w:customStyle="1" w:styleId="NoSpacingChar">
    <w:name w:val="No Spacing Char"/>
    <w:link w:val="2fff3"/>
    <w:uiPriority w:val="99"/>
    <w:qFormat/>
    <w:locked/>
    <w:rsid w:val="00E35251"/>
    <w:rPr>
      <w:sz w:val="24"/>
    </w:rPr>
  </w:style>
  <w:style w:type="paragraph" w:customStyle="1" w:styleId="2fff3">
    <w:name w:val="Без интервала2"/>
    <w:link w:val="NoSpacingChar"/>
    <w:uiPriority w:val="99"/>
    <w:qFormat/>
    <w:rsid w:val="00E35251"/>
    <w:pPr>
      <w:spacing w:after="0" w:line="240" w:lineRule="auto"/>
    </w:pPr>
    <w:rPr>
      <w:sz w:val="24"/>
    </w:rPr>
  </w:style>
  <w:style w:type="character" w:customStyle="1" w:styleId="1181">
    <w:name w:val="Знак1 Знак Знак18"/>
    <w:uiPriority w:val="99"/>
    <w:qFormat/>
    <w:locked/>
    <w:rsid w:val="00E35251"/>
    <w:rPr>
      <w:rFonts w:ascii="Times New Roman" w:hAnsi="Times New Roman"/>
      <w:sz w:val="24"/>
      <w:lang w:eastAsia="ru-RU"/>
    </w:rPr>
  </w:style>
  <w:style w:type="character" w:customStyle="1" w:styleId="468">
    <w:name w:val="Знак Знак468"/>
    <w:uiPriority w:val="99"/>
    <w:qFormat/>
    <w:locked/>
    <w:rsid w:val="00E35251"/>
    <w:rPr>
      <w:b/>
      <w:sz w:val="27"/>
      <w:lang w:val="ru-RU" w:eastAsia="ru-RU"/>
    </w:rPr>
  </w:style>
  <w:style w:type="character" w:customStyle="1" w:styleId="488">
    <w:name w:val="Знак Знак488"/>
    <w:uiPriority w:val="99"/>
    <w:qFormat/>
    <w:locked/>
    <w:rsid w:val="00E35251"/>
    <w:rPr>
      <w:b/>
      <w:sz w:val="27"/>
      <w:lang w:val="ru-RU" w:eastAsia="ru-RU"/>
    </w:rPr>
  </w:style>
  <w:style w:type="character" w:customStyle="1" w:styleId="448">
    <w:name w:val="Знак Знак448"/>
    <w:uiPriority w:val="99"/>
    <w:qFormat/>
    <w:locked/>
    <w:rsid w:val="00E35251"/>
    <w:rPr>
      <w:sz w:val="24"/>
    </w:rPr>
  </w:style>
  <w:style w:type="character" w:customStyle="1" w:styleId="518">
    <w:name w:val="Знак Знак518"/>
    <w:uiPriority w:val="99"/>
    <w:qFormat/>
    <w:locked/>
    <w:rsid w:val="00E35251"/>
    <w:rPr>
      <w:b/>
      <w:sz w:val="27"/>
      <w:lang w:val="ru-RU" w:eastAsia="ru-RU"/>
    </w:rPr>
  </w:style>
  <w:style w:type="character" w:customStyle="1" w:styleId="438">
    <w:name w:val="Знак Знак438"/>
    <w:uiPriority w:val="99"/>
    <w:qFormat/>
    <w:locked/>
    <w:rsid w:val="00E35251"/>
    <w:rPr>
      <w:color w:val="000000"/>
      <w:sz w:val="24"/>
      <w:lang w:eastAsia="ru-RU"/>
    </w:rPr>
  </w:style>
  <w:style w:type="character" w:customStyle="1" w:styleId="428">
    <w:name w:val="Знак Знак428"/>
    <w:uiPriority w:val="99"/>
    <w:qFormat/>
    <w:rsid w:val="00E35251"/>
    <w:rPr>
      <w:rFonts w:ascii="Times New Roman" w:hAnsi="Times New Roman"/>
      <w:sz w:val="16"/>
    </w:rPr>
  </w:style>
  <w:style w:type="character" w:customStyle="1" w:styleId="498">
    <w:name w:val="Знак Знак498"/>
    <w:uiPriority w:val="99"/>
    <w:qFormat/>
    <w:rsid w:val="00E35251"/>
    <w:rPr>
      <w:rFonts w:ascii="Times New Roman" w:hAnsi="Times New Roman"/>
      <w:b/>
      <w:caps/>
      <w:sz w:val="24"/>
      <w:lang w:eastAsia="ru-RU"/>
    </w:rPr>
  </w:style>
  <w:style w:type="paragraph" w:customStyle="1" w:styleId="427">
    <w:name w:val="Заголовок 42"/>
    <w:basedOn w:val="5f"/>
    <w:next w:val="5f"/>
    <w:uiPriority w:val="99"/>
    <w:qFormat/>
    <w:rsid w:val="00E35251"/>
    <w:pPr>
      <w:keepNext/>
      <w:widowControl/>
      <w:ind w:left="0" w:firstLine="0"/>
    </w:pPr>
    <w:rPr>
      <w:sz w:val="24"/>
    </w:rPr>
  </w:style>
  <w:style w:type="character" w:customStyle="1" w:styleId="478">
    <w:name w:val="Знак Знак478"/>
    <w:uiPriority w:val="99"/>
    <w:qFormat/>
    <w:rsid w:val="00E35251"/>
    <w:rPr>
      <w:rFonts w:ascii="Times New Roman" w:hAnsi="Times New Roman"/>
      <w:b/>
      <w:sz w:val="27"/>
      <w:lang w:eastAsia="ru-RU"/>
    </w:rPr>
  </w:style>
  <w:style w:type="character" w:customStyle="1" w:styleId="458">
    <w:name w:val="Знак Знак458"/>
    <w:uiPriority w:val="99"/>
    <w:qFormat/>
    <w:rsid w:val="00E35251"/>
    <w:rPr>
      <w:rFonts w:ascii="Times New Roman" w:hAnsi="Times New Roman"/>
      <w:b/>
      <w:i/>
      <w:sz w:val="26"/>
      <w:lang w:eastAsia="ru-RU"/>
    </w:rPr>
  </w:style>
  <w:style w:type="paragraph" w:customStyle="1" w:styleId="617">
    <w:name w:val="Заголовок 61"/>
    <w:uiPriority w:val="99"/>
    <w:qFormat/>
    <w:rsid w:val="00E35251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90">
    <w:name w:val="Знак5 Знак Знак9"/>
    <w:uiPriority w:val="99"/>
    <w:qFormat/>
    <w:locked/>
    <w:rsid w:val="00E35251"/>
    <w:rPr>
      <w:sz w:val="16"/>
    </w:rPr>
  </w:style>
  <w:style w:type="character" w:customStyle="1" w:styleId="508">
    <w:name w:val="Знак Знак508"/>
    <w:uiPriority w:val="99"/>
    <w:qFormat/>
    <w:locked/>
    <w:rsid w:val="00E35251"/>
    <w:rPr>
      <w:b/>
      <w:sz w:val="28"/>
      <w:lang w:val="ru-RU" w:eastAsia="ru-RU"/>
    </w:rPr>
  </w:style>
  <w:style w:type="character" w:customStyle="1" w:styleId="528">
    <w:name w:val="Знак Знак528"/>
    <w:uiPriority w:val="99"/>
    <w:qFormat/>
    <w:rsid w:val="00E35251"/>
    <w:rPr>
      <w:rFonts w:ascii="Arial" w:hAnsi="Arial"/>
      <w:b/>
      <w:i/>
      <w:sz w:val="28"/>
    </w:rPr>
  </w:style>
  <w:style w:type="paragraph" w:customStyle="1" w:styleId="21f2">
    <w:name w:val="Цитата 21"/>
    <w:basedOn w:val="a2"/>
    <w:next w:val="a2"/>
    <w:link w:val="QuoteChar2"/>
    <w:uiPriority w:val="99"/>
    <w:qFormat/>
    <w:rsid w:val="00E35251"/>
    <w:pPr>
      <w:widowControl/>
      <w:snapToGrid/>
      <w:spacing w:before="0" w:after="0"/>
    </w:pPr>
    <w:rPr>
      <w:rFonts w:ascii="Calibri" w:hAnsi="Calibri"/>
      <w:i/>
      <w:color w:val="000000"/>
    </w:rPr>
  </w:style>
  <w:style w:type="character" w:customStyle="1" w:styleId="QuoteChar2">
    <w:name w:val="Quote Char2"/>
    <w:link w:val="21f2"/>
    <w:uiPriority w:val="99"/>
    <w:qFormat/>
    <w:locked/>
    <w:rsid w:val="00E35251"/>
    <w:rPr>
      <w:rFonts w:ascii="Calibri" w:eastAsia="Calibri" w:hAnsi="Calibri" w:cs="Times New Roman"/>
      <w:i/>
      <w:color w:val="000000"/>
      <w:sz w:val="24"/>
      <w:szCs w:val="20"/>
      <w:lang w:eastAsia="ru-RU"/>
    </w:rPr>
  </w:style>
  <w:style w:type="paragraph" w:customStyle="1" w:styleId="1fffff0">
    <w:name w:val="Выделенная цитата1"/>
    <w:basedOn w:val="a2"/>
    <w:next w:val="a2"/>
    <w:link w:val="IntenseQuoteChar2"/>
    <w:uiPriority w:val="99"/>
    <w:qFormat/>
    <w:rsid w:val="00E35251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IntenseQuoteChar2">
    <w:name w:val="Intense Quote Char2"/>
    <w:link w:val="1fffff0"/>
    <w:uiPriority w:val="99"/>
    <w:qFormat/>
    <w:locked/>
    <w:rsid w:val="00E35251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5180">
    <w:name w:val="Знак5 Знак Знак18"/>
    <w:uiPriority w:val="99"/>
    <w:qFormat/>
    <w:locked/>
    <w:rsid w:val="00E35251"/>
    <w:rPr>
      <w:sz w:val="16"/>
      <w:lang w:val="ru-RU" w:eastAsia="ru-RU"/>
    </w:rPr>
  </w:style>
  <w:style w:type="paragraph" w:customStyle="1" w:styleId="1fffff1">
    <w:name w:val="Подзаголовок1"/>
    <w:basedOn w:val="a2"/>
    <w:uiPriority w:val="99"/>
    <w:qFormat/>
    <w:rsid w:val="00E35251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81">
    <w:name w:val="Знак6 Знак Знак8"/>
    <w:uiPriority w:val="99"/>
    <w:qFormat/>
    <w:rsid w:val="00E35251"/>
    <w:rPr>
      <w:sz w:val="24"/>
      <w:lang w:val="ru-RU" w:eastAsia="ru-RU"/>
    </w:rPr>
  </w:style>
  <w:style w:type="character" w:customStyle="1" w:styleId="1fffff2">
    <w:name w:val="Замещающий текст1"/>
    <w:uiPriority w:val="99"/>
    <w:qFormat/>
    <w:rsid w:val="00E35251"/>
    <w:rPr>
      <w:color w:val="808080"/>
    </w:rPr>
  </w:style>
  <w:style w:type="character" w:customStyle="1" w:styleId="552">
    <w:name w:val="Знак Знак552"/>
    <w:uiPriority w:val="99"/>
    <w:qFormat/>
    <w:locked/>
    <w:rsid w:val="00E35251"/>
    <w:rPr>
      <w:sz w:val="24"/>
      <w:lang w:val="ru-RU" w:eastAsia="ru-RU"/>
    </w:rPr>
  </w:style>
  <w:style w:type="paragraph" w:customStyle="1" w:styleId="11fb">
    <w:name w:val="Заголовок 11"/>
    <w:basedOn w:val="a2"/>
    <w:next w:val="a2"/>
    <w:uiPriority w:val="99"/>
    <w:qFormat/>
    <w:rsid w:val="00E35251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2">
    <w:name w:val="Знак Знак652"/>
    <w:uiPriority w:val="99"/>
    <w:qFormat/>
    <w:locked/>
    <w:rsid w:val="00E35251"/>
    <w:rPr>
      <w:b/>
      <w:sz w:val="27"/>
      <w:lang w:val="ru-RU" w:eastAsia="ru-RU"/>
    </w:rPr>
  </w:style>
  <w:style w:type="character" w:customStyle="1" w:styleId="642">
    <w:name w:val="Знак Знак642"/>
    <w:uiPriority w:val="99"/>
    <w:qFormat/>
    <w:locked/>
    <w:rsid w:val="00E35251"/>
    <w:rPr>
      <w:b/>
      <w:sz w:val="28"/>
      <w:lang w:val="ru-RU" w:eastAsia="ru-RU"/>
    </w:rPr>
  </w:style>
  <w:style w:type="character" w:customStyle="1" w:styleId="632">
    <w:name w:val="Знак Знак632"/>
    <w:uiPriority w:val="99"/>
    <w:qFormat/>
    <w:locked/>
    <w:rsid w:val="00E35251"/>
    <w:rPr>
      <w:b/>
      <w:i/>
      <w:sz w:val="26"/>
      <w:lang w:val="ru-RU" w:eastAsia="ru-RU"/>
    </w:rPr>
  </w:style>
  <w:style w:type="character" w:customStyle="1" w:styleId="622">
    <w:name w:val="Знак Знак622"/>
    <w:uiPriority w:val="99"/>
    <w:qFormat/>
    <w:locked/>
    <w:rsid w:val="00E35251"/>
    <w:rPr>
      <w:sz w:val="24"/>
      <w:lang w:val="ru-RU" w:eastAsia="ru-RU"/>
    </w:rPr>
  </w:style>
  <w:style w:type="character" w:customStyle="1" w:styleId="619">
    <w:name w:val="Знак Знак619"/>
    <w:uiPriority w:val="99"/>
    <w:qFormat/>
    <w:locked/>
    <w:rsid w:val="00E35251"/>
    <w:rPr>
      <w:sz w:val="24"/>
      <w:lang w:val="ru-RU" w:eastAsia="ru-RU"/>
    </w:rPr>
  </w:style>
  <w:style w:type="character" w:customStyle="1" w:styleId="602">
    <w:name w:val="Знак Знак602"/>
    <w:uiPriority w:val="99"/>
    <w:qFormat/>
    <w:locked/>
    <w:rsid w:val="00E35251"/>
    <w:rPr>
      <w:i/>
      <w:sz w:val="24"/>
      <w:lang w:val="ru-RU" w:eastAsia="ru-RU"/>
    </w:rPr>
  </w:style>
  <w:style w:type="character" w:customStyle="1" w:styleId="592">
    <w:name w:val="Знак Знак592"/>
    <w:uiPriority w:val="99"/>
    <w:qFormat/>
    <w:locked/>
    <w:rsid w:val="00E35251"/>
    <w:rPr>
      <w:rFonts w:ascii="Arial" w:hAnsi="Arial"/>
      <w:sz w:val="22"/>
      <w:lang w:val="ru-RU" w:eastAsia="ru-RU"/>
    </w:rPr>
  </w:style>
  <w:style w:type="character" w:customStyle="1" w:styleId="582">
    <w:name w:val="Знак Знак582"/>
    <w:uiPriority w:val="99"/>
    <w:qFormat/>
    <w:locked/>
    <w:rsid w:val="00E35251"/>
    <w:rPr>
      <w:rFonts w:ascii="Courier New" w:hAnsi="Courier New"/>
      <w:lang w:val="ru-RU" w:eastAsia="ru-RU"/>
    </w:rPr>
  </w:style>
  <w:style w:type="character" w:customStyle="1" w:styleId="572">
    <w:name w:val="Знак Знак572"/>
    <w:uiPriority w:val="99"/>
    <w:qFormat/>
    <w:locked/>
    <w:rsid w:val="00E35251"/>
    <w:rPr>
      <w:lang w:val="ru-RU" w:eastAsia="ru-RU"/>
    </w:rPr>
  </w:style>
  <w:style w:type="character" w:customStyle="1" w:styleId="562">
    <w:name w:val="Знак Знак562"/>
    <w:uiPriority w:val="99"/>
    <w:qFormat/>
    <w:locked/>
    <w:rsid w:val="00E35251"/>
    <w:rPr>
      <w:sz w:val="24"/>
      <w:lang w:val="ru-RU" w:eastAsia="ru-RU"/>
    </w:rPr>
  </w:style>
  <w:style w:type="character" w:customStyle="1" w:styleId="542">
    <w:name w:val="Знак Знак542"/>
    <w:uiPriority w:val="99"/>
    <w:qFormat/>
    <w:locked/>
    <w:rsid w:val="00E35251"/>
    <w:rPr>
      <w:sz w:val="24"/>
      <w:lang w:val="en-US" w:eastAsia="ru-RU"/>
    </w:rPr>
  </w:style>
  <w:style w:type="paragraph" w:customStyle="1" w:styleId="239">
    <w:name w:val="Заголовок 23"/>
    <w:basedOn w:val="a2"/>
    <w:next w:val="a2"/>
    <w:uiPriority w:val="99"/>
    <w:qFormat/>
    <w:rsid w:val="00E35251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35">
    <w:name w:val="Заголовок 33"/>
    <w:basedOn w:val="a2"/>
    <w:next w:val="a2"/>
    <w:uiPriority w:val="99"/>
    <w:qFormat/>
    <w:rsid w:val="00E35251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37">
    <w:name w:val="Заголовок 43"/>
    <w:basedOn w:val="a2"/>
    <w:next w:val="a2"/>
    <w:uiPriority w:val="99"/>
    <w:qFormat/>
    <w:rsid w:val="00E35251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17">
    <w:name w:val="Заголовок 51"/>
    <w:basedOn w:val="a2"/>
    <w:next w:val="a2"/>
    <w:uiPriority w:val="99"/>
    <w:qFormat/>
    <w:rsid w:val="00E35251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23">
    <w:name w:val="Заголовок 62"/>
    <w:basedOn w:val="a2"/>
    <w:next w:val="a2"/>
    <w:uiPriority w:val="99"/>
    <w:qFormat/>
    <w:rsid w:val="00E35251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13">
    <w:name w:val="Заголовок 71"/>
    <w:basedOn w:val="a2"/>
    <w:next w:val="a2"/>
    <w:uiPriority w:val="99"/>
    <w:qFormat/>
    <w:rsid w:val="00E35251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13">
    <w:name w:val="Заголовок 81"/>
    <w:basedOn w:val="a2"/>
    <w:next w:val="a2"/>
    <w:uiPriority w:val="99"/>
    <w:qFormat/>
    <w:rsid w:val="00E35251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12">
    <w:name w:val="Заголовок 91"/>
    <w:basedOn w:val="a2"/>
    <w:next w:val="a2"/>
    <w:uiPriority w:val="99"/>
    <w:qFormat/>
    <w:rsid w:val="00E35251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2">
    <w:name w:val="Знак Знак672"/>
    <w:uiPriority w:val="99"/>
    <w:qFormat/>
    <w:rsid w:val="00E35251"/>
    <w:rPr>
      <w:rFonts w:ascii="Arial" w:hAnsi="Arial"/>
      <w:b/>
      <w:sz w:val="26"/>
    </w:rPr>
  </w:style>
  <w:style w:type="character" w:customStyle="1" w:styleId="662">
    <w:name w:val="Знак Знак662"/>
    <w:uiPriority w:val="99"/>
    <w:qFormat/>
    <w:rsid w:val="00E35251"/>
    <w:rPr>
      <w:b/>
      <w:sz w:val="28"/>
    </w:rPr>
  </w:style>
  <w:style w:type="character" w:customStyle="1" w:styleId="702">
    <w:name w:val="Знак Знак702"/>
    <w:uiPriority w:val="99"/>
    <w:qFormat/>
    <w:rsid w:val="00E35251"/>
    <w:rPr>
      <w:rFonts w:ascii="Arial" w:hAnsi="Arial"/>
      <w:b/>
      <w:sz w:val="26"/>
    </w:rPr>
  </w:style>
  <w:style w:type="character" w:customStyle="1" w:styleId="692">
    <w:name w:val="Знак Знак692"/>
    <w:uiPriority w:val="99"/>
    <w:qFormat/>
    <w:rsid w:val="00E35251"/>
    <w:rPr>
      <w:b/>
      <w:sz w:val="28"/>
    </w:rPr>
  </w:style>
  <w:style w:type="character" w:customStyle="1" w:styleId="682">
    <w:name w:val="Знак Знак682"/>
    <w:uiPriority w:val="99"/>
    <w:qFormat/>
    <w:rsid w:val="00E35251"/>
    <w:rPr>
      <w:b/>
      <w:i/>
      <w:sz w:val="26"/>
    </w:rPr>
  </w:style>
  <w:style w:type="character" w:customStyle="1" w:styleId="2fff4">
    <w:name w:val="Сильное выделение2"/>
    <w:uiPriority w:val="99"/>
    <w:qFormat/>
    <w:rsid w:val="00E35251"/>
    <w:rPr>
      <w:b/>
    </w:rPr>
  </w:style>
  <w:style w:type="paragraph" w:customStyle="1" w:styleId="HTML21">
    <w:name w:val="Стандартный HTML2"/>
    <w:basedOn w:val="a2"/>
    <w:uiPriority w:val="99"/>
    <w:qFormat/>
    <w:rsid w:val="00E3525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ListParagraphChar1">
    <w:name w:val="List Paragraph Char1"/>
    <w:link w:val="3ff"/>
    <w:uiPriority w:val="99"/>
    <w:qFormat/>
    <w:locked/>
    <w:rsid w:val="00E35251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2010">
    <w:name w:val="Знак Знак2010"/>
    <w:uiPriority w:val="99"/>
    <w:qFormat/>
    <w:rsid w:val="00E35251"/>
    <w:rPr>
      <w:rFonts w:ascii="Arial" w:hAnsi="Arial"/>
      <w:sz w:val="22"/>
    </w:rPr>
  </w:style>
  <w:style w:type="character" w:customStyle="1" w:styleId="618">
    <w:name w:val="Знак Знак618"/>
    <w:uiPriority w:val="99"/>
    <w:qFormat/>
    <w:rsid w:val="00E35251"/>
    <w:rPr>
      <w:rFonts w:ascii="Arial" w:hAnsi="Arial"/>
      <w:b/>
      <w:i/>
      <w:sz w:val="28"/>
      <w:lang w:val="ru-RU" w:eastAsia="en-US"/>
    </w:rPr>
  </w:style>
  <w:style w:type="paragraph" w:customStyle="1" w:styleId="87">
    <w:name w:val="Знак Знак Знак Знак Знак Знак8"/>
    <w:basedOn w:val="a2"/>
    <w:uiPriority w:val="99"/>
    <w:qFormat/>
    <w:rsid w:val="00E3525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91">
    <w:name w:val="Знак Знак79"/>
    <w:uiPriority w:val="99"/>
    <w:qFormat/>
    <w:rsid w:val="00E35251"/>
    <w:rPr>
      <w:sz w:val="16"/>
      <w:lang w:val="ru-RU" w:eastAsia="ru-RU"/>
    </w:rPr>
  </w:style>
  <w:style w:type="paragraph" w:customStyle="1" w:styleId="7c">
    <w:name w:val="Обычный7"/>
    <w:uiPriority w:val="99"/>
    <w:qFormat/>
    <w:rsid w:val="00E35251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7">
    <w:name w:val="Знак Знак147"/>
    <w:uiPriority w:val="99"/>
    <w:qFormat/>
    <w:locked/>
    <w:rsid w:val="00E35251"/>
    <w:rPr>
      <w:b/>
      <w:sz w:val="27"/>
      <w:lang w:val="ru-RU" w:eastAsia="ru-RU"/>
    </w:rPr>
  </w:style>
  <w:style w:type="character" w:customStyle="1" w:styleId="1070">
    <w:name w:val="Знак Знак107"/>
    <w:uiPriority w:val="99"/>
    <w:qFormat/>
    <w:locked/>
    <w:rsid w:val="00E35251"/>
    <w:rPr>
      <w:sz w:val="16"/>
      <w:lang w:val="ru-RU" w:eastAsia="ru-RU"/>
    </w:rPr>
  </w:style>
  <w:style w:type="paragraph" w:customStyle="1" w:styleId="4f2">
    <w:name w:val="Абзац списка4"/>
    <w:basedOn w:val="a2"/>
    <w:uiPriority w:val="99"/>
    <w:qFormat/>
    <w:rsid w:val="00E35251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168">
    <w:name w:val="Знак Знак168"/>
    <w:uiPriority w:val="99"/>
    <w:qFormat/>
    <w:locked/>
    <w:rsid w:val="00E35251"/>
    <w:rPr>
      <w:b/>
      <w:caps/>
      <w:sz w:val="24"/>
      <w:lang w:val="ru-RU" w:eastAsia="ru-RU"/>
    </w:rPr>
  </w:style>
  <w:style w:type="paragraph" w:customStyle="1" w:styleId="242">
    <w:name w:val="Основной текст 24"/>
    <w:basedOn w:val="a2"/>
    <w:uiPriority w:val="99"/>
    <w:qFormat/>
    <w:rsid w:val="00E35251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98">
    <w:name w:val="Знак Знак Знак9"/>
    <w:uiPriority w:val="99"/>
    <w:qFormat/>
    <w:rsid w:val="00E35251"/>
    <w:rPr>
      <w:rFonts w:ascii="Times New Roman" w:hAnsi="Times New Roman"/>
      <w:b/>
      <w:caps/>
      <w:sz w:val="28"/>
    </w:rPr>
  </w:style>
  <w:style w:type="character" w:customStyle="1" w:styleId="257">
    <w:name w:val="Знак Знак257"/>
    <w:uiPriority w:val="99"/>
    <w:qFormat/>
    <w:rsid w:val="00E35251"/>
    <w:rPr>
      <w:rFonts w:ascii="Times New Roman" w:hAnsi="Times New Roman"/>
      <w:b/>
      <w:sz w:val="28"/>
    </w:rPr>
  </w:style>
  <w:style w:type="character" w:customStyle="1" w:styleId="2270">
    <w:name w:val="Знак Знак227"/>
    <w:uiPriority w:val="99"/>
    <w:qFormat/>
    <w:rsid w:val="00E35251"/>
    <w:rPr>
      <w:rFonts w:ascii="Times New Roman" w:hAnsi="Times New Roman"/>
      <w:sz w:val="24"/>
    </w:rPr>
  </w:style>
  <w:style w:type="character" w:customStyle="1" w:styleId="197">
    <w:name w:val="Знак Знак197"/>
    <w:uiPriority w:val="99"/>
    <w:qFormat/>
    <w:rsid w:val="00E35251"/>
    <w:rPr>
      <w:rFonts w:ascii="Times New Roman" w:hAnsi="Times New Roman"/>
      <w:sz w:val="16"/>
      <w:lang w:eastAsia="ru-RU"/>
    </w:rPr>
  </w:style>
  <w:style w:type="character" w:customStyle="1" w:styleId="187">
    <w:name w:val="Знак Знак187"/>
    <w:uiPriority w:val="99"/>
    <w:qFormat/>
    <w:rsid w:val="00E35251"/>
    <w:rPr>
      <w:rFonts w:ascii="Courier New" w:hAnsi="Courier New"/>
    </w:rPr>
  </w:style>
  <w:style w:type="character" w:customStyle="1" w:styleId="177">
    <w:name w:val="Знак Знак177"/>
    <w:uiPriority w:val="99"/>
    <w:qFormat/>
    <w:rsid w:val="00E35251"/>
    <w:rPr>
      <w:rFonts w:ascii="Times New Roman" w:hAnsi="Times New Roman"/>
      <w:sz w:val="24"/>
    </w:rPr>
  </w:style>
  <w:style w:type="paragraph" w:customStyle="1" w:styleId="344">
    <w:name w:val="Заголовок 34"/>
    <w:basedOn w:val="7c"/>
    <w:next w:val="7c"/>
    <w:uiPriority w:val="99"/>
    <w:qFormat/>
    <w:rsid w:val="00E35251"/>
    <w:pPr>
      <w:keepNext/>
      <w:widowControl/>
      <w:ind w:left="0" w:firstLine="0"/>
      <w:outlineLvl w:val="2"/>
    </w:pPr>
    <w:rPr>
      <w:sz w:val="24"/>
    </w:rPr>
  </w:style>
  <w:style w:type="paragraph" w:customStyle="1" w:styleId="5f0">
    <w:name w:val="Основной текст5"/>
    <w:basedOn w:val="7c"/>
    <w:uiPriority w:val="99"/>
    <w:qFormat/>
    <w:rsid w:val="00E35251"/>
    <w:pPr>
      <w:widowControl/>
      <w:spacing w:line="360" w:lineRule="auto"/>
      <w:ind w:left="0" w:firstLine="0"/>
    </w:pPr>
    <w:rPr>
      <w:sz w:val="24"/>
    </w:rPr>
  </w:style>
  <w:style w:type="character" w:customStyle="1" w:styleId="157">
    <w:name w:val="Знак Знак157"/>
    <w:uiPriority w:val="99"/>
    <w:qFormat/>
    <w:rsid w:val="00E35251"/>
    <w:rPr>
      <w:b/>
      <w:sz w:val="28"/>
    </w:rPr>
  </w:style>
  <w:style w:type="paragraph" w:customStyle="1" w:styleId="243">
    <w:name w:val="Заголовок 24"/>
    <w:basedOn w:val="a2"/>
    <w:next w:val="a2"/>
    <w:uiPriority w:val="99"/>
    <w:qFormat/>
    <w:rsid w:val="00E35251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8">
    <w:name w:val="Обычный8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4f3">
    <w:name w:val="Цитата4"/>
    <w:basedOn w:val="a2"/>
    <w:uiPriority w:val="99"/>
    <w:qFormat/>
    <w:rsid w:val="00E35251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4f4">
    <w:name w:val="Текст4"/>
    <w:basedOn w:val="a2"/>
    <w:uiPriority w:val="99"/>
    <w:qFormat/>
    <w:rsid w:val="00E35251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46">
    <w:name w:val="Основной текст 34"/>
    <w:basedOn w:val="7c"/>
    <w:uiPriority w:val="99"/>
    <w:qFormat/>
    <w:rsid w:val="00E35251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3a">
    <w:name w:val="Основной текст с отступом 23"/>
    <w:basedOn w:val="a2"/>
    <w:uiPriority w:val="99"/>
    <w:qFormat/>
    <w:rsid w:val="00E35251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48">
    <w:name w:val="Основной текст с отступом 34"/>
    <w:basedOn w:val="a2"/>
    <w:uiPriority w:val="99"/>
    <w:qFormat/>
    <w:rsid w:val="00E35251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3ff2">
    <w:name w:val="Верхний колонтитул3"/>
    <w:basedOn w:val="a2"/>
    <w:uiPriority w:val="99"/>
    <w:qFormat/>
    <w:rsid w:val="00E35251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3ff3">
    <w:name w:val="Слабое выделение3"/>
    <w:uiPriority w:val="99"/>
    <w:qFormat/>
    <w:rsid w:val="00E35251"/>
    <w:rPr>
      <w:i/>
      <w:color w:val="808080"/>
    </w:rPr>
  </w:style>
  <w:style w:type="character" w:customStyle="1" w:styleId="417">
    <w:name w:val="Знак Знак417"/>
    <w:uiPriority w:val="99"/>
    <w:qFormat/>
    <w:locked/>
    <w:rsid w:val="00E35251"/>
    <w:rPr>
      <w:rFonts w:ascii="Arial" w:hAnsi="Arial"/>
      <w:b/>
      <w:i/>
      <w:sz w:val="28"/>
      <w:lang w:val="ru-RU" w:eastAsia="en-US"/>
    </w:rPr>
  </w:style>
  <w:style w:type="character" w:customStyle="1" w:styleId="3ff4">
    <w:name w:val="Основной шрифт абзаца3"/>
    <w:uiPriority w:val="99"/>
    <w:qFormat/>
    <w:rsid w:val="00E35251"/>
  </w:style>
  <w:style w:type="paragraph" w:customStyle="1" w:styleId="99">
    <w:name w:val="Знак Знак Знак Знак Знак Знак Знак Знак Знак Знак Знак Знак Знак9"/>
    <w:basedOn w:val="a2"/>
    <w:uiPriority w:val="99"/>
    <w:qFormat/>
    <w:rsid w:val="00E3525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71">
    <w:name w:val="Знак37"/>
    <w:basedOn w:val="a2"/>
    <w:uiPriority w:val="99"/>
    <w:qFormat/>
    <w:rsid w:val="00E3525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7">
    <w:name w:val="Знак Знак537"/>
    <w:uiPriority w:val="99"/>
    <w:qFormat/>
    <w:locked/>
    <w:rsid w:val="00E35251"/>
    <w:rPr>
      <w:b/>
      <w:caps/>
      <w:sz w:val="24"/>
      <w:lang w:val="ru-RU" w:eastAsia="ru-RU"/>
    </w:rPr>
  </w:style>
  <w:style w:type="paragraph" w:customStyle="1" w:styleId="3ff5">
    <w:name w:val="Без интервала3"/>
    <w:uiPriority w:val="99"/>
    <w:qFormat/>
    <w:rsid w:val="00E352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71">
    <w:name w:val="Знак1 Знак Знак17"/>
    <w:uiPriority w:val="99"/>
    <w:qFormat/>
    <w:locked/>
    <w:rsid w:val="00E35251"/>
    <w:rPr>
      <w:rFonts w:ascii="Times New Roman" w:hAnsi="Times New Roman"/>
      <w:sz w:val="24"/>
      <w:lang w:eastAsia="ru-RU"/>
    </w:rPr>
  </w:style>
  <w:style w:type="character" w:customStyle="1" w:styleId="467">
    <w:name w:val="Знак Знак467"/>
    <w:uiPriority w:val="99"/>
    <w:qFormat/>
    <w:locked/>
    <w:rsid w:val="00E35251"/>
    <w:rPr>
      <w:b/>
      <w:sz w:val="27"/>
      <w:lang w:val="ru-RU" w:eastAsia="ru-RU"/>
    </w:rPr>
  </w:style>
  <w:style w:type="character" w:customStyle="1" w:styleId="487">
    <w:name w:val="Знак Знак487"/>
    <w:uiPriority w:val="99"/>
    <w:qFormat/>
    <w:locked/>
    <w:rsid w:val="00E35251"/>
    <w:rPr>
      <w:b/>
      <w:sz w:val="27"/>
      <w:lang w:val="ru-RU" w:eastAsia="ru-RU"/>
    </w:rPr>
  </w:style>
  <w:style w:type="character" w:customStyle="1" w:styleId="447">
    <w:name w:val="Знак Знак447"/>
    <w:uiPriority w:val="99"/>
    <w:qFormat/>
    <w:locked/>
    <w:rsid w:val="00E35251"/>
    <w:rPr>
      <w:sz w:val="24"/>
    </w:rPr>
  </w:style>
  <w:style w:type="character" w:customStyle="1" w:styleId="5170">
    <w:name w:val="Знак Знак517"/>
    <w:uiPriority w:val="99"/>
    <w:qFormat/>
    <w:locked/>
    <w:rsid w:val="00E35251"/>
    <w:rPr>
      <w:b/>
      <w:sz w:val="27"/>
      <w:lang w:val="ru-RU" w:eastAsia="ru-RU"/>
    </w:rPr>
  </w:style>
  <w:style w:type="character" w:customStyle="1" w:styleId="4370">
    <w:name w:val="Знак Знак437"/>
    <w:uiPriority w:val="99"/>
    <w:qFormat/>
    <w:locked/>
    <w:rsid w:val="00E35251"/>
    <w:rPr>
      <w:color w:val="000000"/>
      <w:sz w:val="24"/>
      <w:lang w:eastAsia="ru-RU"/>
    </w:rPr>
  </w:style>
  <w:style w:type="character" w:customStyle="1" w:styleId="4270">
    <w:name w:val="Знак Знак427"/>
    <w:uiPriority w:val="99"/>
    <w:qFormat/>
    <w:rsid w:val="00E35251"/>
    <w:rPr>
      <w:rFonts w:ascii="Times New Roman" w:hAnsi="Times New Roman"/>
      <w:sz w:val="16"/>
    </w:rPr>
  </w:style>
  <w:style w:type="character" w:customStyle="1" w:styleId="497">
    <w:name w:val="Знак Знак497"/>
    <w:uiPriority w:val="99"/>
    <w:qFormat/>
    <w:rsid w:val="00E35251"/>
    <w:rPr>
      <w:rFonts w:ascii="Times New Roman" w:hAnsi="Times New Roman"/>
      <w:b/>
      <w:caps/>
      <w:sz w:val="24"/>
      <w:lang w:eastAsia="ru-RU"/>
    </w:rPr>
  </w:style>
  <w:style w:type="paragraph" w:customStyle="1" w:styleId="449">
    <w:name w:val="Заголовок 44"/>
    <w:basedOn w:val="7c"/>
    <w:next w:val="7c"/>
    <w:uiPriority w:val="99"/>
    <w:qFormat/>
    <w:rsid w:val="00E35251"/>
    <w:pPr>
      <w:keepNext/>
      <w:widowControl/>
      <w:ind w:left="0" w:firstLine="0"/>
    </w:pPr>
    <w:rPr>
      <w:sz w:val="24"/>
    </w:rPr>
  </w:style>
  <w:style w:type="character" w:customStyle="1" w:styleId="477">
    <w:name w:val="Знак Знак477"/>
    <w:uiPriority w:val="99"/>
    <w:qFormat/>
    <w:rsid w:val="00E35251"/>
    <w:rPr>
      <w:rFonts w:ascii="Times New Roman" w:hAnsi="Times New Roman"/>
      <w:b/>
      <w:sz w:val="27"/>
      <w:lang w:eastAsia="ru-RU"/>
    </w:rPr>
  </w:style>
  <w:style w:type="character" w:customStyle="1" w:styleId="457">
    <w:name w:val="Знак Знак457"/>
    <w:uiPriority w:val="99"/>
    <w:qFormat/>
    <w:rsid w:val="00E35251"/>
    <w:rPr>
      <w:rFonts w:ascii="Times New Roman" w:hAnsi="Times New Roman"/>
      <w:b/>
      <w:i/>
      <w:sz w:val="26"/>
      <w:lang w:eastAsia="ru-RU"/>
    </w:rPr>
  </w:style>
  <w:style w:type="paragraph" w:customStyle="1" w:styleId="633">
    <w:name w:val="Заголовок 63"/>
    <w:uiPriority w:val="99"/>
    <w:qFormat/>
    <w:rsid w:val="00E35251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80">
    <w:name w:val="Знак5 Знак Знак8"/>
    <w:uiPriority w:val="99"/>
    <w:qFormat/>
    <w:locked/>
    <w:rsid w:val="00E35251"/>
    <w:rPr>
      <w:sz w:val="16"/>
    </w:rPr>
  </w:style>
  <w:style w:type="character" w:customStyle="1" w:styleId="507">
    <w:name w:val="Знак Знак507"/>
    <w:uiPriority w:val="99"/>
    <w:qFormat/>
    <w:locked/>
    <w:rsid w:val="00E35251"/>
    <w:rPr>
      <w:b/>
      <w:sz w:val="28"/>
      <w:lang w:val="ru-RU" w:eastAsia="ru-RU"/>
    </w:rPr>
  </w:style>
  <w:style w:type="character" w:customStyle="1" w:styleId="527">
    <w:name w:val="Знак Знак527"/>
    <w:uiPriority w:val="99"/>
    <w:qFormat/>
    <w:rsid w:val="00E35251"/>
    <w:rPr>
      <w:rFonts w:ascii="Arial" w:hAnsi="Arial"/>
      <w:b/>
      <w:i/>
      <w:sz w:val="28"/>
    </w:rPr>
  </w:style>
  <w:style w:type="paragraph" w:customStyle="1" w:styleId="22c">
    <w:name w:val="Цитата 22"/>
    <w:basedOn w:val="a2"/>
    <w:next w:val="a2"/>
    <w:uiPriority w:val="99"/>
    <w:qFormat/>
    <w:rsid w:val="00E35251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2fff5">
    <w:name w:val="Выделенная цитата2"/>
    <w:basedOn w:val="a2"/>
    <w:next w:val="a2"/>
    <w:uiPriority w:val="99"/>
    <w:qFormat/>
    <w:rsid w:val="00E35251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character" w:customStyle="1" w:styleId="5171">
    <w:name w:val="Знак5 Знак Знак17"/>
    <w:uiPriority w:val="99"/>
    <w:qFormat/>
    <w:locked/>
    <w:rsid w:val="00E35251"/>
    <w:rPr>
      <w:sz w:val="16"/>
      <w:lang w:val="ru-RU" w:eastAsia="ru-RU"/>
    </w:rPr>
  </w:style>
  <w:style w:type="paragraph" w:customStyle="1" w:styleId="2fff6">
    <w:name w:val="Подзаголовок2"/>
    <w:basedOn w:val="a2"/>
    <w:uiPriority w:val="99"/>
    <w:qFormat/>
    <w:rsid w:val="00E35251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70">
    <w:name w:val="Знак6 Знак Знак7"/>
    <w:uiPriority w:val="99"/>
    <w:qFormat/>
    <w:rsid w:val="00E35251"/>
    <w:rPr>
      <w:sz w:val="24"/>
      <w:lang w:val="ru-RU" w:eastAsia="ru-RU"/>
    </w:rPr>
  </w:style>
  <w:style w:type="character" w:customStyle="1" w:styleId="2fff7">
    <w:name w:val="Замещающий текст2"/>
    <w:uiPriority w:val="99"/>
    <w:qFormat/>
    <w:rsid w:val="00E35251"/>
    <w:rPr>
      <w:color w:val="808080"/>
    </w:rPr>
  </w:style>
  <w:style w:type="character" w:customStyle="1" w:styleId="5510">
    <w:name w:val="Знак Знак551"/>
    <w:uiPriority w:val="99"/>
    <w:qFormat/>
    <w:locked/>
    <w:rsid w:val="00E35251"/>
    <w:rPr>
      <w:sz w:val="24"/>
      <w:lang w:val="ru-RU" w:eastAsia="ru-RU"/>
    </w:rPr>
  </w:style>
  <w:style w:type="paragraph" w:customStyle="1" w:styleId="12d">
    <w:name w:val="Заголовок 12"/>
    <w:basedOn w:val="a2"/>
    <w:next w:val="a2"/>
    <w:uiPriority w:val="99"/>
    <w:qFormat/>
    <w:rsid w:val="00E35251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10">
    <w:name w:val="Знак Знак651"/>
    <w:uiPriority w:val="99"/>
    <w:qFormat/>
    <w:locked/>
    <w:rsid w:val="00E35251"/>
    <w:rPr>
      <w:b/>
      <w:sz w:val="27"/>
      <w:lang w:val="ru-RU" w:eastAsia="ru-RU"/>
    </w:rPr>
  </w:style>
  <w:style w:type="character" w:customStyle="1" w:styleId="6410">
    <w:name w:val="Знак Знак641"/>
    <w:uiPriority w:val="99"/>
    <w:qFormat/>
    <w:locked/>
    <w:rsid w:val="00E35251"/>
    <w:rPr>
      <w:b/>
      <w:sz w:val="28"/>
      <w:lang w:val="ru-RU" w:eastAsia="ru-RU"/>
    </w:rPr>
  </w:style>
  <w:style w:type="character" w:customStyle="1" w:styleId="6310">
    <w:name w:val="Знак Знак631"/>
    <w:uiPriority w:val="99"/>
    <w:qFormat/>
    <w:locked/>
    <w:rsid w:val="00E35251"/>
    <w:rPr>
      <w:b/>
      <w:i/>
      <w:sz w:val="26"/>
      <w:lang w:val="ru-RU" w:eastAsia="ru-RU"/>
    </w:rPr>
  </w:style>
  <w:style w:type="character" w:customStyle="1" w:styleId="6210">
    <w:name w:val="Знак Знак621"/>
    <w:uiPriority w:val="99"/>
    <w:qFormat/>
    <w:locked/>
    <w:rsid w:val="00E35251"/>
    <w:rPr>
      <w:sz w:val="24"/>
      <w:lang w:val="ru-RU" w:eastAsia="ru-RU"/>
    </w:rPr>
  </w:style>
  <w:style w:type="character" w:customStyle="1" w:styleId="6170">
    <w:name w:val="Знак Знак617"/>
    <w:uiPriority w:val="99"/>
    <w:qFormat/>
    <w:locked/>
    <w:rsid w:val="00E35251"/>
    <w:rPr>
      <w:sz w:val="24"/>
      <w:lang w:val="ru-RU" w:eastAsia="ru-RU"/>
    </w:rPr>
  </w:style>
  <w:style w:type="character" w:customStyle="1" w:styleId="601">
    <w:name w:val="Знак Знак601"/>
    <w:uiPriority w:val="99"/>
    <w:qFormat/>
    <w:locked/>
    <w:rsid w:val="00E35251"/>
    <w:rPr>
      <w:i/>
      <w:sz w:val="24"/>
      <w:lang w:val="ru-RU" w:eastAsia="ru-RU"/>
    </w:rPr>
  </w:style>
  <w:style w:type="character" w:customStyle="1" w:styleId="591">
    <w:name w:val="Знак Знак591"/>
    <w:uiPriority w:val="99"/>
    <w:qFormat/>
    <w:locked/>
    <w:rsid w:val="00E35251"/>
    <w:rPr>
      <w:rFonts w:ascii="Arial" w:hAnsi="Arial"/>
      <w:sz w:val="22"/>
      <w:lang w:val="ru-RU" w:eastAsia="ru-RU"/>
    </w:rPr>
  </w:style>
  <w:style w:type="character" w:customStyle="1" w:styleId="581">
    <w:name w:val="Знак Знак581"/>
    <w:uiPriority w:val="99"/>
    <w:qFormat/>
    <w:locked/>
    <w:rsid w:val="00E35251"/>
    <w:rPr>
      <w:rFonts w:ascii="Courier New" w:hAnsi="Courier New"/>
      <w:lang w:val="ru-RU" w:eastAsia="ru-RU"/>
    </w:rPr>
  </w:style>
  <w:style w:type="character" w:customStyle="1" w:styleId="571">
    <w:name w:val="Знак Знак571"/>
    <w:uiPriority w:val="99"/>
    <w:qFormat/>
    <w:locked/>
    <w:rsid w:val="00E35251"/>
    <w:rPr>
      <w:lang w:val="ru-RU" w:eastAsia="ru-RU"/>
    </w:rPr>
  </w:style>
  <w:style w:type="character" w:customStyle="1" w:styleId="5610">
    <w:name w:val="Знак Знак561"/>
    <w:uiPriority w:val="99"/>
    <w:qFormat/>
    <w:locked/>
    <w:rsid w:val="00E35251"/>
    <w:rPr>
      <w:sz w:val="24"/>
      <w:lang w:val="ru-RU" w:eastAsia="ru-RU"/>
    </w:rPr>
  </w:style>
  <w:style w:type="character" w:customStyle="1" w:styleId="5410">
    <w:name w:val="Знак Знак541"/>
    <w:uiPriority w:val="99"/>
    <w:qFormat/>
    <w:locked/>
    <w:rsid w:val="00E35251"/>
    <w:rPr>
      <w:sz w:val="24"/>
      <w:lang w:val="en-US" w:eastAsia="ru-RU"/>
    </w:rPr>
  </w:style>
  <w:style w:type="paragraph" w:customStyle="1" w:styleId="259">
    <w:name w:val="Заголовок 25"/>
    <w:basedOn w:val="a2"/>
    <w:next w:val="a2"/>
    <w:uiPriority w:val="99"/>
    <w:qFormat/>
    <w:rsid w:val="00E35251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53">
    <w:name w:val="Заголовок 35"/>
    <w:basedOn w:val="a2"/>
    <w:next w:val="a2"/>
    <w:uiPriority w:val="99"/>
    <w:qFormat/>
    <w:rsid w:val="00E35251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59">
    <w:name w:val="Заголовок 45"/>
    <w:basedOn w:val="a2"/>
    <w:next w:val="a2"/>
    <w:uiPriority w:val="99"/>
    <w:qFormat/>
    <w:rsid w:val="00E35251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29">
    <w:name w:val="Заголовок 52"/>
    <w:basedOn w:val="a2"/>
    <w:next w:val="a2"/>
    <w:uiPriority w:val="99"/>
    <w:qFormat/>
    <w:rsid w:val="00E35251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43">
    <w:name w:val="Заголовок 64"/>
    <w:basedOn w:val="a2"/>
    <w:next w:val="a2"/>
    <w:uiPriority w:val="99"/>
    <w:qFormat/>
    <w:rsid w:val="00E35251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22">
    <w:name w:val="Заголовок 72"/>
    <w:basedOn w:val="a2"/>
    <w:next w:val="a2"/>
    <w:uiPriority w:val="99"/>
    <w:qFormat/>
    <w:rsid w:val="00E35251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20">
    <w:name w:val="Заголовок 82"/>
    <w:basedOn w:val="a2"/>
    <w:next w:val="a2"/>
    <w:uiPriority w:val="99"/>
    <w:qFormat/>
    <w:rsid w:val="00E35251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20">
    <w:name w:val="Заголовок 92"/>
    <w:basedOn w:val="a2"/>
    <w:next w:val="a2"/>
    <w:uiPriority w:val="99"/>
    <w:qFormat/>
    <w:rsid w:val="00E35251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1">
    <w:name w:val="Знак Знак671"/>
    <w:uiPriority w:val="99"/>
    <w:qFormat/>
    <w:rsid w:val="00E35251"/>
    <w:rPr>
      <w:rFonts w:ascii="Arial" w:hAnsi="Arial"/>
      <w:b/>
      <w:sz w:val="26"/>
    </w:rPr>
  </w:style>
  <w:style w:type="character" w:customStyle="1" w:styleId="661">
    <w:name w:val="Знак Знак661"/>
    <w:uiPriority w:val="99"/>
    <w:qFormat/>
    <w:rsid w:val="00E35251"/>
    <w:rPr>
      <w:b/>
      <w:sz w:val="28"/>
    </w:rPr>
  </w:style>
  <w:style w:type="character" w:customStyle="1" w:styleId="701">
    <w:name w:val="Знак Знак701"/>
    <w:uiPriority w:val="99"/>
    <w:qFormat/>
    <w:rsid w:val="00E35251"/>
    <w:rPr>
      <w:rFonts w:ascii="Arial" w:hAnsi="Arial"/>
      <w:b/>
      <w:sz w:val="26"/>
    </w:rPr>
  </w:style>
  <w:style w:type="character" w:customStyle="1" w:styleId="691">
    <w:name w:val="Знак Знак691"/>
    <w:uiPriority w:val="99"/>
    <w:qFormat/>
    <w:rsid w:val="00E35251"/>
    <w:rPr>
      <w:b/>
      <w:sz w:val="28"/>
    </w:rPr>
  </w:style>
  <w:style w:type="character" w:customStyle="1" w:styleId="6810">
    <w:name w:val="Знак Знак681"/>
    <w:uiPriority w:val="99"/>
    <w:qFormat/>
    <w:rsid w:val="00E35251"/>
    <w:rPr>
      <w:b/>
      <w:i/>
      <w:sz w:val="26"/>
    </w:rPr>
  </w:style>
  <w:style w:type="character" w:customStyle="1" w:styleId="3ff6">
    <w:name w:val="Сильное выделение3"/>
    <w:uiPriority w:val="99"/>
    <w:qFormat/>
    <w:rsid w:val="00E35251"/>
    <w:rPr>
      <w:b/>
    </w:rPr>
  </w:style>
  <w:style w:type="paragraph" w:customStyle="1" w:styleId="HTML31">
    <w:name w:val="Стандартный HTML3"/>
    <w:basedOn w:val="a2"/>
    <w:uiPriority w:val="99"/>
    <w:qFormat/>
    <w:rsid w:val="00E3525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paragraph" w:customStyle="1" w:styleId="89">
    <w:name w:val="Стиль8"/>
    <w:basedOn w:val="a2"/>
    <w:next w:val="affb"/>
    <w:link w:val="3ff7"/>
    <w:uiPriority w:val="99"/>
    <w:qFormat/>
    <w:rsid w:val="00E35251"/>
    <w:pPr>
      <w:widowControl/>
      <w:snapToGrid/>
      <w:spacing w:before="0" w:after="0"/>
      <w:jc w:val="center"/>
    </w:pPr>
    <w:rPr>
      <w:lang w:val="en-US"/>
    </w:rPr>
  </w:style>
  <w:style w:type="character" w:customStyle="1" w:styleId="4010">
    <w:name w:val="Знак Знак40 Знак1"/>
    <w:uiPriority w:val="99"/>
    <w:qFormat/>
    <w:locked/>
    <w:rsid w:val="00E35251"/>
    <w:rPr>
      <w:sz w:val="24"/>
      <w:lang w:val="ru-RU" w:eastAsia="ru-RU"/>
    </w:rPr>
  </w:style>
  <w:style w:type="paragraph" w:customStyle="1" w:styleId="921">
    <w:name w:val="Знак92"/>
    <w:basedOn w:val="a2"/>
    <w:uiPriority w:val="99"/>
    <w:qFormat/>
    <w:rsid w:val="00E3525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41">
    <w:name w:val="Знак4 Знак Знак14"/>
    <w:uiPriority w:val="99"/>
    <w:qFormat/>
    <w:locked/>
    <w:rsid w:val="00E35251"/>
    <w:rPr>
      <w:rFonts w:ascii="Arial" w:hAnsi="Arial"/>
      <w:b/>
      <w:kern w:val="32"/>
      <w:sz w:val="32"/>
      <w:lang w:val="ru-RU" w:eastAsia="ru-RU"/>
    </w:rPr>
  </w:style>
  <w:style w:type="character" w:customStyle="1" w:styleId="2122">
    <w:name w:val="Знак2 Знак Знак12"/>
    <w:uiPriority w:val="99"/>
    <w:qFormat/>
    <w:locked/>
    <w:rsid w:val="00E35251"/>
    <w:rPr>
      <w:b/>
      <w:sz w:val="27"/>
      <w:lang w:val="ru-RU" w:eastAsia="ru-RU"/>
    </w:rPr>
  </w:style>
  <w:style w:type="character" w:customStyle="1" w:styleId="4f5">
    <w:name w:val="Знак4 Знак Знак"/>
    <w:uiPriority w:val="99"/>
    <w:locked/>
    <w:rsid w:val="00E35251"/>
    <w:rPr>
      <w:rFonts w:ascii="Arial" w:hAnsi="Arial"/>
      <w:b/>
      <w:kern w:val="32"/>
      <w:sz w:val="32"/>
      <w:lang w:val="ru-RU" w:eastAsia="ru-RU"/>
    </w:rPr>
  </w:style>
  <w:style w:type="character" w:customStyle="1" w:styleId="23b">
    <w:name w:val="Знак2 Знак Знак3"/>
    <w:uiPriority w:val="99"/>
    <w:qFormat/>
    <w:locked/>
    <w:rsid w:val="00E35251"/>
    <w:rPr>
      <w:rFonts w:ascii="Arial" w:hAnsi="Arial"/>
      <w:b/>
      <w:sz w:val="26"/>
      <w:lang w:val="ru-RU" w:eastAsia="ru-RU"/>
    </w:rPr>
  </w:style>
  <w:style w:type="character" w:customStyle="1" w:styleId="4f6">
    <w:name w:val="Слабое выделение4"/>
    <w:uiPriority w:val="99"/>
    <w:rsid w:val="00E35251"/>
    <w:rPr>
      <w:i/>
      <w:color w:val="808080"/>
    </w:rPr>
  </w:style>
  <w:style w:type="paragraph" w:customStyle="1" w:styleId="23c">
    <w:name w:val="Цитата 23"/>
    <w:basedOn w:val="a2"/>
    <w:next w:val="a2"/>
    <w:uiPriority w:val="99"/>
    <w:qFormat/>
    <w:rsid w:val="00E35251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3ff8">
    <w:name w:val="Выделенная цитата3"/>
    <w:basedOn w:val="a2"/>
    <w:next w:val="a2"/>
    <w:uiPriority w:val="99"/>
    <w:qFormat/>
    <w:rsid w:val="00E35251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i/>
      <w:color w:val="4F81BD"/>
    </w:rPr>
  </w:style>
  <w:style w:type="paragraph" w:customStyle="1" w:styleId="1114">
    <w:name w:val="Заголовок оглавления111"/>
    <w:basedOn w:val="10"/>
    <w:next w:val="a2"/>
    <w:uiPriority w:val="99"/>
    <w:qFormat/>
    <w:rsid w:val="00E35251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character" w:customStyle="1" w:styleId="4f7">
    <w:name w:val="Сильное выделение4"/>
    <w:uiPriority w:val="99"/>
    <w:rsid w:val="00E35251"/>
    <w:rPr>
      <w:b/>
    </w:rPr>
  </w:style>
  <w:style w:type="character" w:customStyle="1" w:styleId="1115">
    <w:name w:val="Слабая ссылка111"/>
    <w:uiPriority w:val="99"/>
    <w:qFormat/>
    <w:rsid w:val="00E35251"/>
    <w:rPr>
      <w:smallCaps/>
      <w:color w:val="C0504D"/>
      <w:u w:val="single"/>
    </w:rPr>
  </w:style>
  <w:style w:type="character" w:customStyle="1" w:styleId="1116">
    <w:name w:val="Сильная ссылка111"/>
    <w:uiPriority w:val="99"/>
    <w:qFormat/>
    <w:rsid w:val="00E35251"/>
    <w:rPr>
      <w:b/>
      <w:smallCaps/>
      <w:color w:val="C0504D"/>
      <w:spacing w:val="5"/>
      <w:u w:val="single"/>
    </w:rPr>
  </w:style>
  <w:style w:type="character" w:customStyle="1" w:styleId="1117">
    <w:name w:val="Название книги111"/>
    <w:uiPriority w:val="99"/>
    <w:qFormat/>
    <w:rsid w:val="00E35251"/>
    <w:rPr>
      <w:b/>
      <w:smallCaps/>
      <w:spacing w:val="5"/>
    </w:rPr>
  </w:style>
  <w:style w:type="character" w:customStyle="1" w:styleId="3ff9">
    <w:name w:val="Замещающий текст3"/>
    <w:uiPriority w:val="99"/>
    <w:rsid w:val="00E35251"/>
    <w:rPr>
      <w:color w:val="808080"/>
    </w:rPr>
  </w:style>
  <w:style w:type="character" w:customStyle="1" w:styleId="1260">
    <w:name w:val="Знак1 Знак Знак26"/>
    <w:uiPriority w:val="99"/>
    <w:locked/>
    <w:rsid w:val="00E35251"/>
    <w:rPr>
      <w:sz w:val="24"/>
    </w:rPr>
  </w:style>
  <w:style w:type="character" w:customStyle="1" w:styleId="1272">
    <w:name w:val="Знак1 Знак Знак27"/>
    <w:uiPriority w:val="99"/>
    <w:locked/>
    <w:rsid w:val="00E35251"/>
    <w:rPr>
      <w:sz w:val="24"/>
    </w:rPr>
  </w:style>
  <w:style w:type="character" w:customStyle="1" w:styleId="7d">
    <w:name w:val="Без интервала Знак7"/>
    <w:uiPriority w:val="99"/>
    <w:locked/>
    <w:rsid w:val="00E35251"/>
    <w:rPr>
      <w:sz w:val="24"/>
      <w:lang w:eastAsia="en-US"/>
    </w:rPr>
  </w:style>
  <w:style w:type="character" w:customStyle="1" w:styleId="393">
    <w:name w:val="Знак Знак393"/>
    <w:uiPriority w:val="99"/>
    <w:rsid w:val="00E35251"/>
    <w:rPr>
      <w:rFonts w:ascii="Arial" w:hAnsi="Arial"/>
      <w:b/>
      <w:sz w:val="26"/>
    </w:rPr>
  </w:style>
  <w:style w:type="character" w:customStyle="1" w:styleId="383">
    <w:name w:val="Знак Знак383"/>
    <w:uiPriority w:val="99"/>
    <w:rsid w:val="00E35251"/>
    <w:rPr>
      <w:b/>
      <w:sz w:val="28"/>
    </w:rPr>
  </w:style>
  <w:style w:type="character" w:customStyle="1" w:styleId="373">
    <w:name w:val="Знак Знак373"/>
    <w:uiPriority w:val="99"/>
    <w:rsid w:val="00E35251"/>
    <w:rPr>
      <w:b/>
      <w:i/>
      <w:sz w:val="26"/>
    </w:rPr>
  </w:style>
  <w:style w:type="character" w:customStyle="1" w:styleId="363">
    <w:name w:val="Знак Знак363"/>
    <w:uiPriority w:val="99"/>
    <w:rsid w:val="00E35251"/>
    <w:rPr>
      <w:b/>
      <w:sz w:val="22"/>
      <w:lang w:val="ru-RU" w:eastAsia="ru-RU"/>
    </w:rPr>
  </w:style>
  <w:style w:type="character" w:customStyle="1" w:styleId="3530">
    <w:name w:val="Знак Знак353"/>
    <w:uiPriority w:val="99"/>
    <w:rsid w:val="00E35251"/>
    <w:rPr>
      <w:sz w:val="24"/>
      <w:lang w:val="ru-RU" w:eastAsia="ru-RU"/>
    </w:rPr>
  </w:style>
  <w:style w:type="character" w:customStyle="1" w:styleId="3430">
    <w:name w:val="Знак Знак343"/>
    <w:uiPriority w:val="99"/>
    <w:rsid w:val="00E35251"/>
    <w:rPr>
      <w:rFonts w:ascii="Calibri" w:hAnsi="Calibri"/>
      <w:i/>
      <w:sz w:val="24"/>
      <w:lang w:eastAsia="en-US"/>
    </w:rPr>
  </w:style>
  <w:style w:type="character" w:customStyle="1" w:styleId="3230">
    <w:name w:val="Знак Знак323"/>
    <w:uiPriority w:val="99"/>
    <w:rsid w:val="00E35251"/>
    <w:rPr>
      <w:sz w:val="16"/>
    </w:rPr>
  </w:style>
  <w:style w:type="character" w:customStyle="1" w:styleId="Heading122">
    <w:name w:val="Heading 12 Знак Знак2"/>
    <w:uiPriority w:val="99"/>
    <w:qFormat/>
    <w:rsid w:val="00E35251"/>
    <w:rPr>
      <w:rFonts w:ascii="Courier New" w:hAnsi="Courier New"/>
    </w:rPr>
  </w:style>
  <w:style w:type="character" w:customStyle="1" w:styleId="3140">
    <w:name w:val="Знак Знак314"/>
    <w:uiPriority w:val="99"/>
    <w:rsid w:val="00E35251"/>
    <w:rPr>
      <w:sz w:val="24"/>
    </w:rPr>
  </w:style>
  <w:style w:type="paragraph" w:customStyle="1" w:styleId="10a">
    <w:name w:val="Знак Знак Знак Знак Знак Знак10"/>
    <w:basedOn w:val="a2"/>
    <w:uiPriority w:val="99"/>
    <w:qFormat/>
    <w:rsid w:val="00E3525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2">
    <w:name w:val="Знак Знак302"/>
    <w:uiPriority w:val="99"/>
    <w:rsid w:val="00E35251"/>
    <w:rPr>
      <w:sz w:val="24"/>
    </w:rPr>
  </w:style>
  <w:style w:type="character" w:customStyle="1" w:styleId="293">
    <w:name w:val="Знак Знак293"/>
    <w:uiPriority w:val="99"/>
    <w:rsid w:val="00E35251"/>
    <w:rPr>
      <w:sz w:val="24"/>
    </w:rPr>
  </w:style>
  <w:style w:type="character" w:customStyle="1" w:styleId="7130">
    <w:name w:val="Знак Знак713"/>
    <w:uiPriority w:val="99"/>
    <w:rsid w:val="00E35251"/>
    <w:rPr>
      <w:sz w:val="16"/>
      <w:lang w:val="ru-RU" w:eastAsia="ru-RU"/>
    </w:rPr>
  </w:style>
  <w:style w:type="paragraph" w:customStyle="1" w:styleId="9a">
    <w:name w:val="Обычный9"/>
    <w:uiPriority w:val="99"/>
    <w:qFormat/>
    <w:rsid w:val="00E35251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9">
    <w:name w:val="Знак Знак149"/>
    <w:uiPriority w:val="99"/>
    <w:locked/>
    <w:rsid w:val="00E35251"/>
    <w:rPr>
      <w:b/>
      <w:sz w:val="27"/>
      <w:lang w:val="ru-RU" w:eastAsia="ru-RU"/>
    </w:rPr>
  </w:style>
  <w:style w:type="character" w:customStyle="1" w:styleId="283">
    <w:name w:val="Знак Знак283"/>
    <w:uiPriority w:val="99"/>
    <w:rsid w:val="00E35251"/>
    <w:rPr>
      <w:rFonts w:ascii="Tahoma" w:hAnsi="Tahoma"/>
    </w:rPr>
  </w:style>
  <w:style w:type="character" w:customStyle="1" w:styleId="273">
    <w:name w:val="Знак Знак273"/>
    <w:uiPriority w:val="99"/>
    <w:qFormat/>
    <w:rsid w:val="00E35251"/>
    <w:rPr>
      <w:sz w:val="24"/>
    </w:rPr>
  </w:style>
  <w:style w:type="character" w:customStyle="1" w:styleId="1090">
    <w:name w:val="Знак Знак109"/>
    <w:uiPriority w:val="99"/>
    <w:locked/>
    <w:rsid w:val="00E35251"/>
    <w:rPr>
      <w:sz w:val="16"/>
      <w:lang w:val="ru-RU" w:eastAsia="ru-RU"/>
    </w:rPr>
  </w:style>
  <w:style w:type="character" w:customStyle="1" w:styleId="626">
    <w:name w:val="Знак Знак626"/>
    <w:uiPriority w:val="99"/>
    <w:rsid w:val="00E35251"/>
    <w:rPr>
      <w:rFonts w:ascii="Arial" w:hAnsi="Arial"/>
      <w:b/>
      <w:i/>
      <w:sz w:val="28"/>
      <w:lang w:val="ru-RU" w:eastAsia="en-US"/>
    </w:rPr>
  </w:style>
  <w:style w:type="character" w:customStyle="1" w:styleId="2130">
    <w:name w:val="Знак Знак213"/>
    <w:uiPriority w:val="99"/>
    <w:locked/>
    <w:rsid w:val="00E35251"/>
    <w:rPr>
      <w:sz w:val="24"/>
      <w:lang w:val="en-US"/>
    </w:rPr>
  </w:style>
  <w:style w:type="character" w:customStyle="1" w:styleId="1231">
    <w:name w:val="Знак Знак123"/>
    <w:uiPriority w:val="99"/>
    <w:rsid w:val="00E35251"/>
    <w:rPr>
      <w:sz w:val="16"/>
    </w:rPr>
  </w:style>
  <w:style w:type="character" w:customStyle="1" w:styleId="1350">
    <w:name w:val="Знак Знак135"/>
    <w:uiPriority w:val="99"/>
    <w:rsid w:val="00E35251"/>
    <w:rPr>
      <w:lang w:val="ru-RU" w:eastAsia="ru-RU"/>
    </w:rPr>
  </w:style>
  <w:style w:type="character" w:customStyle="1" w:styleId="16100">
    <w:name w:val="Знак Знак1610"/>
    <w:uiPriority w:val="99"/>
    <w:locked/>
    <w:rsid w:val="00E35251"/>
    <w:rPr>
      <w:b/>
      <w:caps/>
      <w:sz w:val="24"/>
      <w:lang w:val="ru-RU" w:eastAsia="ru-RU"/>
    </w:rPr>
  </w:style>
  <w:style w:type="character" w:customStyle="1" w:styleId="1152">
    <w:name w:val="Знак Знак115"/>
    <w:uiPriority w:val="99"/>
    <w:rsid w:val="00E35251"/>
    <w:rPr>
      <w:sz w:val="24"/>
    </w:rPr>
  </w:style>
  <w:style w:type="paragraph" w:customStyle="1" w:styleId="25a">
    <w:name w:val="Основной текст 25"/>
    <w:basedOn w:val="a2"/>
    <w:uiPriority w:val="99"/>
    <w:qFormat/>
    <w:rsid w:val="00E35251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1fc">
    <w:name w:val="Знак Знак Знак11"/>
    <w:uiPriority w:val="99"/>
    <w:rsid w:val="00E35251"/>
    <w:rPr>
      <w:rFonts w:ascii="Times New Roman" w:hAnsi="Times New Roman"/>
      <w:b/>
      <w:caps/>
      <w:sz w:val="28"/>
    </w:rPr>
  </w:style>
  <w:style w:type="character" w:customStyle="1" w:styleId="2590">
    <w:name w:val="Знак Знак259"/>
    <w:uiPriority w:val="99"/>
    <w:rsid w:val="00E35251"/>
    <w:rPr>
      <w:rFonts w:ascii="Times New Roman" w:hAnsi="Times New Roman"/>
      <w:b/>
      <w:sz w:val="28"/>
    </w:rPr>
  </w:style>
  <w:style w:type="character" w:customStyle="1" w:styleId="2290">
    <w:name w:val="Знак Знак229"/>
    <w:uiPriority w:val="99"/>
    <w:rsid w:val="00E35251"/>
    <w:rPr>
      <w:rFonts w:ascii="Times New Roman" w:hAnsi="Times New Roman"/>
      <w:sz w:val="24"/>
    </w:rPr>
  </w:style>
  <w:style w:type="character" w:customStyle="1" w:styleId="2016">
    <w:name w:val="Знак Знак2016"/>
    <w:uiPriority w:val="99"/>
    <w:rsid w:val="00E35251"/>
    <w:rPr>
      <w:rFonts w:ascii="Arial" w:hAnsi="Arial"/>
      <w:sz w:val="22"/>
    </w:rPr>
  </w:style>
  <w:style w:type="character" w:customStyle="1" w:styleId="199">
    <w:name w:val="Знак Знак199"/>
    <w:uiPriority w:val="99"/>
    <w:rsid w:val="00E35251"/>
    <w:rPr>
      <w:rFonts w:ascii="Times New Roman" w:hAnsi="Times New Roman"/>
      <w:sz w:val="16"/>
      <w:lang w:eastAsia="ru-RU"/>
    </w:rPr>
  </w:style>
  <w:style w:type="character" w:customStyle="1" w:styleId="1811">
    <w:name w:val="Знак Знак1811"/>
    <w:uiPriority w:val="99"/>
    <w:rsid w:val="00E35251"/>
    <w:rPr>
      <w:rFonts w:ascii="Courier New" w:hAnsi="Courier New"/>
    </w:rPr>
  </w:style>
  <w:style w:type="character" w:customStyle="1" w:styleId="179">
    <w:name w:val="Знак Знак179"/>
    <w:uiPriority w:val="99"/>
    <w:rsid w:val="00E35251"/>
    <w:rPr>
      <w:rFonts w:ascii="Times New Roman" w:hAnsi="Times New Roman"/>
      <w:sz w:val="24"/>
    </w:rPr>
  </w:style>
  <w:style w:type="character" w:customStyle="1" w:styleId="950">
    <w:name w:val="Знак Знак95"/>
    <w:uiPriority w:val="99"/>
    <w:rsid w:val="00E35251"/>
    <w:rPr>
      <w:rFonts w:ascii="PragmaticaCTT" w:hAnsi="PragmaticaCTT"/>
      <w:b/>
      <w:sz w:val="24"/>
      <w:lang w:val="ru-RU" w:eastAsia="ru-RU"/>
    </w:rPr>
  </w:style>
  <w:style w:type="character" w:customStyle="1" w:styleId="840">
    <w:name w:val="Знак Знак84"/>
    <w:uiPriority w:val="99"/>
    <w:rsid w:val="00E35251"/>
    <w:rPr>
      <w:sz w:val="24"/>
    </w:rPr>
  </w:style>
  <w:style w:type="character" w:customStyle="1" w:styleId="5200">
    <w:name w:val="Знак Знак520"/>
    <w:uiPriority w:val="99"/>
    <w:rsid w:val="00E35251"/>
    <w:rPr>
      <w:rFonts w:ascii="Tahoma" w:hAnsi="Tahoma"/>
      <w:sz w:val="16"/>
      <w:lang w:val="ru-RU" w:eastAsia="ru-RU"/>
    </w:rPr>
  </w:style>
  <w:style w:type="paragraph" w:customStyle="1" w:styleId="362">
    <w:name w:val="Заголовок 36"/>
    <w:basedOn w:val="9a"/>
    <w:next w:val="9a"/>
    <w:uiPriority w:val="99"/>
    <w:qFormat/>
    <w:rsid w:val="00E35251"/>
    <w:pPr>
      <w:keepNext/>
      <w:widowControl/>
      <w:ind w:left="0" w:firstLine="0"/>
      <w:outlineLvl w:val="2"/>
    </w:pPr>
    <w:rPr>
      <w:sz w:val="24"/>
    </w:rPr>
  </w:style>
  <w:style w:type="paragraph" w:customStyle="1" w:styleId="6f0">
    <w:name w:val="Основной текст6"/>
    <w:basedOn w:val="9a"/>
    <w:uiPriority w:val="99"/>
    <w:qFormat/>
    <w:rsid w:val="00E35251"/>
    <w:pPr>
      <w:widowControl/>
      <w:spacing w:line="360" w:lineRule="auto"/>
      <w:ind w:left="0" w:firstLine="0"/>
    </w:pPr>
    <w:rPr>
      <w:sz w:val="24"/>
    </w:rPr>
  </w:style>
  <w:style w:type="character" w:customStyle="1" w:styleId="159">
    <w:name w:val="Знак Знак159"/>
    <w:uiPriority w:val="99"/>
    <w:rsid w:val="00E35251"/>
    <w:rPr>
      <w:b/>
      <w:sz w:val="28"/>
    </w:rPr>
  </w:style>
  <w:style w:type="character" w:customStyle="1" w:styleId="800">
    <w:name w:val="Знак Знак80"/>
    <w:uiPriority w:val="99"/>
    <w:rsid w:val="00E35251"/>
    <w:rPr>
      <w:rFonts w:ascii="Times New Roman" w:hAnsi="Times New Roman"/>
      <w:lang w:eastAsia="en-US"/>
    </w:rPr>
  </w:style>
  <w:style w:type="paragraph" w:customStyle="1" w:styleId="263">
    <w:name w:val="Заголовок 26"/>
    <w:basedOn w:val="a2"/>
    <w:next w:val="a2"/>
    <w:uiPriority w:val="99"/>
    <w:qFormat/>
    <w:rsid w:val="00E35251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10b">
    <w:name w:val="Обычный10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5f1">
    <w:name w:val="Цитата5"/>
    <w:basedOn w:val="a2"/>
    <w:uiPriority w:val="99"/>
    <w:qFormat/>
    <w:rsid w:val="00E35251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character" w:customStyle="1" w:styleId="22d">
    <w:name w:val="Цитата 2 Знак2"/>
    <w:basedOn w:val="a3"/>
    <w:uiPriority w:val="99"/>
    <w:rsid w:val="00E35251"/>
    <w:rPr>
      <w:rFonts w:cs="Times New Roman"/>
      <w:i/>
      <w:iCs/>
      <w:color w:val="000000"/>
      <w:sz w:val="24"/>
      <w:szCs w:val="24"/>
    </w:rPr>
  </w:style>
  <w:style w:type="character" w:customStyle="1" w:styleId="2fff8">
    <w:name w:val="Выделенная цитата Знак2"/>
    <w:basedOn w:val="a3"/>
    <w:uiPriority w:val="99"/>
    <w:rsid w:val="00E35251"/>
    <w:rPr>
      <w:rFonts w:cs="Times New Roman"/>
      <w:b/>
      <w:bCs/>
      <w:i/>
      <w:iCs/>
      <w:color w:val="4F81BD"/>
      <w:sz w:val="24"/>
      <w:szCs w:val="24"/>
    </w:rPr>
  </w:style>
  <w:style w:type="paragraph" w:customStyle="1" w:styleId="5f2">
    <w:name w:val="Текст5"/>
    <w:basedOn w:val="a2"/>
    <w:uiPriority w:val="99"/>
    <w:qFormat/>
    <w:rsid w:val="00E35251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54">
    <w:name w:val="Основной текст 35"/>
    <w:basedOn w:val="9a"/>
    <w:uiPriority w:val="99"/>
    <w:qFormat/>
    <w:rsid w:val="00E35251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44">
    <w:name w:val="Основной текст с отступом 24"/>
    <w:basedOn w:val="a2"/>
    <w:uiPriority w:val="99"/>
    <w:qFormat/>
    <w:rsid w:val="00E35251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55">
    <w:name w:val="Основной текст с отступом 35"/>
    <w:basedOn w:val="a2"/>
    <w:uiPriority w:val="99"/>
    <w:qFormat/>
    <w:rsid w:val="00E35251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f8">
    <w:name w:val="Верхний колонтитул4"/>
    <w:basedOn w:val="a2"/>
    <w:uiPriority w:val="99"/>
    <w:qFormat/>
    <w:rsid w:val="00E35251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419">
    <w:name w:val="Знак Знак419"/>
    <w:uiPriority w:val="99"/>
    <w:locked/>
    <w:rsid w:val="00E35251"/>
    <w:rPr>
      <w:rFonts w:ascii="Arial" w:hAnsi="Arial"/>
      <w:b/>
      <w:i/>
      <w:sz w:val="28"/>
      <w:lang w:val="ru-RU" w:eastAsia="en-US"/>
    </w:rPr>
  </w:style>
  <w:style w:type="character" w:customStyle="1" w:styleId="429">
    <w:name w:val="Знак4 Знак2"/>
    <w:uiPriority w:val="99"/>
    <w:locked/>
    <w:rsid w:val="00E35251"/>
    <w:rPr>
      <w:sz w:val="24"/>
      <w:lang w:val="ru-RU" w:eastAsia="ru-RU"/>
    </w:rPr>
  </w:style>
  <w:style w:type="character" w:customStyle="1" w:styleId="4f9">
    <w:name w:val="Основной шрифт абзаца4"/>
    <w:uiPriority w:val="99"/>
    <w:rsid w:val="00E35251"/>
  </w:style>
  <w:style w:type="character" w:customStyle="1" w:styleId="2380">
    <w:name w:val="Знак Знак23 Знак8"/>
    <w:uiPriority w:val="99"/>
    <w:locked/>
    <w:rsid w:val="00E35251"/>
    <w:rPr>
      <w:rFonts w:ascii="Tahoma" w:hAnsi="Tahoma"/>
      <w:sz w:val="16"/>
    </w:rPr>
  </w:style>
  <w:style w:type="paragraph" w:customStyle="1" w:styleId="13b">
    <w:name w:val="Знак Знак Знак Знак Знак Знак Знак Знак Знак Знак Знак Знак Знак13"/>
    <w:basedOn w:val="a2"/>
    <w:uiPriority w:val="99"/>
    <w:qFormat/>
    <w:rsid w:val="00E3525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91">
    <w:name w:val="Знак39"/>
    <w:basedOn w:val="a2"/>
    <w:uiPriority w:val="99"/>
    <w:qFormat/>
    <w:rsid w:val="00E3525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9">
    <w:name w:val="Знак Знак539"/>
    <w:uiPriority w:val="99"/>
    <w:locked/>
    <w:rsid w:val="00E35251"/>
    <w:rPr>
      <w:b/>
      <w:caps/>
      <w:sz w:val="24"/>
      <w:lang w:val="ru-RU" w:eastAsia="ru-RU"/>
    </w:rPr>
  </w:style>
  <w:style w:type="character" w:customStyle="1" w:styleId="11100">
    <w:name w:val="Знак1 Знак Знак110"/>
    <w:uiPriority w:val="99"/>
    <w:locked/>
    <w:rsid w:val="00E35251"/>
    <w:rPr>
      <w:rFonts w:ascii="Times New Roman" w:hAnsi="Times New Roman"/>
      <w:sz w:val="24"/>
      <w:lang w:eastAsia="ru-RU"/>
    </w:rPr>
  </w:style>
  <w:style w:type="character" w:customStyle="1" w:styleId="469">
    <w:name w:val="Знак Знак469"/>
    <w:uiPriority w:val="99"/>
    <w:locked/>
    <w:rsid w:val="00E35251"/>
    <w:rPr>
      <w:b/>
      <w:sz w:val="27"/>
      <w:lang w:val="ru-RU" w:eastAsia="ru-RU"/>
    </w:rPr>
  </w:style>
  <w:style w:type="character" w:customStyle="1" w:styleId="489">
    <w:name w:val="Знак Знак489"/>
    <w:uiPriority w:val="99"/>
    <w:locked/>
    <w:rsid w:val="00E35251"/>
    <w:rPr>
      <w:b/>
      <w:sz w:val="27"/>
      <w:lang w:val="ru-RU" w:eastAsia="ru-RU"/>
    </w:rPr>
  </w:style>
  <w:style w:type="character" w:customStyle="1" w:styleId="4490">
    <w:name w:val="Знак Знак449"/>
    <w:uiPriority w:val="99"/>
    <w:locked/>
    <w:rsid w:val="00E35251"/>
    <w:rPr>
      <w:sz w:val="24"/>
    </w:rPr>
  </w:style>
  <w:style w:type="character" w:customStyle="1" w:styleId="51100">
    <w:name w:val="Знак Знак5110"/>
    <w:uiPriority w:val="99"/>
    <w:locked/>
    <w:rsid w:val="00E35251"/>
    <w:rPr>
      <w:b/>
      <w:sz w:val="27"/>
      <w:lang w:val="ru-RU" w:eastAsia="ru-RU"/>
    </w:rPr>
  </w:style>
  <w:style w:type="character" w:customStyle="1" w:styleId="439">
    <w:name w:val="Знак Знак439"/>
    <w:uiPriority w:val="99"/>
    <w:locked/>
    <w:rsid w:val="00E35251"/>
    <w:rPr>
      <w:color w:val="000000"/>
      <w:sz w:val="24"/>
      <w:lang w:eastAsia="ru-RU"/>
    </w:rPr>
  </w:style>
  <w:style w:type="character" w:customStyle="1" w:styleId="4290">
    <w:name w:val="Знак Знак429"/>
    <w:uiPriority w:val="99"/>
    <w:rsid w:val="00E35251"/>
    <w:rPr>
      <w:rFonts w:ascii="Times New Roman" w:hAnsi="Times New Roman"/>
      <w:sz w:val="16"/>
    </w:rPr>
  </w:style>
  <w:style w:type="character" w:customStyle="1" w:styleId="499">
    <w:name w:val="Знак Знак499"/>
    <w:uiPriority w:val="99"/>
    <w:rsid w:val="00E35251"/>
    <w:rPr>
      <w:rFonts w:ascii="Times New Roman" w:hAnsi="Times New Roman"/>
      <w:b/>
      <w:caps/>
      <w:sz w:val="24"/>
      <w:lang w:eastAsia="ru-RU"/>
    </w:rPr>
  </w:style>
  <w:style w:type="paragraph" w:customStyle="1" w:styleId="46a">
    <w:name w:val="Заголовок 46"/>
    <w:basedOn w:val="9a"/>
    <w:next w:val="9a"/>
    <w:uiPriority w:val="99"/>
    <w:qFormat/>
    <w:rsid w:val="00E35251"/>
    <w:pPr>
      <w:keepNext/>
      <w:widowControl/>
      <w:ind w:left="0" w:firstLine="0"/>
    </w:pPr>
    <w:rPr>
      <w:sz w:val="24"/>
    </w:rPr>
  </w:style>
  <w:style w:type="character" w:customStyle="1" w:styleId="479">
    <w:name w:val="Знак Знак479"/>
    <w:uiPriority w:val="99"/>
    <w:rsid w:val="00E35251"/>
    <w:rPr>
      <w:rFonts w:ascii="Times New Roman" w:hAnsi="Times New Roman"/>
      <w:b/>
      <w:sz w:val="27"/>
      <w:lang w:eastAsia="ru-RU"/>
    </w:rPr>
  </w:style>
  <w:style w:type="character" w:customStyle="1" w:styleId="4590">
    <w:name w:val="Знак Знак459"/>
    <w:uiPriority w:val="99"/>
    <w:rsid w:val="00E35251"/>
    <w:rPr>
      <w:rFonts w:ascii="Times New Roman" w:hAnsi="Times New Roman"/>
      <w:b/>
      <w:i/>
      <w:sz w:val="26"/>
      <w:lang w:eastAsia="ru-RU"/>
    </w:rPr>
  </w:style>
  <w:style w:type="paragraph" w:customStyle="1" w:styleId="653">
    <w:name w:val="Заголовок 65"/>
    <w:uiPriority w:val="99"/>
    <w:qFormat/>
    <w:rsid w:val="00E35251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100">
    <w:name w:val="Знак5 Знак Знак10"/>
    <w:uiPriority w:val="99"/>
    <w:locked/>
    <w:rsid w:val="00E35251"/>
    <w:rPr>
      <w:sz w:val="16"/>
    </w:rPr>
  </w:style>
  <w:style w:type="character" w:customStyle="1" w:styleId="509">
    <w:name w:val="Знак Знак509"/>
    <w:uiPriority w:val="99"/>
    <w:locked/>
    <w:rsid w:val="00E35251"/>
    <w:rPr>
      <w:b/>
      <w:sz w:val="28"/>
      <w:lang w:val="ru-RU" w:eastAsia="ru-RU"/>
    </w:rPr>
  </w:style>
  <w:style w:type="character" w:customStyle="1" w:styleId="5290">
    <w:name w:val="Знак Знак529"/>
    <w:uiPriority w:val="99"/>
    <w:rsid w:val="00E35251"/>
    <w:rPr>
      <w:rFonts w:ascii="Arial" w:hAnsi="Arial"/>
      <w:b/>
      <w:i/>
      <w:sz w:val="28"/>
    </w:rPr>
  </w:style>
  <w:style w:type="character" w:customStyle="1" w:styleId="519">
    <w:name w:val="Знак5 Знак Знак19"/>
    <w:uiPriority w:val="99"/>
    <w:locked/>
    <w:rsid w:val="00E35251"/>
    <w:rPr>
      <w:sz w:val="16"/>
      <w:lang w:val="ru-RU" w:eastAsia="ru-RU"/>
    </w:rPr>
  </w:style>
  <w:style w:type="paragraph" w:customStyle="1" w:styleId="3ffa">
    <w:name w:val="Подзаголовок3"/>
    <w:basedOn w:val="a2"/>
    <w:uiPriority w:val="99"/>
    <w:qFormat/>
    <w:rsid w:val="00E35251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100">
    <w:name w:val="Знак6 Знак Знак10"/>
    <w:uiPriority w:val="99"/>
    <w:rsid w:val="00E35251"/>
    <w:rPr>
      <w:sz w:val="24"/>
      <w:lang w:val="ru-RU" w:eastAsia="ru-RU"/>
    </w:rPr>
  </w:style>
  <w:style w:type="character" w:customStyle="1" w:styleId="553">
    <w:name w:val="Знак Знак553"/>
    <w:uiPriority w:val="99"/>
    <w:locked/>
    <w:rsid w:val="00E35251"/>
    <w:rPr>
      <w:sz w:val="24"/>
      <w:lang w:val="ru-RU" w:eastAsia="ru-RU"/>
    </w:rPr>
  </w:style>
  <w:style w:type="paragraph" w:customStyle="1" w:styleId="Heading13">
    <w:name w:val="Heading 13"/>
    <w:basedOn w:val="a2"/>
    <w:next w:val="a2"/>
    <w:uiPriority w:val="99"/>
    <w:qFormat/>
    <w:rsid w:val="00E35251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30">
    <w:name w:val="Знак Знак653"/>
    <w:uiPriority w:val="99"/>
    <w:locked/>
    <w:rsid w:val="00E35251"/>
    <w:rPr>
      <w:b/>
      <w:sz w:val="27"/>
      <w:lang w:val="ru-RU" w:eastAsia="ru-RU"/>
    </w:rPr>
  </w:style>
  <w:style w:type="character" w:customStyle="1" w:styleId="6430">
    <w:name w:val="Знак Знак643"/>
    <w:uiPriority w:val="99"/>
    <w:locked/>
    <w:rsid w:val="00E35251"/>
    <w:rPr>
      <w:b/>
      <w:sz w:val="28"/>
      <w:lang w:val="ru-RU" w:eastAsia="ru-RU"/>
    </w:rPr>
  </w:style>
  <w:style w:type="character" w:customStyle="1" w:styleId="6330">
    <w:name w:val="Знак Знак633"/>
    <w:uiPriority w:val="99"/>
    <w:locked/>
    <w:rsid w:val="00E35251"/>
    <w:rPr>
      <w:b/>
      <w:i/>
      <w:sz w:val="26"/>
      <w:lang w:val="ru-RU" w:eastAsia="ru-RU"/>
    </w:rPr>
  </w:style>
  <w:style w:type="character" w:customStyle="1" w:styleId="625">
    <w:name w:val="Знак Знак625"/>
    <w:uiPriority w:val="99"/>
    <w:locked/>
    <w:rsid w:val="00E35251"/>
    <w:rPr>
      <w:sz w:val="24"/>
      <w:lang w:val="ru-RU" w:eastAsia="ru-RU"/>
    </w:rPr>
  </w:style>
  <w:style w:type="character" w:customStyle="1" w:styleId="61100">
    <w:name w:val="Знак Знак6110"/>
    <w:uiPriority w:val="99"/>
    <w:locked/>
    <w:rsid w:val="00E35251"/>
    <w:rPr>
      <w:sz w:val="24"/>
      <w:lang w:val="ru-RU" w:eastAsia="ru-RU"/>
    </w:rPr>
  </w:style>
  <w:style w:type="character" w:customStyle="1" w:styleId="603">
    <w:name w:val="Знак Знак603"/>
    <w:uiPriority w:val="99"/>
    <w:locked/>
    <w:rsid w:val="00E35251"/>
    <w:rPr>
      <w:i/>
      <w:sz w:val="24"/>
      <w:lang w:val="ru-RU" w:eastAsia="ru-RU"/>
    </w:rPr>
  </w:style>
  <w:style w:type="character" w:customStyle="1" w:styleId="593">
    <w:name w:val="Знак Знак593"/>
    <w:uiPriority w:val="99"/>
    <w:locked/>
    <w:rsid w:val="00E35251"/>
    <w:rPr>
      <w:rFonts w:ascii="Arial" w:hAnsi="Arial"/>
      <w:sz w:val="22"/>
      <w:lang w:val="ru-RU" w:eastAsia="ru-RU"/>
    </w:rPr>
  </w:style>
  <w:style w:type="character" w:customStyle="1" w:styleId="583">
    <w:name w:val="Знак Знак583"/>
    <w:uiPriority w:val="99"/>
    <w:locked/>
    <w:rsid w:val="00E35251"/>
    <w:rPr>
      <w:rFonts w:ascii="Courier New" w:hAnsi="Courier New"/>
      <w:lang w:val="ru-RU" w:eastAsia="ru-RU"/>
    </w:rPr>
  </w:style>
  <w:style w:type="character" w:customStyle="1" w:styleId="573">
    <w:name w:val="Знак Знак573"/>
    <w:uiPriority w:val="99"/>
    <w:locked/>
    <w:rsid w:val="00E35251"/>
    <w:rPr>
      <w:lang w:val="ru-RU" w:eastAsia="ru-RU"/>
    </w:rPr>
  </w:style>
  <w:style w:type="character" w:customStyle="1" w:styleId="563">
    <w:name w:val="Знак Знак563"/>
    <w:uiPriority w:val="99"/>
    <w:locked/>
    <w:rsid w:val="00E35251"/>
    <w:rPr>
      <w:sz w:val="24"/>
      <w:lang w:val="ru-RU" w:eastAsia="ru-RU"/>
    </w:rPr>
  </w:style>
  <w:style w:type="character" w:customStyle="1" w:styleId="543">
    <w:name w:val="Знак Знак543"/>
    <w:uiPriority w:val="99"/>
    <w:locked/>
    <w:rsid w:val="00E35251"/>
    <w:rPr>
      <w:sz w:val="24"/>
      <w:lang w:val="en-US" w:eastAsia="ru-RU"/>
    </w:rPr>
  </w:style>
  <w:style w:type="paragraph" w:customStyle="1" w:styleId="Heading22">
    <w:name w:val="Heading 22"/>
    <w:basedOn w:val="a2"/>
    <w:next w:val="a2"/>
    <w:uiPriority w:val="99"/>
    <w:qFormat/>
    <w:rsid w:val="00E35251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Heading32">
    <w:name w:val="Heading 32"/>
    <w:basedOn w:val="a2"/>
    <w:next w:val="a2"/>
    <w:uiPriority w:val="99"/>
    <w:qFormat/>
    <w:rsid w:val="00E35251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Heading41">
    <w:name w:val="Heading 41"/>
    <w:basedOn w:val="a2"/>
    <w:next w:val="a2"/>
    <w:uiPriority w:val="99"/>
    <w:qFormat/>
    <w:rsid w:val="00E35251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52">
    <w:name w:val="Heading 52"/>
    <w:basedOn w:val="a2"/>
    <w:next w:val="a2"/>
    <w:uiPriority w:val="99"/>
    <w:qFormat/>
    <w:rsid w:val="00E35251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Heading62">
    <w:name w:val="Heading 62"/>
    <w:basedOn w:val="a2"/>
    <w:next w:val="a2"/>
    <w:uiPriority w:val="99"/>
    <w:qFormat/>
    <w:rsid w:val="00E35251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Heading72">
    <w:name w:val="Heading 72"/>
    <w:basedOn w:val="a2"/>
    <w:next w:val="a2"/>
    <w:uiPriority w:val="99"/>
    <w:qFormat/>
    <w:rsid w:val="00E35251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Heading81">
    <w:name w:val="Heading 81"/>
    <w:basedOn w:val="a2"/>
    <w:next w:val="a2"/>
    <w:uiPriority w:val="99"/>
    <w:qFormat/>
    <w:rsid w:val="00E35251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Heading92">
    <w:name w:val="Heading 92"/>
    <w:basedOn w:val="a2"/>
    <w:next w:val="a2"/>
    <w:uiPriority w:val="99"/>
    <w:qFormat/>
    <w:rsid w:val="00E35251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3">
    <w:name w:val="Знак Знак673"/>
    <w:uiPriority w:val="99"/>
    <w:rsid w:val="00E35251"/>
    <w:rPr>
      <w:rFonts w:ascii="Arial" w:hAnsi="Arial"/>
      <w:b/>
      <w:sz w:val="26"/>
    </w:rPr>
  </w:style>
  <w:style w:type="character" w:customStyle="1" w:styleId="663">
    <w:name w:val="Знак Знак663"/>
    <w:uiPriority w:val="99"/>
    <w:rsid w:val="00E35251"/>
    <w:rPr>
      <w:b/>
      <w:sz w:val="28"/>
    </w:rPr>
  </w:style>
  <w:style w:type="character" w:customStyle="1" w:styleId="703">
    <w:name w:val="Знак Знак703"/>
    <w:uiPriority w:val="99"/>
    <w:rsid w:val="00E35251"/>
    <w:rPr>
      <w:rFonts w:ascii="Arial" w:hAnsi="Arial"/>
      <w:b/>
      <w:sz w:val="26"/>
    </w:rPr>
  </w:style>
  <w:style w:type="character" w:customStyle="1" w:styleId="693">
    <w:name w:val="Знак Знак693"/>
    <w:uiPriority w:val="99"/>
    <w:rsid w:val="00E35251"/>
    <w:rPr>
      <w:b/>
      <w:sz w:val="28"/>
    </w:rPr>
  </w:style>
  <w:style w:type="character" w:customStyle="1" w:styleId="683">
    <w:name w:val="Знак Знак683"/>
    <w:uiPriority w:val="99"/>
    <w:rsid w:val="00E35251"/>
    <w:rPr>
      <w:b/>
      <w:i/>
      <w:sz w:val="26"/>
    </w:rPr>
  </w:style>
  <w:style w:type="paragraph" w:customStyle="1" w:styleId="HTML40">
    <w:name w:val="Стандартный HTML4"/>
    <w:basedOn w:val="a2"/>
    <w:uiPriority w:val="99"/>
    <w:qFormat/>
    <w:rsid w:val="00E3525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CommentTextChar2">
    <w:name w:val="Comment Text Char2"/>
    <w:uiPriority w:val="99"/>
    <w:locked/>
    <w:rsid w:val="00E35251"/>
  </w:style>
  <w:style w:type="character" w:customStyle="1" w:styleId="HeaderChar2">
    <w:name w:val="Header Char2"/>
    <w:uiPriority w:val="99"/>
    <w:locked/>
    <w:rsid w:val="00E35251"/>
    <w:rPr>
      <w:sz w:val="24"/>
    </w:rPr>
  </w:style>
  <w:style w:type="character" w:customStyle="1" w:styleId="FooterChar2">
    <w:name w:val="Footer Char2"/>
    <w:uiPriority w:val="99"/>
    <w:locked/>
    <w:rsid w:val="00E35251"/>
    <w:rPr>
      <w:sz w:val="24"/>
    </w:rPr>
  </w:style>
  <w:style w:type="character" w:customStyle="1" w:styleId="EndnoteTextChar2">
    <w:name w:val="Endnote Text Char2"/>
    <w:uiPriority w:val="99"/>
    <w:locked/>
    <w:rsid w:val="00E35251"/>
    <w:rPr>
      <w:color w:val="000000"/>
      <w:sz w:val="24"/>
    </w:rPr>
  </w:style>
  <w:style w:type="character" w:customStyle="1" w:styleId="MacroTextChar1">
    <w:name w:val="Macro Text Char1"/>
    <w:uiPriority w:val="99"/>
    <w:locked/>
    <w:rsid w:val="00E35251"/>
    <w:rPr>
      <w:rFonts w:ascii="Courier New" w:hAnsi="Courier New"/>
      <w:sz w:val="22"/>
      <w:lang w:val="en-US" w:eastAsia="en-US"/>
    </w:rPr>
  </w:style>
  <w:style w:type="character" w:customStyle="1" w:styleId="TitleChar2">
    <w:name w:val="Title Char2"/>
    <w:uiPriority w:val="99"/>
    <w:locked/>
    <w:rsid w:val="00E35251"/>
    <w:rPr>
      <w:sz w:val="24"/>
      <w:lang w:val="en-US"/>
    </w:rPr>
  </w:style>
  <w:style w:type="character" w:customStyle="1" w:styleId="SubtitleChar2">
    <w:name w:val="Subtitle Char2"/>
    <w:uiPriority w:val="99"/>
    <w:locked/>
    <w:rsid w:val="00E35251"/>
    <w:rPr>
      <w:rFonts w:ascii="PragmaticaCTT" w:hAnsi="PragmaticaCTT"/>
      <w:b/>
      <w:sz w:val="24"/>
    </w:rPr>
  </w:style>
  <w:style w:type="character" w:customStyle="1" w:styleId="BodyTextFirstIndentChar2">
    <w:name w:val="Body Text First Indent Char2"/>
    <w:uiPriority w:val="99"/>
    <w:locked/>
    <w:rsid w:val="00E35251"/>
    <w:rPr>
      <w:rFonts w:ascii="Times New Roman" w:hAnsi="Times New Roman"/>
      <w:sz w:val="24"/>
      <w:lang w:eastAsia="ru-RU"/>
    </w:rPr>
  </w:style>
  <w:style w:type="character" w:customStyle="1" w:styleId="BodyText2Char2">
    <w:name w:val="Body Text 2 Char2"/>
    <w:uiPriority w:val="99"/>
    <w:locked/>
    <w:rsid w:val="00E35251"/>
    <w:rPr>
      <w:sz w:val="24"/>
    </w:rPr>
  </w:style>
  <w:style w:type="character" w:customStyle="1" w:styleId="BodyTextIndent2Char2">
    <w:name w:val="Body Text Indent 2 Char2"/>
    <w:uiPriority w:val="99"/>
    <w:locked/>
    <w:rsid w:val="00E35251"/>
    <w:rPr>
      <w:sz w:val="24"/>
    </w:rPr>
  </w:style>
  <w:style w:type="character" w:customStyle="1" w:styleId="BodyTextIndent3Char2">
    <w:name w:val="Body Text Indent 3 Char2"/>
    <w:uiPriority w:val="99"/>
    <w:locked/>
    <w:rsid w:val="00E35251"/>
    <w:rPr>
      <w:sz w:val="16"/>
    </w:rPr>
  </w:style>
  <w:style w:type="character" w:customStyle="1" w:styleId="DocumentMapChar2">
    <w:name w:val="Document Map Char2"/>
    <w:uiPriority w:val="99"/>
    <w:locked/>
    <w:rsid w:val="00E35251"/>
    <w:rPr>
      <w:rFonts w:ascii="Tahoma" w:hAnsi="Tahoma"/>
    </w:rPr>
  </w:style>
  <w:style w:type="character" w:customStyle="1" w:styleId="CommentSubjectChar2">
    <w:name w:val="Comment Subject Char2"/>
    <w:uiPriority w:val="99"/>
    <w:qFormat/>
    <w:locked/>
    <w:rsid w:val="00E35251"/>
    <w:rPr>
      <w:sz w:val="16"/>
    </w:rPr>
  </w:style>
  <w:style w:type="character" w:customStyle="1" w:styleId="BalloonTextChar2">
    <w:name w:val="Balloon Text Char2"/>
    <w:uiPriority w:val="99"/>
    <w:locked/>
    <w:rsid w:val="00E35251"/>
    <w:rPr>
      <w:rFonts w:ascii="Tahoma" w:hAnsi="Tahoma"/>
      <w:sz w:val="16"/>
    </w:rPr>
  </w:style>
  <w:style w:type="character" w:customStyle="1" w:styleId="NoSpacingChar2">
    <w:name w:val="No Spacing Char2"/>
    <w:uiPriority w:val="99"/>
    <w:locked/>
    <w:rsid w:val="00E35251"/>
    <w:rPr>
      <w:rFonts w:eastAsia="Times New Roman"/>
      <w:sz w:val="22"/>
      <w:lang w:val="en-US" w:eastAsia="en-US"/>
    </w:rPr>
  </w:style>
  <w:style w:type="character" w:customStyle="1" w:styleId="ListParagraphChar3">
    <w:name w:val="List Paragraph Char3"/>
    <w:uiPriority w:val="99"/>
    <w:locked/>
    <w:rsid w:val="00E35251"/>
    <w:rPr>
      <w:rFonts w:ascii="Calibri" w:hAnsi="Calibri"/>
      <w:sz w:val="24"/>
    </w:rPr>
  </w:style>
  <w:style w:type="character" w:customStyle="1" w:styleId="QuoteChar3">
    <w:name w:val="Quote Char3"/>
    <w:link w:val="245"/>
    <w:uiPriority w:val="99"/>
    <w:qFormat/>
    <w:locked/>
    <w:rsid w:val="00E35251"/>
    <w:rPr>
      <w:i/>
      <w:color w:val="000000"/>
      <w:sz w:val="24"/>
    </w:rPr>
  </w:style>
  <w:style w:type="paragraph" w:customStyle="1" w:styleId="245">
    <w:name w:val="Цитата 24"/>
    <w:basedOn w:val="a2"/>
    <w:next w:val="a2"/>
    <w:link w:val="QuoteChar3"/>
    <w:uiPriority w:val="99"/>
    <w:qFormat/>
    <w:rsid w:val="00E35251"/>
    <w:pPr>
      <w:widowControl/>
      <w:snapToGrid/>
      <w:spacing w:before="0" w:after="0"/>
    </w:pPr>
    <w:rPr>
      <w:rFonts w:asciiTheme="minorHAnsi" w:eastAsiaTheme="minorHAnsi" w:hAnsiTheme="minorHAnsi" w:cstheme="minorBidi"/>
      <w:i/>
      <w:color w:val="000000"/>
      <w:szCs w:val="22"/>
      <w:lang w:eastAsia="en-US"/>
    </w:rPr>
  </w:style>
  <w:style w:type="character" w:customStyle="1" w:styleId="IntenseQuoteChar3">
    <w:name w:val="Intense Quote Char3"/>
    <w:link w:val="4fa"/>
    <w:uiPriority w:val="99"/>
    <w:qFormat/>
    <w:locked/>
    <w:rsid w:val="00E35251"/>
    <w:rPr>
      <w:b/>
      <w:i/>
      <w:color w:val="4F81BD"/>
      <w:sz w:val="24"/>
    </w:rPr>
  </w:style>
  <w:style w:type="paragraph" w:customStyle="1" w:styleId="4fa">
    <w:name w:val="Выделенная цитата4"/>
    <w:basedOn w:val="a2"/>
    <w:next w:val="a2"/>
    <w:link w:val="IntenseQuoteChar3"/>
    <w:uiPriority w:val="99"/>
    <w:qFormat/>
    <w:rsid w:val="00E35251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 w:cstheme="minorBidi"/>
      <w:b/>
      <w:i/>
      <w:color w:val="4F81BD"/>
      <w:szCs w:val="22"/>
      <w:lang w:eastAsia="en-US"/>
    </w:rPr>
  </w:style>
  <w:style w:type="paragraph" w:customStyle="1" w:styleId="BodyText212">
    <w:name w:val="Body Text 212"/>
    <w:basedOn w:val="a2"/>
    <w:uiPriority w:val="99"/>
    <w:qFormat/>
    <w:rsid w:val="00E35251"/>
    <w:pPr>
      <w:widowControl/>
      <w:snapToGrid/>
      <w:spacing w:before="0" w:after="0" w:line="360" w:lineRule="auto"/>
      <w:jc w:val="both"/>
    </w:pPr>
  </w:style>
  <w:style w:type="paragraph" w:customStyle="1" w:styleId="BlockText1">
    <w:name w:val="Block Text1"/>
    <w:basedOn w:val="a2"/>
    <w:uiPriority w:val="99"/>
    <w:qFormat/>
    <w:rsid w:val="00E35251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BodyTextIndent21">
    <w:name w:val="Body Text Indent 21"/>
    <w:basedOn w:val="a2"/>
    <w:uiPriority w:val="99"/>
    <w:qFormat/>
    <w:rsid w:val="00E35251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paragraph" w:customStyle="1" w:styleId="BodyTextIndent31">
    <w:name w:val="Body Text Indent 31"/>
    <w:basedOn w:val="a2"/>
    <w:uiPriority w:val="99"/>
    <w:qFormat/>
    <w:rsid w:val="00E35251"/>
    <w:pPr>
      <w:widowControl/>
      <w:snapToGrid/>
      <w:spacing w:before="0" w:after="0" w:line="360" w:lineRule="auto"/>
      <w:ind w:firstLine="709"/>
      <w:jc w:val="both"/>
    </w:pPr>
    <w:rPr>
      <w:sz w:val="28"/>
    </w:rPr>
  </w:style>
  <w:style w:type="paragraph" w:customStyle="1" w:styleId="21f3">
    <w:name w:val="Обычный21"/>
    <w:uiPriority w:val="99"/>
    <w:qFormat/>
    <w:rsid w:val="00E35251"/>
    <w:pPr>
      <w:widowControl w:val="0"/>
      <w:spacing w:after="0" w:line="314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Header1">
    <w:name w:val="Header1"/>
    <w:basedOn w:val="a2"/>
    <w:uiPriority w:val="99"/>
    <w:qFormat/>
    <w:rsid w:val="00E35251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Normal11">
    <w:name w:val="Normal11"/>
    <w:uiPriority w:val="99"/>
    <w:qFormat/>
    <w:rsid w:val="00E35251"/>
    <w:pPr>
      <w:snapToGri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Heading311">
    <w:name w:val="Heading 311"/>
    <w:basedOn w:val="Normal11"/>
    <w:next w:val="Normal11"/>
    <w:uiPriority w:val="99"/>
    <w:qFormat/>
    <w:rsid w:val="00E35251"/>
    <w:pPr>
      <w:keepNext/>
      <w:snapToGrid/>
      <w:outlineLvl w:val="2"/>
    </w:pPr>
    <w:rPr>
      <w:sz w:val="24"/>
    </w:rPr>
  </w:style>
  <w:style w:type="paragraph" w:customStyle="1" w:styleId="BodyText11">
    <w:name w:val="Body Text11"/>
    <w:basedOn w:val="Normal11"/>
    <w:uiPriority w:val="99"/>
    <w:qFormat/>
    <w:rsid w:val="00E35251"/>
    <w:pPr>
      <w:snapToGrid/>
      <w:spacing w:line="360" w:lineRule="auto"/>
    </w:pPr>
    <w:rPr>
      <w:sz w:val="24"/>
    </w:rPr>
  </w:style>
  <w:style w:type="paragraph" w:customStyle="1" w:styleId="ListParagraph11">
    <w:name w:val="List Paragraph11"/>
    <w:basedOn w:val="a2"/>
    <w:uiPriority w:val="99"/>
    <w:qFormat/>
    <w:rsid w:val="00E35251"/>
    <w:pPr>
      <w:widowControl/>
      <w:snapToGrid/>
      <w:spacing w:before="0"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lainText11">
    <w:name w:val="Plain Text11"/>
    <w:basedOn w:val="a2"/>
    <w:uiPriority w:val="99"/>
    <w:qFormat/>
    <w:rsid w:val="00E35251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BodyText311">
    <w:name w:val="Body Text 311"/>
    <w:basedOn w:val="Normal11"/>
    <w:uiPriority w:val="99"/>
    <w:qFormat/>
    <w:rsid w:val="00E35251"/>
    <w:pPr>
      <w:snapToGrid/>
      <w:jc w:val="both"/>
    </w:pPr>
    <w:rPr>
      <w:i/>
      <w:sz w:val="26"/>
    </w:rPr>
  </w:style>
  <w:style w:type="paragraph" w:customStyle="1" w:styleId="NoSpacing1">
    <w:name w:val="No Spacing1"/>
    <w:uiPriority w:val="99"/>
    <w:qFormat/>
    <w:rsid w:val="00E352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412">
    <w:name w:val="Heading 412"/>
    <w:basedOn w:val="Normal1"/>
    <w:next w:val="Normal1"/>
    <w:uiPriority w:val="99"/>
    <w:qFormat/>
    <w:rsid w:val="00E35251"/>
    <w:pPr>
      <w:keepNext/>
      <w:snapToGrid/>
    </w:pPr>
    <w:rPr>
      <w:rFonts w:eastAsia="Calibri"/>
      <w:sz w:val="24"/>
    </w:rPr>
  </w:style>
  <w:style w:type="paragraph" w:customStyle="1" w:styleId="Quote1">
    <w:name w:val="Quote1"/>
    <w:basedOn w:val="a2"/>
    <w:next w:val="a2"/>
    <w:uiPriority w:val="99"/>
    <w:qFormat/>
    <w:rsid w:val="00E35251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IntenseQuote1">
    <w:name w:val="Intense Quote1"/>
    <w:basedOn w:val="a2"/>
    <w:next w:val="a2"/>
    <w:uiPriority w:val="99"/>
    <w:qFormat/>
    <w:rsid w:val="00E35251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221">
    <w:name w:val="Heading 221"/>
    <w:basedOn w:val="a2"/>
    <w:next w:val="a2"/>
    <w:uiPriority w:val="99"/>
    <w:qFormat/>
    <w:rsid w:val="00E35251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2">
    <w:name w:val="Heading 322"/>
    <w:basedOn w:val="a2"/>
    <w:next w:val="a2"/>
    <w:uiPriority w:val="99"/>
    <w:qFormat/>
    <w:rsid w:val="00E35251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2">
    <w:name w:val="Heading 42"/>
    <w:basedOn w:val="a2"/>
    <w:next w:val="a2"/>
    <w:uiPriority w:val="99"/>
    <w:qFormat/>
    <w:rsid w:val="00E35251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621">
    <w:name w:val="Heading 621"/>
    <w:basedOn w:val="a2"/>
    <w:next w:val="a2"/>
    <w:uiPriority w:val="99"/>
    <w:qFormat/>
    <w:rsid w:val="00E35251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811">
    <w:name w:val="Heading 811"/>
    <w:basedOn w:val="a2"/>
    <w:next w:val="a2"/>
    <w:uiPriority w:val="99"/>
    <w:qFormat/>
    <w:rsid w:val="00E35251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i/>
      <w:iCs/>
      <w:szCs w:val="24"/>
      <w:lang w:eastAsia="zh-CN"/>
    </w:rPr>
  </w:style>
  <w:style w:type="paragraph" w:customStyle="1" w:styleId="Heading911">
    <w:name w:val="Heading 911"/>
    <w:uiPriority w:val="99"/>
    <w:qFormat/>
    <w:rsid w:val="00E3525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111">
    <w:name w:val="Heading 111"/>
    <w:uiPriority w:val="99"/>
    <w:qFormat/>
    <w:rsid w:val="00E3525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611">
    <w:name w:val="Heading 611"/>
    <w:uiPriority w:val="99"/>
    <w:qFormat/>
    <w:rsid w:val="00E3525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711">
    <w:name w:val="Heading 711"/>
    <w:uiPriority w:val="99"/>
    <w:qFormat/>
    <w:rsid w:val="00E3525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211">
    <w:name w:val="Heading 211"/>
    <w:uiPriority w:val="99"/>
    <w:qFormat/>
    <w:rsid w:val="00E3525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511">
    <w:name w:val="Heading 511"/>
    <w:uiPriority w:val="99"/>
    <w:qFormat/>
    <w:rsid w:val="00E3525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TMLPreformatted1">
    <w:name w:val="HTML Preformatted1"/>
    <w:basedOn w:val="a2"/>
    <w:uiPriority w:val="99"/>
    <w:qFormat/>
    <w:rsid w:val="00E3525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fb">
    <w:name w:val="Название Знак4"/>
    <w:uiPriority w:val="99"/>
    <w:qFormat/>
    <w:locked/>
    <w:rsid w:val="00E35251"/>
    <w:rPr>
      <w:rFonts w:ascii="Times New Roman" w:hAnsi="Times New Roman"/>
      <w:sz w:val="24"/>
      <w:lang w:val="en-US"/>
    </w:rPr>
  </w:style>
  <w:style w:type="character" w:customStyle="1" w:styleId="1fffff3">
    <w:name w:val="Заголовок Знак1"/>
    <w:uiPriority w:val="99"/>
    <w:qFormat/>
    <w:rsid w:val="00E35251"/>
    <w:rPr>
      <w:rFonts w:ascii="Calibri Light" w:hAnsi="Calibri Light"/>
      <w:spacing w:val="-10"/>
      <w:kern w:val="28"/>
      <w:sz w:val="56"/>
      <w:lang w:eastAsia="ru-RU"/>
    </w:rPr>
  </w:style>
  <w:style w:type="character" w:customStyle="1" w:styleId="Heading2Char2">
    <w:name w:val="Heading 2 Char2"/>
    <w:uiPriority w:val="99"/>
    <w:qFormat/>
    <w:locked/>
    <w:rsid w:val="00E35251"/>
    <w:rPr>
      <w:rFonts w:ascii="Times New Roman" w:hAnsi="Times New Roman"/>
      <w:sz w:val="24"/>
    </w:rPr>
  </w:style>
  <w:style w:type="character" w:customStyle="1" w:styleId="QuoteChar4">
    <w:name w:val="Quote Char4"/>
    <w:uiPriority w:val="99"/>
    <w:qFormat/>
    <w:locked/>
    <w:rsid w:val="00E35251"/>
    <w:rPr>
      <w:rFonts w:ascii="Times New Roman" w:hAnsi="Times New Roman"/>
      <w:i/>
      <w:color w:val="000000"/>
      <w:sz w:val="24"/>
    </w:rPr>
  </w:style>
  <w:style w:type="character" w:customStyle="1" w:styleId="IntenseQuoteChar4">
    <w:name w:val="Intense Quote Char4"/>
    <w:uiPriority w:val="99"/>
    <w:qFormat/>
    <w:locked/>
    <w:rsid w:val="00E35251"/>
    <w:rPr>
      <w:rFonts w:ascii="Times New Roman" w:hAnsi="Times New Roman"/>
      <w:b/>
      <w:i/>
      <w:color w:val="4F81BD"/>
      <w:sz w:val="24"/>
    </w:rPr>
  </w:style>
  <w:style w:type="character" w:customStyle="1" w:styleId="SubtleEmphasis1">
    <w:name w:val="Subtle Emphasis1"/>
    <w:uiPriority w:val="99"/>
    <w:rsid w:val="00E35251"/>
    <w:rPr>
      <w:i/>
      <w:color w:val="808080"/>
    </w:rPr>
  </w:style>
  <w:style w:type="character" w:customStyle="1" w:styleId="DefaultParagraphFont1">
    <w:name w:val="Default Paragraph Font1"/>
    <w:uiPriority w:val="99"/>
    <w:rsid w:val="00E35251"/>
  </w:style>
  <w:style w:type="character" w:customStyle="1" w:styleId="PlaceholderText1">
    <w:name w:val="Placeholder Text1"/>
    <w:uiPriority w:val="99"/>
    <w:rsid w:val="00E35251"/>
    <w:rPr>
      <w:rFonts w:ascii="Times New Roman" w:hAnsi="Times New Roman"/>
      <w:color w:val="808080"/>
    </w:rPr>
  </w:style>
  <w:style w:type="character" w:customStyle="1" w:styleId="IntenseEmphasis1">
    <w:name w:val="Intense Emphasis1"/>
    <w:uiPriority w:val="99"/>
    <w:rsid w:val="00E35251"/>
    <w:rPr>
      <w:b/>
    </w:rPr>
  </w:style>
  <w:style w:type="character" w:customStyle="1" w:styleId="1102">
    <w:name w:val="Знак Знак110"/>
    <w:uiPriority w:val="99"/>
    <w:qFormat/>
    <w:rsid w:val="00E35251"/>
    <w:rPr>
      <w:rFonts w:ascii="Arial" w:hAnsi="Arial"/>
      <w:b/>
      <w:sz w:val="36"/>
      <w:lang w:val="ru-RU" w:eastAsia="en-US"/>
    </w:rPr>
  </w:style>
  <w:style w:type="character" w:customStyle="1" w:styleId="3ff7">
    <w:name w:val="Название Знак3"/>
    <w:link w:val="89"/>
    <w:uiPriority w:val="99"/>
    <w:locked/>
    <w:rsid w:val="00E35251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HTMLAddressChar1">
    <w:name w:val="HTML Address Char1"/>
    <w:uiPriority w:val="99"/>
    <w:qFormat/>
    <w:locked/>
    <w:rsid w:val="00E35251"/>
    <w:rPr>
      <w:i/>
      <w:sz w:val="24"/>
      <w:lang w:eastAsia="ru-RU"/>
    </w:rPr>
  </w:style>
  <w:style w:type="character" w:customStyle="1" w:styleId="NoSpacingChar1">
    <w:name w:val="No Spacing Char1"/>
    <w:link w:val="5f3"/>
    <w:uiPriority w:val="99"/>
    <w:qFormat/>
    <w:locked/>
    <w:rsid w:val="00E35251"/>
    <w:rPr>
      <w:lang w:val="en-US"/>
    </w:rPr>
  </w:style>
  <w:style w:type="paragraph" w:customStyle="1" w:styleId="5f3">
    <w:name w:val="Без интервала5"/>
    <w:link w:val="NoSpacingChar1"/>
    <w:uiPriority w:val="99"/>
    <w:qFormat/>
    <w:rsid w:val="00E35251"/>
    <w:pPr>
      <w:spacing w:after="0" w:line="240" w:lineRule="auto"/>
    </w:pPr>
    <w:rPr>
      <w:lang w:val="en-US"/>
    </w:rPr>
  </w:style>
  <w:style w:type="paragraph" w:customStyle="1" w:styleId="11fd">
    <w:name w:val="Заголовок оглавления11"/>
    <w:basedOn w:val="10"/>
    <w:next w:val="a2"/>
    <w:uiPriority w:val="99"/>
    <w:qFormat/>
    <w:rsid w:val="00E35251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11fe">
    <w:name w:val="Слабая ссылка11"/>
    <w:uiPriority w:val="99"/>
    <w:rsid w:val="00E35251"/>
    <w:rPr>
      <w:smallCaps/>
      <w:color w:val="C0504D"/>
      <w:u w:val="single"/>
    </w:rPr>
  </w:style>
  <w:style w:type="character" w:customStyle="1" w:styleId="11ff">
    <w:name w:val="Сильная ссылка11"/>
    <w:uiPriority w:val="99"/>
    <w:rsid w:val="00E35251"/>
    <w:rPr>
      <w:b/>
      <w:smallCaps/>
      <w:color w:val="C0504D"/>
      <w:spacing w:val="5"/>
      <w:u w:val="single"/>
    </w:rPr>
  </w:style>
  <w:style w:type="character" w:customStyle="1" w:styleId="11ff0">
    <w:name w:val="Название книги11"/>
    <w:uiPriority w:val="99"/>
    <w:rsid w:val="00E35251"/>
    <w:rPr>
      <w:b/>
      <w:smallCaps/>
      <w:spacing w:val="5"/>
    </w:rPr>
  </w:style>
  <w:style w:type="character" w:customStyle="1" w:styleId="ListParagraphChar2">
    <w:name w:val="List Paragraph Char2"/>
    <w:link w:val="6f1"/>
    <w:uiPriority w:val="99"/>
    <w:qFormat/>
    <w:locked/>
    <w:rsid w:val="00E35251"/>
    <w:rPr>
      <w:rFonts w:eastAsia="Times New Roman"/>
    </w:rPr>
  </w:style>
  <w:style w:type="paragraph" w:customStyle="1" w:styleId="6f1">
    <w:name w:val="Абзац списка6"/>
    <w:basedOn w:val="a2"/>
    <w:link w:val="ListParagraphChar2"/>
    <w:uiPriority w:val="99"/>
    <w:qFormat/>
    <w:rsid w:val="00E35251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 w:val="22"/>
      <w:szCs w:val="22"/>
      <w:lang w:eastAsia="en-US"/>
    </w:rPr>
  </w:style>
  <w:style w:type="character" w:customStyle="1" w:styleId="2fff9">
    <w:name w:val="Красная строка Знак2"/>
    <w:uiPriority w:val="99"/>
    <w:rsid w:val="00E35251"/>
  </w:style>
  <w:style w:type="paragraph" w:customStyle="1" w:styleId="3ffb">
    <w:name w:val="Подзаголовок3"/>
    <w:basedOn w:val="a2"/>
    <w:uiPriority w:val="99"/>
    <w:qFormat/>
    <w:rsid w:val="00E35251"/>
    <w:pPr>
      <w:widowControl/>
      <w:snapToGrid/>
      <w:spacing w:before="0" w:after="0" w:line="312" w:lineRule="auto"/>
    </w:pPr>
    <w:rPr>
      <w:rFonts w:ascii="Arial" w:hAnsi="Arial" w:cs="Arial"/>
      <w:b/>
      <w:bCs/>
      <w:color w:val="000000"/>
      <w:sz w:val="20"/>
    </w:rPr>
  </w:style>
  <w:style w:type="paragraph" w:customStyle="1" w:styleId="2115">
    <w:name w:val="Знак2 Знак Знак1 Знак1 Знак Знак Знак Знак Знак Знак Знак Знак Знак Знак Знак Знак"/>
    <w:basedOn w:val="a2"/>
    <w:uiPriority w:val="99"/>
    <w:qFormat/>
    <w:rsid w:val="00E35251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930">
    <w:name w:val="Знак93"/>
    <w:basedOn w:val="a2"/>
    <w:uiPriority w:val="99"/>
    <w:qFormat/>
    <w:rsid w:val="00E3525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50">
    <w:name w:val="Знак4 Знак Знак15"/>
    <w:uiPriority w:val="99"/>
    <w:locked/>
    <w:rsid w:val="00E35251"/>
    <w:rPr>
      <w:rFonts w:ascii="Arial" w:hAnsi="Arial"/>
      <w:b/>
      <w:kern w:val="32"/>
      <w:sz w:val="32"/>
      <w:lang w:val="ru-RU" w:eastAsia="ru-RU"/>
    </w:rPr>
  </w:style>
  <w:style w:type="character" w:customStyle="1" w:styleId="2131">
    <w:name w:val="Знак2 Знак Знак13"/>
    <w:uiPriority w:val="99"/>
    <w:locked/>
    <w:rsid w:val="00E35251"/>
    <w:rPr>
      <w:b/>
      <w:sz w:val="27"/>
      <w:lang w:val="ru-RU" w:eastAsia="ru-RU"/>
    </w:rPr>
  </w:style>
  <w:style w:type="character" w:customStyle="1" w:styleId="43a">
    <w:name w:val="Знак4 Знак Знак3"/>
    <w:uiPriority w:val="99"/>
    <w:locked/>
    <w:rsid w:val="00E35251"/>
    <w:rPr>
      <w:rFonts w:ascii="Arial" w:hAnsi="Arial"/>
      <w:b/>
      <w:kern w:val="32"/>
      <w:sz w:val="32"/>
      <w:lang w:val="ru-RU" w:eastAsia="ru-RU"/>
    </w:rPr>
  </w:style>
  <w:style w:type="character" w:customStyle="1" w:styleId="246">
    <w:name w:val="Знак2 Знак Знак4"/>
    <w:uiPriority w:val="99"/>
    <w:semiHidden/>
    <w:locked/>
    <w:rsid w:val="00E35251"/>
    <w:rPr>
      <w:rFonts w:ascii="Arial" w:hAnsi="Arial"/>
      <w:b/>
      <w:sz w:val="26"/>
      <w:lang w:val="ru-RU" w:eastAsia="ru-RU"/>
    </w:rPr>
  </w:style>
  <w:style w:type="character" w:customStyle="1" w:styleId="FontStyle270">
    <w:name w:val="Font Style27"/>
    <w:uiPriority w:val="99"/>
    <w:qFormat/>
    <w:rsid w:val="00E35251"/>
    <w:rPr>
      <w:rFonts w:ascii="Times New Roman" w:hAnsi="Times New Roman"/>
      <w:sz w:val="26"/>
    </w:rPr>
  </w:style>
  <w:style w:type="character" w:customStyle="1" w:styleId="2116">
    <w:name w:val="Знак Знак211"/>
    <w:uiPriority w:val="99"/>
    <w:qFormat/>
    <w:locked/>
    <w:rsid w:val="00E35251"/>
    <w:rPr>
      <w:rFonts w:ascii="Calibri" w:hAnsi="Calibri"/>
      <w:i/>
      <w:sz w:val="24"/>
    </w:rPr>
  </w:style>
  <w:style w:type="character" w:customStyle="1" w:styleId="Heading123">
    <w:name w:val="Heading 12 Знак Знак3"/>
    <w:uiPriority w:val="99"/>
    <w:locked/>
    <w:rsid w:val="00E35251"/>
    <w:rPr>
      <w:rFonts w:ascii="Courier New" w:hAnsi="Courier New"/>
      <w:sz w:val="20"/>
    </w:rPr>
  </w:style>
  <w:style w:type="character" w:customStyle="1" w:styleId="1310">
    <w:name w:val="Знак Знак131"/>
    <w:uiPriority w:val="99"/>
    <w:qFormat/>
    <w:locked/>
    <w:rsid w:val="00E35251"/>
    <w:rPr>
      <w:rFonts w:ascii="Times New Roman" w:hAnsi="Times New Roman"/>
      <w:sz w:val="24"/>
      <w:lang w:val="en-US"/>
    </w:rPr>
  </w:style>
  <w:style w:type="character" w:customStyle="1" w:styleId="1118">
    <w:name w:val="Знак Знак111"/>
    <w:uiPriority w:val="99"/>
    <w:qFormat/>
    <w:locked/>
    <w:rsid w:val="00E35251"/>
    <w:rPr>
      <w:sz w:val="16"/>
    </w:rPr>
  </w:style>
  <w:style w:type="character" w:customStyle="1" w:styleId="1211">
    <w:name w:val="Знак Знак121"/>
    <w:uiPriority w:val="99"/>
    <w:qFormat/>
    <w:locked/>
    <w:rsid w:val="00E35251"/>
    <w:rPr>
      <w:rFonts w:ascii="Times New Roman" w:hAnsi="Times New Roman"/>
      <w:sz w:val="20"/>
      <w:lang w:eastAsia="ru-RU"/>
    </w:rPr>
  </w:style>
  <w:style w:type="character" w:customStyle="1" w:styleId="913">
    <w:name w:val="Знак Знак91"/>
    <w:uiPriority w:val="99"/>
    <w:qFormat/>
    <w:locked/>
    <w:rsid w:val="00E35251"/>
    <w:rPr>
      <w:rFonts w:ascii="Times New Roman" w:hAnsi="Times New Roman"/>
      <w:sz w:val="24"/>
    </w:rPr>
  </w:style>
  <w:style w:type="character" w:customStyle="1" w:styleId="5101">
    <w:name w:val="Знак Знак510"/>
    <w:uiPriority w:val="99"/>
    <w:locked/>
    <w:rsid w:val="00E35251"/>
    <w:rPr>
      <w:rFonts w:ascii="Courier New" w:hAnsi="Courier New"/>
      <w:sz w:val="20"/>
      <w:lang w:eastAsia="ru-RU"/>
    </w:rPr>
  </w:style>
  <w:style w:type="character" w:customStyle="1" w:styleId="4100">
    <w:name w:val="Знак Знак410"/>
    <w:uiPriority w:val="99"/>
    <w:locked/>
    <w:rsid w:val="00E35251"/>
    <w:rPr>
      <w:i/>
      <w:sz w:val="24"/>
      <w:lang w:eastAsia="ru-RU"/>
    </w:rPr>
  </w:style>
  <w:style w:type="character" w:customStyle="1" w:styleId="2100">
    <w:name w:val="Знак Знак210"/>
    <w:uiPriority w:val="99"/>
    <w:locked/>
    <w:rsid w:val="00E35251"/>
    <w:rPr>
      <w:rFonts w:ascii="Arial" w:hAnsi="Arial"/>
      <w:vanish/>
      <w:sz w:val="16"/>
      <w:lang w:eastAsia="ru-RU"/>
    </w:rPr>
  </w:style>
  <w:style w:type="paragraph" w:customStyle="1" w:styleId="11ff1">
    <w:name w:val="Стиль11"/>
    <w:basedOn w:val="a2"/>
    <w:next w:val="affb"/>
    <w:link w:val="afffffffffd"/>
    <w:uiPriority w:val="99"/>
    <w:qFormat/>
    <w:rsid w:val="00E35251"/>
    <w:pPr>
      <w:widowControl/>
      <w:snapToGrid/>
      <w:spacing w:before="0" w:after="0"/>
      <w:jc w:val="center"/>
    </w:pPr>
    <w:rPr>
      <w:lang w:val="en-US"/>
    </w:rPr>
  </w:style>
  <w:style w:type="character" w:customStyle="1" w:styleId="afffffffffd">
    <w:name w:val="Заголовок Знак"/>
    <w:link w:val="11ff1"/>
    <w:uiPriority w:val="99"/>
    <w:qFormat/>
    <w:locked/>
    <w:rsid w:val="00E35251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5f4">
    <w:name w:val="Слабое выделение5"/>
    <w:uiPriority w:val="99"/>
    <w:rsid w:val="00E35251"/>
    <w:rPr>
      <w:i/>
      <w:color w:val="808080"/>
    </w:rPr>
  </w:style>
  <w:style w:type="paragraph" w:customStyle="1" w:styleId="2fffa">
    <w:name w:val="Заголовок оглавления2"/>
    <w:basedOn w:val="10"/>
    <w:next w:val="a2"/>
    <w:uiPriority w:val="99"/>
    <w:qFormat/>
    <w:rsid w:val="00E35251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5f5">
    <w:name w:val="Сильное выделение5"/>
    <w:uiPriority w:val="99"/>
    <w:rsid w:val="00E35251"/>
    <w:rPr>
      <w:b/>
      <w:i/>
      <w:color w:val="4F81BD"/>
    </w:rPr>
  </w:style>
  <w:style w:type="character" w:customStyle="1" w:styleId="2fffb">
    <w:name w:val="Слабая ссылка2"/>
    <w:uiPriority w:val="99"/>
    <w:rsid w:val="00E35251"/>
    <w:rPr>
      <w:smallCaps/>
      <w:color w:val="C0504D"/>
      <w:u w:val="single"/>
    </w:rPr>
  </w:style>
  <w:style w:type="character" w:customStyle="1" w:styleId="2fffc">
    <w:name w:val="Сильная ссылка2"/>
    <w:uiPriority w:val="99"/>
    <w:rsid w:val="00E35251"/>
    <w:rPr>
      <w:b/>
      <w:smallCaps/>
      <w:color w:val="C0504D"/>
      <w:spacing w:val="5"/>
      <w:u w:val="single"/>
    </w:rPr>
  </w:style>
  <w:style w:type="character" w:customStyle="1" w:styleId="2fffd">
    <w:name w:val="Название книги2"/>
    <w:uiPriority w:val="99"/>
    <w:rsid w:val="00E35251"/>
    <w:rPr>
      <w:b/>
      <w:smallCaps/>
      <w:spacing w:val="5"/>
    </w:rPr>
  </w:style>
  <w:style w:type="character" w:customStyle="1" w:styleId="4fc">
    <w:name w:val="Замещающий текст4"/>
    <w:uiPriority w:val="99"/>
    <w:rsid w:val="00E35251"/>
    <w:rPr>
      <w:color w:val="808080"/>
    </w:rPr>
  </w:style>
  <w:style w:type="character" w:customStyle="1" w:styleId="Heading4Char1">
    <w:name w:val="Heading 4 Char1"/>
    <w:uiPriority w:val="99"/>
    <w:locked/>
    <w:rsid w:val="00E35251"/>
    <w:rPr>
      <w:rFonts w:ascii="Times New Roman" w:hAnsi="Times New Roman"/>
      <w:b/>
      <w:sz w:val="28"/>
    </w:rPr>
  </w:style>
  <w:style w:type="character" w:customStyle="1" w:styleId="Heading5Char1">
    <w:name w:val="Heading 5 Char1"/>
    <w:uiPriority w:val="99"/>
    <w:locked/>
    <w:rsid w:val="00E35251"/>
    <w:rPr>
      <w:rFonts w:ascii="Times New Roman" w:hAnsi="Times New Roman"/>
      <w:b/>
      <w:i/>
      <w:sz w:val="26"/>
    </w:rPr>
  </w:style>
  <w:style w:type="character" w:customStyle="1" w:styleId="Heading6Char1">
    <w:name w:val="Heading 6 Char1"/>
    <w:uiPriority w:val="99"/>
    <w:locked/>
    <w:rsid w:val="00E35251"/>
    <w:rPr>
      <w:rFonts w:ascii="Times New Roman" w:hAnsi="Times New Roman"/>
      <w:b/>
      <w:lang w:eastAsia="ru-RU"/>
    </w:rPr>
  </w:style>
  <w:style w:type="character" w:customStyle="1" w:styleId="Heading7Char1">
    <w:name w:val="Heading 7 Char1"/>
    <w:uiPriority w:val="99"/>
    <w:locked/>
    <w:rsid w:val="00E35251"/>
    <w:rPr>
      <w:rFonts w:ascii="Times New Roman" w:hAnsi="Times New Roman"/>
      <w:sz w:val="20"/>
      <w:lang w:eastAsia="ru-RU"/>
    </w:rPr>
  </w:style>
  <w:style w:type="character" w:customStyle="1" w:styleId="Heading8Char1">
    <w:name w:val="Heading 8 Char1"/>
    <w:uiPriority w:val="99"/>
    <w:locked/>
    <w:rsid w:val="00E35251"/>
    <w:rPr>
      <w:rFonts w:ascii="Calibri" w:hAnsi="Calibri"/>
      <w:i/>
      <w:sz w:val="24"/>
    </w:rPr>
  </w:style>
  <w:style w:type="character" w:customStyle="1" w:styleId="Heading9Char1">
    <w:name w:val="Heading 9 Char1"/>
    <w:uiPriority w:val="99"/>
    <w:locked/>
    <w:rsid w:val="00E35251"/>
    <w:rPr>
      <w:rFonts w:ascii="Arial" w:hAnsi="Arial"/>
      <w:lang w:eastAsia="ru-RU"/>
    </w:rPr>
  </w:style>
  <w:style w:type="character" w:customStyle="1" w:styleId="Heading1Char2">
    <w:name w:val="Heading 1 Char2"/>
    <w:uiPriority w:val="99"/>
    <w:locked/>
    <w:rsid w:val="00E35251"/>
    <w:rPr>
      <w:rFonts w:ascii="Arial" w:hAnsi="Arial"/>
      <w:b/>
      <w:kern w:val="32"/>
      <w:sz w:val="32"/>
      <w:lang w:eastAsia="ru-RU"/>
    </w:rPr>
  </w:style>
  <w:style w:type="character" w:customStyle="1" w:styleId="Heading3Char1">
    <w:name w:val="Heading 3 Char1"/>
    <w:uiPriority w:val="99"/>
    <w:locked/>
    <w:rsid w:val="00E35251"/>
    <w:rPr>
      <w:rFonts w:ascii="Arial" w:hAnsi="Arial"/>
      <w:b/>
      <w:sz w:val="26"/>
      <w:lang w:val="ru-RU" w:eastAsia="ru-RU"/>
    </w:rPr>
  </w:style>
  <w:style w:type="character" w:customStyle="1" w:styleId="BodyText3Char2">
    <w:name w:val="Body Text 3 Char2"/>
    <w:uiPriority w:val="99"/>
    <w:locked/>
    <w:rsid w:val="00E35251"/>
    <w:rPr>
      <w:rFonts w:ascii="Times New Roman" w:hAnsi="Times New Roman"/>
      <w:sz w:val="16"/>
    </w:rPr>
  </w:style>
  <w:style w:type="character" w:customStyle="1" w:styleId="BodyTextFirstIndent2Char2">
    <w:name w:val="Body Text First Indent 2 Char2"/>
    <w:uiPriority w:val="99"/>
    <w:locked/>
    <w:rsid w:val="00E35251"/>
    <w:rPr>
      <w:rFonts w:ascii="Times New Roman" w:hAnsi="Times New Roman"/>
      <w:sz w:val="24"/>
      <w:lang w:eastAsia="ru-RU"/>
    </w:rPr>
  </w:style>
  <w:style w:type="character" w:customStyle="1" w:styleId="HTMLPreformattedChar1">
    <w:name w:val="HTML Preformatted Char1"/>
    <w:uiPriority w:val="99"/>
    <w:locked/>
    <w:rsid w:val="00E35251"/>
    <w:rPr>
      <w:rFonts w:ascii="Courier New" w:hAnsi="Courier New"/>
      <w:sz w:val="20"/>
      <w:lang w:eastAsia="ru-RU"/>
    </w:rPr>
  </w:style>
  <w:style w:type="character" w:customStyle="1" w:styleId="FontStyle89">
    <w:name w:val="Font Style89"/>
    <w:uiPriority w:val="99"/>
    <w:qFormat/>
    <w:rsid w:val="00E35251"/>
    <w:rPr>
      <w:rFonts w:ascii="Times New Roman" w:hAnsi="Times New Roman"/>
      <w:i/>
      <w:sz w:val="14"/>
    </w:rPr>
  </w:style>
  <w:style w:type="paragraph" w:customStyle="1" w:styleId="10c">
    <w:name w:val="Стиль10"/>
    <w:basedOn w:val="a2"/>
    <w:next w:val="aff1"/>
    <w:uiPriority w:val="99"/>
    <w:qFormat/>
    <w:rsid w:val="00E35251"/>
    <w:pPr>
      <w:keepNext/>
      <w:widowControl/>
      <w:suppressAutoHyphens/>
      <w:snapToGrid/>
      <w:spacing w:before="240" w:after="120" w:line="276" w:lineRule="auto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2fffe">
    <w:name w:val="Заголовок Знак2"/>
    <w:uiPriority w:val="99"/>
    <w:qFormat/>
    <w:locked/>
    <w:rsid w:val="00E35251"/>
    <w:rPr>
      <w:spacing w:val="-20"/>
      <w:sz w:val="28"/>
      <w:u w:val="single"/>
      <w:lang w:val="ru-RU" w:eastAsia="ru-RU"/>
    </w:rPr>
  </w:style>
  <w:style w:type="character" w:customStyle="1" w:styleId="7e">
    <w:name w:val="стиль7"/>
    <w:basedOn w:val="a3"/>
    <w:uiPriority w:val="99"/>
    <w:qFormat/>
    <w:rsid w:val="00E35251"/>
    <w:rPr>
      <w:rFonts w:cs="Times New Roman"/>
    </w:rPr>
  </w:style>
  <w:style w:type="paragraph" w:customStyle="1" w:styleId="10d">
    <w:name w:val="Обычный10"/>
    <w:uiPriority w:val="99"/>
    <w:qFormat/>
    <w:rsid w:val="00E35251"/>
    <w:pPr>
      <w:spacing w:after="0" w:line="60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f2">
    <w:name w:val="Текст6"/>
    <w:basedOn w:val="a2"/>
    <w:uiPriority w:val="99"/>
    <w:qFormat/>
    <w:rsid w:val="00E35251"/>
    <w:pPr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title1">
    <w:name w:val="title1"/>
    <w:uiPriority w:val="99"/>
    <w:qFormat/>
    <w:rsid w:val="00E35251"/>
    <w:rPr>
      <w:rFonts w:ascii="Verdana" w:hAnsi="Verdana"/>
      <w:color w:val="301007"/>
      <w:sz w:val="30"/>
    </w:rPr>
  </w:style>
  <w:style w:type="paragraph" w:customStyle="1" w:styleId="7f">
    <w:name w:val="Абзац списка7"/>
    <w:basedOn w:val="a2"/>
    <w:uiPriority w:val="99"/>
    <w:qFormat/>
    <w:rsid w:val="00E35251"/>
    <w:pPr>
      <w:widowControl/>
      <w:snapToGrid/>
      <w:spacing w:before="0" w:after="0"/>
      <w:ind w:left="720"/>
      <w:contextualSpacing/>
    </w:pPr>
    <w:rPr>
      <w:rFonts w:eastAsia="Times New Roman"/>
      <w:szCs w:val="24"/>
    </w:rPr>
  </w:style>
  <w:style w:type="character" w:customStyle="1" w:styleId="7120">
    <w:name w:val="Знак Знак712"/>
    <w:uiPriority w:val="99"/>
    <w:rsid w:val="00E35251"/>
    <w:rPr>
      <w:sz w:val="16"/>
      <w:lang w:val="ru-RU" w:eastAsia="ru-RU"/>
    </w:rPr>
  </w:style>
  <w:style w:type="paragraph" w:customStyle="1" w:styleId="12e">
    <w:name w:val="Знак Знак Знак Знак Знак Знак Знак Знак Знак Знак Знак Знак Знак12"/>
    <w:basedOn w:val="a2"/>
    <w:uiPriority w:val="99"/>
    <w:qFormat/>
    <w:rsid w:val="00E3525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7f0">
    <w:name w:val="Основной текст7"/>
    <w:basedOn w:val="a2"/>
    <w:uiPriority w:val="99"/>
    <w:qFormat/>
    <w:rsid w:val="00E35251"/>
    <w:pPr>
      <w:spacing w:before="0" w:after="0"/>
      <w:jc w:val="both"/>
    </w:pPr>
    <w:rPr>
      <w:rFonts w:eastAsia="Times New Roman"/>
    </w:rPr>
  </w:style>
  <w:style w:type="paragraph" w:customStyle="1" w:styleId="25b">
    <w:name w:val="Основной текст с отступом 25"/>
    <w:basedOn w:val="a2"/>
    <w:uiPriority w:val="99"/>
    <w:qFormat/>
    <w:rsid w:val="00E35251"/>
    <w:pPr>
      <w:overflowPunct w:val="0"/>
      <w:autoSpaceDE w:val="0"/>
      <w:autoSpaceDN w:val="0"/>
      <w:adjustRightInd w:val="0"/>
      <w:snapToGrid/>
      <w:spacing w:before="0" w:after="0"/>
      <w:ind w:firstLine="720"/>
    </w:pPr>
    <w:rPr>
      <w:rFonts w:eastAsia="Times New Roman"/>
    </w:rPr>
  </w:style>
  <w:style w:type="paragraph" w:customStyle="1" w:styleId="style39">
    <w:name w:val="style3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e">
    <w:name w:val="Знак Знак Знак Знак Знак Знак Знак Знак Знак Знак Знак Знак Знак Знак Знак Знак Знак Знак Знак Знак Знак Знак Знак Знак Знак"/>
    <w:basedOn w:val="a2"/>
    <w:uiPriority w:val="99"/>
    <w:qFormat/>
    <w:rsid w:val="00E3525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830">
    <w:name w:val="Знак Знак83"/>
    <w:uiPriority w:val="99"/>
    <w:qFormat/>
    <w:locked/>
    <w:rsid w:val="00E35251"/>
    <w:rPr>
      <w:sz w:val="24"/>
    </w:rPr>
  </w:style>
  <w:style w:type="character" w:customStyle="1" w:styleId="624">
    <w:name w:val="Знак Знак624"/>
    <w:uiPriority w:val="99"/>
    <w:locked/>
    <w:rsid w:val="00E35251"/>
    <w:rPr>
      <w:b/>
      <w:caps/>
      <w:sz w:val="24"/>
      <w:lang w:val="ru-RU" w:eastAsia="ru-RU"/>
    </w:rPr>
  </w:style>
  <w:style w:type="character" w:customStyle="1" w:styleId="5190">
    <w:name w:val="Знак Знак519"/>
    <w:uiPriority w:val="99"/>
    <w:locked/>
    <w:rsid w:val="00E35251"/>
    <w:rPr>
      <w:b/>
      <w:sz w:val="27"/>
      <w:lang w:val="ru-RU" w:eastAsia="ru-RU"/>
    </w:rPr>
  </w:style>
  <w:style w:type="paragraph" w:customStyle="1" w:styleId="264">
    <w:name w:val="Основной текст 26"/>
    <w:basedOn w:val="a2"/>
    <w:uiPriority w:val="99"/>
    <w:qFormat/>
    <w:rsid w:val="00E35251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character" w:customStyle="1" w:styleId="bold1">
    <w:name w:val="bold1"/>
    <w:uiPriority w:val="99"/>
    <w:qFormat/>
    <w:rsid w:val="00E35251"/>
    <w:rPr>
      <w:rFonts w:ascii="Arial" w:hAnsi="Arial"/>
      <w:b/>
    </w:rPr>
  </w:style>
  <w:style w:type="character" w:customStyle="1" w:styleId="b-serp-itemtextpassage1">
    <w:name w:val="b-serp-item__text_passage1"/>
    <w:uiPriority w:val="99"/>
    <w:qFormat/>
    <w:rsid w:val="00E35251"/>
    <w:rPr>
      <w:b/>
    </w:rPr>
  </w:style>
  <w:style w:type="character" w:customStyle="1" w:styleId="affffffffff">
    <w:name w:val="текст Знак Знак"/>
    <w:uiPriority w:val="99"/>
    <w:qFormat/>
    <w:rsid w:val="00E35251"/>
    <w:rPr>
      <w:sz w:val="24"/>
      <w:lang w:val="ru-RU" w:eastAsia="ru-RU"/>
    </w:rPr>
  </w:style>
  <w:style w:type="paragraph" w:customStyle="1" w:styleId="1fffff4">
    <w:name w:val="Стиль Заголовок 1 (тем обзор)"/>
    <w:basedOn w:val="10"/>
    <w:link w:val="1fffff5"/>
    <w:uiPriority w:val="99"/>
    <w:qFormat/>
    <w:rsid w:val="00E35251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jc w:val="right"/>
    </w:pPr>
    <w:rPr>
      <w:rFonts w:ascii="Times New Roman" w:hAnsi="Times New Roman"/>
      <w:b/>
      <w:caps/>
      <w:color w:val="000000"/>
      <w:kern w:val="32"/>
      <w:sz w:val="24"/>
    </w:rPr>
  </w:style>
  <w:style w:type="character" w:customStyle="1" w:styleId="1fffff5">
    <w:name w:val="Стиль Заголовок 1 (тем обзор) Знак"/>
    <w:link w:val="1fffff4"/>
    <w:uiPriority w:val="99"/>
    <w:qFormat/>
    <w:locked/>
    <w:rsid w:val="00E35251"/>
    <w:rPr>
      <w:rFonts w:ascii="Times New Roman" w:eastAsia="Calibri" w:hAnsi="Times New Roman" w:cs="Times New Roman"/>
      <w:b/>
      <w:caps/>
      <w:color w:val="000000"/>
      <w:kern w:val="32"/>
      <w:sz w:val="24"/>
      <w:szCs w:val="20"/>
      <w:lang w:eastAsia="ru-RU"/>
    </w:rPr>
  </w:style>
  <w:style w:type="paragraph" w:customStyle="1" w:styleId="364">
    <w:name w:val="Основной текст с отступом 36"/>
    <w:basedOn w:val="a2"/>
    <w:uiPriority w:val="99"/>
    <w:qFormat/>
    <w:rsid w:val="00E35251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7a">
    <w:name w:val="Заголовок 47"/>
    <w:basedOn w:val="10d"/>
    <w:next w:val="10d"/>
    <w:uiPriority w:val="99"/>
    <w:qFormat/>
    <w:rsid w:val="00E35251"/>
    <w:pPr>
      <w:keepNext/>
      <w:spacing w:line="240" w:lineRule="auto"/>
      <w:ind w:right="0" w:firstLine="0"/>
    </w:pPr>
  </w:style>
  <w:style w:type="paragraph" w:customStyle="1" w:styleId="res-desc1">
    <w:name w:val="res-desc1"/>
    <w:basedOn w:val="a2"/>
    <w:uiPriority w:val="99"/>
    <w:qFormat/>
    <w:rsid w:val="00E35251"/>
    <w:pPr>
      <w:widowControl/>
      <w:snapToGrid/>
      <w:spacing w:before="72" w:after="0"/>
    </w:pPr>
    <w:rPr>
      <w:rFonts w:ascii="a_Timer" w:eastAsia="Times New Roman" w:hAnsi="a_Timer" w:cs="a_Timer"/>
      <w:color w:val="000000"/>
      <w:szCs w:val="24"/>
    </w:rPr>
  </w:style>
  <w:style w:type="paragraph" w:customStyle="1" w:styleId="-2">
    <w:name w:val="А - об"/>
    <w:basedOn w:val="a2"/>
    <w:uiPriority w:val="99"/>
    <w:qFormat/>
    <w:rsid w:val="00E35251"/>
    <w:pPr>
      <w:widowControl/>
      <w:snapToGrid/>
      <w:spacing w:before="0" w:after="0" w:line="360" w:lineRule="auto"/>
      <w:ind w:firstLine="397"/>
    </w:pPr>
    <w:rPr>
      <w:rFonts w:eastAsia="Times New Roman"/>
      <w:b/>
      <w:sz w:val="20"/>
    </w:rPr>
  </w:style>
  <w:style w:type="paragraph" w:customStyle="1" w:styleId="365">
    <w:name w:val="Основной текст 36"/>
    <w:basedOn w:val="10d"/>
    <w:uiPriority w:val="99"/>
    <w:qFormat/>
    <w:rsid w:val="00E35251"/>
    <w:pPr>
      <w:spacing w:line="240" w:lineRule="auto"/>
      <w:ind w:right="0" w:firstLine="0"/>
      <w:jc w:val="both"/>
    </w:pPr>
    <w:rPr>
      <w:i/>
      <w:sz w:val="26"/>
    </w:rPr>
  </w:style>
  <w:style w:type="character" w:customStyle="1" w:styleId="description1">
    <w:name w:val="description1"/>
    <w:uiPriority w:val="99"/>
    <w:qFormat/>
    <w:rsid w:val="00E35251"/>
    <w:rPr>
      <w:color w:val="000000"/>
      <w:sz w:val="17"/>
    </w:rPr>
  </w:style>
  <w:style w:type="paragraph" w:customStyle="1" w:styleId="1fffff6">
    <w:name w:val="1_темы"/>
    <w:basedOn w:val="a2"/>
    <w:uiPriority w:val="99"/>
    <w:qFormat/>
    <w:rsid w:val="00E35251"/>
    <w:pPr>
      <w:widowControl/>
      <w:snapToGrid/>
      <w:spacing w:before="0" w:after="0"/>
      <w:ind w:left="567"/>
      <w:jc w:val="both"/>
    </w:pPr>
    <w:rPr>
      <w:rFonts w:eastAsia="Times New Roman"/>
      <w:b/>
      <w:szCs w:val="24"/>
      <w:lang w:eastAsia="fr-FR"/>
    </w:rPr>
  </w:style>
  <w:style w:type="paragraph" w:customStyle="1" w:styleId="372">
    <w:name w:val="Заголовок 37"/>
    <w:basedOn w:val="a2"/>
    <w:next w:val="a2"/>
    <w:uiPriority w:val="99"/>
    <w:qFormat/>
    <w:rsid w:val="00E35251"/>
    <w:pPr>
      <w:keepNext/>
      <w:widowControl/>
      <w:spacing w:before="240" w:after="60"/>
    </w:pPr>
    <w:rPr>
      <w:rFonts w:ascii="Arial" w:eastAsia="Times New Roman" w:hAnsi="Arial"/>
    </w:rPr>
  </w:style>
  <w:style w:type="character" w:customStyle="1" w:styleId="940">
    <w:name w:val="Знак Знак94"/>
    <w:uiPriority w:val="99"/>
    <w:rsid w:val="00E35251"/>
    <w:rPr>
      <w:rFonts w:ascii="Times New Roman" w:hAnsi="Times New Roman"/>
      <w:sz w:val="24"/>
    </w:rPr>
  </w:style>
  <w:style w:type="character" w:customStyle="1" w:styleId="1340">
    <w:name w:val="Знак Знак134"/>
    <w:uiPriority w:val="99"/>
    <w:locked/>
    <w:rsid w:val="00E35251"/>
    <w:rPr>
      <w:rFonts w:ascii="Arial" w:hAnsi="Arial"/>
      <w:b/>
      <w:kern w:val="32"/>
      <w:sz w:val="32"/>
      <w:lang w:val="ru-RU" w:eastAsia="ru-RU"/>
    </w:rPr>
  </w:style>
  <w:style w:type="character" w:customStyle="1" w:styleId="bibliocaption1">
    <w:name w:val="bibliocaption1"/>
    <w:uiPriority w:val="99"/>
    <w:qFormat/>
    <w:rsid w:val="00E35251"/>
    <w:rPr>
      <w:rFonts w:ascii="Verdana" w:hAnsi="Verdana"/>
      <w:b/>
      <w:color w:val="080000"/>
      <w:sz w:val="22"/>
      <w:u w:val="none"/>
    </w:rPr>
  </w:style>
  <w:style w:type="paragraph" w:customStyle="1" w:styleId="affffffffff0">
    <w:name w:val="Знак Знак Знак Знак Знак Знак Знак Знак Знак"/>
    <w:basedOn w:val="a2"/>
    <w:uiPriority w:val="99"/>
    <w:qFormat/>
    <w:rsid w:val="00E35251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ffff1">
    <w:name w:val="ͮ𬠫"/>
    <w:uiPriority w:val="99"/>
    <w:qFormat/>
    <w:rsid w:val="00E35251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t988">
    <w:name w:val="ft988"/>
    <w:basedOn w:val="a3"/>
    <w:uiPriority w:val="99"/>
    <w:qFormat/>
    <w:rsid w:val="00E35251"/>
    <w:rPr>
      <w:rFonts w:cs="Times New Roman"/>
    </w:rPr>
  </w:style>
  <w:style w:type="character" w:customStyle="1" w:styleId="ft1067">
    <w:name w:val="ft1067"/>
    <w:basedOn w:val="a3"/>
    <w:uiPriority w:val="99"/>
    <w:qFormat/>
    <w:rsid w:val="00E35251"/>
    <w:rPr>
      <w:rFonts w:cs="Times New Roman"/>
    </w:rPr>
  </w:style>
  <w:style w:type="character" w:customStyle="1" w:styleId="ft1144">
    <w:name w:val="ft1144"/>
    <w:basedOn w:val="a3"/>
    <w:uiPriority w:val="99"/>
    <w:qFormat/>
    <w:rsid w:val="00E35251"/>
    <w:rPr>
      <w:rFonts w:cs="Times New Roman"/>
    </w:rPr>
  </w:style>
  <w:style w:type="character" w:customStyle="1" w:styleId="ft1207">
    <w:name w:val="ft1207"/>
    <w:basedOn w:val="a3"/>
    <w:uiPriority w:val="99"/>
    <w:qFormat/>
    <w:rsid w:val="00E35251"/>
    <w:rPr>
      <w:rFonts w:cs="Times New Roman"/>
    </w:rPr>
  </w:style>
  <w:style w:type="character" w:customStyle="1" w:styleId="ft1213">
    <w:name w:val="ft1213"/>
    <w:basedOn w:val="a3"/>
    <w:uiPriority w:val="99"/>
    <w:qFormat/>
    <w:rsid w:val="00E35251"/>
    <w:rPr>
      <w:rFonts w:cs="Times New Roman"/>
    </w:rPr>
  </w:style>
  <w:style w:type="character" w:customStyle="1" w:styleId="ft1214">
    <w:name w:val="ft1214"/>
    <w:basedOn w:val="a3"/>
    <w:uiPriority w:val="99"/>
    <w:qFormat/>
    <w:rsid w:val="00E35251"/>
    <w:rPr>
      <w:rFonts w:cs="Times New Roman"/>
    </w:rPr>
  </w:style>
  <w:style w:type="character" w:customStyle="1" w:styleId="ft1289">
    <w:name w:val="ft1289"/>
    <w:basedOn w:val="a3"/>
    <w:uiPriority w:val="99"/>
    <w:qFormat/>
    <w:rsid w:val="00E35251"/>
    <w:rPr>
      <w:rFonts w:cs="Times New Roman"/>
    </w:rPr>
  </w:style>
  <w:style w:type="character" w:customStyle="1" w:styleId="ft1311">
    <w:name w:val="ft1311"/>
    <w:basedOn w:val="a3"/>
    <w:uiPriority w:val="99"/>
    <w:qFormat/>
    <w:rsid w:val="00E35251"/>
    <w:rPr>
      <w:rFonts w:cs="Times New Roman"/>
    </w:rPr>
  </w:style>
  <w:style w:type="character" w:customStyle="1" w:styleId="ft3008">
    <w:name w:val="ft3008"/>
    <w:basedOn w:val="a3"/>
    <w:uiPriority w:val="99"/>
    <w:qFormat/>
    <w:rsid w:val="00E35251"/>
    <w:rPr>
      <w:rFonts w:cs="Times New Roman"/>
    </w:rPr>
  </w:style>
  <w:style w:type="character" w:customStyle="1" w:styleId="ft3181">
    <w:name w:val="ft3181"/>
    <w:basedOn w:val="a3"/>
    <w:uiPriority w:val="99"/>
    <w:qFormat/>
    <w:rsid w:val="00E35251"/>
    <w:rPr>
      <w:rFonts w:cs="Times New Roman"/>
    </w:rPr>
  </w:style>
  <w:style w:type="character" w:customStyle="1" w:styleId="ft722">
    <w:name w:val="ft722"/>
    <w:basedOn w:val="a3"/>
    <w:uiPriority w:val="99"/>
    <w:qFormat/>
    <w:rsid w:val="00E35251"/>
    <w:rPr>
      <w:rFonts w:cs="Times New Roman"/>
    </w:rPr>
  </w:style>
  <w:style w:type="character" w:customStyle="1" w:styleId="ft728">
    <w:name w:val="ft728"/>
    <w:basedOn w:val="a3"/>
    <w:uiPriority w:val="99"/>
    <w:qFormat/>
    <w:rsid w:val="00E35251"/>
    <w:rPr>
      <w:rFonts w:cs="Times New Roman"/>
    </w:rPr>
  </w:style>
  <w:style w:type="character" w:customStyle="1" w:styleId="ft730">
    <w:name w:val="ft730"/>
    <w:basedOn w:val="a3"/>
    <w:uiPriority w:val="99"/>
    <w:qFormat/>
    <w:rsid w:val="00E35251"/>
    <w:rPr>
      <w:rFonts w:cs="Times New Roman"/>
    </w:rPr>
  </w:style>
  <w:style w:type="character" w:customStyle="1" w:styleId="ft72">
    <w:name w:val="ft72"/>
    <w:basedOn w:val="a3"/>
    <w:uiPriority w:val="99"/>
    <w:qFormat/>
    <w:rsid w:val="00E35251"/>
    <w:rPr>
      <w:rFonts w:cs="Times New Roman"/>
    </w:rPr>
  </w:style>
  <w:style w:type="character" w:customStyle="1" w:styleId="ft731">
    <w:name w:val="ft731"/>
    <w:basedOn w:val="a3"/>
    <w:uiPriority w:val="99"/>
    <w:qFormat/>
    <w:rsid w:val="00E35251"/>
    <w:rPr>
      <w:rFonts w:cs="Times New Roman"/>
    </w:rPr>
  </w:style>
  <w:style w:type="character" w:customStyle="1" w:styleId="ft732">
    <w:name w:val="ft732"/>
    <w:basedOn w:val="a3"/>
    <w:uiPriority w:val="99"/>
    <w:qFormat/>
    <w:rsid w:val="00E35251"/>
    <w:rPr>
      <w:rFonts w:cs="Times New Roman"/>
    </w:rPr>
  </w:style>
  <w:style w:type="character" w:customStyle="1" w:styleId="ft735">
    <w:name w:val="ft735"/>
    <w:basedOn w:val="a3"/>
    <w:uiPriority w:val="99"/>
    <w:qFormat/>
    <w:rsid w:val="00E35251"/>
    <w:rPr>
      <w:rFonts w:cs="Times New Roman"/>
    </w:rPr>
  </w:style>
  <w:style w:type="character" w:customStyle="1" w:styleId="ft738">
    <w:name w:val="ft738"/>
    <w:basedOn w:val="a3"/>
    <w:uiPriority w:val="99"/>
    <w:qFormat/>
    <w:rsid w:val="00E35251"/>
    <w:rPr>
      <w:rFonts w:cs="Times New Roman"/>
    </w:rPr>
  </w:style>
  <w:style w:type="character" w:customStyle="1" w:styleId="ft747">
    <w:name w:val="ft747"/>
    <w:basedOn w:val="a3"/>
    <w:uiPriority w:val="99"/>
    <w:qFormat/>
    <w:rsid w:val="00E35251"/>
    <w:rPr>
      <w:rFonts w:cs="Times New Roman"/>
    </w:rPr>
  </w:style>
  <w:style w:type="character" w:customStyle="1" w:styleId="ft758">
    <w:name w:val="ft758"/>
    <w:basedOn w:val="a3"/>
    <w:uiPriority w:val="99"/>
    <w:qFormat/>
    <w:rsid w:val="00E35251"/>
    <w:rPr>
      <w:rFonts w:cs="Times New Roman"/>
    </w:rPr>
  </w:style>
  <w:style w:type="paragraph" w:customStyle="1" w:styleId="Picture">
    <w:name w:val="Picture"/>
    <w:basedOn w:val="a2"/>
    <w:next w:val="a2"/>
    <w:uiPriority w:val="99"/>
    <w:qFormat/>
    <w:rsid w:val="00E35251"/>
    <w:pPr>
      <w:widowControl/>
      <w:autoSpaceDE w:val="0"/>
      <w:autoSpaceDN w:val="0"/>
      <w:adjustRightInd w:val="0"/>
      <w:snapToGrid/>
      <w:spacing w:before="0" w:after="0" w:line="220" w:lineRule="atLeast"/>
      <w:jc w:val="center"/>
    </w:pPr>
    <w:rPr>
      <w:rFonts w:ascii="PragmaticaCTT" w:eastAsia="Times New Roman" w:hAnsi="PragmaticaCTT" w:cs="PragmaticaCTT"/>
      <w:b/>
      <w:bCs/>
      <w:sz w:val="18"/>
      <w:szCs w:val="18"/>
    </w:rPr>
  </w:style>
  <w:style w:type="paragraph" w:customStyle="1" w:styleId="Default1">
    <w:name w:val="Default1"/>
    <w:basedOn w:val="Default"/>
    <w:next w:val="Default"/>
    <w:uiPriority w:val="99"/>
    <w:qFormat/>
    <w:rsid w:val="00E35251"/>
    <w:rPr>
      <w:color w:val="auto"/>
      <w:lang w:val="en-US" w:eastAsia="en-US"/>
    </w:rPr>
  </w:style>
  <w:style w:type="paragraph" w:customStyle="1" w:styleId="1fffff7">
    <w:name w:val="Çàãîëîâîê 1"/>
    <w:basedOn w:val="Default"/>
    <w:next w:val="Default"/>
    <w:uiPriority w:val="99"/>
    <w:qFormat/>
    <w:rsid w:val="00E35251"/>
    <w:rPr>
      <w:color w:val="auto"/>
      <w:lang w:val="en-US" w:eastAsia="en-US"/>
    </w:rPr>
  </w:style>
  <w:style w:type="character" w:customStyle="1" w:styleId="ft2100">
    <w:name w:val="ft2100"/>
    <w:basedOn w:val="a3"/>
    <w:uiPriority w:val="99"/>
    <w:qFormat/>
    <w:rsid w:val="00E35251"/>
    <w:rPr>
      <w:rFonts w:cs="Times New Roman"/>
    </w:rPr>
  </w:style>
  <w:style w:type="character" w:customStyle="1" w:styleId="ft2109">
    <w:name w:val="ft2109"/>
    <w:basedOn w:val="a3"/>
    <w:uiPriority w:val="99"/>
    <w:qFormat/>
    <w:rsid w:val="00E35251"/>
    <w:rPr>
      <w:rFonts w:cs="Times New Roman"/>
    </w:rPr>
  </w:style>
  <w:style w:type="character" w:customStyle="1" w:styleId="ft2121">
    <w:name w:val="ft2121"/>
    <w:basedOn w:val="a3"/>
    <w:uiPriority w:val="99"/>
    <w:qFormat/>
    <w:rsid w:val="00E35251"/>
    <w:rPr>
      <w:rFonts w:cs="Times New Roman"/>
    </w:rPr>
  </w:style>
  <w:style w:type="character" w:customStyle="1" w:styleId="ft2130">
    <w:name w:val="ft2130"/>
    <w:basedOn w:val="a3"/>
    <w:uiPriority w:val="99"/>
    <w:qFormat/>
    <w:rsid w:val="00E35251"/>
    <w:rPr>
      <w:rFonts w:cs="Times New Roman"/>
    </w:rPr>
  </w:style>
  <w:style w:type="character" w:customStyle="1" w:styleId="ft24421">
    <w:name w:val="ft24421"/>
    <w:uiPriority w:val="99"/>
    <w:qFormat/>
    <w:rsid w:val="00E35251"/>
    <w:rPr>
      <w:rFonts w:ascii="Times" w:hAnsi="Times"/>
      <w:b/>
      <w:color w:val="000000"/>
      <w:spacing w:val="15"/>
      <w:sz w:val="27"/>
    </w:rPr>
  </w:style>
  <w:style w:type="paragraph" w:customStyle="1" w:styleId="affffffffff2">
    <w:name w:val="Стиль для методичек"/>
    <w:basedOn w:val="a2"/>
    <w:uiPriority w:val="99"/>
    <w:qFormat/>
    <w:rsid w:val="00E35251"/>
    <w:pPr>
      <w:widowControl/>
      <w:snapToGrid/>
      <w:spacing w:before="0" w:after="0"/>
      <w:ind w:left="284" w:firstLine="340"/>
      <w:jc w:val="both"/>
    </w:pPr>
    <w:rPr>
      <w:rFonts w:ascii="Calibri" w:eastAsia="Times New Roman" w:hAnsi="Calibri" w:cs="Calibri"/>
      <w:sz w:val="28"/>
      <w:szCs w:val="28"/>
    </w:rPr>
  </w:style>
  <w:style w:type="paragraph" w:customStyle="1" w:styleId="Preformatted">
    <w:name w:val="Preformatted"/>
    <w:basedOn w:val="a2"/>
    <w:uiPriority w:val="99"/>
    <w:qFormat/>
    <w:rsid w:val="00E35251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snapToGrid/>
      <w:spacing w:before="0" w:after="0"/>
    </w:pPr>
    <w:rPr>
      <w:rFonts w:ascii="Courier New" w:eastAsia="Times New Roman" w:hAnsi="Courier New" w:cs="Courier New"/>
      <w:sz w:val="20"/>
      <w:lang w:eastAsia="ar-SA"/>
    </w:rPr>
  </w:style>
  <w:style w:type="character" w:customStyle="1" w:styleId="FontStyle49">
    <w:name w:val="Font Style49"/>
    <w:uiPriority w:val="99"/>
    <w:qFormat/>
    <w:rsid w:val="00E35251"/>
    <w:rPr>
      <w:rFonts w:ascii="Times New Roman" w:hAnsi="Times New Roman"/>
      <w:i/>
      <w:sz w:val="26"/>
    </w:rPr>
  </w:style>
  <w:style w:type="character" w:customStyle="1" w:styleId="rvts9">
    <w:name w:val="rvts9"/>
    <w:basedOn w:val="a3"/>
    <w:uiPriority w:val="99"/>
    <w:qFormat/>
    <w:rsid w:val="00E35251"/>
    <w:rPr>
      <w:rFonts w:cs="Times New Roman"/>
    </w:rPr>
  </w:style>
  <w:style w:type="character" w:customStyle="1" w:styleId="rvts15">
    <w:name w:val="rvts15"/>
    <w:basedOn w:val="a3"/>
    <w:uiPriority w:val="99"/>
    <w:qFormat/>
    <w:rsid w:val="00E35251"/>
    <w:rPr>
      <w:rFonts w:cs="Times New Roman"/>
    </w:rPr>
  </w:style>
  <w:style w:type="paragraph" w:customStyle="1" w:styleId="2TimesNewW1">
    <w:name w:val="Стиль Заголовок 2 + Times New (W1)"/>
    <w:basedOn w:val="20"/>
    <w:uiPriority w:val="99"/>
    <w:qFormat/>
    <w:rsid w:val="00E35251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right"/>
    </w:pPr>
    <w:rPr>
      <w:rFonts w:ascii="Times New Roman" w:hAnsi="Times New Roman"/>
      <w:bCs/>
      <w:caps/>
      <w:sz w:val="24"/>
      <w:szCs w:val="24"/>
    </w:rPr>
  </w:style>
  <w:style w:type="paragraph" w:customStyle="1" w:styleId="consplusnormal1">
    <w:name w:val="consplusnormal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125">
    <w:name w:val="Стиль Заголовок 1 + по ширине Первая строка:  125 см"/>
    <w:basedOn w:val="10"/>
    <w:uiPriority w:val="99"/>
    <w:qFormat/>
    <w:rsid w:val="00E35251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1fffff8">
    <w:name w:val="Стиль Заголовок 1"/>
    <w:basedOn w:val="10"/>
    <w:uiPriority w:val="99"/>
    <w:qFormat/>
    <w:rsid w:val="00E35251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211pt">
    <w:name w:val="Стиль Заголовок 2 + 11 pt не курсив Авто все прописные"/>
    <w:basedOn w:val="20"/>
    <w:uiPriority w:val="99"/>
    <w:qFormat/>
    <w:rsid w:val="00E35251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center"/>
    </w:pPr>
    <w:rPr>
      <w:rFonts w:ascii="Times New Roman" w:hAnsi="Times New Roman" w:cs="Arial"/>
      <w:b/>
      <w:bCs/>
      <w:i/>
      <w:sz w:val="24"/>
      <w:szCs w:val="24"/>
    </w:rPr>
  </w:style>
  <w:style w:type="paragraph" w:customStyle="1" w:styleId="1fffff9">
    <w:name w:val="Стиль Заголовок 1 + Авто"/>
    <w:basedOn w:val="10"/>
    <w:link w:val="1fffffa"/>
    <w:uiPriority w:val="99"/>
    <w:qFormat/>
    <w:rsid w:val="00E35251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caps/>
      <w:color w:val="000000"/>
      <w:spacing w:val="1"/>
      <w:sz w:val="24"/>
    </w:rPr>
  </w:style>
  <w:style w:type="character" w:customStyle="1" w:styleId="1fffffa">
    <w:name w:val="Стиль Заголовок 1 + Авто Знак"/>
    <w:link w:val="1fffff9"/>
    <w:uiPriority w:val="99"/>
    <w:qFormat/>
    <w:locked/>
    <w:rsid w:val="00E35251"/>
    <w:rPr>
      <w:rFonts w:ascii="Times New Roman ??????????" w:eastAsia="Calibri" w:hAnsi="Times New Roman ??????????" w:cs="Times New Roman"/>
      <w:b/>
      <w:caps/>
      <w:color w:val="000000"/>
      <w:spacing w:val="1"/>
      <w:sz w:val="24"/>
      <w:szCs w:val="20"/>
      <w:shd w:val="clear" w:color="auto" w:fill="FFFFFF"/>
      <w:lang w:eastAsia="ru-RU"/>
    </w:rPr>
  </w:style>
  <w:style w:type="paragraph" w:customStyle="1" w:styleId="2ffff">
    <w:name w:val="ЗАГ 2 УМК"/>
    <w:basedOn w:val="20"/>
    <w:uiPriority w:val="99"/>
    <w:qFormat/>
    <w:rsid w:val="00E35251"/>
    <w:pPr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60" w:lineRule="auto"/>
      <w:ind w:left="-567" w:right="-675" w:firstLine="567"/>
    </w:pPr>
    <w:rPr>
      <w:rFonts w:ascii="Times New Roman" w:hAnsi="Times New Roman"/>
      <w:bCs/>
      <w:iCs/>
      <w:sz w:val="28"/>
      <w:szCs w:val="28"/>
    </w:rPr>
  </w:style>
  <w:style w:type="character" w:customStyle="1" w:styleId="ft401">
    <w:name w:val="ft401"/>
    <w:basedOn w:val="a3"/>
    <w:uiPriority w:val="99"/>
    <w:qFormat/>
    <w:rsid w:val="00E35251"/>
    <w:rPr>
      <w:rFonts w:cs="Times New Roman"/>
    </w:rPr>
  </w:style>
  <w:style w:type="character" w:customStyle="1" w:styleId="ft404">
    <w:name w:val="ft404"/>
    <w:basedOn w:val="a3"/>
    <w:uiPriority w:val="99"/>
    <w:qFormat/>
    <w:rsid w:val="00E35251"/>
    <w:rPr>
      <w:rFonts w:cs="Times New Roman"/>
    </w:rPr>
  </w:style>
  <w:style w:type="character" w:customStyle="1" w:styleId="ft2">
    <w:name w:val="ft2"/>
    <w:basedOn w:val="a3"/>
    <w:uiPriority w:val="99"/>
    <w:qFormat/>
    <w:rsid w:val="00E35251"/>
    <w:rPr>
      <w:rFonts w:cs="Times New Roman"/>
    </w:rPr>
  </w:style>
  <w:style w:type="character" w:customStyle="1" w:styleId="ft405">
    <w:name w:val="ft405"/>
    <w:basedOn w:val="a3"/>
    <w:uiPriority w:val="99"/>
    <w:qFormat/>
    <w:rsid w:val="00E35251"/>
    <w:rPr>
      <w:rFonts w:cs="Times New Roman"/>
    </w:rPr>
  </w:style>
  <w:style w:type="character" w:customStyle="1" w:styleId="ft407">
    <w:name w:val="ft407"/>
    <w:basedOn w:val="a3"/>
    <w:uiPriority w:val="99"/>
    <w:qFormat/>
    <w:rsid w:val="00E35251"/>
    <w:rPr>
      <w:rFonts w:cs="Times New Roman"/>
    </w:rPr>
  </w:style>
  <w:style w:type="character" w:customStyle="1" w:styleId="ft411">
    <w:name w:val="ft411"/>
    <w:basedOn w:val="a3"/>
    <w:uiPriority w:val="99"/>
    <w:qFormat/>
    <w:rsid w:val="00E35251"/>
    <w:rPr>
      <w:rFonts w:cs="Times New Roman"/>
    </w:rPr>
  </w:style>
  <w:style w:type="character" w:customStyle="1" w:styleId="ft416">
    <w:name w:val="ft416"/>
    <w:basedOn w:val="a3"/>
    <w:uiPriority w:val="99"/>
    <w:qFormat/>
    <w:rsid w:val="00E35251"/>
    <w:rPr>
      <w:rFonts w:cs="Times New Roman"/>
    </w:rPr>
  </w:style>
  <w:style w:type="character" w:customStyle="1" w:styleId="ft438">
    <w:name w:val="ft438"/>
    <w:basedOn w:val="a3"/>
    <w:uiPriority w:val="99"/>
    <w:qFormat/>
    <w:rsid w:val="00E35251"/>
    <w:rPr>
      <w:rFonts w:cs="Times New Roman"/>
    </w:rPr>
  </w:style>
  <w:style w:type="character" w:customStyle="1" w:styleId="ft461">
    <w:name w:val="ft461"/>
    <w:basedOn w:val="a3"/>
    <w:uiPriority w:val="99"/>
    <w:qFormat/>
    <w:rsid w:val="00E35251"/>
    <w:rPr>
      <w:rFonts w:cs="Times New Roman"/>
    </w:rPr>
  </w:style>
  <w:style w:type="character" w:customStyle="1" w:styleId="ft485">
    <w:name w:val="ft485"/>
    <w:basedOn w:val="a3"/>
    <w:uiPriority w:val="99"/>
    <w:qFormat/>
    <w:rsid w:val="00E35251"/>
    <w:rPr>
      <w:rFonts w:cs="Times New Roman"/>
    </w:rPr>
  </w:style>
  <w:style w:type="character" w:customStyle="1" w:styleId="ft507">
    <w:name w:val="ft507"/>
    <w:basedOn w:val="a3"/>
    <w:uiPriority w:val="99"/>
    <w:qFormat/>
    <w:rsid w:val="00E35251"/>
    <w:rPr>
      <w:rFonts w:cs="Times New Roman"/>
    </w:rPr>
  </w:style>
  <w:style w:type="character" w:customStyle="1" w:styleId="ft464">
    <w:name w:val="ft464"/>
    <w:basedOn w:val="a3"/>
    <w:uiPriority w:val="99"/>
    <w:qFormat/>
    <w:rsid w:val="00E35251"/>
    <w:rPr>
      <w:rFonts w:cs="Times New Roman"/>
    </w:rPr>
  </w:style>
  <w:style w:type="character" w:customStyle="1" w:styleId="ft515">
    <w:name w:val="ft515"/>
    <w:basedOn w:val="a3"/>
    <w:uiPriority w:val="99"/>
    <w:qFormat/>
    <w:rsid w:val="00E35251"/>
    <w:rPr>
      <w:rFonts w:cs="Times New Roman"/>
    </w:rPr>
  </w:style>
  <w:style w:type="character" w:customStyle="1" w:styleId="ft518">
    <w:name w:val="ft518"/>
    <w:basedOn w:val="a3"/>
    <w:uiPriority w:val="99"/>
    <w:qFormat/>
    <w:rsid w:val="00E35251"/>
    <w:rPr>
      <w:rFonts w:cs="Times New Roman"/>
    </w:rPr>
  </w:style>
  <w:style w:type="character" w:customStyle="1" w:styleId="ft521">
    <w:name w:val="ft521"/>
    <w:basedOn w:val="a3"/>
    <w:uiPriority w:val="99"/>
    <w:qFormat/>
    <w:rsid w:val="00E35251"/>
    <w:rPr>
      <w:rFonts w:cs="Times New Roman"/>
    </w:rPr>
  </w:style>
  <w:style w:type="character" w:customStyle="1" w:styleId="ft525">
    <w:name w:val="ft525"/>
    <w:basedOn w:val="a3"/>
    <w:uiPriority w:val="99"/>
    <w:qFormat/>
    <w:rsid w:val="00E35251"/>
    <w:rPr>
      <w:rFonts w:cs="Times New Roman"/>
    </w:rPr>
  </w:style>
  <w:style w:type="character" w:customStyle="1" w:styleId="ft549">
    <w:name w:val="ft549"/>
    <w:basedOn w:val="a3"/>
    <w:uiPriority w:val="99"/>
    <w:qFormat/>
    <w:rsid w:val="00E35251"/>
    <w:rPr>
      <w:rFonts w:cs="Times New Roman"/>
    </w:rPr>
  </w:style>
  <w:style w:type="character" w:customStyle="1" w:styleId="ft554">
    <w:name w:val="ft554"/>
    <w:basedOn w:val="a3"/>
    <w:uiPriority w:val="99"/>
    <w:qFormat/>
    <w:rsid w:val="00E35251"/>
    <w:rPr>
      <w:rFonts w:cs="Times New Roman"/>
    </w:rPr>
  </w:style>
  <w:style w:type="character" w:customStyle="1" w:styleId="ft557">
    <w:name w:val="ft557"/>
    <w:basedOn w:val="a3"/>
    <w:uiPriority w:val="99"/>
    <w:qFormat/>
    <w:rsid w:val="00E35251"/>
    <w:rPr>
      <w:rFonts w:cs="Times New Roman"/>
    </w:rPr>
  </w:style>
  <w:style w:type="character" w:customStyle="1" w:styleId="ft561">
    <w:name w:val="ft561"/>
    <w:basedOn w:val="a3"/>
    <w:uiPriority w:val="99"/>
    <w:qFormat/>
    <w:rsid w:val="00E35251"/>
    <w:rPr>
      <w:rFonts w:cs="Times New Roman"/>
    </w:rPr>
  </w:style>
  <w:style w:type="character" w:customStyle="1" w:styleId="ft565">
    <w:name w:val="ft565"/>
    <w:basedOn w:val="a3"/>
    <w:uiPriority w:val="99"/>
    <w:qFormat/>
    <w:rsid w:val="00E35251"/>
    <w:rPr>
      <w:rFonts w:cs="Times New Roman"/>
    </w:rPr>
  </w:style>
  <w:style w:type="character" w:customStyle="1" w:styleId="ft570">
    <w:name w:val="ft570"/>
    <w:basedOn w:val="a3"/>
    <w:uiPriority w:val="99"/>
    <w:qFormat/>
    <w:rsid w:val="00E35251"/>
    <w:rPr>
      <w:rFonts w:cs="Times New Roman"/>
    </w:rPr>
  </w:style>
  <w:style w:type="character" w:customStyle="1" w:styleId="ft594">
    <w:name w:val="ft594"/>
    <w:basedOn w:val="a3"/>
    <w:uiPriority w:val="99"/>
    <w:qFormat/>
    <w:rsid w:val="00E35251"/>
    <w:rPr>
      <w:rFonts w:cs="Times New Roman"/>
    </w:rPr>
  </w:style>
  <w:style w:type="character" w:customStyle="1" w:styleId="ft600">
    <w:name w:val="ft600"/>
    <w:basedOn w:val="a3"/>
    <w:uiPriority w:val="99"/>
    <w:qFormat/>
    <w:rsid w:val="00E35251"/>
    <w:rPr>
      <w:rFonts w:cs="Times New Roman"/>
    </w:rPr>
  </w:style>
  <w:style w:type="character" w:customStyle="1" w:styleId="ft625">
    <w:name w:val="ft625"/>
    <w:basedOn w:val="a3"/>
    <w:uiPriority w:val="99"/>
    <w:qFormat/>
    <w:rsid w:val="00E35251"/>
    <w:rPr>
      <w:rFonts w:cs="Times New Roman"/>
    </w:rPr>
  </w:style>
  <w:style w:type="character" w:customStyle="1" w:styleId="ft646">
    <w:name w:val="ft646"/>
    <w:basedOn w:val="a3"/>
    <w:uiPriority w:val="99"/>
    <w:qFormat/>
    <w:rsid w:val="00E35251"/>
    <w:rPr>
      <w:rFonts w:cs="Times New Roman"/>
    </w:rPr>
  </w:style>
  <w:style w:type="character" w:customStyle="1" w:styleId="ft648">
    <w:name w:val="ft648"/>
    <w:basedOn w:val="a3"/>
    <w:uiPriority w:val="99"/>
    <w:qFormat/>
    <w:rsid w:val="00E35251"/>
    <w:rPr>
      <w:rFonts w:cs="Times New Roman"/>
    </w:rPr>
  </w:style>
  <w:style w:type="character" w:customStyle="1" w:styleId="ft650">
    <w:name w:val="ft650"/>
    <w:basedOn w:val="a3"/>
    <w:uiPriority w:val="99"/>
    <w:qFormat/>
    <w:rsid w:val="00E35251"/>
    <w:rPr>
      <w:rFonts w:cs="Times New Roman"/>
    </w:rPr>
  </w:style>
  <w:style w:type="character" w:customStyle="1" w:styleId="ft651">
    <w:name w:val="ft651"/>
    <w:basedOn w:val="a3"/>
    <w:uiPriority w:val="99"/>
    <w:qFormat/>
    <w:rsid w:val="00E35251"/>
    <w:rPr>
      <w:rFonts w:cs="Times New Roman"/>
    </w:rPr>
  </w:style>
  <w:style w:type="character" w:customStyle="1" w:styleId="ft654">
    <w:name w:val="ft654"/>
    <w:basedOn w:val="a3"/>
    <w:uiPriority w:val="99"/>
    <w:qFormat/>
    <w:rsid w:val="00E35251"/>
    <w:rPr>
      <w:rFonts w:cs="Times New Roman"/>
    </w:rPr>
  </w:style>
  <w:style w:type="character" w:customStyle="1" w:styleId="ft655">
    <w:name w:val="ft655"/>
    <w:basedOn w:val="a3"/>
    <w:uiPriority w:val="99"/>
    <w:qFormat/>
    <w:rsid w:val="00E35251"/>
    <w:rPr>
      <w:rFonts w:cs="Times New Roman"/>
    </w:rPr>
  </w:style>
  <w:style w:type="character" w:customStyle="1" w:styleId="ft674">
    <w:name w:val="ft674"/>
    <w:basedOn w:val="a3"/>
    <w:uiPriority w:val="99"/>
    <w:qFormat/>
    <w:rsid w:val="00E35251"/>
    <w:rPr>
      <w:rFonts w:cs="Times New Roman"/>
    </w:rPr>
  </w:style>
  <w:style w:type="character" w:customStyle="1" w:styleId="ft698">
    <w:name w:val="ft698"/>
    <w:basedOn w:val="a3"/>
    <w:uiPriority w:val="99"/>
    <w:qFormat/>
    <w:rsid w:val="00E35251"/>
    <w:rPr>
      <w:rFonts w:cs="Times New Roman"/>
    </w:rPr>
  </w:style>
  <w:style w:type="character" w:customStyle="1" w:styleId="ft709">
    <w:name w:val="ft709"/>
    <w:basedOn w:val="a3"/>
    <w:uiPriority w:val="99"/>
    <w:qFormat/>
    <w:rsid w:val="00E35251"/>
    <w:rPr>
      <w:rFonts w:cs="Times New Roman"/>
    </w:rPr>
  </w:style>
  <w:style w:type="character" w:customStyle="1" w:styleId="ft723">
    <w:name w:val="ft723"/>
    <w:basedOn w:val="a3"/>
    <w:uiPriority w:val="99"/>
    <w:qFormat/>
    <w:rsid w:val="00E35251"/>
    <w:rPr>
      <w:rFonts w:cs="Times New Roman"/>
    </w:rPr>
  </w:style>
  <w:style w:type="character" w:customStyle="1" w:styleId="ft746">
    <w:name w:val="ft746"/>
    <w:basedOn w:val="a3"/>
    <w:uiPriority w:val="99"/>
    <w:qFormat/>
    <w:rsid w:val="00E35251"/>
    <w:rPr>
      <w:rFonts w:cs="Times New Roman"/>
    </w:rPr>
  </w:style>
  <w:style w:type="character" w:customStyle="1" w:styleId="ft770">
    <w:name w:val="ft770"/>
    <w:basedOn w:val="a3"/>
    <w:uiPriority w:val="99"/>
    <w:qFormat/>
    <w:rsid w:val="00E35251"/>
    <w:rPr>
      <w:rFonts w:cs="Times New Roman"/>
    </w:rPr>
  </w:style>
  <w:style w:type="character" w:customStyle="1" w:styleId="ft772">
    <w:name w:val="ft772"/>
    <w:basedOn w:val="a3"/>
    <w:uiPriority w:val="99"/>
    <w:qFormat/>
    <w:rsid w:val="00E35251"/>
    <w:rPr>
      <w:rFonts w:cs="Times New Roman"/>
    </w:rPr>
  </w:style>
  <w:style w:type="character" w:customStyle="1" w:styleId="ft774">
    <w:name w:val="ft774"/>
    <w:basedOn w:val="a3"/>
    <w:uiPriority w:val="99"/>
    <w:qFormat/>
    <w:rsid w:val="00E35251"/>
    <w:rPr>
      <w:rFonts w:cs="Times New Roman"/>
    </w:rPr>
  </w:style>
  <w:style w:type="character" w:customStyle="1" w:styleId="ft777">
    <w:name w:val="ft777"/>
    <w:basedOn w:val="a3"/>
    <w:uiPriority w:val="99"/>
    <w:qFormat/>
    <w:rsid w:val="00E35251"/>
    <w:rPr>
      <w:rFonts w:cs="Times New Roman"/>
    </w:rPr>
  </w:style>
  <w:style w:type="character" w:customStyle="1" w:styleId="ft778">
    <w:name w:val="ft778"/>
    <w:basedOn w:val="a3"/>
    <w:uiPriority w:val="99"/>
    <w:qFormat/>
    <w:rsid w:val="00E35251"/>
    <w:rPr>
      <w:rFonts w:cs="Times New Roman"/>
    </w:rPr>
  </w:style>
  <w:style w:type="character" w:customStyle="1" w:styleId="ft780">
    <w:name w:val="ft780"/>
    <w:basedOn w:val="a3"/>
    <w:uiPriority w:val="99"/>
    <w:qFormat/>
    <w:rsid w:val="00E35251"/>
    <w:rPr>
      <w:rFonts w:cs="Times New Roman"/>
    </w:rPr>
  </w:style>
  <w:style w:type="character" w:customStyle="1" w:styleId="ft794">
    <w:name w:val="ft794"/>
    <w:basedOn w:val="a3"/>
    <w:uiPriority w:val="99"/>
    <w:qFormat/>
    <w:rsid w:val="00E35251"/>
    <w:rPr>
      <w:rFonts w:cs="Times New Roman"/>
    </w:rPr>
  </w:style>
  <w:style w:type="character" w:customStyle="1" w:styleId="ft813">
    <w:name w:val="ft813"/>
    <w:basedOn w:val="a3"/>
    <w:uiPriority w:val="99"/>
    <w:qFormat/>
    <w:rsid w:val="00E35251"/>
    <w:rPr>
      <w:rFonts w:cs="Times New Roman"/>
    </w:rPr>
  </w:style>
  <w:style w:type="character" w:customStyle="1" w:styleId="ft845">
    <w:name w:val="ft845"/>
    <w:basedOn w:val="a3"/>
    <w:uiPriority w:val="99"/>
    <w:qFormat/>
    <w:rsid w:val="00E35251"/>
    <w:rPr>
      <w:rFonts w:cs="Times New Roman"/>
    </w:rPr>
  </w:style>
  <w:style w:type="character" w:customStyle="1" w:styleId="ft846">
    <w:name w:val="ft846"/>
    <w:basedOn w:val="a3"/>
    <w:uiPriority w:val="99"/>
    <w:qFormat/>
    <w:rsid w:val="00E35251"/>
    <w:rPr>
      <w:rFonts w:cs="Times New Roman"/>
    </w:rPr>
  </w:style>
  <w:style w:type="character" w:customStyle="1" w:styleId="ft869">
    <w:name w:val="ft869"/>
    <w:basedOn w:val="a3"/>
    <w:uiPriority w:val="99"/>
    <w:qFormat/>
    <w:rsid w:val="00E35251"/>
    <w:rPr>
      <w:rFonts w:cs="Times New Roman"/>
    </w:rPr>
  </w:style>
  <w:style w:type="character" w:customStyle="1" w:styleId="ft345">
    <w:name w:val="ft345"/>
    <w:basedOn w:val="a3"/>
    <w:uiPriority w:val="99"/>
    <w:qFormat/>
    <w:rsid w:val="00E35251"/>
    <w:rPr>
      <w:rFonts w:cs="Times New Roman"/>
    </w:rPr>
  </w:style>
  <w:style w:type="character" w:customStyle="1" w:styleId="ft348">
    <w:name w:val="ft348"/>
    <w:basedOn w:val="a3"/>
    <w:uiPriority w:val="99"/>
    <w:qFormat/>
    <w:rsid w:val="00E35251"/>
    <w:rPr>
      <w:rFonts w:cs="Times New Roman"/>
    </w:rPr>
  </w:style>
  <w:style w:type="character" w:customStyle="1" w:styleId="ft350">
    <w:name w:val="ft350"/>
    <w:basedOn w:val="a3"/>
    <w:uiPriority w:val="99"/>
    <w:qFormat/>
    <w:rsid w:val="00E35251"/>
    <w:rPr>
      <w:rFonts w:cs="Times New Roman"/>
    </w:rPr>
  </w:style>
  <w:style w:type="character" w:customStyle="1" w:styleId="ft351">
    <w:name w:val="ft351"/>
    <w:basedOn w:val="a3"/>
    <w:uiPriority w:val="99"/>
    <w:qFormat/>
    <w:rsid w:val="00E35251"/>
    <w:rPr>
      <w:rFonts w:cs="Times New Roman"/>
    </w:rPr>
  </w:style>
  <w:style w:type="character" w:customStyle="1" w:styleId="ft353">
    <w:name w:val="ft353"/>
    <w:basedOn w:val="a3"/>
    <w:uiPriority w:val="99"/>
    <w:qFormat/>
    <w:rsid w:val="00E35251"/>
    <w:rPr>
      <w:rFonts w:cs="Times New Roman"/>
    </w:rPr>
  </w:style>
  <w:style w:type="character" w:customStyle="1" w:styleId="ft355">
    <w:name w:val="ft355"/>
    <w:basedOn w:val="a3"/>
    <w:uiPriority w:val="99"/>
    <w:qFormat/>
    <w:rsid w:val="00E35251"/>
    <w:rPr>
      <w:rFonts w:cs="Times New Roman"/>
    </w:rPr>
  </w:style>
  <w:style w:type="character" w:customStyle="1" w:styleId="ft372">
    <w:name w:val="ft372"/>
    <w:basedOn w:val="a3"/>
    <w:uiPriority w:val="99"/>
    <w:qFormat/>
    <w:rsid w:val="00E35251"/>
    <w:rPr>
      <w:rFonts w:cs="Times New Roman"/>
    </w:rPr>
  </w:style>
  <w:style w:type="character" w:customStyle="1" w:styleId="ft219">
    <w:name w:val="ft219"/>
    <w:basedOn w:val="a3"/>
    <w:uiPriority w:val="99"/>
    <w:qFormat/>
    <w:rsid w:val="00E35251"/>
    <w:rPr>
      <w:rFonts w:cs="Times New Roman"/>
    </w:rPr>
  </w:style>
  <w:style w:type="character" w:customStyle="1" w:styleId="ft255">
    <w:name w:val="ft255"/>
    <w:basedOn w:val="a3"/>
    <w:uiPriority w:val="99"/>
    <w:qFormat/>
    <w:rsid w:val="00E35251"/>
    <w:rPr>
      <w:rFonts w:cs="Times New Roman"/>
    </w:rPr>
  </w:style>
  <w:style w:type="character" w:customStyle="1" w:styleId="ft264">
    <w:name w:val="ft264"/>
    <w:basedOn w:val="a3"/>
    <w:uiPriority w:val="99"/>
    <w:qFormat/>
    <w:rsid w:val="00E35251"/>
    <w:rPr>
      <w:rFonts w:cs="Times New Roman"/>
    </w:rPr>
  </w:style>
  <w:style w:type="character" w:customStyle="1" w:styleId="ft269">
    <w:name w:val="ft269"/>
    <w:basedOn w:val="a3"/>
    <w:uiPriority w:val="99"/>
    <w:qFormat/>
    <w:rsid w:val="00E35251"/>
    <w:rPr>
      <w:rFonts w:cs="Times New Roman"/>
    </w:rPr>
  </w:style>
  <w:style w:type="character" w:customStyle="1" w:styleId="ft292">
    <w:name w:val="ft292"/>
    <w:basedOn w:val="a3"/>
    <w:uiPriority w:val="99"/>
    <w:qFormat/>
    <w:rsid w:val="00E35251"/>
    <w:rPr>
      <w:rFonts w:cs="Times New Roman"/>
    </w:rPr>
  </w:style>
  <w:style w:type="character" w:customStyle="1" w:styleId="ft300">
    <w:name w:val="ft300"/>
    <w:basedOn w:val="a3"/>
    <w:uiPriority w:val="99"/>
    <w:qFormat/>
    <w:rsid w:val="00E35251"/>
    <w:rPr>
      <w:rFonts w:cs="Times New Roman"/>
    </w:rPr>
  </w:style>
  <w:style w:type="character" w:customStyle="1" w:styleId="ft308">
    <w:name w:val="ft308"/>
    <w:basedOn w:val="a3"/>
    <w:uiPriority w:val="99"/>
    <w:qFormat/>
    <w:rsid w:val="00E35251"/>
    <w:rPr>
      <w:rFonts w:cs="Times New Roman"/>
    </w:rPr>
  </w:style>
  <w:style w:type="character" w:customStyle="1" w:styleId="ft334">
    <w:name w:val="ft334"/>
    <w:basedOn w:val="a3"/>
    <w:uiPriority w:val="99"/>
    <w:qFormat/>
    <w:rsid w:val="00E35251"/>
    <w:rPr>
      <w:rFonts w:cs="Times New Roman"/>
    </w:rPr>
  </w:style>
  <w:style w:type="character" w:customStyle="1" w:styleId="ft346">
    <w:name w:val="ft346"/>
    <w:basedOn w:val="a3"/>
    <w:uiPriority w:val="99"/>
    <w:qFormat/>
    <w:rsid w:val="00E35251"/>
    <w:rPr>
      <w:rFonts w:cs="Times New Roman"/>
    </w:rPr>
  </w:style>
  <w:style w:type="character" w:customStyle="1" w:styleId="ft3">
    <w:name w:val="ft3"/>
    <w:basedOn w:val="a3"/>
    <w:uiPriority w:val="99"/>
    <w:qFormat/>
    <w:rsid w:val="00E35251"/>
    <w:rPr>
      <w:rFonts w:cs="Times New Roman"/>
    </w:rPr>
  </w:style>
  <w:style w:type="character" w:customStyle="1" w:styleId="ft381">
    <w:name w:val="ft381"/>
    <w:basedOn w:val="a3"/>
    <w:uiPriority w:val="99"/>
    <w:qFormat/>
    <w:rsid w:val="00E35251"/>
    <w:rPr>
      <w:rFonts w:cs="Times New Roman"/>
    </w:rPr>
  </w:style>
  <w:style w:type="character" w:customStyle="1" w:styleId="ft391">
    <w:name w:val="ft391"/>
    <w:basedOn w:val="a3"/>
    <w:uiPriority w:val="99"/>
    <w:qFormat/>
    <w:rsid w:val="00E35251"/>
    <w:rPr>
      <w:rFonts w:cs="Times New Roman"/>
    </w:rPr>
  </w:style>
  <w:style w:type="character" w:customStyle="1" w:styleId="ft397">
    <w:name w:val="ft397"/>
    <w:basedOn w:val="a3"/>
    <w:uiPriority w:val="99"/>
    <w:qFormat/>
    <w:rsid w:val="00E35251"/>
    <w:rPr>
      <w:rFonts w:cs="Times New Roman"/>
    </w:rPr>
  </w:style>
  <w:style w:type="character" w:customStyle="1" w:styleId="ft176">
    <w:name w:val="ft176"/>
    <w:basedOn w:val="a3"/>
    <w:uiPriority w:val="99"/>
    <w:qFormat/>
    <w:rsid w:val="00E35251"/>
    <w:rPr>
      <w:rFonts w:cs="Times New Roman"/>
    </w:rPr>
  </w:style>
  <w:style w:type="character" w:customStyle="1" w:styleId="ft410">
    <w:name w:val="ft410"/>
    <w:basedOn w:val="a3"/>
    <w:uiPriority w:val="99"/>
    <w:qFormat/>
    <w:rsid w:val="00E35251"/>
    <w:rPr>
      <w:rFonts w:cs="Times New Roman"/>
    </w:rPr>
  </w:style>
  <w:style w:type="character" w:customStyle="1" w:styleId="ft421">
    <w:name w:val="ft421"/>
    <w:basedOn w:val="a3"/>
    <w:uiPriority w:val="99"/>
    <w:qFormat/>
    <w:rsid w:val="00E35251"/>
    <w:rPr>
      <w:rFonts w:cs="Times New Roman"/>
    </w:rPr>
  </w:style>
  <w:style w:type="character" w:customStyle="1" w:styleId="ft467">
    <w:name w:val="ft467"/>
    <w:basedOn w:val="a3"/>
    <w:uiPriority w:val="99"/>
    <w:qFormat/>
    <w:rsid w:val="00E35251"/>
    <w:rPr>
      <w:rFonts w:cs="Times New Roman"/>
    </w:rPr>
  </w:style>
  <w:style w:type="character" w:customStyle="1" w:styleId="ft479">
    <w:name w:val="ft479"/>
    <w:basedOn w:val="a3"/>
    <w:uiPriority w:val="99"/>
    <w:qFormat/>
    <w:rsid w:val="00E35251"/>
    <w:rPr>
      <w:rFonts w:cs="Times New Roman"/>
    </w:rPr>
  </w:style>
  <w:style w:type="character" w:customStyle="1" w:styleId="ft578">
    <w:name w:val="ft578"/>
    <w:basedOn w:val="a3"/>
    <w:uiPriority w:val="99"/>
    <w:qFormat/>
    <w:rsid w:val="00E35251"/>
    <w:rPr>
      <w:rFonts w:cs="Times New Roman"/>
    </w:rPr>
  </w:style>
  <w:style w:type="character" w:customStyle="1" w:styleId="ft624">
    <w:name w:val="ft624"/>
    <w:basedOn w:val="a3"/>
    <w:uiPriority w:val="99"/>
    <w:qFormat/>
    <w:rsid w:val="00E35251"/>
    <w:rPr>
      <w:rFonts w:cs="Times New Roman"/>
    </w:rPr>
  </w:style>
  <w:style w:type="character" w:customStyle="1" w:styleId="ft631">
    <w:name w:val="ft631"/>
    <w:basedOn w:val="a3"/>
    <w:uiPriority w:val="99"/>
    <w:qFormat/>
    <w:rsid w:val="00E35251"/>
    <w:rPr>
      <w:rFonts w:cs="Times New Roman"/>
    </w:rPr>
  </w:style>
  <w:style w:type="character" w:customStyle="1" w:styleId="ft679">
    <w:name w:val="ft679"/>
    <w:basedOn w:val="a3"/>
    <w:uiPriority w:val="99"/>
    <w:qFormat/>
    <w:rsid w:val="00E35251"/>
    <w:rPr>
      <w:rFonts w:cs="Times New Roman"/>
    </w:rPr>
  </w:style>
  <w:style w:type="character" w:customStyle="1" w:styleId="ft725">
    <w:name w:val="ft725"/>
    <w:basedOn w:val="a3"/>
    <w:uiPriority w:val="99"/>
    <w:qFormat/>
    <w:rsid w:val="00E35251"/>
    <w:rPr>
      <w:rFonts w:cs="Times New Roman"/>
    </w:rPr>
  </w:style>
  <w:style w:type="character" w:customStyle="1" w:styleId="ft769">
    <w:name w:val="ft769"/>
    <w:basedOn w:val="a3"/>
    <w:uiPriority w:val="99"/>
    <w:qFormat/>
    <w:rsid w:val="00E35251"/>
    <w:rPr>
      <w:rFonts w:cs="Times New Roman"/>
    </w:rPr>
  </w:style>
  <w:style w:type="character" w:customStyle="1" w:styleId="ft819">
    <w:name w:val="ft819"/>
    <w:basedOn w:val="a3"/>
    <w:uiPriority w:val="99"/>
    <w:qFormat/>
    <w:rsid w:val="00E35251"/>
    <w:rPr>
      <w:rFonts w:cs="Times New Roman"/>
    </w:rPr>
  </w:style>
  <w:style w:type="character" w:customStyle="1" w:styleId="ft877">
    <w:name w:val="ft877"/>
    <w:basedOn w:val="a3"/>
    <w:uiPriority w:val="99"/>
    <w:qFormat/>
    <w:rsid w:val="00E35251"/>
    <w:rPr>
      <w:rFonts w:cs="Times New Roman"/>
    </w:rPr>
  </w:style>
  <w:style w:type="character" w:customStyle="1" w:styleId="ft275">
    <w:name w:val="ft275"/>
    <w:basedOn w:val="a3"/>
    <w:uiPriority w:val="99"/>
    <w:qFormat/>
    <w:rsid w:val="00E35251"/>
    <w:rPr>
      <w:rFonts w:cs="Times New Roman"/>
    </w:rPr>
  </w:style>
  <w:style w:type="character" w:customStyle="1" w:styleId="ft935">
    <w:name w:val="ft935"/>
    <w:basedOn w:val="a3"/>
    <w:uiPriority w:val="99"/>
    <w:qFormat/>
    <w:rsid w:val="00E35251"/>
    <w:rPr>
      <w:rFonts w:cs="Times New Roman"/>
    </w:rPr>
  </w:style>
  <w:style w:type="character" w:customStyle="1" w:styleId="ft969">
    <w:name w:val="ft969"/>
    <w:basedOn w:val="a3"/>
    <w:uiPriority w:val="99"/>
    <w:qFormat/>
    <w:rsid w:val="00E35251"/>
    <w:rPr>
      <w:rFonts w:cs="Times New Roman"/>
    </w:rPr>
  </w:style>
  <w:style w:type="character" w:customStyle="1" w:styleId="ft1010">
    <w:name w:val="ft1010"/>
    <w:basedOn w:val="a3"/>
    <w:uiPriority w:val="99"/>
    <w:qFormat/>
    <w:rsid w:val="00E35251"/>
    <w:rPr>
      <w:rFonts w:cs="Times New Roman"/>
    </w:rPr>
  </w:style>
  <w:style w:type="character" w:customStyle="1" w:styleId="ft1058">
    <w:name w:val="ft1058"/>
    <w:basedOn w:val="a3"/>
    <w:uiPriority w:val="99"/>
    <w:qFormat/>
    <w:rsid w:val="00E35251"/>
    <w:rPr>
      <w:rFonts w:cs="Times New Roman"/>
    </w:rPr>
  </w:style>
  <w:style w:type="character" w:customStyle="1" w:styleId="ft1101">
    <w:name w:val="ft1101"/>
    <w:basedOn w:val="a3"/>
    <w:uiPriority w:val="99"/>
    <w:qFormat/>
    <w:rsid w:val="00E35251"/>
    <w:rPr>
      <w:rFonts w:cs="Times New Roman"/>
    </w:rPr>
  </w:style>
  <w:style w:type="character" w:customStyle="1" w:styleId="ft1162">
    <w:name w:val="ft1162"/>
    <w:basedOn w:val="a3"/>
    <w:uiPriority w:val="99"/>
    <w:qFormat/>
    <w:rsid w:val="00E35251"/>
    <w:rPr>
      <w:rFonts w:cs="Times New Roman"/>
    </w:rPr>
  </w:style>
  <w:style w:type="character" w:customStyle="1" w:styleId="ft1197">
    <w:name w:val="ft1197"/>
    <w:basedOn w:val="a3"/>
    <w:uiPriority w:val="99"/>
    <w:qFormat/>
    <w:rsid w:val="00E35251"/>
    <w:rPr>
      <w:rFonts w:cs="Times New Roman"/>
    </w:rPr>
  </w:style>
  <w:style w:type="character" w:customStyle="1" w:styleId="ft1248">
    <w:name w:val="ft1248"/>
    <w:basedOn w:val="a3"/>
    <w:uiPriority w:val="99"/>
    <w:qFormat/>
    <w:rsid w:val="00E35251"/>
    <w:rPr>
      <w:rFonts w:cs="Times New Roman"/>
    </w:rPr>
  </w:style>
  <w:style w:type="character" w:customStyle="1" w:styleId="ft1293">
    <w:name w:val="ft1293"/>
    <w:basedOn w:val="a3"/>
    <w:uiPriority w:val="99"/>
    <w:qFormat/>
    <w:rsid w:val="00E35251"/>
    <w:rPr>
      <w:rFonts w:cs="Times New Roman"/>
    </w:rPr>
  </w:style>
  <w:style w:type="character" w:customStyle="1" w:styleId="ft1308">
    <w:name w:val="ft1308"/>
    <w:basedOn w:val="a3"/>
    <w:uiPriority w:val="99"/>
    <w:qFormat/>
    <w:rsid w:val="00E35251"/>
    <w:rPr>
      <w:rFonts w:cs="Times New Roman"/>
    </w:rPr>
  </w:style>
  <w:style w:type="character" w:customStyle="1" w:styleId="ft1366">
    <w:name w:val="ft1366"/>
    <w:basedOn w:val="a3"/>
    <w:uiPriority w:val="99"/>
    <w:qFormat/>
    <w:rsid w:val="00E35251"/>
    <w:rPr>
      <w:rFonts w:cs="Times New Roman"/>
    </w:rPr>
  </w:style>
  <w:style w:type="character" w:customStyle="1" w:styleId="ft1377">
    <w:name w:val="ft1377"/>
    <w:basedOn w:val="a3"/>
    <w:uiPriority w:val="99"/>
    <w:qFormat/>
    <w:rsid w:val="00E35251"/>
    <w:rPr>
      <w:rFonts w:cs="Times New Roman"/>
    </w:rPr>
  </w:style>
  <w:style w:type="character" w:customStyle="1" w:styleId="ft1380">
    <w:name w:val="ft1380"/>
    <w:basedOn w:val="a3"/>
    <w:uiPriority w:val="99"/>
    <w:qFormat/>
    <w:rsid w:val="00E35251"/>
    <w:rPr>
      <w:rFonts w:cs="Times New Roman"/>
    </w:rPr>
  </w:style>
  <w:style w:type="character" w:customStyle="1" w:styleId="ft1389">
    <w:name w:val="ft1389"/>
    <w:basedOn w:val="a3"/>
    <w:uiPriority w:val="99"/>
    <w:qFormat/>
    <w:rsid w:val="00E35251"/>
    <w:rPr>
      <w:rFonts w:cs="Times New Roman"/>
    </w:rPr>
  </w:style>
  <w:style w:type="character" w:customStyle="1" w:styleId="ft1393">
    <w:name w:val="ft1393"/>
    <w:basedOn w:val="a3"/>
    <w:uiPriority w:val="99"/>
    <w:qFormat/>
    <w:rsid w:val="00E35251"/>
    <w:rPr>
      <w:rFonts w:cs="Times New Roman"/>
    </w:rPr>
  </w:style>
  <w:style w:type="character" w:customStyle="1" w:styleId="ft1400">
    <w:name w:val="ft1400"/>
    <w:basedOn w:val="a3"/>
    <w:uiPriority w:val="99"/>
    <w:qFormat/>
    <w:rsid w:val="00E35251"/>
    <w:rPr>
      <w:rFonts w:cs="Times New Roman"/>
    </w:rPr>
  </w:style>
  <w:style w:type="character" w:customStyle="1" w:styleId="ft1407">
    <w:name w:val="ft1407"/>
    <w:basedOn w:val="a3"/>
    <w:uiPriority w:val="99"/>
    <w:qFormat/>
    <w:rsid w:val="00E35251"/>
    <w:rPr>
      <w:rFonts w:cs="Times New Roman"/>
    </w:rPr>
  </w:style>
  <w:style w:type="character" w:customStyle="1" w:styleId="ft1410">
    <w:name w:val="ft1410"/>
    <w:basedOn w:val="a3"/>
    <w:uiPriority w:val="99"/>
    <w:qFormat/>
    <w:rsid w:val="00E35251"/>
    <w:rPr>
      <w:rFonts w:cs="Times New Roman"/>
    </w:rPr>
  </w:style>
  <w:style w:type="character" w:customStyle="1" w:styleId="ft1427">
    <w:name w:val="ft1427"/>
    <w:basedOn w:val="a3"/>
    <w:uiPriority w:val="99"/>
    <w:qFormat/>
    <w:rsid w:val="00E35251"/>
    <w:rPr>
      <w:rFonts w:cs="Times New Roman"/>
    </w:rPr>
  </w:style>
  <w:style w:type="character" w:customStyle="1" w:styleId="ft1478">
    <w:name w:val="ft1478"/>
    <w:basedOn w:val="a3"/>
    <w:uiPriority w:val="99"/>
    <w:qFormat/>
    <w:rsid w:val="00E35251"/>
    <w:rPr>
      <w:rFonts w:cs="Times New Roman"/>
    </w:rPr>
  </w:style>
  <w:style w:type="character" w:customStyle="1" w:styleId="ft1533">
    <w:name w:val="ft1533"/>
    <w:basedOn w:val="a3"/>
    <w:uiPriority w:val="99"/>
    <w:qFormat/>
    <w:rsid w:val="00E35251"/>
    <w:rPr>
      <w:rFonts w:cs="Times New Roman"/>
    </w:rPr>
  </w:style>
  <w:style w:type="character" w:customStyle="1" w:styleId="ft1586">
    <w:name w:val="ft1586"/>
    <w:basedOn w:val="a3"/>
    <w:uiPriority w:val="99"/>
    <w:qFormat/>
    <w:rsid w:val="00E35251"/>
    <w:rPr>
      <w:rFonts w:cs="Times New Roman"/>
    </w:rPr>
  </w:style>
  <w:style w:type="character" w:customStyle="1" w:styleId="ft1627">
    <w:name w:val="ft1627"/>
    <w:basedOn w:val="a3"/>
    <w:uiPriority w:val="99"/>
    <w:qFormat/>
    <w:rsid w:val="00E35251"/>
    <w:rPr>
      <w:rFonts w:cs="Times New Roman"/>
    </w:rPr>
  </w:style>
  <w:style w:type="character" w:customStyle="1" w:styleId="ft1634">
    <w:name w:val="ft1634"/>
    <w:basedOn w:val="a3"/>
    <w:uiPriority w:val="99"/>
    <w:qFormat/>
    <w:rsid w:val="00E35251"/>
    <w:rPr>
      <w:rFonts w:cs="Times New Roman"/>
    </w:rPr>
  </w:style>
  <w:style w:type="character" w:customStyle="1" w:styleId="ft1638">
    <w:name w:val="ft1638"/>
    <w:basedOn w:val="a3"/>
    <w:uiPriority w:val="99"/>
    <w:qFormat/>
    <w:rsid w:val="00E35251"/>
    <w:rPr>
      <w:rFonts w:cs="Times New Roman"/>
    </w:rPr>
  </w:style>
  <w:style w:type="character" w:customStyle="1" w:styleId="ft1643">
    <w:name w:val="ft1643"/>
    <w:basedOn w:val="a3"/>
    <w:uiPriority w:val="99"/>
    <w:qFormat/>
    <w:rsid w:val="00E35251"/>
    <w:rPr>
      <w:rFonts w:cs="Times New Roman"/>
    </w:rPr>
  </w:style>
  <w:style w:type="character" w:customStyle="1" w:styleId="ft1659">
    <w:name w:val="ft1659"/>
    <w:basedOn w:val="a3"/>
    <w:uiPriority w:val="99"/>
    <w:qFormat/>
    <w:rsid w:val="00E35251"/>
    <w:rPr>
      <w:rFonts w:cs="Times New Roman"/>
    </w:rPr>
  </w:style>
  <w:style w:type="character" w:customStyle="1" w:styleId="ft1665">
    <w:name w:val="ft1665"/>
    <w:basedOn w:val="a3"/>
    <w:uiPriority w:val="99"/>
    <w:qFormat/>
    <w:rsid w:val="00E35251"/>
    <w:rPr>
      <w:rFonts w:cs="Times New Roman"/>
    </w:rPr>
  </w:style>
  <w:style w:type="character" w:customStyle="1" w:styleId="ft1711">
    <w:name w:val="ft1711"/>
    <w:basedOn w:val="a3"/>
    <w:uiPriority w:val="99"/>
    <w:qFormat/>
    <w:rsid w:val="00E35251"/>
    <w:rPr>
      <w:rFonts w:cs="Times New Roman"/>
    </w:rPr>
  </w:style>
  <w:style w:type="character" w:customStyle="1" w:styleId="ft1757">
    <w:name w:val="ft1757"/>
    <w:basedOn w:val="a3"/>
    <w:uiPriority w:val="99"/>
    <w:qFormat/>
    <w:rsid w:val="00E35251"/>
    <w:rPr>
      <w:rFonts w:cs="Times New Roman"/>
    </w:rPr>
  </w:style>
  <w:style w:type="character" w:customStyle="1" w:styleId="ft1804">
    <w:name w:val="ft1804"/>
    <w:basedOn w:val="a3"/>
    <w:uiPriority w:val="99"/>
    <w:qFormat/>
    <w:rsid w:val="00E35251"/>
    <w:rPr>
      <w:rFonts w:cs="Times New Roman"/>
    </w:rPr>
  </w:style>
  <w:style w:type="character" w:customStyle="1" w:styleId="ft1855">
    <w:name w:val="ft1855"/>
    <w:basedOn w:val="a3"/>
    <w:uiPriority w:val="99"/>
    <w:qFormat/>
    <w:rsid w:val="00E35251"/>
    <w:rPr>
      <w:rFonts w:cs="Times New Roman"/>
    </w:rPr>
  </w:style>
  <w:style w:type="character" w:customStyle="1" w:styleId="ft1883">
    <w:name w:val="ft1883"/>
    <w:basedOn w:val="a3"/>
    <w:uiPriority w:val="99"/>
    <w:qFormat/>
    <w:rsid w:val="00E35251"/>
    <w:rPr>
      <w:rFonts w:cs="Times New Roman"/>
    </w:rPr>
  </w:style>
  <w:style w:type="character" w:customStyle="1" w:styleId="ft1937">
    <w:name w:val="ft1937"/>
    <w:basedOn w:val="a3"/>
    <w:uiPriority w:val="99"/>
    <w:qFormat/>
    <w:rsid w:val="00E35251"/>
    <w:rPr>
      <w:rFonts w:cs="Times New Roman"/>
    </w:rPr>
  </w:style>
  <w:style w:type="character" w:customStyle="1" w:styleId="ft1983">
    <w:name w:val="ft1983"/>
    <w:basedOn w:val="a3"/>
    <w:uiPriority w:val="99"/>
    <w:qFormat/>
    <w:rsid w:val="00E35251"/>
    <w:rPr>
      <w:rFonts w:cs="Times New Roman"/>
    </w:rPr>
  </w:style>
  <w:style w:type="character" w:customStyle="1" w:styleId="ft2028">
    <w:name w:val="ft2028"/>
    <w:basedOn w:val="a3"/>
    <w:uiPriority w:val="99"/>
    <w:qFormat/>
    <w:rsid w:val="00E35251"/>
    <w:rPr>
      <w:rFonts w:cs="Times New Roman"/>
    </w:rPr>
  </w:style>
  <w:style w:type="character" w:customStyle="1" w:styleId="ft2049">
    <w:name w:val="ft2049"/>
    <w:basedOn w:val="a3"/>
    <w:uiPriority w:val="99"/>
    <w:qFormat/>
    <w:rsid w:val="00E35251"/>
    <w:rPr>
      <w:rFonts w:cs="Times New Roman"/>
    </w:rPr>
  </w:style>
  <w:style w:type="character" w:customStyle="1" w:styleId="ft2096">
    <w:name w:val="ft2096"/>
    <w:basedOn w:val="a3"/>
    <w:uiPriority w:val="99"/>
    <w:qFormat/>
    <w:rsid w:val="00E35251"/>
    <w:rPr>
      <w:rFonts w:cs="Times New Roman"/>
    </w:rPr>
  </w:style>
  <w:style w:type="character" w:customStyle="1" w:styleId="ft2144">
    <w:name w:val="ft2144"/>
    <w:basedOn w:val="a3"/>
    <w:uiPriority w:val="99"/>
    <w:qFormat/>
    <w:rsid w:val="00E35251"/>
    <w:rPr>
      <w:rFonts w:cs="Times New Roman"/>
    </w:rPr>
  </w:style>
  <w:style w:type="character" w:customStyle="1" w:styleId="ft2234">
    <w:name w:val="ft2234"/>
    <w:basedOn w:val="a3"/>
    <w:uiPriority w:val="99"/>
    <w:qFormat/>
    <w:rsid w:val="00E35251"/>
    <w:rPr>
      <w:rFonts w:cs="Times New Roman"/>
    </w:rPr>
  </w:style>
  <w:style w:type="character" w:customStyle="1" w:styleId="ft2289">
    <w:name w:val="ft2289"/>
    <w:basedOn w:val="a3"/>
    <w:uiPriority w:val="99"/>
    <w:qFormat/>
    <w:rsid w:val="00E35251"/>
    <w:rPr>
      <w:rFonts w:cs="Times New Roman"/>
    </w:rPr>
  </w:style>
  <w:style w:type="character" w:customStyle="1" w:styleId="ft1884">
    <w:name w:val="ft1884"/>
    <w:basedOn w:val="a3"/>
    <w:uiPriority w:val="99"/>
    <w:qFormat/>
    <w:rsid w:val="00E35251"/>
    <w:rPr>
      <w:rFonts w:cs="Times New Roman"/>
    </w:rPr>
  </w:style>
  <w:style w:type="character" w:customStyle="1" w:styleId="ft2343">
    <w:name w:val="ft2343"/>
    <w:basedOn w:val="a3"/>
    <w:uiPriority w:val="99"/>
    <w:qFormat/>
    <w:rsid w:val="00E35251"/>
    <w:rPr>
      <w:rFonts w:cs="Times New Roman"/>
    </w:rPr>
  </w:style>
  <w:style w:type="character" w:customStyle="1" w:styleId="ft2392">
    <w:name w:val="ft2392"/>
    <w:basedOn w:val="a3"/>
    <w:uiPriority w:val="99"/>
    <w:qFormat/>
    <w:rsid w:val="00E35251"/>
    <w:rPr>
      <w:rFonts w:cs="Times New Roman"/>
    </w:rPr>
  </w:style>
  <w:style w:type="character" w:customStyle="1" w:styleId="ft2439">
    <w:name w:val="ft2439"/>
    <w:basedOn w:val="a3"/>
    <w:uiPriority w:val="99"/>
    <w:qFormat/>
    <w:rsid w:val="00E35251"/>
    <w:rPr>
      <w:rFonts w:cs="Times New Roman"/>
    </w:rPr>
  </w:style>
  <w:style w:type="character" w:customStyle="1" w:styleId="ft2489">
    <w:name w:val="ft2489"/>
    <w:basedOn w:val="a3"/>
    <w:uiPriority w:val="99"/>
    <w:qFormat/>
    <w:rsid w:val="00E35251"/>
    <w:rPr>
      <w:rFonts w:cs="Times New Roman"/>
    </w:rPr>
  </w:style>
  <w:style w:type="character" w:customStyle="1" w:styleId="ft2500">
    <w:name w:val="ft2500"/>
    <w:basedOn w:val="a3"/>
    <w:uiPriority w:val="99"/>
    <w:qFormat/>
    <w:rsid w:val="00E35251"/>
    <w:rPr>
      <w:rFonts w:cs="Times New Roman"/>
    </w:rPr>
  </w:style>
  <w:style w:type="character" w:customStyle="1" w:styleId="ft2555">
    <w:name w:val="ft2555"/>
    <w:basedOn w:val="a3"/>
    <w:uiPriority w:val="99"/>
    <w:qFormat/>
    <w:rsid w:val="00E35251"/>
    <w:rPr>
      <w:rFonts w:cs="Times New Roman"/>
    </w:rPr>
  </w:style>
  <w:style w:type="character" w:customStyle="1" w:styleId="ft2562">
    <w:name w:val="ft2562"/>
    <w:basedOn w:val="a3"/>
    <w:uiPriority w:val="99"/>
    <w:qFormat/>
    <w:rsid w:val="00E35251"/>
    <w:rPr>
      <w:rFonts w:cs="Times New Roman"/>
    </w:rPr>
  </w:style>
  <w:style w:type="character" w:customStyle="1" w:styleId="ft2569">
    <w:name w:val="ft2569"/>
    <w:basedOn w:val="a3"/>
    <w:uiPriority w:val="99"/>
    <w:qFormat/>
    <w:rsid w:val="00E35251"/>
    <w:rPr>
      <w:rFonts w:cs="Times New Roman"/>
    </w:rPr>
  </w:style>
  <w:style w:type="character" w:customStyle="1" w:styleId="ft2572">
    <w:name w:val="ft2572"/>
    <w:basedOn w:val="a3"/>
    <w:uiPriority w:val="99"/>
    <w:qFormat/>
    <w:rsid w:val="00E35251"/>
    <w:rPr>
      <w:rFonts w:cs="Times New Roman"/>
    </w:rPr>
  </w:style>
  <w:style w:type="character" w:customStyle="1" w:styleId="ft2581">
    <w:name w:val="ft2581"/>
    <w:basedOn w:val="a3"/>
    <w:uiPriority w:val="99"/>
    <w:qFormat/>
    <w:rsid w:val="00E35251"/>
    <w:rPr>
      <w:rFonts w:cs="Times New Roman"/>
    </w:rPr>
  </w:style>
  <w:style w:type="character" w:customStyle="1" w:styleId="ft2590">
    <w:name w:val="ft2590"/>
    <w:basedOn w:val="a3"/>
    <w:uiPriority w:val="99"/>
    <w:qFormat/>
    <w:rsid w:val="00E35251"/>
    <w:rPr>
      <w:rFonts w:cs="Times New Roman"/>
    </w:rPr>
  </w:style>
  <w:style w:type="character" w:customStyle="1" w:styleId="ft2624">
    <w:name w:val="ft2624"/>
    <w:basedOn w:val="a3"/>
    <w:uiPriority w:val="99"/>
    <w:qFormat/>
    <w:rsid w:val="00E35251"/>
    <w:rPr>
      <w:rFonts w:cs="Times New Roman"/>
    </w:rPr>
  </w:style>
  <w:style w:type="character" w:customStyle="1" w:styleId="ft2669">
    <w:name w:val="ft2669"/>
    <w:basedOn w:val="a3"/>
    <w:uiPriority w:val="99"/>
    <w:qFormat/>
    <w:rsid w:val="00E35251"/>
    <w:rPr>
      <w:rFonts w:cs="Times New Roman"/>
    </w:rPr>
  </w:style>
  <w:style w:type="character" w:customStyle="1" w:styleId="ft2679">
    <w:name w:val="ft2679"/>
    <w:basedOn w:val="a3"/>
    <w:uiPriority w:val="99"/>
    <w:qFormat/>
    <w:rsid w:val="00E35251"/>
    <w:rPr>
      <w:rFonts w:cs="Times New Roman"/>
    </w:rPr>
  </w:style>
  <w:style w:type="character" w:customStyle="1" w:styleId="ft2716">
    <w:name w:val="ft2716"/>
    <w:basedOn w:val="a3"/>
    <w:uiPriority w:val="99"/>
    <w:qFormat/>
    <w:rsid w:val="00E35251"/>
    <w:rPr>
      <w:rFonts w:cs="Times New Roman"/>
    </w:rPr>
  </w:style>
  <w:style w:type="character" w:customStyle="1" w:styleId="ft2726">
    <w:name w:val="ft2726"/>
    <w:basedOn w:val="a3"/>
    <w:uiPriority w:val="99"/>
    <w:qFormat/>
    <w:rsid w:val="00E35251"/>
    <w:rPr>
      <w:rFonts w:cs="Times New Roman"/>
    </w:rPr>
  </w:style>
  <w:style w:type="character" w:customStyle="1" w:styleId="ft2773">
    <w:name w:val="ft2773"/>
    <w:basedOn w:val="a3"/>
    <w:uiPriority w:val="99"/>
    <w:qFormat/>
    <w:rsid w:val="00E35251"/>
    <w:rPr>
      <w:rFonts w:cs="Times New Roman"/>
    </w:rPr>
  </w:style>
  <w:style w:type="character" w:customStyle="1" w:styleId="ft2782">
    <w:name w:val="ft2782"/>
    <w:basedOn w:val="a3"/>
    <w:uiPriority w:val="99"/>
    <w:qFormat/>
    <w:rsid w:val="00E35251"/>
    <w:rPr>
      <w:rFonts w:cs="Times New Roman"/>
    </w:rPr>
  </w:style>
  <w:style w:type="character" w:customStyle="1" w:styleId="ft2828">
    <w:name w:val="ft2828"/>
    <w:basedOn w:val="a3"/>
    <w:uiPriority w:val="99"/>
    <w:qFormat/>
    <w:rsid w:val="00E35251"/>
    <w:rPr>
      <w:rFonts w:cs="Times New Roman"/>
    </w:rPr>
  </w:style>
  <w:style w:type="character" w:customStyle="1" w:styleId="ft2877">
    <w:name w:val="ft2877"/>
    <w:basedOn w:val="a3"/>
    <w:uiPriority w:val="99"/>
    <w:qFormat/>
    <w:rsid w:val="00E35251"/>
    <w:rPr>
      <w:rFonts w:cs="Times New Roman"/>
    </w:rPr>
  </w:style>
  <w:style w:type="character" w:customStyle="1" w:styleId="ft2921">
    <w:name w:val="ft2921"/>
    <w:basedOn w:val="a3"/>
    <w:uiPriority w:val="99"/>
    <w:qFormat/>
    <w:rsid w:val="00E35251"/>
    <w:rPr>
      <w:rFonts w:cs="Times New Roman"/>
    </w:rPr>
  </w:style>
  <w:style w:type="character" w:customStyle="1" w:styleId="ft2927">
    <w:name w:val="ft2927"/>
    <w:basedOn w:val="a3"/>
    <w:uiPriority w:val="99"/>
    <w:qFormat/>
    <w:rsid w:val="00E35251"/>
    <w:rPr>
      <w:rFonts w:cs="Times New Roman"/>
    </w:rPr>
  </w:style>
  <w:style w:type="character" w:customStyle="1" w:styleId="ft2935">
    <w:name w:val="ft2935"/>
    <w:basedOn w:val="a3"/>
    <w:uiPriority w:val="99"/>
    <w:qFormat/>
    <w:rsid w:val="00E35251"/>
    <w:rPr>
      <w:rFonts w:cs="Times New Roman"/>
    </w:rPr>
  </w:style>
  <w:style w:type="character" w:customStyle="1" w:styleId="ft2943">
    <w:name w:val="ft2943"/>
    <w:basedOn w:val="a3"/>
    <w:uiPriority w:val="99"/>
    <w:qFormat/>
    <w:rsid w:val="00E35251"/>
    <w:rPr>
      <w:rFonts w:cs="Times New Roman"/>
    </w:rPr>
  </w:style>
  <w:style w:type="character" w:customStyle="1" w:styleId="ft2952">
    <w:name w:val="ft2952"/>
    <w:basedOn w:val="a3"/>
    <w:uiPriority w:val="99"/>
    <w:qFormat/>
    <w:rsid w:val="00E35251"/>
    <w:rPr>
      <w:rFonts w:cs="Times New Roman"/>
    </w:rPr>
  </w:style>
  <w:style w:type="character" w:customStyle="1" w:styleId="ft2954">
    <w:name w:val="ft2954"/>
    <w:basedOn w:val="a3"/>
    <w:uiPriority w:val="99"/>
    <w:qFormat/>
    <w:rsid w:val="00E35251"/>
    <w:rPr>
      <w:rFonts w:cs="Times New Roman"/>
    </w:rPr>
  </w:style>
  <w:style w:type="character" w:customStyle="1" w:styleId="ft2955">
    <w:name w:val="ft2955"/>
    <w:basedOn w:val="a3"/>
    <w:uiPriority w:val="99"/>
    <w:qFormat/>
    <w:rsid w:val="00E35251"/>
    <w:rPr>
      <w:rFonts w:cs="Times New Roman"/>
    </w:rPr>
  </w:style>
  <w:style w:type="character" w:customStyle="1" w:styleId="ft2962">
    <w:name w:val="ft2962"/>
    <w:basedOn w:val="a3"/>
    <w:uiPriority w:val="99"/>
    <w:qFormat/>
    <w:rsid w:val="00E35251"/>
    <w:rPr>
      <w:rFonts w:cs="Times New Roman"/>
    </w:rPr>
  </w:style>
  <w:style w:type="character" w:customStyle="1" w:styleId="ft2968">
    <w:name w:val="ft2968"/>
    <w:basedOn w:val="a3"/>
    <w:uiPriority w:val="99"/>
    <w:qFormat/>
    <w:rsid w:val="00E35251"/>
    <w:rPr>
      <w:rFonts w:cs="Times New Roman"/>
    </w:rPr>
  </w:style>
  <w:style w:type="character" w:customStyle="1" w:styleId="ft2973">
    <w:name w:val="ft2973"/>
    <w:basedOn w:val="a3"/>
    <w:uiPriority w:val="99"/>
    <w:qFormat/>
    <w:rsid w:val="00E35251"/>
    <w:rPr>
      <w:rFonts w:cs="Times New Roman"/>
    </w:rPr>
  </w:style>
  <w:style w:type="character" w:customStyle="1" w:styleId="ft2974">
    <w:name w:val="ft2974"/>
    <w:basedOn w:val="a3"/>
    <w:uiPriority w:val="99"/>
    <w:qFormat/>
    <w:rsid w:val="00E35251"/>
    <w:rPr>
      <w:rFonts w:cs="Times New Roman"/>
    </w:rPr>
  </w:style>
  <w:style w:type="character" w:customStyle="1" w:styleId="ft2976">
    <w:name w:val="ft2976"/>
    <w:basedOn w:val="a3"/>
    <w:uiPriority w:val="99"/>
    <w:qFormat/>
    <w:rsid w:val="00E35251"/>
    <w:rPr>
      <w:rFonts w:cs="Times New Roman"/>
    </w:rPr>
  </w:style>
  <w:style w:type="character" w:customStyle="1" w:styleId="ft2985">
    <w:name w:val="ft2985"/>
    <w:basedOn w:val="a3"/>
    <w:uiPriority w:val="99"/>
    <w:qFormat/>
    <w:rsid w:val="00E35251"/>
    <w:rPr>
      <w:rFonts w:cs="Times New Roman"/>
    </w:rPr>
  </w:style>
  <w:style w:type="character" w:customStyle="1" w:styleId="ft3002">
    <w:name w:val="ft3002"/>
    <w:basedOn w:val="a3"/>
    <w:uiPriority w:val="99"/>
    <w:qFormat/>
    <w:rsid w:val="00E35251"/>
    <w:rPr>
      <w:rFonts w:cs="Times New Roman"/>
    </w:rPr>
  </w:style>
  <w:style w:type="character" w:customStyle="1" w:styleId="ft3037">
    <w:name w:val="ft3037"/>
    <w:basedOn w:val="a3"/>
    <w:uiPriority w:val="99"/>
    <w:qFormat/>
    <w:rsid w:val="00E35251"/>
    <w:rPr>
      <w:rFonts w:cs="Times New Roman"/>
    </w:rPr>
  </w:style>
  <w:style w:type="character" w:customStyle="1" w:styleId="ft3084">
    <w:name w:val="ft3084"/>
    <w:basedOn w:val="a3"/>
    <w:uiPriority w:val="99"/>
    <w:qFormat/>
    <w:rsid w:val="00E35251"/>
    <w:rPr>
      <w:rFonts w:cs="Times New Roman"/>
    </w:rPr>
  </w:style>
  <w:style w:type="character" w:customStyle="1" w:styleId="ft3127">
    <w:name w:val="ft3127"/>
    <w:basedOn w:val="a3"/>
    <w:uiPriority w:val="99"/>
    <w:qFormat/>
    <w:rsid w:val="00E35251"/>
    <w:rPr>
      <w:rFonts w:cs="Times New Roman"/>
    </w:rPr>
  </w:style>
  <w:style w:type="character" w:customStyle="1" w:styleId="ft3156">
    <w:name w:val="ft3156"/>
    <w:basedOn w:val="a3"/>
    <w:uiPriority w:val="99"/>
    <w:qFormat/>
    <w:rsid w:val="00E35251"/>
    <w:rPr>
      <w:rFonts w:cs="Times New Roman"/>
    </w:rPr>
  </w:style>
  <w:style w:type="character" w:customStyle="1" w:styleId="ft3206">
    <w:name w:val="ft3206"/>
    <w:basedOn w:val="a3"/>
    <w:uiPriority w:val="99"/>
    <w:qFormat/>
    <w:rsid w:val="00E35251"/>
    <w:rPr>
      <w:rFonts w:cs="Times New Roman"/>
    </w:rPr>
  </w:style>
  <w:style w:type="character" w:customStyle="1" w:styleId="ft3264">
    <w:name w:val="ft3264"/>
    <w:basedOn w:val="a3"/>
    <w:uiPriority w:val="99"/>
    <w:qFormat/>
    <w:rsid w:val="00E35251"/>
    <w:rPr>
      <w:rFonts w:cs="Times New Roman"/>
    </w:rPr>
  </w:style>
  <w:style w:type="character" w:customStyle="1" w:styleId="ft3315">
    <w:name w:val="ft3315"/>
    <w:basedOn w:val="a3"/>
    <w:uiPriority w:val="99"/>
    <w:qFormat/>
    <w:rsid w:val="00E35251"/>
    <w:rPr>
      <w:rFonts w:cs="Times New Roman"/>
    </w:rPr>
  </w:style>
  <w:style w:type="character" w:customStyle="1" w:styleId="ft3373">
    <w:name w:val="ft3373"/>
    <w:basedOn w:val="a3"/>
    <w:uiPriority w:val="99"/>
    <w:qFormat/>
    <w:rsid w:val="00E35251"/>
    <w:rPr>
      <w:rFonts w:cs="Times New Roman"/>
    </w:rPr>
  </w:style>
  <w:style w:type="character" w:customStyle="1" w:styleId="ft3432">
    <w:name w:val="ft3432"/>
    <w:basedOn w:val="a3"/>
    <w:uiPriority w:val="99"/>
    <w:qFormat/>
    <w:rsid w:val="00E35251"/>
    <w:rPr>
      <w:rFonts w:cs="Times New Roman"/>
    </w:rPr>
  </w:style>
  <w:style w:type="character" w:customStyle="1" w:styleId="ft3489">
    <w:name w:val="ft3489"/>
    <w:basedOn w:val="a3"/>
    <w:uiPriority w:val="99"/>
    <w:qFormat/>
    <w:rsid w:val="00E35251"/>
    <w:rPr>
      <w:rFonts w:cs="Times New Roman"/>
    </w:rPr>
  </w:style>
  <w:style w:type="character" w:customStyle="1" w:styleId="ft3546">
    <w:name w:val="ft3546"/>
    <w:basedOn w:val="a3"/>
    <w:uiPriority w:val="99"/>
    <w:qFormat/>
    <w:rsid w:val="00E35251"/>
    <w:rPr>
      <w:rFonts w:cs="Times New Roman"/>
    </w:rPr>
  </w:style>
  <w:style w:type="character" w:customStyle="1" w:styleId="ft3608">
    <w:name w:val="ft3608"/>
    <w:basedOn w:val="a3"/>
    <w:uiPriority w:val="99"/>
    <w:qFormat/>
    <w:rsid w:val="00E35251"/>
    <w:rPr>
      <w:rFonts w:cs="Times New Roman"/>
    </w:rPr>
  </w:style>
  <w:style w:type="character" w:customStyle="1" w:styleId="ft3651">
    <w:name w:val="ft3651"/>
    <w:basedOn w:val="a3"/>
    <w:uiPriority w:val="99"/>
    <w:qFormat/>
    <w:rsid w:val="00E35251"/>
    <w:rPr>
      <w:rFonts w:cs="Times New Roman"/>
    </w:rPr>
  </w:style>
  <w:style w:type="paragraph" w:customStyle="1" w:styleId="c4c8c7c24">
    <w:name w:val="c4 c8 c7 c24"/>
    <w:basedOn w:val="a2"/>
    <w:uiPriority w:val="99"/>
    <w:qFormat/>
    <w:rsid w:val="00E35251"/>
    <w:pPr>
      <w:widowControl/>
      <w:snapToGrid/>
      <w:spacing w:before="90" w:after="90"/>
    </w:pPr>
    <w:rPr>
      <w:rFonts w:eastAsia="Times New Roman"/>
      <w:szCs w:val="24"/>
    </w:rPr>
  </w:style>
  <w:style w:type="character" w:customStyle="1" w:styleId="c5">
    <w:name w:val="c5"/>
    <w:basedOn w:val="a3"/>
    <w:uiPriority w:val="99"/>
    <w:qFormat/>
    <w:rsid w:val="00E35251"/>
    <w:rPr>
      <w:rFonts w:cs="Times New Roman"/>
    </w:rPr>
  </w:style>
  <w:style w:type="character" w:customStyle="1" w:styleId="1142">
    <w:name w:val="Знак Знак114"/>
    <w:uiPriority w:val="99"/>
    <w:locked/>
    <w:rsid w:val="00E35251"/>
    <w:rPr>
      <w:rFonts w:ascii="Arial" w:hAnsi="Arial"/>
      <w:b/>
      <w:color w:val="000000"/>
      <w:sz w:val="26"/>
      <w:lang w:val="ru-RU" w:eastAsia="ru-RU"/>
    </w:rPr>
  </w:style>
  <w:style w:type="paragraph" w:customStyle="1" w:styleId="1122">
    <w:name w:val="Стиль Заголовок 1 + 12 пт"/>
    <w:basedOn w:val="10"/>
    <w:uiPriority w:val="99"/>
    <w:qFormat/>
    <w:rsid w:val="00E35251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</w:rPr>
  </w:style>
  <w:style w:type="character" w:customStyle="1" w:styleId="ft9267">
    <w:name w:val="ft9267"/>
    <w:uiPriority w:val="99"/>
    <w:qFormat/>
    <w:rsid w:val="00E35251"/>
  </w:style>
  <w:style w:type="character" w:customStyle="1" w:styleId="ft9274">
    <w:name w:val="ft9274"/>
    <w:uiPriority w:val="99"/>
    <w:qFormat/>
    <w:rsid w:val="00E35251"/>
  </w:style>
  <w:style w:type="character" w:customStyle="1" w:styleId="ft9282">
    <w:name w:val="ft9282"/>
    <w:uiPriority w:val="99"/>
    <w:qFormat/>
    <w:rsid w:val="00E35251"/>
  </w:style>
  <w:style w:type="character" w:customStyle="1" w:styleId="ft9284">
    <w:name w:val="ft9284"/>
    <w:uiPriority w:val="99"/>
    <w:qFormat/>
    <w:rsid w:val="00E35251"/>
  </w:style>
  <w:style w:type="character" w:customStyle="1" w:styleId="ft9287">
    <w:name w:val="ft9287"/>
    <w:uiPriority w:val="99"/>
    <w:qFormat/>
    <w:rsid w:val="00E35251"/>
  </w:style>
  <w:style w:type="character" w:customStyle="1" w:styleId="ft9293">
    <w:name w:val="ft9293"/>
    <w:uiPriority w:val="99"/>
    <w:qFormat/>
    <w:rsid w:val="00E35251"/>
  </w:style>
  <w:style w:type="character" w:customStyle="1" w:styleId="ft9299">
    <w:name w:val="ft9299"/>
    <w:uiPriority w:val="99"/>
    <w:qFormat/>
    <w:rsid w:val="00E35251"/>
  </w:style>
  <w:style w:type="character" w:customStyle="1" w:styleId="ft9306">
    <w:name w:val="ft9306"/>
    <w:uiPriority w:val="99"/>
    <w:qFormat/>
    <w:rsid w:val="00E35251"/>
  </w:style>
  <w:style w:type="character" w:customStyle="1" w:styleId="ft8849">
    <w:name w:val="ft8849"/>
    <w:uiPriority w:val="99"/>
    <w:qFormat/>
    <w:rsid w:val="00E35251"/>
  </w:style>
  <w:style w:type="character" w:customStyle="1" w:styleId="ft9312">
    <w:name w:val="ft9312"/>
    <w:uiPriority w:val="99"/>
    <w:qFormat/>
    <w:rsid w:val="00E35251"/>
  </w:style>
  <w:style w:type="character" w:customStyle="1" w:styleId="ft9316">
    <w:name w:val="ft9316"/>
    <w:uiPriority w:val="99"/>
    <w:qFormat/>
    <w:rsid w:val="00E35251"/>
  </w:style>
  <w:style w:type="character" w:customStyle="1" w:styleId="ft9324">
    <w:name w:val="ft9324"/>
    <w:uiPriority w:val="99"/>
    <w:qFormat/>
    <w:rsid w:val="00E35251"/>
  </w:style>
  <w:style w:type="character" w:customStyle="1" w:styleId="ft9330">
    <w:name w:val="ft9330"/>
    <w:uiPriority w:val="99"/>
    <w:qFormat/>
    <w:rsid w:val="00E35251"/>
  </w:style>
  <w:style w:type="character" w:customStyle="1" w:styleId="18100">
    <w:name w:val="Знак Знак1810"/>
    <w:uiPriority w:val="99"/>
    <w:rsid w:val="00E35251"/>
    <w:rPr>
      <w:rFonts w:eastAsia="SimSun"/>
      <w:b/>
      <w:caps/>
      <w:sz w:val="24"/>
      <w:lang w:val="ru-RU" w:eastAsia="ru-RU"/>
    </w:rPr>
  </w:style>
  <w:style w:type="paragraph" w:customStyle="1" w:styleId="1fffffb">
    <w:name w:val="1 уровень Знак"/>
    <w:basedOn w:val="a2"/>
    <w:link w:val="1fffffc"/>
    <w:uiPriority w:val="99"/>
    <w:qFormat/>
    <w:rsid w:val="00E35251"/>
    <w:pPr>
      <w:keepNext/>
      <w:shd w:val="clear" w:color="auto" w:fill="FFFFFF"/>
      <w:autoSpaceDE w:val="0"/>
      <w:autoSpaceDN w:val="0"/>
      <w:adjustRightInd w:val="0"/>
      <w:snapToGrid/>
      <w:spacing w:before="520" w:after="260" w:line="312" w:lineRule="auto"/>
      <w:jc w:val="center"/>
      <w:outlineLvl w:val="0"/>
    </w:pPr>
    <w:rPr>
      <w:b/>
      <w:color w:val="000000"/>
    </w:rPr>
  </w:style>
  <w:style w:type="character" w:customStyle="1" w:styleId="1fffffc">
    <w:name w:val="1 уровень Знак Знак"/>
    <w:link w:val="1fffffb"/>
    <w:uiPriority w:val="99"/>
    <w:qFormat/>
    <w:locked/>
    <w:rsid w:val="00E35251"/>
    <w:rPr>
      <w:rFonts w:ascii="Times New Roman" w:eastAsia="Calibri" w:hAnsi="Times New Roman" w:cs="Times New Roman"/>
      <w:b/>
      <w:color w:val="000000"/>
      <w:sz w:val="24"/>
      <w:szCs w:val="20"/>
      <w:shd w:val="clear" w:color="auto" w:fill="FFFFFF"/>
      <w:lang w:eastAsia="ru-RU"/>
    </w:rPr>
  </w:style>
  <w:style w:type="character" w:customStyle="1" w:styleId="WW8Num36z0">
    <w:name w:val="WW8Num36z0"/>
    <w:uiPriority w:val="99"/>
    <w:qFormat/>
    <w:rsid w:val="00E35251"/>
    <w:rPr>
      <w:rFonts w:ascii="Wingdings" w:hAnsi="Wingdings"/>
    </w:rPr>
  </w:style>
  <w:style w:type="character" w:customStyle="1" w:styleId="WW8Num39z0">
    <w:name w:val="WW8Num39z0"/>
    <w:uiPriority w:val="99"/>
    <w:qFormat/>
    <w:rsid w:val="00E35251"/>
    <w:rPr>
      <w:rFonts w:ascii="Wingdings" w:hAnsi="Wingdings"/>
    </w:rPr>
  </w:style>
  <w:style w:type="character" w:customStyle="1" w:styleId="WW8Num42z0">
    <w:name w:val="WW8Num42z0"/>
    <w:uiPriority w:val="99"/>
    <w:qFormat/>
    <w:rsid w:val="00E35251"/>
    <w:rPr>
      <w:rFonts w:ascii="Wingdings" w:hAnsi="Wingdings"/>
    </w:rPr>
  </w:style>
  <w:style w:type="character" w:customStyle="1" w:styleId="WW8Num44z0">
    <w:name w:val="WW8Num44z0"/>
    <w:uiPriority w:val="99"/>
    <w:qFormat/>
    <w:rsid w:val="00E35251"/>
    <w:rPr>
      <w:rFonts w:ascii="Wingdings" w:hAnsi="Wingdings"/>
    </w:rPr>
  </w:style>
  <w:style w:type="character" w:customStyle="1" w:styleId="WW8Num44z1">
    <w:name w:val="WW8Num44z1"/>
    <w:uiPriority w:val="99"/>
    <w:qFormat/>
    <w:rsid w:val="00E35251"/>
    <w:rPr>
      <w:rFonts w:ascii="Courier New" w:hAnsi="Courier New"/>
    </w:rPr>
  </w:style>
  <w:style w:type="character" w:customStyle="1" w:styleId="WW8Num44z3">
    <w:name w:val="WW8Num44z3"/>
    <w:uiPriority w:val="99"/>
    <w:qFormat/>
    <w:rsid w:val="00E35251"/>
    <w:rPr>
      <w:rFonts w:ascii="Symbol" w:hAnsi="Symbol"/>
    </w:rPr>
  </w:style>
  <w:style w:type="character" w:customStyle="1" w:styleId="WW8Num47z0">
    <w:name w:val="WW8Num47z0"/>
    <w:uiPriority w:val="99"/>
    <w:qFormat/>
    <w:rsid w:val="00E35251"/>
    <w:rPr>
      <w:rFonts w:ascii="Wingdings" w:hAnsi="Wingdings"/>
    </w:rPr>
  </w:style>
  <w:style w:type="character" w:customStyle="1" w:styleId="WW8Num47z1">
    <w:name w:val="WW8Num47z1"/>
    <w:uiPriority w:val="99"/>
    <w:qFormat/>
    <w:rsid w:val="00E35251"/>
    <w:rPr>
      <w:rFonts w:ascii="Courier New" w:hAnsi="Courier New"/>
    </w:rPr>
  </w:style>
  <w:style w:type="character" w:customStyle="1" w:styleId="WW8Num47z3">
    <w:name w:val="WW8Num47z3"/>
    <w:uiPriority w:val="99"/>
    <w:qFormat/>
    <w:rsid w:val="00E35251"/>
    <w:rPr>
      <w:rFonts w:ascii="Symbol" w:hAnsi="Symbol"/>
    </w:rPr>
  </w:style>
  <w:style w:type="character" w:customStyle="1" w:styleId="WW8Num50z0">
    <w:name w:val="WW8Num50z0"/>
    <w:uiPriority w:val="99"/>
    <w:qFormat/>
    <w:rsid w:val="00E35251"/>
    <w:rPr>
      <w:rFonts w:ascii="Wingdings" w:hAnsi="Wingdings"/>
    </w:rPr>
  </w:style>
  <w:style w:type="character" w:customStyle="1" w:styleId="WW8Num51z0">
    <w:name w:val="WW8Num51z0"/>
    <w:uiPriority w:val="99"/>
    <w:qFormat/>
    <w:rsid w:val="00E35251"/>
    <w:rPr>
      <w:rFonts w:ascii="Wingdings" w:hAnsi="Wingdings"/>
    </w:rPr>
  </w:style>
  <w:style w:type="character" w:customStyle="1" w:styleId="WW8Num52z0">
    <w:name w:val="WW8Num52z0"/>
    <w:uiPriority w:val="99"/>
    <w:qFormat/>
    <w:rsid w:val="00E35251"/>
    <w:rPr>
      <w:rFonts w:ascii="Symbol" w:hAnsi="Symbol"/>
    </w:rPr>
  </w:style>
  <w:style w:type="character" w:customStyle="1" w:styleId="WW8Num53z0">
    <w:name w:val="WW8Num53z0"/>
    <w:uiPriority w:val="99"/>
    <w:qFormat/>
    <w:rsid w:val="00E35251"/>
    <w:rPr>
      <w:rFonts w:ascii="Wingdings" w:hAnsi="Wingdings"/>
    </w:rPr>
  </w:style>
  <w:style w:type="character" w:customStyle="1" w:styleId="WW8Num53z1">
    <w:name w:val="WW8Num53z1"/>
    <w:uiPriority w:val="99"/>
    <w:qFormat/>
    <w:rsid w:val="00E35251"/>
    <w:rPr>
      <w:rFonts w:ascii="Courier New" w:hAnsi="Courier New"/>
    </w:rPr>
  </w:style>
  <w:style w:type="character" w:customStyle="1" w:styleId="WW8Num53z3">
    <w:name w:val="WW8Num53z3"/>
    <w:uiPriority w:val="99"/>
    <w:qFormat/>
    <w:rsid w:val="00E35251"/>
    <w:rPr>
      <w:rFonts w:ascii="Symbol" w:hAnsi="Symbol"/>
    </w:rPr>
  </w:style>
  <w:style w:type="character" w:customStyle="1" w:styleId="WW8Num55z0">
    <w:name w:val="WW8Num55z0"/>
    <w:uiPriority w:val="99"/>
    <w:qFormat/>
    <w:rsid w:val="00E35251"/>
    <w:rPr>
      <w:rFonts w:ascii="Symbol" w:hAnsi="Symbol"/>
    </w:rPr>
  </w:style>
  <w:style w:type="character" w:customStyle="1" w:styleId="WW8Num56z0">
    <w:name w:val="WW8Num56z0"/>
    <w:uiPriority w:val="99"/>
    <w:qFormat/>
    <w:rsid w:val="00E35251"/>
    <w:rPr>
      <w:rFonts w:ascii="Symbol" w:hAnsi="Symbol"/>
    </w:rPr>
  </w:style>
  <w:style w:type="character" w:customStyle="1" w:styleId="WW8Num59z0">
    <w:name w:val="WW8Num59z0"/>
    <w:uiPriority w:val="99"/>
    <w:qFormat/>
    <w:rsid w:val="00E35251"/>
    <w:rPr>
      <w:rFonts w:ascii="Symbol" w:hAnsi="Symbol"/>
    </w:rPr>
  </w:style>
  <w:style w:type="character" w:customStyle="1" w:styleId="WW8Num63z0">
    <w:name w:val="WW8Num63z0"/>
    <w:uiPriority w:val="99"/>
    <w:qFormat/>
    <w:rsid w:val="00E35251"/>
    <w:rPr>
      <w:rFonts w:ascii="Symbol" w:hAnsi="Symbol"/>
    </w:rPr>
  </w:style>
  <w:style w:type="character" w:customStyle="1" w:styleId="WW8Num66z0">
    <w:name w:val="WW8Num66z0"/>
    <w:uiPriority w:val="99"/>
    <w:qFormat/>
    <w:rsid w:val="00E35251"/>
    <w:rPr>
      <w:rFonts w:ascii="Symbol" w:hAnsi="Symbol"/>
    </w:rPr>
  </w:style>
  <w:style w:type="character" w:customStyle="1" w:styleId="WW8Num69z1">
    <w:name w:val="WW8Num69z1"/>
    <w:uiPriority w:val="99"/>
    <w:qFormat/>
    <w:rsid w:val="00E35251"/>
    <w:rPr>
      <w:rFonts w:ascii="Wingdings" w:hAnsi="Wingdings"/>
    </w:rPr>
  </w:style>
  <w:style w:type="character" w:customStyle="1" w:styleId="WW8Num72z0">
    <w:name w:val="WW8Num72z0"/>
    <w:uiPriority w:val="99"/>
    <w:qFormat/>
    <w:rsid w:val="00E35251"/>
    <w:rPr>
      <w:rFonts w:ascii="Symbol" w:hAnsi="Symbol"/>
    </w:rPr>
  </w:style>
  <w:style w:type="character" w:customStyle="1" w:styleId="WW8Num72z1">
    <w:name w:val="WW8Num72z1"/>
    <w:uiPriority w:val="99"/>
    <w:qFormat/>
    <w:rsid w:val="00E35251"/>
    <w:rPr>
      <w:rFonts w:ascii="Courier New" w:hAnsi="Courier New"/>
    </w:rPr>
  </w:style>
  <w:style w:type="character" w:customStyle="1" w:styleId="WW8Num72z2">
    <w:name w:val="WW8Num72z2"/>
    <w:uiPriority w:val="99"/>
    <w:qFormat/>
    <w:rsid w:val="00E35251"/>
    <w:rPr>
      <w:rFonts w:ascii="Wingdings" w:hAnsi="Wingdings"/>
    </w:rPr>
  </w:style>
  <w:style w:type="character" w:customStyle="1" w:styleId="WW8Num74z0">
    <w:name w:val="WW8Num74z0"/>
    <w:uiPriority w:val="99"/>
    <w:qFormat/>
    <w:rsid w:val="00E35251"/>
    <w:rPr>
      <w:rFonts w:ascii="Symbol" w:hAnsi="Symbol"/>
    </w:rPr>
  </w:style>
  <w:style w:type="character" w:customStyle="1" w:styleId="WW8Num75z0">
    <w:name w:val="WW8Num75z0"/>
    <w:uiPriority w:val="99"/>
    <w:qFormat/>
    <w:rsid w:val="00E35251"/>
    <w:rPr>
      <w:rFonts w:ascii="Wingdings" w:hAnsi="Wingdings"/>
    </w:rPr>
  </w:style>
  <w:style w:type="character" w:customStyle="1" w:styleId="WW8Num75z1">
    <w:name w:val="WW8Num75z1"/>
    <w:uiPriority w:val="99"/>
    <w:qFormat/>
    <w:rsid w:val="00E35251"/>
    <w:rPr>
      <w:rFonts w:ascii="Courier New" w:hAnsi="Courier New"/>
    </w:rPr>
  </w:style>
  <w:style w:type="character" w:customStyle="1" w:styleId="WW8Num75z3">
    <w:name w:val="WW8Num75z3"/>
    <w:uiPriority w:val="99"/>
    <w:qFormat/>
    <w:rsid w:val="00E35251"/>
    <w:rPr>
      <w:rFonts w:ascii="Symbol" w:hAnsi="Symbol"/>
    </w:rPr>
  </w:style>
  <w:style w:type="character" w:customStyle="1" w:styleId="WW8Num77z0">
    <w:name w:val="WW8Num77z0"/>
    <w:uiPriority w:val="99"/>
    <w:qFormat/>
    <w:rsid w:val="00E35251"/>
    <w:rPr>
      <w:rFonts w:ascii="Symbol" w:hAnsi="Symbol"/>
    </w:rPr>
  </w:style>
  <w:style w:type="character" w:customStyle="1" w:styleId="WW8Num78z0">
    <w:name w:val="WW8Num78z0"/>
    <w:uiPriority w:val="99"/>
    <w:qFormat/>
    <w:rsid w:val="00E35251"/>
    <w:rPr>
      <w:rFonts w:ascii="Wingdings" w:hAnsi="Wingdings"/>
    </w:rPr>
  </w:style>
  <w:style w:type="character" w:customStyle="1" w:styleId="WW8Num78z1">
    <w:name w:val="WW8Num78z1"/>
    <w:uiPriority w:val="99"/>
    <w:qFormat/>
    <w:rsid w:val="00E35251"/>
    <w:rPr>
      <w:rFonts w:ascii="Courier New" w:hAnsi="Courier New"/>
    </w:rPr>
  </w:style>
  <w:style w:type="character" w:customStyle="1" w:styleId="WW8Num78z3">
    <w:name w:val="WW8Num78z3"/>
    <w:uiPriority w:val="99"/>
    <w:qFormat/>
    <w:rsid w:val="00E35251"/>
    <w:rPr>
      <w:rFonts w:ascii="Symbol" w:hAnsi="Symbol"/>
    </w:rPr>
  </w:style>
  <w:style w:type="character" w:customStyle="1" w:styleId="WW8Num79z0">
    <w:name w:val="WW8Num79z0"/>
    <w:uiPriority w:val="99"/>
    <w:qFormat/>
    <w:rsid w:val="00E35251"/>
    <w:rPr>
      <w:rFonts w:ascii="Symbol" w:hAnsi="Symbol"/>
    </w:rPr>
  </w:style>
  <w:style w:type="character" w:customStyle="1" w:styleId="WW8Num86z0">
    <w:name w:val="WW8Num86z0"/>
    <w:uiPriority w:val="99"/>
    <w:qFormat/>
    <w:rsid w:val="00E35251"/>
    <w:rPr>
      <w:rFonts w:ascii="Wingdings" w:hAnsi="Wingdings"/>
    </w:rPr>
  </w:style>
  <w:style w:type="character" w:customStyle="1" w:styleId="WW8Num86z1">
    <w:name w:val="WW8Num86z1"/>
    <w:uiPriority w:val="99"/>
    <w:qFormat/>
    <w:rsid w:val="00E35251"/>
    <w:rPr>
      <w:rFonts w:ascii="Courier New" w:hAnsi="Courier New"/>
    </w:rPr>
  </w:style>
  <w:style w:type="character" w:customStyle="1" w:styleId="WW8Num86z3">
    <w:name w:val="WW8Num86z3"/>
    <w:uiPriority w:val="99"/>
    <w:qFormat/>
    <w:rsid w:val="00E35251"/>
    <w:rPr>
      <w:rFonts w:ascii="Symbol" w:hAnsi="Symbol"/>
    </w:rPr>
  </w:style>
  <w:style w:type="character" w:customStyle="1" w:styleId="WW8Num87z0">
    <w:name w:val="WW8Num87z0"/>
    <w:uiPriority w:val="99"/>
    <w:qFormat/>
    <w:rsid w:val="00E35251"/>
    <w:rPr>
      <w:rFonts w:ascii="Symbol" w:hAnsi="Symbol"/>
    </w:rPr>
  </w:style>
  <w:style w:type="character" w:customStyle="1" w:styleId="WW8Num89z0">
    <w:name w:val="WW8Num89z0"/>
    <w:uiPriority w:val="99"/>
    <w:qFormat/>
    <w:rsid w:val="00E35251"/>
    <w:rPr>
      <w:rFonts w:ascii="Symbol" w:hAnsi="Symbol"/>
    </w:rPr>
  </w:style>
  <w:style w:type="character" w:customStyle="1" w:styleId="WW8Num90z0">
    <w:name w:val="WW8Num90z0"/>
    <w:uiPriority w:val="99"/>
    <w:qFormat/>
    <w:rsid w:val="00E35251"/>
    <w:rPr>
      <w:rFonts w:ascii="Symbol" w:hAnsi="Symbol"/>
    </w:rPr>
  </w:style>
  <w:style w:type="character" w:customStyle="1" w:styleId="WW8Num92z0">
    <w:name w:val="WW8Num92z0"/>
    <w:uiPriority w:val="99"/>
    <w:qFormat/>
    <w:rsid w:val="00E35251"/>
    <w:rPr>
      <w:rFonts w:ascii="Symbol" w:hAnsi="Symbol"/>
    </w:rPr>
  </w:style>
  <w:style w:type="character" w:customStyle="1" w:styleId="WW8Num93z0">
    <w:name w:val="WW8Num93z0"/>
    <w:uiPriority w:val="99"/>
    <w:qFormat/>
    <w:rsid w:val="00E35251"/>
    <w:rPr>
      <w:rFonts w:ascii="Wingdings" w:hAnsi="Wingdings"/>
    </w:rPr>
  </w:style>
  <w:style w:type="character" w:customStyle="1" w:styleId="WW8Num93z1">
    <w:name w:val="WW8Num93z1"/>
    <w:uiPriority w:val="99"/>
    <w:qFormat/>
    <w:rsid w:val="00E35251"/>
    <w:rPr>
      <w:rFonts w:ascii="Courier New" w:hAnsi="Courier New"/>
    </w:rPr>
  </w:style>
  <w:style w:type="character" w:customStyle="1" w:styleId="WW8Num93z3">
    <w:name w:val="WW8Num93z3"/>
    <w:uiPriority w:val="99"/>
    <w:qFormat/>
    <w:rsid w:val="00E35251"/>
    <w:rPr>
      <w:rFonts w:ascii="Symbol" w:hAnsi="Symbol"/>
    </w:rPr>
  </w:style>
  <w:style w:type="character" w:customStyle="1" w:styleId="WW8Num94z0">
    <w:name w:val="WW8Num94z0"/>
    <w:uiPriority w:val="99"/>
    <w:qFormat/>
    <w:rsid w:val="00E35251"/>
    <w:rPr>
      <w:rFonts w:ascii="Symbol" w:hAnsi="Symbol"/>
    </w:rPr>
  </w:style>
  <w:style w:type="character" w:customStyle="1" w:styleId="WW8Num97z0">
    <w:name w:val="WW8Num97z0"/>
    <w:uiPriority w:val="99"/>
    <w:qFormat/>
    <w:rsid w:val="00E35251"/>
    <w:rPr>
      <w:rFonts w:ascii="Symbol" w:hAnsi="Symbol"/>
    </w:rPr>
  </w:style>
  <w:style w:type="character" w:customStyle="1" w:styleId="WW8Num99z0">
    <w:name w:val="WW8Num99z0"/>
    <w:uiPriority w:val="99"/>
    <w:qFormat/>
    <w:rsid w:val="00E35251"/>
    <w:rPr>
      <w:rFonts w:ascii="Symbol" w:hAnsi="Symbol"/>
    </w:rPr>
  </w:style>
  <w:style w:type="character" w:customStyle="1" w:styleId="WW8Num101z0">
    <w:name w:val="WW8Num101z0"/>
    <w:uiPriority w:val="99"/>
    <w:qFormat/>
    <w:rsid w:val="00E35251"/>
    <w:rPr>
      <w:rFonts w:ascii="Symbol" w:hAnsi="Symbol"/>
    </w:rPr>
  </w:style>
  <w:style w:type="character" w:customStyle="1" w:styleId="WW8Num104z0">
    <w:name w:val="WW8Num104z0"/>
    <w:uiPriority w:val="99"/>
    <w:qFormat/>
    <w:rsid w:val="00E35251"/>
    <w:rPr>
      <w:rFonts w:ascii="Symbol" w:hAnsi="Symbol"/>
    </w:rPr>
  </w:style>
  <w:style w:type="character" w:customStyle="1" w:styleId="WW8Num107z0">
    <w:name w:val="WW8Num107z0"/>
    <w:uiPriority w:val="99"/>
    <w:qFormat/>
    <w:rsid w:val="00E35251"/>
    <w:rPr>
      <w:rFonts w:ascii="Symbol" w:hAnsi="Symbol"/>
    </w:rPr>
  </w:style>
  <w:style w:type="character" w:customStyle="1" w:styleId="WW8Num109z0">
    <w:name w:val="WW8Num109z0"/>
    <w:uiPriority w:val="99"/>
    <w:qFormat/>
    <w:rsid w:val="00E35251"/>
    <w:rPr>
      <w:rFonts w:ascii="Symbol" w:hAnsi="Symbol"/>
    </w:rPr>
  </w:style>
  <w:style w:type="character" w:customStyle="1" w:styleId="WW8Num112z1">
    <w:name w:val="WW8Num112z1"/>
    <w:uiPriority w:val="99"/>
    <w:qFormat/>
    <w:rsid w:val="00E35251"/>
    <w:rPr>
      <w:color w:val="000000"/>
    </w:rPr>
  </w:style>
  <w:style w:type="character" w:customStyle="1" w:styleId="WW8Num114z0">
    <w:name w:val="WW8Num114z0"/>
    <w:uiPriority w:val="99"/>
    <w:qFormat/>
    <w:rsid w:val="00E35251"/>
    <w:rPr>
      <w:rFonts w:ascii="Symbol" w:hAnsi="Symbol"/>
    </w:rPr>
  </w:style>
  <w:style w:type="character" w:customStyle="1" w:styleId="WW8Num117z0">
    <w:name w:val="WW8Num117z0"/>
    <w:uiPriority w:val="99"/>
    <w:qFormat/>
    <w:rsid w:val="00E35251"/>
    <w:rPr>
      <w:rFonts w:ascii="Symbol" w:hAnsi="Symbol"/>
    </w:rPr>
  </w:style>
  <w:style w:type="character" w:customStyle="1" w:styleId="WW8Num118z0">
    <w:name w:val="WW8Num118z0"/>
    <w:uiPriority w:val="99"/>
    <w:qFormat/>
    <w:rsid w:val="00E35251"/>
    <w:rPr>
      <w:rFonts w:ascii="Wingdings" w:hAnsi="Wingdings"/>
    </w:rPr>
  </w:style>
  <w:style w:type="character" w:customStyle="1" w:styleId="WW8Num118z1">
    <w:name w:val="WW8Num118z1"/>
    <w:uiPriority w:val="99"/>
    <w:qFormat/>
    <w:rsid w:val="00E35251"/>
    <w:rPr>
      <w:rFonts w:ascii="Courier New" w:hAnsi="Courier New"/>
    </w:rPr>
  </w:style>
  <w:style w:type="character" w:customStyle="1" w:styleId="WW8Num118z3">
    <w:name w:val="WW8Num118z3"/>
    <w:uiPriority w:val="99"/>
    <w:qFormat/>
    <w:rsid w:val="00E35251"/>
    <w:rPr>
      <w:rFonts w:ascii="Symbol" w:hAnsi="Symbol"/>
    </w:rPr>
  </w:style>
  <w:style w:type="character" w:customStyle="1" w:styleId="WW8Num120z0">
    <w:name w:val="WW8Num120z0"/>
    <w:uiPriority w:val="99"/>
    <w:qFormat/>
    <w:rsid w:val="00E35251"/>
    <w:rPr>
      <w:rFonts w:ascii="Symbol" w:hAnsi="Symbol"/>
    </w:rPr>
  </w:style>
  <w:style w:type="character" w:customStyle="1" w:styleId="WW8Num121z0">
    <w:name w:val="WW8Num121z0"/>
    <w:uiPriority w:val="99"/>
    <w:qFormat/>
    <w:rsid w:val="00E35251"/>
    <w:rPr>
      <w:rFonts w:ascii="Symbol" w:hAnsi="Symbol"/>
    </w:rPr>
  </w:style>
  <w:style w:type="character" w:customStyle="1" w:styleId="WW8Num124z0">
    <w:name w:val="WW8Num124z0"/>
    <w:uiPriority w:val="99"/>
    <w:qFormat/>
    <w:rsid w:val="00E35251"/>
    <w:rPr>
      <w:rFonts w:ascii="Symbol" w:hAnsi="Symbol"/>
    </w:rPr>
  </w:style>
  <w:style w:type="character" w:customStyle="1" w:styleId="WW8Num125z0">
    <w:name w:val="WW8Num125z0"/>
    <w:uiPriority w:val="99"/>
    <w:qFormat/>
    <w:rsid w:val="00E35251"/>
    <w:rPr>
      <w:rFonts w:ascii="Wingdings" w:hAnsi="Wingdings"/>
    </w:rPr>
  </w:style>
  <w:style w:type="character" w:customStyle="1" w:styleId="WW8Num125z1">
    <w:name w:val="WW8Num125z1"/>
    <w:uiPriority w:val="99"/>
    <w:qFormat/>
    <w:rsid w:val="00E35251"/>
    <w:rPr>
      <w:rFonts w:ascii="Courier New" w:hAnsi="Courier New"/>
    </w:rPr>
  </w:style>
  <w:style w:type="character" w:customStyle="1" w:styleId="WW8Num125z3">
    <w:name w:val="WW8Num125z3"/>
    <w:uiPriority w:val="99"/>
    <w:qFormat/>
    <w:rsid w:val="00E35251"/>
    <w:rPr>
      <w:rFonts w:ascii="Symbol" w:hAnsi="Symbol"/>
    </w:rPr>
  </w:style>
  <w:style w:type="character" w:customStyle="1" w:styleId="WW8Num126z0">
    <w:name w:val="WW8Num126z0"/>
    <w:uiPriority w:val="99"/>
    <w:qFormat/>
    <w:rsid w:val="00E35251"/>
    <w:rPr>
      <w:rFonts w:ascii="Symbol" w:hAnsi="Symbol"/>
    </w:rPr>
  </w:style>
  <w:style w:type="character" w:customStyle="1" w:styleId="WW8Num127z0">
    <w:name w:val="WW8Num127z0"/>
    <w:uiPriority w:val="99"/>
    <w:qFormat/>
    <w:rsid w:val="00E35251"/>
    <w:rPr>
      <w:rFonts w:ascii="Symbol" w:hAnsi="Symbol"/>
    </w:rPr>
  </w:style>
  <w:style w:type="character" w:customStyle="1" w:styleId="WW8Num130z0">
    <w:name w:val="WW8Num130z0"/>
    <w:uiPriority w:val="99"/>
    <w:qFormat/>
    <w:rsid w:val="00E35251"/>
    <w:rPr>
      <w:rFonts w:ascii="Symbol" w:hAnsi="Symbol"/>
    </w:rPr>
  </w:style>
  <w:style w:type="character" w:customStyle="1" w:styleId="WW8Num131z0">
    <w:name w:val="WW8Num131z0"/>
    <w:uiPriority w:val="99"/>
    <w:qFormat/>
    <w:rsid w:val="00E35251"/>
    <w:rPr>
      <w:rFonts w:ascii="Symbol" w:hAnsi="Symbol"/>
    </w:rPr>
  </w:style>
  <w:style w:type="character" w:customStyle="1" w:styleId="WW8Num132z0">
    <w:name w:val="WW8Num132z0"/>
    <w:uiPriority w:val="99"/>
    <w:qFormat/>
    <w:rsid w:val="00E35251"/>
    <w:rPr>
      <w:rFonts w:ascii="Symbol" w:hAnsi="Symbol"/>
    </w:rPr>
  </w:style>
  <w:style w:type="character" w:customStyle="1" w:styleId="WW8Num134z0">
    <w:name w:val="WW8Num134z0"/>
    <w:uiPriority w:val="99"/>
    <w:qFormat/>
    <w:rsid w:val="00E35251"/>
    <w:rPr>
      <w:rFonts w:ascii="Wingdings" w:hAnsi="Wingdings"/>
    </w:rPr>
  </w:style>
  <w:style w:type="character" w:customStyle="1" w:styleId="WW8Num136z0">
    <w:name w:val="WW8Num136z0"/>
    <w:uiPriority w:val="99"/>
    <w:qFormat/>
    <w:rsid w:val="00E35251"/>
    <w:rPr>
      <w:rFonts w:ascii="Symbol" w:hAnsi="Symbol"/>
    </w:rPr>
  </w:style>
  <w:style w:type="character" w:customStyle="1" w:styleId="WW8Num139z0">
    <w:name w:val="WW8Num139z0"/>
    <w:uiPriority w:val="99"/>
    <w:qFormat/>
    <w:rsid w:val="00E35251"/>
    <w:rPr>
      <w:rFonts w:ascii="Symbol" w:hAnsi="Symbol"/>
    </w:rPr>
  </w:style>
  <w:style w:type="character" w:customStyle="1" w:styleId="WW8Num143z0">
    <w:name w:val="WW8Num143z0"/>
    <w:uiPriority w:val="99"/>
    <w:qFormat/>
    <w:rsid w:val="00E35251"/>
    <w:rPr>
      <w:rFonts w:ascii="Symbol" w:hAnsi="Symbol"/>
    </w:rPr>
  </w:style>
  <w:style w:type="character" w:customStyle="1" w:styleId="WW8Num144z0">
    <w:name w:val="WW8Num144z0"/>
    <w:uiPriority w:val="99"/>
    <w:qFormat/>
    <w:rsid w:val="00E35251"/>
    <w:rPr>
      <w:rFonts w:ascii="Symbol" w:hAnsi="Symbol"/>
    </w:rPr>
  </w:style>
  <w:style w:type="character" w:customStyle="1" w:styleId="WW8Num145z0">
    <w:name w:val="WW8Num145z0"/>
    <w:uiPriority w:val="99"/>
    <w:qFormat/>
    <w:rsid w:val="00E35251"/>
    <w:rPr>
      <w:rFonts w:ascii="Symbol" w:hAnsi="Symbol"/>
    </w:rPr>
  </w:style>
  <w:style w:type="character" w:customStyle="1" w:styleId="WW8Num146z0">
    <w:name w:val="WW8Num146z0"/>
    <w:uiPriority w:val="99"/>
    <w:qFormat/>
    <w:rsid w:val="00E35251"/>
    <w:rPr>
      <w:rFonts w:ascii="Symbol" w:hAnsi="Symbol"/>
    </w:rPr>
  </w:style>
  <w:style w:type="character" w:customStyle="1" w:styleId="WW8Num147z0">
    <w:name w:val="WW8Num147z0"/>
    <w:uiPriority w:val="99"/>
    <w:qFormat/>
    <w:rsid w:val="00E35251"/>
    <w:rPr>
      <w:rFonts w:ascii="Wingdings" w:hAnsi="Wingdings"/>
    </w:rPr>
  </w:style>
  <w:style w:type="character" w:customStyle="1" w:styleId="WW8Num147z1">
    <w:name w:val="WW8Num147z1"/>
    <w:uiPriority w:val="99"/>
    <w:qFormat/>
    <w:rsid w:val="00E35251"/>
    <w:rPr>
      <w:rFonts w:ascii="Courier New" w:hAnsi="Courier New"/>
    </w:rPr>
  </w:style>
  <w:style w:type="character" w:customStyle="1" w:styleId="WW8Num147z3">
    <w:name w:val="WW8Num147z3"/>
    <w:uiPriority w:val="99"/>
    <w:qFormat/>
    <w:rsid w:val="00E35251"/>
    <w:rPr>
      <w:rFonts w:ascii="Symbol" w:hAnsi="Symbol"/>
    </w:rPr>
  </w:style>
  <w:style w:type="character" w:customStyle="1" w:styleId="WW8Num150z0">
    <w:name w:val="WW8Num150z0"/>
    <w:uiPriority w:val="99"/>
    <w:qFormat/>
    <w:rsid w:val="00E35251"/>
    <w:rPr>
      <w:rFonts w:ascii="Symbol" w:hAnsi="Symbol"/>
    </w:rPr>
  </w:style>
  <w:style w:type="character" w:customStyle="1" w:styleId="WW8Num157z0">
    <w:name w:val="WW8Num157z0"/>
    <w:uiPriority w:val="99"/>
    <w:qFormat/>
    <w:rsid w:val="00E35251"/>
    <w:rPr>
      <w:rFonts w:ascii="Symbol" w:hAnsi="Symbol"/>
    </w:rPr>
  </w:style>
  <w:style w:type="character" w:customStyle="1" w:styleId="WW8Num159z0">
    <w:name w:val="WW8Num159z0"/>
    <w:uiPriority w:val="99"/>
    <w:qFormat/>
    <w:rsid w:val="00E35251"/>
    <w:rPr>
      <w:rFonts w:ascii="Symbol" w:hAnsi="Symbol"/>
    </w:rPr>
  </w:style>
  <w:style w:type="character" w:customStyle="1" w:styleId="WW8Num160z0">
    <w:name w:val="WW8Num160z0"/>
    <w:uiPriority w:val="99"/>
    <w:qFormat/>
    <w:rsid w:val="00E35251"/>
    <w:rPr>
      <w:rFonts w:ascii="Symbol" w:hAnsi="Symbol"/>
    </w:rPr>
  </w:style>
  <w:style w:type="character" w:customStyle="1" w:styleId="WW8Num162z0">
    <w:name w:val="WW8Num162z0"/>
    <w:uiPriority w:val="99"/>
    <w:qFormat/>
    <w:rsid w:val="00E35251"/>
    <w:rPr>
      <w:rFonts w:ascii="Symbol" w:hAnsi="Symbol"/>
    </w:rPr>
  </w:style>
  <w:style w:type="character" w:customStyle="1" w:styleId="WW8Num163z0">
    <w:name w:val="WW8Num163z0"/>
    <w:uiPriority w:val="99"/>
    <w:qFormat/>
    <w:rsid w:val="00E35251"/>
    <w:rPr>
      <w:rFonts w:ascii="Symbol" w:hAnsi="Symbol"/>
    </w:rPr>
  </w:style>
  <w:style w:type="character" w:customStyle="1" w:styleId="WW8Num164z0">
    <w:name w:val="WW8Num164z0"/>
    <w:uiPriority w:val="99"/>
    <w:qFormat/>
    <w:rsid w:val="00E35251"/>
    <w:rPr>
      <w:rFonts w:ascii="Wingdings" w:hAnsi="Wingdings"/>
    </w:rPr>
  </w:style>
  <w:style w:type="character" w:customStyle="1" w:styleId="WW8Num164z1">
    <w:name w:val="WW8Num164z1"/>
    <w:uiPriority w:val="99"/>
    <w:qFormat/>
    <w:rsid w:val="00E35251"/>
    <w:rPr>
      <w:rFonts w:ascii="Courier New" w:hAnsi="Courier New"/>
    </w:rPr>
  </w:style>
  <w:style w:type="character" w:customStyle="1" w:styleId="WW8Num164z3">
    <w:name w:val="WW8Num164z3"/>
    <w:uiPriority w:val="99"/>
    <w:qFormat/>
    <w:rsid w:val="00E35251"/>
    <w:rPr>
      <w:rFonts w:ascii="Symbol" w:hAnsi="Symbol"/>
    </w:rPr>
  </w:style>
  <w:style w:type="character" w:customStyle="1" w:styleId="WW8Num168z0">
    <w:name w:val="WW8Num168z0"/>
    <w:uiPriority w:val="99"/>
    <w:qFormat/>
    <w:rsid w:val="00E35251"/>
    <w:rPr>
      <w:rFonts w:ascii="Symbol" w:hAnsi="Symbol"/>
    </w:rPr>
  </w:style>
  <w:style w:type="character" w:customStyle="1" w:styleId="WW8Num169z0">
    <w:name w:val="WW8Num169z0"/>
    <w:uiPriority w:val="99"/>
    <w:qFormat/>
    <w:rsid w:val="00E35251"/>
    <w:rPr>
      <w:rFonts w:ascii="Symbol" w:hAnsi="Symbol"/>
    </w:rPr>
  </w:style>
  <w:style w:type="character" w:customStyle="1" w:styleId="WW8Num170z0">
    <w:name w:val="WW8Num170z0"/>
    <w:uiPriority w:val="99"/>
    <w:qFormat/>
    <w:rsid w:val="00E35251"/>
    <w:rPr>
      <w:rFonts w:ascii="Symbol" w:hAnsi="Symbol"/>
    </w:rPr>
  </w:style>
  <w:style w:type="character" w:customStyle="1" w:styleId="WW8Num174z0">
    <w:name w:val="WW8Num174z0"/>
    <w:uiPriority w:val="99"/>
    <w:qFormat/>
    <w:rsid w:val="00E35251"/>
    <w:rPr>
      <w:rFonts w:ascii="Symbol" w:hAnsi="Symbol"/>
    </w:rPr>
  </w:style>
  <w:style w:type="character" w:customStyle="1" w:styleId="WW8Num177z0">
    <w:name w:val="WW8Num177z0"/>
    <w:uiPriority w:val="99"/>
    <w:qFormat/>
    <w:rsid w:val="00E35251"/>
    <w:rPr>
      <w:rFonts w:ascii="Symbol" w:hAnsi="Symbol"/>
    </w:rPr>
  </w:style>
  <w:style w:type="character" w:customStyle="1" w:styleId="WW8Num178z0">
    <w:name w:val="WW8Num178z0"/>
    <w:uiPriority w:val="99"/>
    <w:qFormat/>
    <w:rsid w:val="00E35251"/>
    <w:rPr>
      <w:rFonts w:ascii="Symbol" w:hAnsi="Symbol"/>
    </w:rPr>
  </w:style>
  <w:style w:type="character" w:customStyle="1" w:styleId="WW8Num182z0">
    <w:name w:val="WW8Num182z0"/>
    <w:uiPriority w:val="99"/>
    <w:qFormat/>
    <w:rsid w:val="00E35251"/>
    <w:rPr>
      <w:rFonts w:ascii="Symbol" w:hAnsi="Symbol"/>
    </w:rPr>
  </w:style>
  <w:style w:type="character" w:customStyle="1" w:styleId="WW8Num37z0">
    <w:name w:val="WW8Num37z0"/>
    <w:uiPriority w:val="99"/>
    <w:qFormat/>
    <w:rsid w:val="00E35251"/>
    <w:rPr>
      <w:rFonts w:ascii="Wingdings" w:hAnsi="Wingdings"/>
    </w:rPr>
  </w:style>
  <w:style w:type="character" w:customStyle="1" w:styleId="WW8Num38z0">
    <w:name w:val="WW8Num38z0"/>
    <w:uiPriority w:val="99"/>
    <w:qFormat/>
    <w:rsid w:val="00E35251"/>
    <w:rPr>
      <w:rFonts w:ascii="Wingdings" w:hAnsi="Wingdings"/>
    </w:rPr>
  </w:style>
  <w:style w:type="character" w:customStyle="1" w:styleId="WW8Num40z0">
    <w:name w:val="WW8Num40z0"/>
    <w:uiPriority w:val="99"/>
    <w:qFormat/>
    <w:rsid w:val="00E35251"/>
    <w:rPr>
      <w:rFonts w:ascii="Wingdings" w:hAnsi="Wingdings"/>
    </w:rPr>
  </w:style>
  <w:style w:type="character" w:customStyle="1" w:styleId="WW8Num41z0">
    <w:name w:val="WW8Num41z0"/>
    <w:uiPriority w:val="99"/>
    <w:qFormat/>
    <w:rsid w:val="00E35251"/>
    <w:rPr>
      <w:rFonts w:ascii="Wingdings" w:hAnsi="Wingdings"/>
    </w:rPr>
  </w:style>
  <w:style w:type="character" w:customStyle="1" w:styleId="WW8Num43z0">
    <w:name w:val="WW8Num43z0"/>
    <w:uiPriority w:val="99"/>
    <w:qFormat/>
    <w:rsid w:val="00E35251"/>
    <w:rPr>
      <w:rFonts w:ascii="Wingdings" w:hAnsi="Wingdings"/>
    </w:rPr>
  </w:style>
  <w:style w:type="character" w:customStyle="1" w:styleId="WW8Num20z1">
    <w:name w:val="WW8Num20z1"/>
    <w:uiPriority w:val="99"/>
    <w:qFormat/>
    <w:rsid w:val="00E35251"/>
    <w:rPr>
      <w:rFonts w:ascii="Courier New" w:hAnsi="Courier New"/>
    </w:rPr>
  </w:style>
  <w:style w:type="character" w:customStyle="1" w:styleId="WW8Num20z3">
    <w:name w:val="WW8Num20z3"/>
    <w:uiPriority w:val="99"/>
    <w:qFormat/>
    <w:rsid w:val="00E35251"/>
    <w:rPr>
      <w:rFonts w:ascii="Symbol" w:hAnsi="Symbol"/>
    </w:rPr>
  </w:style>
  <w:style w:type="character" w:customStyle="1" w:styleId="WW8Num26z3">
    <w:name w:val="WW8Num26z3"/>
    <w:uiPriority w:val="99"/>
    <w:qFormat/>
    <w:rsid w:val="00E35251"/>
    <w:rPr>
      <w:rFonts w:ascii="Symbol" w:hAnsi="Symbol"/>
    </w:rPr>
  </w:style>
  <w:style w:type="character" w:customStyle="1" w:styleId="WW8Num33z0">
    <w:name w:val="WW8Num33z0"/>
    <w:uiPriority w:val="99"/>
    <w:qFormat/>
    <w:rsid w:val="00E35251"/>
    <w:rPr>
      <w:rFonts w:ascii="Wingdings" w:hAnsi="Wingdings"/>
    </w:rPr>
  </w:style>
  <w:style w:type="character" w:customStyle="1" w:styleId="WW8Num33z3">
    <w:name w:val="WW8Num33z3"/>
    <w:uiPriority w:val="99"/>
    <w:qFormat/>
    <w:rsid w:val="00E35251"/>
    <w:rPr>
      <w:rFonts w:ascii="Symbol" w:hAnsi="Symbol"/>
    </w:rPr>
  </w:style>
  <w:style w:type="character" w:customStyle="1" w:styleId="WW8Num33z4">
    <w:name w:val="WW8Num33z4"/>
    <w:uiPriority w:val="99"/>
    <w:qFormat/>
    <w:rsid w:val="00E35251"/>
    <w:rPr>
      <w:rFonts w:ascii="Courier New" w:hAnsi="Courier New"/>
    </w:rPr>
  </w:style>
  <w:style w:type="character" w:customStyle="1" w:styleId="WW8Num34z0">
    <w:name w:val="WW8Num34z0"/>
    <w:uiPriority w:val="99"/>
    <w:qFormat/>
    <w:rsid w:val="00E35251"/>
    <w:rPr>
      <w:rFonts w:ascii="Wingdings" w:hAnsi="Wingdings"/>
    </w:rPr>
  </w:style>
  <w:style w:type="character" w:customStyle="1" w:styleId="WW8Num34z1">
    <w:name w:val="WW8Num34z1"/>
    <w:uiPriority w:val="99"/>
    <w:qFormat/>
    <w:rsid w:val="00E35251"/>
    <w:rPr>
      <w:rFonts w:ascii="Courier New" w:hAnsi="Courier New"/>
    </w:rPr>
  </w:style>
  <w:style w:type="character" w:customStyle="1" w:styleId="WW8Num34z3">
    <w:name w:val="WW8Num34z3"/>
    <w:uiPriority w:val="99"/>
    <w:qFormat/>
    <w:rsid w:val="00E35251"/>
    <w:rPr>
      <w:rFonts w:ascii="Symbol" w:hAnsi="Symbol"/>
    </w:rPr>
  </w:style>
  <w:style w:type="character" w:customStyle="1" w:styleId="WW8Num35z0">
    <w:name w:val="WW8Num35z0"/>
    <w:uiPriority w:val="99"/>
    <w:qFormat/>
    <w:rsid w:val="00E35251"/>
    <w:rPr>
      <w:rFonts w:ascii="Wingdings" w:hAnsi="Wingdings"/>
    </w:rPr>
  </w:style>
  <w:style w:type="character" w:customStyle="1" w:styleId="WW8Num35z1">
    <w:name w:val="WW8Num35z1"/>
    <w:uiPriority w:val="99"/>
    <w:qFormat/>
    <w:rsid w:val="00E35251"/>
    <w:rPr>
      <w:rFonts w:ascii="Courier New" w:hAnsi="Courier New"/>
    </w:rPr>
  </w:style>
  <w:style w:type="character" w:customStyle="1" w:styleId="WW8Num35z3">
    <w:name w:val="WW8Num35z3"/>
    <w:uiPriority w:val="99"/>
    <w:qFormat/>
    <w:rsid w:val="00E35251"/>
    <w:rPr>
      <w:rFonts w:ascii="Symbol" w:hAnsi="Symbol"/>
    </w:rPr>
  </w:style>
  <w:style w:type="character" w:customStyle="1" w:styleId="WW8Num36z1">
    <w:name w:val="WW8Num36z1"/>
    <w:uiPriority w:val="99"/>
    <w:qFormat/>
    <w:rsid w:val="00E35251"/>
    <w:rPr>
      <w:rFonts w:ascii="Courier New" w:hAnsi="Courier New"/>
    </w:rPr>
  </w:style>
  <w:style w:type="character" w:customStyle="1" w:styleId="WW8Num36z3">
    <w:name w:val="WW8Num36z3"/>
    <w:uiPriority w:val="99"/>
    <w:qFormat/>
    <w:rsid w:val="00E35251"/>
    <w:rPr>
      <w:rFonts w:ascii="Symbol" w:hAnsi="Symbol"/>
    </w:rPr>
  </w:style>
  <w:style w:type="character" w:customStyle="1" w:styleId="WW8Num37z1">
    <w:name w:val="WW8Num37z1"/>
    <w:uiPriority w:val="99"/>
    <w:qFormat/>
    <w:rsid w:val="00E35251"/>
    <w:rPr>
      <w:rFonts w:ascii="Courier New" w:hAnsi="Courier New"/>
    </w:rPr>
  </w:style>
  <w:style w:type="character" w:customStyle="1" w:styleId="WW8Num37z3">
    <w:name w:val="WW8Num37z3"/>
    <w:uiPriority w:val="99"/>
    <w:qFormat/>
    <w:rsid w:val="00E35251"/>
    <w:rPr>
      <w:rFonts w:ascii="Symbol" w:hAnsi="Symbol"/>
    </w:rPr>
  </w:style>
  <w:style w:type="character" w:customStyle="1" w:styleId="WW8Num39z1">
    <w:name w:val="WW8Num39z1"/>
    <w:uiPriority w:val="99"/>
    <w:qFormat/>
    <w:rsid w:val="00E35251"/>
    <w:rPr>
      <w:rFonts w:ascii="Times New Roman" w:hAnsi="Times New Roman"/>
    </w:rPr>
  </w:style>
  <w:style w:type="character" w:customStyle="1" w:styleId="WW8Num39z3">
    <w:name w:val="WW8Num39z3"/>
    <w:uiPriority w:val="99"/>
    <w:qFormat/>
    <w:rsid w:val="00E35251"/>
    <w:rPr>
      <w:rFonts w:ascii="Symbol" w:hAnsi="Symbol"/>
    </w:rPr>
  </w:style>
  <w:style w:type="character" w:customStyle="1" w:styleId="WW8Num39z4">
    <w:name w:val="WW8Num39z4"/>
    <w:uiPriority w:val="99"/>
    <w:qFormat/>
    <w:rsid w:val="00E35251"/>
    <w:rPr>
      <w:rFonts w:ascii="Courier New" w:hAnsi="Courier New"/>
    </w:rPr>
  </w:style>
  <w:style w:type="character" w:customStyle="1" w:styleId="WW8Num42z1">
    <w:name w:val="WW8Num42z1"/>
    <w:uiPriority w:val="99"/>
    <w:qFormat/>
    <w:rsid w:val="00E35251"/>
    <w:rPr>
      <w:rFonts w:ascii="Courier New" w:hAnsi="Courier New"/>
    </w:rPr>
  </w:style>
  <w:style w:type="character" w:customStyle="1" w:styleId="WW8Num42z3">
    <w:name w:val="WW8Num42z3"/>
    <w:uiPriority w:val="99"/>
    <w:qFormat/>
    <w:rsid w:val="00E35251"/>
    <w:rPr>
      <w:rFonts w:ascii="Symbol" w:hAnsi="Symbol"/>
    </w:rPr>
  </w:style>
  <w:style w:type="character" w:customStyle="1" w:styleId="WW8Num45z0">
    <w:name w:val="WW8Num45z0"/>
    <w:uiPriority w:val="99"/>
    <w:qFormat/>
    <w:rsid w:val="00E35251"/>
    <w:rPr>
      <w:rFonts w:ascii="Wingdings" w:hAnsi="Wingdings"/>
    </w:rPr>
  </w:style>
  <w:style w:type="character" w:customStyle="1" w:styleId="WW8Num45z1">
    <w:name w:val="WW8Num45z1"/>
    <w:uiPriority w:val="99"/>
    <w:qFormat/>
    <w:rsid w:val="00E35251"/>
    <w:rPr>
      <w:rFonts w:ascii="Courier New" w:hAnsi="Courier New"/>
    </w:rPr>
  </w:style>
  <w:style w:type="character" w:customStyle="1" w:styleId="WW8Num45z3">
    <w:name w:val="WW8Num45z3"/>
    <w:uiPriority w:val="99"/>
    <w:qFormat/>
    <w:rsid w:val="00E35251"/>
    <w:rPr>
      <w:rFonts w:ascii="Symbol" w:hAnsi="Symbol"/>
    </w:rPr>
  </w:style>
  <w:style w:type="character" w:customStyle="1" w:styleId="WW8Num46z0">
    <w:name w:val="WW8Num46z0"/>
    <w:uiPriority w:val="99"/>
    <w:qFormat/>
    <w:rsid w:val="00E35251"/>
    <w:rPr>
      <w:rFonts w:ascii="Wingdings" w:hAnsi="Wingdings"/>
    </w:rPr>
  </w:style>
  <w:style w:type="character" w:customStyle="1" w:styleId="WW8Num46z1">
    <w:name w:val="WW8Num46z1"/>
    <w:uiPriority w:val="99"/>
    <w:qFormat/>
    <w:rsid w:val="00E35251"/>
    <w:rPr>
      <w:rFonts w:ascii="Courier New" w:hAnsi="Courier New"/>
    </w:rPr>
  </w:style>
  <w:style w:type="character" w:customStyle="1" w:styleId="WW8Num46z3">
    <w:name w:val="WW8Num46z3"/>
    <w:uiPriority w:val="99"/>
    <w:qFormat/>
    <w:rsid w:val="00E35251"/>
    <w:rPr>
      <w:rFonts w:ascii="Symbol" w:hAnsi="Symbol"/>
    </w:rPr>
  </w:style>
  <w:style w:type="character" w:customStyle="1" w:styleId="WW8Num48z0">
    <w:name w:val="WW8Num48z0"/>
    <w:uiPriority w:val="99"/>
    <w:qFormat/>
    <w:rsid w:val="00E35251"/>
    <w:rPr>
      <w:rFonts w:ascii="Wingdings" w:hAnsi="Wingdings"/>
    </w:rPr>
  </w:style>
  <w:style w:type="character" w:customStyle="1" w:styleId="WW8Num48z1">
    <w:name w:val="WW8Num48z1"/>
    <w:uiPriority w:val="99"/>
    <w:qFormat/>
    <w:rsid w:val="00E35251"/>
    <w:rPr>
      <w:rFonts w:ascii="Courier New" w:hAnsi="Courier New"/>
    </w:rPr>
  </w:style>
  <w:style w:type="character" w:customStyle="1" w:styleId="WW8Num48z3">
    <w:name w:val="WW8Num48z3"/>
    <w:uiPriority w:val="99"/>
    <w:qFormat/>
    <w:rsid w:val="00E35251"/>
    <w:rPr>
      <w:rFonts w:ascii="Symbol" w:hAnsi="Symbol"/>
    </w:rPr>
  </w:style>
  <w:style w:type="character" w:customStyle="1" w:styleId="WW8Num49z0">
    <w:name w:val="WW8Num49z0"/>
    <w:uiPriority w:val="99"/>
    <w:qFormat/>
    <w:rsid w:val="00E35251"/>
    <w:rPr>
      <w:rFonts w:ascii="Wingdings" w:hAnsi="Wingdings"/>
    </w:rPr>
  </w:style>
  <w:style w:type="character" w:customStyle="1" w:styleId="WW8Num49z1">
    <w:name w:val="WW8Num49z1"/>
    <w:uiPriority w:val="99"/>
    <w:qFormat/>
    <w:rsid w:val="00E35251"/>
    <w:rPr>
      <w:rFonts w:ascii="Courier New" w:hAnsi="Courier New"/>
    </w:rPr>
  </w:style>
  <w:style w:type="character" w:customStyle="1" w:styleId="WW8Num49z3">
    <w:name w:val="WW8Num49z3"/>
    <w:uiPriority w:val="99"/>
    <w:qFormat/>
    <w:rsid w:val="00E35251"/>
    <w:rPr>
      <w:rFonts w:ascii="Symbol" w:hAnsi="Symbol"/>
    </w:rPr>
  </w:style>
  <w:style w:type="character" w:customStyle="1" w:styleId="WW8Num50z1">
    <w:name w:val="WW8Num50z1"/>
    <w:uiPriority w:val="99"/>
    <w:qFormat/>
    <w:rsid w:val="00E35251"/>
    <w:rPr>
      <w:rFonts w:ascii="Courier New" w:hAnsi="Courier New"/>
    </w:rPr>
  </w:style>
  <w:style w:type="character" w:customStyle="1" w:styleId="WW8Num50z3">
    <w:name w:val="WW8Num50z3"/>
    <w:uiPriority w:val="99"/>
    <w:qFormat/>
    <w:rsid w:val="00E35251"/>
    <w:rPr>
      <w:rFonts w:ascii="Symbol" w:hAnsi="Symbol"/>
    </w:rPr>
  </w:style>
  <w:style w:type="character" w:customStyle="1" w:styleId="WW8Num51z1">
    <w:name w:val="WW8Num51z1"/>
    <w:uiPriority w:val="99"/>
    <w:qFormat/>
    <w:rsid w:val="00E35251"/>
    <w:rPr>
      <w:rFonts w:ascii="Courier New" w:hAnsi="Courier New"/>
    </w:rPr>
  </w:style>
  <w:style w:type="character" w:customStyle="1" w:styleId="WW8Num51z3">
    <w:name w:val="WW8Num51z3"/>
    <w:uiPriority w:val="99"/>
    <w:qFormat/>
    <w:rsid w:val="00E35251"/>
    <w:rPr>
      <w:rFonts w:ascii="Symbol" w:hAnsi="Symbol"/>
    </w:rPr>
  </w:style>
  <w:style w:type="character" w:customStyle="1" w:styleId="WW-">
    <w:name w:val="WW-Основной шрифт абзаца"/>
    <w:uiPriority w:val="99"/>
    <w:qFormat/>
    <w:rsid w:val="00E35251"/>
  </w:style>
  <w:style w:type="character" w:customStyle="1" w:styleId="FontStyle1600">
    <w:name w:val="Font Style160"/>
    <w:uiPriority w:val="99"/>
    <w:qFormat/>
    <w:rsid w:val="00E35251"/>
    <w:rPr>
      <w:rFonts w:ascii="Bookman Old Style" w:hAnsi="Bookman Old Style"/>
      <w:sz w:val="18"/>
    </w:rPr>
  </w:style>
  <w:style w:type="character" w:customStyle="1" w:styleId="FontStyle116">
    <w:name w:val="Font Style116"/>
    <w:uiPriority w:val="99"/>
    <w:qFormat/>
    <w:rsid w:val="00E35251"/>
    <w:rPr>
      <w:rFonts w:ascii="Bookman Old Style" w:hAnsi="Bookman Old Style"/>
      <w:sz w:val="18"/>
    </w:rPr>
  </w:style>
  <w:style w:type="character" w:customStyle="1" w:styleId="FontStyle131">
    <w:name w:val="Font Style131"/>
    <w:uiPriority w:val="99"/>
    <w:qFormat/>
    <w:rsid w:val="00E35251"/>
    <w:rPr>
      <w:rFonts w:ascii="Arial" w:hAnsi="Arial"/>
      <w:b/>
      <w:sz w:val="16"/>
    </w:rPr>
  </w:style>
  <w:style w:type="character" w:customStyle="1" w:styleId="FontStyle221">
    <w:name w:val="Font Style221"/>
    <w:uiPriority w:val="99"/>
    <w:qFormat/>
    <w:rsid w:val="00E35251"/>
    <w:rPr>
      <w:rFonts w:ascii="Times New Roman" w:hAnsi="Times New Roman"/>
      <w:sz w:val="20"/>
    </w:rPr>
  </w:style>
  <w:style w:type="paragraph" w:customStyle="1" w:styleId="3ffc">
    <w:name w:val="Заголовок оглавления3"/>
    <w:basedOn w:val="10"/>
    <w:next w:val="a2"/>
    <w:uiPriority w:val="99"/>
    <w:qFormat/>
    <w:rsid w:val="00E35251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paragraph" w:customStyle="1" w:styleId="10e">
    <w:name w:val="Оглавление 10"/>
    <w:basedOn w:val="aff3"/>
    <w:uiPriority w:val="99"/>
    <w:qFormat/>
    <w:rsid w:val="00E35251"/>
    <w:pPr>
      <w:tabs>
        <w:tab w:val="right" w:leader="dot" w:pos="9637"/>
      </w:tabs>
      <w:spacing w:after="200" w:line="276" w:lineRule="auto"/>
      <w:ind w:left="2547"/>
    </w:pPr>
    <w:rPr>
      <w:rFonts w:ascii="Calibri" w:hAnsi="Calibri"/>
      <w:sz w:val="22"/>
      <w:szCs w:val="22"/>
    </w:rPr>
  </w:style>
  <w:style w:type="paragraph" w:customStyle="1" w:styleId="affffffffff3">
    <w:name w:val="Рисунок"/>
    <w:basedOn w:val="affb"/>
    <w:uiPriority w:val="99"/>
    <w:qFormat/>
    <w:rsid w:val="00E35251"/>
    <w:pPr>
      <w:suppressLineNumbers/>
      <w:suppressAutoHyphens/>
      <w:spacing w:before="120" w:after="120" w:line="276" w:lineRule="auto"/>
      <w:jc w:val="left"/>
    </w:pPr>
    <w:rPr>
      <w:rFonts w:ascii="Calibri" w:hAnsi="Calibri" w:cs="Tahoma"/>
      <w:i/>
      <w:iCs/>
      <w:sz w:val="24"/>
      <w:lang w:val="ru-RU" w:eastAsia="ar-SA"/>
    </w:rPr>
  </w:style>
  <w:style w:type="paragraph" w:customStyle="1" w:styleId="summary">
    <w:name w:val="summary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1c">
    <w:name w:val="Основной текст + Полужирный31"/>
    <w:uiPriority w:val="99"/>
    <w:qFormat/>
    <w:rsid w:val="00E35251"/>
    <w:rPr>
      <w:rFonts w:ascii="Microsoft Sans Serif" w:hAnsi="Microsoft Sans Serif"/>
      <w:b/>
      <w:spacing w:val="10"/>
      <w:sz w:val="26"/>
    </w:rPr>
  </w:style>
  <w:style w:type="character" w:customStyle="1" w:styleId="303">
    <w:name w:val="Основной текст + Полужирный30"/>
    <w:uiPriority w:val="99"/>
    <w:qFormat/>
    <w:rsid w:val="00E35251"/>
    <w:rPr>
      <w:rFonts w:ascii="Microsoft Sans Serif" w:hAnsi="Microsoft Sans Serif"/>
      <w:b/>
      <w:spacing w:val="10"/>
      <w:sz w:val="26"/>
    </w:rPr>
  </w:style>
  <w:style w:type="character" w:customStyle="1" w:styleId="291">
    <w:name w:val="Основной текст + Полужирный29"/>
    <w:uiPriority w:val="99"/>
    <w:qFormat/>
    <w:rsid w:val="00E35251"/>
    <w:rPr>
      <w:rFonts w:ascii="Microsoft Sans Serif" w:hAnsi="Microsoft Sans Serif"/>
      <w:b/>
      <w:spacing w:val="10"/>
      <w:sz w:val="26"/>
    </w:rPr>
  </w:style>
  <w:style w:type="character" w:customStyle="1" w:styleId="282">
    <w:name w:val="Основной текст + Полужирный28"/>
    <w:uiPriority w:val="99"/>
    <w:qFormat/>
    <w:rsid w:val="00E35251"/>
    <w:rPr>
      <w:rFonts w:ascii="Microsoft Sans Serif" w:hAnsi="Microsoft Sans Serif"/>
      <w:b/>
      <w:spacing w:val="10"/>
      <w:sz w:val="26"/>
    </w:rPr>
  </w:style>
  <w:style w:type="character" w:customStyle="1" w:styleId="274">
    <w:name w:val="Основной текст + Полужирный27"/>
    <w:uiPriority w:val="99"/>
    <w:rsid w:val="00E35251"/>
    <w:rPr>
      <w:rFonts w:ascii="Microsoft Sans Serif" w:hAnsi="Microsoft Sans Serif"/>
      <w:b/>
      <w:spacing w:val="10"/>
      <w:sz w:val="26"/>
    </w:rPr>
  </w:style>
  <w:style w:type="character" w:customStyle="1" w:styleId="12pt21">
    <w:name w:val="Основной текст + 12 pt21"/>
    <w:uiPriority w:val="99"/>
    <w:qFormat/>
    <w:rsid w:val="00E35251"/>
    <w:rPr>
      <w:rFonts w:ascii="Microsoft Sans Serif" w:hAnsi="Microsoft Sans Serif"/>
      <w:i/>
      <w:spacing w:val="30"/>
      <w:sz w:val="24"/>
    </w:rPr>
  </w:style>
  <w:style w:type="character" w:customStyle="1" w:styleId="12pt20">
    <w:name w:val="Основной текст + 12 pt20"/>
    <w:uiPriority w:val="99"/>
    <w:qFormat/>
    <w:rsid w:val="00E35251"/>
    <w:rPr>
      <w:rFonts w:ascii="Microsoft Sans Serif" w:hAnsi="Microsoft Sans Serif"/>
      <w:i/>
      <w:spacing w:val="30"/>
      <w:sz w:val="24"/>
    </w:rPr>
  </w:style>
  <w:style w:type="character" w:customStyle="1" w:styleId="12pt19">
    <w:name w:val="Основной текст + 12 pt19"/>
    <w:uiPriority w:val="99"/>
    <w:qFormat/>
    <w:rsid w:val="00E35251"/>
    <w:rPr>
      <w:rFonts w:ascii="Microsoft Sans Serif" w:hAnsi="Microsoft Sans Serif"/>
      <w:i/>
      <w:spacing w:val="30"/>
      <w:sz w:val="24"/>
    </w:rPr>
  </w:style>
  <w:style w:type="character" w:customStyle="1" w:styleId="6f3">
    <w:name w:val="Заголовок №6_"/>
    <w:link w:val="6f4"/>
    <w:uiPriority w:val="99"/>
    <w:qFormat/>
    <w:locked/>
    <w:rsid w:val="00E35251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6f4">
    <w:name w:val="Заголовок №6"/>
    <w:basedOn w:val="a2"/>
    <w:link w:val="6f3"/>
    <w:uiPriority w:val="99"/>
    <w:qFormat/>
    <w:rsid w:val="00E35251"/>
    <w:pPr>
      <w:widowControl/>
      <w:shd w:val="clear" w:color="auto" w:fill="FFFFFF"/>
      <w:snapToGrid/>
      <w:spacing w:before="1200" w:after="0" w:line="240" w:lineRule="atLeast"/>
      <w:outlineLvl w:val="5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paragraph" w:customStyle="1" w:styleId="1212">
    <w:name w:val="Основной текст (12)1"/>
    <w:basedOn w:val="a2"/>
    <w:uiPriority w:val="99"/>
    <w:qFormat/>
    <w:rsid w:val="00E35251"/>
    <w:pPr>
      <w:widowControl/>
      <w:shd w:val="clear" w:color="auto" w:fill="FFFFFF"/>
      <w:snapToGrid/>
      <w:spacing w:before="0" w:after="0" w:line="293" w:lineRule="exact"/>
      <w:jc w:val="right"/>
    </w:pPr>
    <w:rPr>
      <w:sz w:val="22"/>
      <w:szCs w:val="22"/>
    </w:rPr>
  </w:style>
  <w:style w:type="character" w:customStyle="1" w:styleId="12pt18">
    <w:name w:val="Основной текст + 12 pt18"/>
    <w:uiPriority w:val="99"/>
    <w:qFormat/>
    <w:rsid w:val="00E35251"/>
    <w:rPr>
      <w:rFonts w:ascii="Microsoft Sans Serif" w:hAnsi="Microsoft Sans Serif"/>
      <w:i/>
      <w:spacing w:val="30"/>
      <w:sz w:val="24"/>
    </w:rPr>
  </w:style>
  <w:style w:type="character" w:customStyle="1" w:styleId="12pt17">
    <w:name w:val="Основной текст + 12 pt17"/>
    <w:uiPriority w:val="99"/>
    <w:qFormat/>
    <w:rsid w:val="00E35251"/>
    <w:rPr>
      <w:rFonts w:ascii="Microsoft Sans Serif" w:hAnsi="Microsoft Sans Serif"/>
      <w:i/>
      <w:spacing w:val="30"/>
      <w:sz w:val="24"/>
    </w:rPr>
  </w:style>
  <w:style w:type="character" w:customStyle="1" w:styleId="265">
    <w:name w:val="Основной текст + Полужирный26"/>
    <w:uiPriority w:val="99"/>
    <w:qFormat/>
    <w:rsid w:val="00E35251"/>
    <w:rPr>
      <w:rFonts w:ascii="Microsoft Sans Serif" w:hAnsi="Microsoft Sans Serif"/>
      <w:b/>
      <w:spacing w:val="10"/>
      <w:sz w:val="26"/>
    </w:rPr>
  </w:style>
  <w:style w:type="character" w:customStyle="1" w:styleId="25c">
    <w:name w:val="Основной текст + Полужирный25"/>
    <w:uiPriority w:val="99"/>
    <w:qFormat/>
    <w:rsid w:val="00E35251"/>
    <w:rPr>
      <w:rFonts w:ascii="Microsoft Sans Serif" w:hAnsi="Microsoft Sans Serif"/>
      <w:b/>
      <w:spacing w:val="10"/>
      <w:sz w:val="26"/>
    </w:rPr>
  </w:style>
  <w:style w:type="character" w:customStyle="1" w:styleId="247">
    <w:name w:val="Основной текст + Полужирный24"/>
    <w:uiPriority w:val="99"/>
    <w:qFormat/>
    <w:rsid w:val="00E35251"/>
    <w:rPr>
      <w:rFonts w:ascii="Microsoft Sans Serif" w:hAnsi="Microsoft Sans Serif"/>
      <w:b/>
      <w:spacing w:val="10"/>
      <w:sz w:val="26"/>
    </w:rPr>
  </w:style>
  <w:style w:type="character" w:customStyle="1" w:styleId="12pt16">
    <w:name w:val="Основной текст + 12 pt16"/>
    <w:uiPriority w:val="99"/>
    <w:qFormat/>
    <w:rsid w:val="00E35251"/>
    <w:rPr>
      <w:rFonts w:ascii="Microsoft Sans Serif" w:hAnsi="Microsoft Sans Serif"/>
      <w:i/>
      <w:spacing w:val="30"/>
      <w:sz w:val="24"/>
    </w:rPr>
  </w:style>
  <w:style w:type="character" w:customStyle="1" w:styleId="23d">
    <w:name w:val="Основной текст + Полужирный23"/>
    <w:uiPriority w:val="99"/>
    <w:qFormat/>
    <w:rsid w:val="00E35251"/>
    <w:rPr>
      <w:rFonts w:ascii="Microsoft Sans Serif" w:hAnsi="Microsoft Sans Serif"/>
      <w:b/>
      <w:spacing w:val="10"/>
      <w:sz w:val="26"/>
    </w:rPr>
  </w:style>
  <w:style w:type="character" w:customStyle="1" w:styleId="22e">
    <w:name w:val="Основной текст + Полужирный22"/>
    <w:uiPriority w:val="99"/>
    <w:qFormat/>
    <w:rsid w:val="00E35251"/>
    <w:rPr>
      <w:rFonts w:ascii="Microsoft Sans Serif" w:hAnsi="Microsoft Sans Serif"/>
      <w:b/>
      <w:spacing w:val="10"/>
      <w:sz w:val="26"/>
    </w:rPr>
  </w:style>
  <w:style w:type="character" w:customStyle="1" w:styleId="21f4">
    <w:name w:val="Основной текст + Полужирный21"/>
    <w:uiPriority w:val="99"/>
    <w:qFormat/>
    <w:rsid w:val="00E35251"/>
    <w:rPr>
      <w:rFonts w:ascii="Microsoft Sans Serif" w:hAnsi="Microsoft Sans Serif"/>
      <w:b/>
      <w:spacing w:val="10"/>
      <w:sz w:val="26"/>
    </w:rPr>
  </w:style>
  <w:style w:type="character" w:customStyle="1" w:styleId="20a">
    <w:name w:val="Основной текст + Полужирный20"/>
    <w:uiPriority w:val="99"/>
    <w:qFormat/>
    <w:rsid w:val="00E35251"/>
    <w:rPr>
      <w:rFonts w:ascii="Microsoft Sans Serif" w:hAnsi="Microsoft Sans Serif"/>
      <w:b/>
      <w:spacing w:val="10"/>
      <w:sz w:val="26"/>
    </w:rPr>
  </w:style>
  <w:style w:type="character" w:customStyle="1" w:styleId="4pt">
    <w:name w:val="Основной текст + Интервал 4 pt"/>
    <w:uiPriority w:val="99"/>
    <w:qFormat/>
    <w:rsid w:val="00E35251"/>
    <w:rPr>
      <w:rFonts w:ascii="Microsoft Sans Serif" w:hAnsi="Microsoft Sans Serif"/>
      <w:spacing w:val="80"/>
      <w:sz w:val="26"/>
    </w:rPr>
  </w:style>
  <w:style w:type="character" w:customStyle="1" w:styleId="19a">
    <w:name w:val="Основной текст + Полужирный19"/>
    <w:uiPriority w:val="99"/>
    <w:qFormat/>
    <w:rsid w:val="00E35251"/>
    <w:rPr>
      <w:rFonts w:ascii="Microsoft Sans Serif" w:hAnsi="Microsoft Sans Serif"/>
      <w:b/>
      <w:spacing w:val="10"/>
      <w:sz w:val="26"/>
    </w:rPr>
  </w:style>
  <w:style w:type="character" w:customStyle="1" w:styleId="189">
    <w:name w:val="Основной текст + Полужирный18"/>
    <w:uiPriority w:val="99"/>
    <w:qFormat/>
    <w:rsid w:val="00E35251"/>
    <w:rPr>
      <w:rFonts w:ascii="Microsoft Sans Serif" w:hAnsi="Microsoft Sans Serif"/>
      <w:b/>
      <w:spacing w:val="10"/>
      <w:sz w:val="26"/>
    </w:rPr>
  </w:style>
  <w:style w:type="character" w:customStyle="1" w:styleId="17a">
    <w:name w:val="Основной текст + Полужирный17"/>
    <w:uiPriority w:val="99"/>
    <w:qFormat/>
    <w:rsid w:val="00E35251"/>
    <w:rPr>
      <w:rFonts w:ascii="Microsoft Sans Serif" w:hAnsi="Microsoft Sans Serif"/>
      <w:b/>
      <w:spacing w:val="10"/>
      <w:sz w:val="26"/>
    </w:rPr>
  </w:style>
  <w:style w:type="character" w:customStyle="1" w:styleId="12pt14">
    <w:name w:val="Основной текст + 12 pt14"/>
    <w:uiPriority w:val="99"/>
    <w:qFormat/>
    <w:rsid w:val="00E35251"/>
    <w:rPr>
      <w:rFonts w:ascii="Microsoft Sans Serif" w:hAnsi="Microsoft Sans Serif"/>
      <w:i/>
      <w:spacing w:val="30"/>
      <w:sz w:val="24"/>
    </w:rPr>
  </w:style>
  <w:style w:type="character" w:customStyle="1" w:styleId="16a">
    <w:name w:val="Основной текст + Полужирный16"/>
    <w:uiPriority w:val="99"/>
    <w:qFormat/>
    <w:rsid w:val="00E35251"/>
    <w:rPr>
      <w:rFonts w:ascii="Microsoft Sans Serif" w:hAnsi="Microsoft Sans Serif"/>
      <w:b/>
      <w:spacing w:val="10"/>
      <w:sz w:val="26"/>
    </w:rPr>
  </w:style>
  <w:style w:type="character" w:customStyle="1" w:styleId="17b">
    <w:name w:val="Основной текст (17)_"/>
    <w:link w:val="17c"/>
    <w:uiPriority w:val="99"/>
    <w:qFormat/>
    <w:locked/>
    <w:rsid w:val="00E35251"/>
    <w:rPr>
      <w:i/>
      <w:spacing w:val="20"/>
      <w:sz w:val="26"/>
      <w:shd w:val="clear" w:color="auto" w:fill="FFFFFF"/>
      <w:lang w:val="en-US"/>
    </w:rPr>
  </w:style>
  <w:style w:type="paragraph" w:customStyle="1" w:styleId="17c">
    <w:name w:val="Основной текст (17)"/>
    <w:basedOn w:val="a2"/>
    <w:link w:val="17b"/>
    <w:uiPriority w:val="99"/>
    <w:qFormat/>
    <w:rsid w:val="00E35251"/>
    <w:pPr>
      <w:widowControl/>
      <w:shd w:val="clear" w:color="auto" w:fill="FFFFFF"/>
      <w:snapToGrid/>
      <w:spacing w:before="60" w:after="0" w:line="240" w:lineRule="atLeast"/>
    </w:pPr>
    <w:rPr>
      <w:rFonts w:asciiTheme="minorHAnsi" w:eastAsiaTheme="minorHAnsi" w:hAnsiTheme="minorHAnsi" w:cstheme="minorBidi"/>
      <w:i/>
      <w:spacing w:val="20"/>
      <w:sz w:val="26"/>
      <w:szCs w:val="22"/>
      <w:shd w:val="clear" w:color="auto" w:fill="FFFFFF"/>
      <w:lang w:val="en-US" w:eastAsia="en-US"/>
    </w:rPr>
  </w:style>
  <w:style w:type="character" w:customStyle="1" w:styleId="6pt">
    <w:name w:val="Основной текст + Интервал 6 pt"/>
    <w:uiPriority w:val="99"/>
    <w:qFormat/>
    <w:rsid w:val="00E35251"/>
    <w:rPr>
      <w:rFonts w:ascii="Microsoft Sans Serif" w:eastAsia="SimSun" w:hAnsi="Microsoft Sans Serif"/>
      <w:spacing w:val="130"/>
      <w:sz w:val="27"/>
      <w:u w:val="none"/>
      <w:lang w:val="ru-RU" w:eastAsia="zh-CN"/>
    </w:rPr>
  </w:style>
  <w:style w:type="paragraph" w:customStyle="1" w:styleId="1fffffd">
    <w:name w:val="Подпись к таблице1"/>
    <w:basedOn w:val="a2"/>
    <w:uiPriority w:val="99"/>
    <w:qFormat/>
    <w:rsid w:val="00E35251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="Times New Roman" w:hAnsi="Microsoft Sans Serif"/>
      <w:spacing w:val="10"/>
      <w:sz w:val="26"/>
      <w:szCs w:val="26"/>
      <w:shd w:val="clear" w:color="auto" w:fill="FFFFFF"/>
    </w:rPr>
  </w:style>
  <w:style w:type="character" w:customStyle="1" w:styleId="12pt13">
    <w:name w:val="Основной текст + 12 pt13"/>
    <w:uiPriority w:val="99"/>
    <w:qFormat/>
    <w:rsid w:val="00E35251"/>
    <w:rPr>
      <w:rFonts w:ascii="Microsoft Sans Serif" w:hAnsi="Microsoft Sans Serif"/>
      <w:i/>
      <w:spacing w:val="30"/>
      <w:sz w:val="24"/>
    </w:rPr>
  </w:style>
  <w:style w:type="character" w:customStyle="1" w:styleId="12pt12">
    <w:name w:val="Основной текст + 12 pt12"/>
    <w:uiPriority w:val="99"/>
    <w:qFormat/>
    <w:rsid w:val="00E35251"/>
    <w:rPr>
      <w:rFonts w:ascii="Microsoft Sans Serif" w:hAnsi="Microsoft Sans Serif"/>
      <w:i/>
      <w:spacing w:val="30"/>
      <w:sz w:val="24"/>
    </w:rPr>
  </w:style>
  <w:style w:type="character" w:customStyle="1" w:styleId="15a">
    <w:name w:val="Основной текст + Полужирный15"/>
    <w:uiPriority w:val="99"/>
    <w:qFormat/>
    <w:rsid w:val="00E35251"/>
    <w:rPr>
      <w:rFonts w:ascii="Microsoft Sans Serif" w:hAnsi="Microsoft Sans Serif"/>
      <w:b/>
      <w:spacing w:val="10"/>
      <w:sz w:val="26"/>
    </w:rPr>
  </w:style>
  <w:style w:type="character" w:customStyle="1" w:styleId="2ffff0">
    <w:name w:val="Основной текст + Полужирный2"/>
    <w:uiPriority w:val="99"/>
    <w:qFormat/>
    <w:rsid w:val="00E35251"/>
    <w:rPr>
      <w:rFonts w:ascii="Microsoft Sans Serif" w:hAnsi="Microsoft Sans Serif"/>
      <w:b/>
      <w:spacing w:val="10"/>
      <w:sz w:val="26"/>
    </w:rPr>
  </w:style>
  <w:style w:type="character" w:customStyle="1" w:styleId="12pt5">
    <w:name w:val="Основной текст + 12 pt5"/>
    <w:uiPriority w:val="99"/>
    <w:qFormat/>
    <w:rsid w:val="00E35251"/>
    <w:rPr>
      <w:rFonts w:ascii="Microsoft Sans Serif" w:hAnsi="Microsoft Sans Serif"/>
      <w:i/>
      <w:spacing w:val="30"/>
      <w:sz w:val="24"/>
    </w:rPr>
  </w:style>
  <w:style w:type="character" w:customStyle="1" w:styleId="affffffffff4">
    <w:name w:val="Подпись к картинке_"/>
    <w:link w:val="affffffffff5"/>
    <w:uiPriority w:val="99"/>
    <w:qFormat/>
    <w:locked/>
    <w:rsid w:val="00E35251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affffffffff5">
    <w:name w:val="Подпись к картинке"/>
    <w:basedOn w:val="a2"/>
    <w:link w:val="affffffffff4"/>
    <w:uiPriority w:val="99"/>
    <w:qFormat/>
    <w:rsid w:val="00E35251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character" w:customStyle="1" w:styleId="12pt3">
    <w:name w:val="Основной текст + 12 pt3"/>
    <w:uiPriority w:val="99"/>
    <w:qFormat/>
    <w:rsid w:val="00E35251"/>
    <w:rPr>
      <w:rFonts w:ascii="Microsoft Sans Serif" w:hAnsi="Microsoft Sans Serif"/>
      <w:i/>
      <w:spacing w:val="30"/>
      <w:sz w:val="24"/>
    </w:rPr>
  </w:style>
  <w:style w:type="character" w:customStyle="1" w:styleId="affffffffff6">
    <w:name w:val="Колонтитул_"/>
    <w:link w:val="affffffffff7"/>
    <w:uiPriority w:val="99"/>
    <w:qFormat/>
    <w:locked/>
    <w:rsid w:val="00E35251"/>
    <w:rPr>
      <w:shd w:val="clear" w:color="auto" w:fill="FFFFFF"/>
    </w:rPr>
  </w:style>
  <w:style w:type="paragraph" w:customStyle="1" w:styleId="affffffffff7">
    <w:name w:val="Колонтитул"/>
    <w:basedOn w:val="a2"/>
    <w:link w:val="affffffffff6"/>
    <w:uiPriority w:val="99"/>
    <w:qFormat/>
    <w:rsid w:val="00E35251"/>
    <w:pPr>
      <w:widowControl/>
      <w:shd w:val="clear" w:color="auto" w:fill="FFFFFF"/>
      <w:snapToGrid/>
      <w:spacing w:before="0" w:after="0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MicrosoftSansSerif">
    <w:name w:val="Колонтитул + Microsoft Sans Serif"/>
    <w:uiPriority w:val="99"/>
    <w:qFormat/>
    <w:rsid w:val="00E35251"/>
    <w:rPr>
      <w:rFonts w:ascii="Microsoft Sans Serif" w:hAnsi="Microsoft Sans Serif"/>
      <w:spacing w:val="20"/>
      <w:sz w:val="22"/>
      <w:shd w:val="clear" w:color="auto" w:fill="FFFFFF"/>
    </w:rPr>
  </w:style>
  <w:style w:type="character" w:customStyle="1" w:styleId="12pt2">
    <w:name w:val="Основной текст + 12 pt2"/>
    <w:uiPriority w:val="99"/>
    <w:qFormat/>
    <w:rsid w:val="00E35251"/>
    <w:rPr>
      <w:rFonts w:ascii="Microsoft Sans Serif" w:hAnsi="Microsoft Sans Serif"/>
      <w:i/>
      <w:spacing w:val="30"/>
      <w:sz w:val="24"/>
    </w:rPr>
  </w:style>
  <w:style w:type="character" w:customStyle="1" w:styleId="12pt1">
    <w:name w:val="Основной текст + 12 pt1"/>
    <w:uiPriority w:val="99"/>
    <w:qFormat/>
    <w:rsid w:val="00E35251"/>
    <w:rPr>
      <w:rFonts w:ascii="Microsoft Sans Serif" w:hAnsi="Microsoft Sans Serif"/>
      <w:i/>
      <w:spacing w:val="30"/>
      <w:sz w:val="24"/>
    </w:rPr>
  </w:style>
  <w:style w:type="paragraph" w:customStyle="1" w:styleId="msonospacing0">
    <w:name w:val="msonospacing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f8">
    <w:name w:val="Стиль Обычный (веб)"/>
    <w:basedOn w:val="afff1"/>
    <w:uiPriority w:val="99"/>
    <w:qFormat/>
    <w:rsid w:val="00E35251"/>
    <w:pPr>
      <w:spacing w:beforeAutospacing="1" w:afterAutospacing="1" w:line="233" w:lineRule="auto"/>
      <w:jc w:val="both"/>
    </w:pPr>
  </w:style>
  <w:style w:type="character" w:customStyle="1" w:styleId="2ffff1">
    <w:name w:val="Основной текст (2) + Полужирный"/>
    <w:uiPriority w:val="99"/>
    <w:qFormat/>
    <w:rsid w:val="00E35251"/>
    <w:rPr>
      <w:rFonts w:ascii="Times New Roman" w:hAnsi="Times New Roman"/>
      <w:b/>
      <w:sz w:val="19"/>
      <w:shd w:val="clear" w:color="auto" w:fill="FFFFFF"/>
    </w:rPr>
  </w:style>
  <w:style w:type="paragraph" w:customStyle="1" w:styleId="pic">
    <w:name w:val="pic"/>
    <w:basedOn w:val="a2"/>
    <w:uiPriority w:val="99"/>
    <w:qFormat/>
    <w:rsid w:val="00E35251"/>
    <w:pPr>
      <w:widowControl/>
      <w:snapToGrid/>
      <w:spacing w:before="0" w:after="0"/>
      <w:ind w:firstLine="480"/>
    </w:pPr>
    <w:rPr>
      <w:rFonts w:eastAsia="Times New Roman"/>
      <w:szCs w:val="24"/>
    </w:rPr>
  </w:style>
  <w:style w:type="paragraph" w:customStyle="1" w:styleId="wysiwyg-text-align-center">
    <w:name w:val="wysiwyg-text-align-center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ysiwyg-text-align-right">
    <w:name w:val="wysiwyg-text-align-right"/>
    <w:basedOn w:val="a2"/>
    <w:uiPriority w:val="99"/>
    <w:qFormat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keyword2">
    <w:name w:val="keyword2"/>
    <w:basedOn w:val="a3"/>
    <w:uiPriority w:val="99"/>
    <w:qFormat/>
    <w:rsid w:val="00E35251"/>
    <w:rPr>
      <w:rFonts w:cs="Times New Roman"/>
    </w:rPr>
  </w:style>
  <w:style w:type="character" w:customStyle="1" w:styleId="c8">
    <w:name w:val="c8"/>
    <w:basedOn w:val="a3"/>
    <w:uiPriority w:val="99"/>
    <w:qFormat/>
    <w:rsid w:val="00E35251"/>
    <w:rPr>
      <w:rFonts w:cs="Times New Roman"/>
    </w:rPr>
  </w:style>
  <w:style w:type="character" w:customStyle="1" w:styleId="FontStyle805">
    <w:name w:val="Font Style805"/>
    <w:uiPriority w:val="99"/>
    <w:qFormat/>
    <w:rsid w:val="00E35251"/>
    <w:rPr>
      <w:rFonts w:ascii="Arial Narrow" w:hAnsi="Arial Narrow"/>
      <w:i/>
      <w:sz w:val="12"/>
    </w:rPr>
  </w:style>
  <w:style w:type="character" w:customStyle="1" w:styleId="FontStyle97">
    <w:name w:val="Font Style97"/>
    <w:uiPriority w:val="99"/>
    <w:qFormat/>
    <w:rsid w:val="00E35251"/>
    <w:rPr>
      <w:rFonts w:ascii="Times New Roman" w:hAnsi="Times New Roman"/>
      <w:sz w:val="24"/>
    </w:rPr>
  </w:style>
  <w:style w:type="character" w:customStyle="1" w:styleId="FontStyle764">
    <w:name w:val="Font Style764"/>
    <w:uiPriority w:val="99"/>
    <w:qFormat/>
    <w:rsid w:val="00E35251"/>
    <w:rPr>
      <w:rFonts w:ascii="Times New Roman" w:hAnsi="Times New Roman"/>
      <w:b/>
      <w:i/>
      <w:sz w:val="20"/>
    </w:rPr>
  </w:style>
  <w:style w:type="paragraph" w:customStyle="1" w:styleId="11ff2">
    <w:name w:val="Загол11"/>
    <w:basedOn w:val="10f"/>
    <w:uiPriority w:val="99"/>
    <w:qFormat/>
    <w:rsid w:val="00E35251"/>
    <w:rPr>
      <w:sz w:val="22"/>
      <w:szCs w:val="22"/>
    </w:rPr>
  </w:style>
  <w:style w:type="paragraph" w:customStyle="1" w:styleId="10f">
    <w:name w:val="Загол10"/>
    <w:basedOn w:val="9b"/>
    <w:uiPriority w:val="99"/>
    <w:qFormat/>
    <w:rsid w:val="00E35251"/>
    <w:rPr>
      <w:caps/>
      <w:color w:val="auto"/>
      <w:sz w:val="20"/>
      <w:szCs w:val="20"/>
    </w:rPr>
  </w:style>
  <w:style w:type="paragraph" w:customStyle="1" w:styleId="9b">
    <w:name w:val="Загол9"/>
    <w:uiPriority w:val="99"/>
    <w:qFormat/>
    <w:rsid w:val="00E35251"/>
    <w:pPr>
      <w:keepNext/>
      <w:autoSpaceDE w:val="0"/>
      <w:autoSpaceDN w:val="0"/>
      <w:adjustRightInd w:val="0"/>
      <w:spacing w:before="187" w:after="187" w:line="190" w:lineRule="atLeast"/>
      <w:jc w:val="center"/>
    </w:pPr>
    <w:rPr>
      <w:rFonts w:ascii="PragmaticaCTT" w:eastAsia="Times New Roman" w:hAnsi="PragmaticaCTT" w:cs="PragmaticaCTT"/>
      <w:b/>
      <w:bCs/>
      <w:color w:val="000000"/>
      <w:sz w:val="18"/>
      <w:szCs w:val="18"/>
      <w:lang w:eastAsia="ru-RU"/>
    </w:rPr>
  </w:style>
  <w:style w:type="paragraph" w:customStyle="1" w:styleId="12f">
    <w:name w:val="Абзац списка12"/>
    <w:basedOn w:val="a2"/>
    <w:uiPriority w:val="99"/>
    <w:qFormat/>
    <w:rsid w:val="00E35251"/>
    <w:pPr>
      <w:widowControl/>
      <w:snapToGrid/>
      <w:spacing w:before="0" w:after="0"/>
      <w:ind w:left="720"/>
      <w:contextualSpacing/>
    </w:pPr>
    <w:rPr>
      <w:szCs w:val="22"/>
    </w:rPr>
  </w:style>
  <w:style w:type="paragraph" w:customStyle="1" w:styleId="13c">
    <w:name w:val="Обычный13"/>
    <w:uiPriority w:val="99"/>
    <w:qFormat/>
    <w:rsid w:val="00E35251"/>
    <w:pPr>
      <w:widowControl w:val="0"/>
      <w:spacing w:after="0" w:line="259" w:lineRule="auto"/>
      <w:ind w:firstLine="460"/>
      <w:jc w:val="both"/>
    </w:pPr>
    <w:rPr>
      <w:rFonts w:ascii="Times New Roman" w:eastAsia="Calibri" w:hAnsi="Times New Roman" w:cs="Times New Roman"/>
      <w:sz w:val="18"/>
      <w:szCs w:val="20"/>
      <w:lang w:eastAsia="ru-RU"/>
    </w:rPr>
  </w:style>
  <w:style w:type="paragraph" w:customStyle="1" w:styleId="12f0">
    <w:name w:val="Основной текст12"/>
    <w:basedOn w:val="a2"/>
    <w:uiPriority w:val="99"/>
    <w:qFormat/>
    <w:rsid w:val="00E35251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</w:rPr>
  </w:style>
  <w:style w:type="paragraph" w:customStyle="1" w:styleId="2124">
    <w:name w:val="Заголовок 212"/>
    <w:basedOn w:val="a2"/>
    <w:next w:val="a2"/>
    <w:uiPriority w:val="99"/>
    <w:qFormat/>
    <w:rsid w:val="00E35251"/>
    <w:pPr>
      <w:keepNext/>
      <w:snapToGrid/>
      <w:spacing w:before="0" w:after="0"/>
      <w:jc w:val="center"/>
    </w:pPr>
    <w:rPr>
      <w:b/>
      <w:sz w:val="26"/>
    </w:rPr>
  </w:style>
  <w:style w:type="paragraph" w:customStyle="1" w:styleId="22f">
    <w:name w:val="Текст22"/>
    <w:basedOn w:val="a2"/>
    <w:uiPriority w:val="99"/>
    <w:qFormat/>
    <w:rsid w:val="00E35251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11ff3">
    <w:name w:val="Верхний колонтитул11"/>
    <w:basedOn w:val="a2"/>
    <w:uiPriority w:val="99"/>
    <w:qFormat/>
    <w:rsid w:val="00E35251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3114">
    <w:name w:val="Заголовок 311"/>
    <w:basedOn w:val="13c"/>
    <w:next w:val="13c"/>
    <w:uiPriority w:val="99"/>
    <w:qFormat/>
    <w:rsid w:val="00E35251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4121">
    <w:name w:val="Заголовок 412"/>
    <w:basedOn w:val="13c"/>
    <w:next w:val="13c"/>
    <w:uiPriority w:val="99"/>
    <w:qFormat/>
    <w:rsid w:val="00E35251"/>
    <w:pPr>
      <w:keepNext/>
      <w:widowControl/>
      <w:spacing w:line="240" w:lineRule="auto"/>
      <w:ind w:firstLine="0"/>
      <w:jc w:val="left"/>
    </w:pPr>
    <w:rPr>
      <w:rFonts w:eastAsia="Times New Roman"/>
      <w:sz w:val="24"/>
    </w:rPr>
  </w:style>
  <w:style w:type="paragraph" w:customStyle="1" w:styleId="11ff4">
    <w:name w:val="Без интервала11"/>
    <w:uiPriority w:val="99"/>
    <w:qFormat/>
    <w:rsid w:val="00E352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11">
    <w:name w:val="Основной текст 221"/>
    <w:basedOn w:val="a2"/>
    <w:uiPriority w:val="99"/>
    <w:qFormat/>
    <w:rsid w:val="00E35251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sz w:val="28"/>
    </w:rPr>
  </w:style>
  <w:style w:type="paragraph" w:customStyle="1" w:styleId="3210">
    <w:name w:val="Основной текст 321"/>
    <w:basedOn w:val="2ff1"/>
    <w:uiPriority w:val="99"/>
    <w:qFormat/>
    <w:rsid w:val="00E35251"/>
    <w:pPr>
      <w:widowControl/>
      <w:spacing w:line="240" w:lineRule="auto"/>
      <w:ind w:firstLine="0"/>
    </w:pPr>
    <w:rPr>
      <w:rFonts w:eastAsia="Calibri"/>
      <w:i/>
      <w:sz w:val="26"/>
    </w:rPr>
  </w:style>
  <w:style w:type="paragraph" w:customStyle="1" w:styleId="21f5">
    <w:name w:val="Цитата21"/>
    <w:basedOn w:val="a2"/>
    <w:uiPriority w:val="99"/>
    <w:qFormat/>
    <w:rsid w:val="00E35251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HTML11b">
    <w:name w:val="Стандартный HTML11"/>
    <w:basedOn w:val="a2"/>
    <w:uiPriority w:val="99"/>
    <w:qFormat/>
    <w:rsid w:val="00E3525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paragraph" w:customStyle="1" w:styleId="msonormal0">
    <w:name w:val="msonormal"/>
    <w:basedOn w:val="a2"/>
    <w:uiPriority w:val="99"/>
    <w:qFormat/>
    <w:rsid w:val="00E35251"/>
    <w:pPr>
      <w:widowControl/>
      <w:snapToGrid/>
      <w:spacing w:beforeAutospacing="1" w:afterAutospacing="1"/>
    </w:pPr>
    <w:rPr>
      <w:szCs w:val="24"/>
    </w:rPr>
  </w:style>
  <w:style w:type="paragraph" w:customStyle="1" w:styleId="p22">
    <w:name w:val="p22"/>
    <w:basedOn w:val="a2"/>
    <w:uiPriority w:val="99"/>
    <w:qFormat/>
    <w:rsid w:val="00E35251"/>
    <w:pPr>
      <w:widowControl/>
      <w:snapToGrid/>
      <w:spacing w:beforeAutospacing="1" w:afterAutospacing="1"/>
    </w:pPr>
    <w:rPr>
      <w:szCs w:val="24"/>
    </w:rPr>
  </w:style>
  <w:style w:type="paragraph" w:customStyle="1" w:styleId="SP">
    <w:name w:val="SP"/>
    <w:uiPriority w:val="99"/>
    <w:qFormat/>
    <w:rsid w:val="00E35251"/>
    <w:pPr>
      <w:tabs>
        <w:tab w:val="left" w:pos="907"/>
        <w:tab w:val="right" w:leader="underscore" w:pos="6917"/>
      </w:tabs>
      <w:autoSpaceDE w:val="0"/>
      <w:autoSpaceDN w:val="0"/>
      <w:adjustRightInd w:val="0"/>
      <w:spacing w:after="0" w:line="240" w:lineRule="auto"/>
      <w:ind w:left="907" w:hanging="340"/>
      <w:jc w:val="both"/>
    </w:pPr>
    <w:rPr>
      <w:rFonts w:ascii="PragmaticaCTT" w:eastAsia="Calibri" w:hAnsi="PragmaticaCTT" w:cs="PragmaticaCTT"/>
      <w:color w:val="000000"/>
      <w:sz w:val="20"/>
      <w:szCs w:val="20"/>
      <w:lang w:eastAsia="ru-RU"/>
    </w:rPr>
  </w:style>
  <w:style w:type="paragraph" w:customStyle="1" w:styleId="21210">
    <w:name w:val="Стиль Заголовок 2 + 12 пт1"/>
    <w:basedOn w:val="20"/>
    <w:uiPriority w:val="99"/>
    <w:qFormat/>
    <w:rsid w:val="00E35251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21220">
    <w:name w:val="Стиль Заголовок 2 + 12 пт2"/>
    <w:basedOn w:val="20"/>
    <w:uiPriority w:val="99"/>
    <w:qFormat/>
    <w:rsid w:val="00E35251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3ffd">
    <w:name w:val="3"/>
    <w:basedOn w:val="a2"/>
    <w:next w:val="affb"/>
    <w:uiPriority w:val="99"/>
    <w:qFormat/>
    <w:rsid w:val="00E35251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11ff5">
    <w:name w:val="Основной шрифт абзаца11"/>
    <w:uiPriority w:val="99"/>
    <w:qFormat/>
    <w:rsid w:val="00E35251"/>
  </w:style>
  <w:style w:type="character" w:customStyle="1" w:styleId="11ff6">
    <w:name w:val="Слабое выделение11"/>
    <w:uiPriority w:val="99"/>
    <w:qFormat/>
    <w:rsid w:val="00E35251"/>
    <w:rPr>
      <w:i/>
      <w:color w:val="808080"/>
    </w:rPr>
  </w:style>
  <w:style w:type="character" w:customStyle="1" w:styleId="11ff7">
    <w:name w:val="Сильное выделение11"/>
    <w:uiPriority w:val="99"/>
    <w:qFormat/>
    <w:rsid w:val="00E35251"/>
    <w:rPr>
      <w:b/>
    </w:rPr>
  </w:style>
  <w:style w:type="character" w:customStyle="1" w:styleId="mathjax1">
    <w:name w:val="mathjax1"/>
    <w:uiPriority w:val="99"/>
    <w:qFormat/>
    <w:rsid w:val="00E35251"/>
    <w:rPr>
      <w:spacing w:val="0"/>
      <w:sz w:val="24"/>
    </w:rPr>
  </w:style>
  <w:style w:type="character" w:customStyle="1" w:styleId="2ffff2">
    <w:name w:val="Заголовок 2 Знак Знак"/>
    <w:uiPriority w:val="99"/>
    <w:qFormat/>
    <w:locked/>
    <w:rsid w:val="00E35251"/>
    <w:rPr>
      <w:rFonts w:ascii="Arial" w:hAnsi="Arial"/>
      <w:b/>
      <w:sz w:val="28"/>
      <w:lang w:val="ru-RU" w:eastAsia="en-US"/>
    </w:rPr>
  </w:style>
  <w:style w:type="character" w:customStyle="1" w:styleId="2ffff3">
    <w:name w:val="Основной текст (2)"/>
    <w:uiPriority w:val="99"/>
    <w:qFormat/>
    <w:rsid w:val="00E35251"/>
    <w:rPr>
      <w:rFonts w:ascii="Times New Roman" w:hAnsi="Times New Roman"/>
      <w:color w:val="000000"/>
      <w:spacing w:val="0"/>
      <w:w w:val="100"/>
      <w:position w:val="0"/>
      <w:sz w:val="19"/>
      <w:u w:val="none"/>
      <w:lang w:val="ru-RU" w:eastAsia="ru-RU"/>
    </w:rPr>
  </w:style>
  <w:style w:type="character" w:customStyle="1" w:styleId="rvts210">
    <w:name w:val="rvts210"/>
    <w:uiPriority w:val="99"/>
    <w:qFormat/>
    <w:rsid w:val="00E35251"/>
    <w:rPr>
      <w:i/>
      <w:color w:val="000000"/>
      <w:sz w:val="20"/>
    </w:rPr>
  </w:style>
  <w:style w:type="character" w:customStyle="1" w:styleId="3100">
    <w:name w:val="Знак Знак310"/>
    <w:uiPriority w:val="99"/>
    <w:qFormat/>
    <w:locked/>
    <w:rsid w:val="00E35251"/>
    <w:rPr>
      <w:rFonts w:ascii="Tahoma" w:hAnsi="Tahoma"/>
      <w:sz w:val="16"/>
      <w:lang w:val="ru-RU" w:eastAsia="ru-RU"/>
    </w:rPr>
  </w:style>
  <w:style w:type="character" w:customStyle="1" w:styleId="3520">
    <w:name w:val="Знак Знак352"/>
    <w:uiPriority w:val="99"/>
    <w:qFormat/>
    <w:locked/>
    <w:rsid w:val="00E35251"/>
    <w:rPr>
      <w:sz w:val="24"/>
      <w:lang w:val="ru-RU" w:eastAsia="ru-RU"/>
    </w:rPr>
  </w:style>
  <w:style w:type="character" w:customStyle="1" w:styleId="4011">
    <w:name w:val="Знак Знак401"/>
    <w:uiPriority w:val="99"/>
    <w:qFormat/>
    <w:locked/>
    <w:rsid w:val="00E35251"/>
    <w:rPr>
      <w:b/>
      <w:sz w:val="27"/>
      <w:lang w:val="ru-RU" w:eastAsia="ru-RU"/>
    </w:rPr>
  </w:style>
  <w:style w:type="character" w:customStyle="1" w:styleId="3910">
    <w:name w:val="Знак Знак391"/>
    <w:uiPriority w:val="99"/>
    <w:qFormat/>
    <w:locked/>
    <w:rsid w:val="00E35251"/>
    <w:rPr>
      <w:b/>
      <w:sz w:val="28"/>
      <w:lang w:val="ru-RU" w:eastAsia="ru-RU"/>
    </w:rPr>
  </w:style>
  <w:style w:type="character" w:customStyle="1" w:styleId="3810">
    <w:name w:val="Знак Знак381"/>
    <w:uiPriority w:val="99"/>
    <w:qFormat/>
    <w:locked/>
    <w:rsid w:val="00E35251"/>
    <w:rPr>
      <w:b/>
      <w:i/>
      <w:sz w:val="26"/>
      <w:lang w:val="ru-RU" w:eastAsia="ru-RU"/>
    </w:rPr>
  </w:style>
  <w:style w:type="character" w:customStyle="1" w:styleId="3710">
    <w:name w:val="Знак Знак371"/>
    <w:uiPriority w:val="99"/>
    <w:qFormat/>
    <w:locked/>
    <w:rsid w:val="00E35251"/>
    <w:rPr>
      <w:sz w:val="24"/>
      <w:lang w:val="ru-RU" w:eastAsia="ru-RU"/>
    </w:rPr>
  </w:style>
  <w:style w:type="character" w:customStyle="1" w:styleId="3610">
    <w:name w:val="Знак Знак361"/>
    <w:uiPriority w:val="99"/>
    <w:qFormat/>
    <w:locked/>
    <w:rsid w:val="00E35251"/>
    <w:rPr>
      <w:sz w:val="24"/>
      <w:lang w:val="ru-RU" w:eastAsia="ru-RU"/>
    </w:rPr>
  </w:style>
  <w:style w:type="character" w:customStyle="1" w:styleId="3510">
    <w:name w:val="Знак Знак351"/>
    <w:uiPriority w:val="99"/>
    <w:qFormat/>
    <w:locked/>
    <w:rsid w:val="00E35251"/>
    <w:rPr>
      <w:i/>
      <w:sz w:val="24"/>
      <w:lang w:val="ru-RU" w:eastAsia="ru-RU"/>
    </w:rPr>
  </w:style>
  <w:style w:type="character" w:customStyle="1" w:styleId="3410">
    <w:name w:val="Знак Знак341"/>
    <w:uiPriority w:val="99"/>
    <w:qFormat/>
    <w:locked/>
    <w:rsid w:val="00E35251"/>
    <w:rPr>
      <w:rFonts w:ascii="Arial" w:hAnsi="Arial"/>
      <w:sz w:val="22"/>
      <w:lang w:val="ru-RU" w:eastAsia="ru-RU"/>
    </w:rPr>
  </w:style>
  <w:style w:type="character" w:customStyle="1" w:styleId="3310">
    <w:name w:val="Знак Знак331"/>
    <w:uiPriority w:val="99"/>
    <w:qFormat/>
    <w:locked/>
    <w:rsid w:val="00E35251"/>
    <w:rPr>
      <w:rFonts w:ascii="Courier New" w:hAnsi="Courier New"/>
      <w:lang w:val="ru-RU" w:eastAsia="ru-RU"/>
    </w:rPr>
  </w:style>
  <w:style w:type="character" w:customStyle="1" w:styleId="3211">
    <w:name w:val="Знак Знак321"/>
    <w:uiPriority w:val="99"/>
    <w:qFormat/>
    <w:locked/>
    <w:rsid w:val="00E35251"/>
    <w:rPr>
      <w:lang w:val="ru-RU" w:eastAsia="ru-RU"/>
    </w:rPr>
  </w:style>
  <w:style w:type="character" w:customStyle="1" w:styleId="3115">
    <w:name w:val="Знак Знак311"/>
    <w:uiPriority w:val="99"/>
    <w:qFormat/>
    <w:locked/>
    <w:rsid w:val="00E35251"/>
    <w:rPr>
      <w:sz w:val="24"/>
      <w:lang w:val="ru-RU" w:eastAsia="ru-RU"/>
    </w:rPr>
  </w:style>
  <w:style w:type="character" w:customStyle="1" w:styleId="2910">
    <w:name w:val="Знак Знак291"/>
    <w:uiPriority w:val="99"/>
    <w:qFormat/>
    <w:locked/>
    <w:rsid w:val="00E35251"/>
    <w:rPr>
      <w:sz w:val="16"/>
      <w:lang w:val="ru-RU" w:eastAsia="ru-RU"/>
    </w:rPr>
  </w:style>
  <w:style w:type="character" w:customStyle="1" w:styleId="2810">
    <w:name w:val="Знак Знак281"/>
    <w:uiPriority w:val="99"/>
    <w:qFormat/>
    <w:locked/>
    <w:rsid w:val="00E35251"/>
    <w:rPr>
      <w:sz w:val="16"/>
      <w:lang w:val="ru-RU" w:eastAsia="ru-RU"/>
    </w:rPr>
  </w:style>
  <w:style w:type="character" w:customStyle="1" w:styleId="2710">
    <w:name w:val="Знак Знак271"/>
    <w:uiPriority w:val="99"/>
    <w:qFormat/>
    <w:locked/>
    <w:rsid w:val="00E35251"/>
    <w:rPr>
      <w:rFonts w:ascii="Courier New" w:hAnsi="Courier New"/>
      <w:lang w:val="ru-RU" w:eastAsia="ru-RU"/>
    </w:rPr>
  </w:style>
  <w:style w:type="character" w:customStyle="1" w:styleId="1320">
    <w:name w:val="Знак Знак132"/>
    <w:uiPriority w:val="99"/>
    <w:qFormat/>
    <w:locked/>
    <w:rsid w:val="00E35251"/>
    <w:rPr>
      <w:lang w:val="ru-RU" w:eastAsia="ar-SA" w:bidi="ar-SA"/>
    </w:rPr>
  </w:style>
  <w:style w:type="character" w:customStyle="1" w:styleId="1221">
    <w:name w:val="Знак Знак122"/>
    <w:uiPriority w:val="99"/>
    <w:qFormat/>
    <w:locked/>
    <w:rsid w:val="00E35251"/>
    <w:rPr>
      <w:sz w:val="28"/>
      <w:lang w:val="ru-RU" w:eastAsia="ru-RU"/>
    </w:rPr>
  </w:style>
  <w:style w:type="character" w:customStyle="1" w:styleId="1123">
    <w:name w:val="Знак Знак112"/>
    <w:uiPriority w:val="99"/>
    <w:qFormat/>
    <w:locked/>
    <w:rsid w:val="00E35251"/>
    <w:rPr>
      <w:sz w:val="28"/>
      <w:lang w:val="ru-RU" w:eastAsia="ru-RU"/>
    </w:rPr>
  </w:style>
  <w:style w:type="character" w:customStyle="1" w:styleId="922">
    <w:name w:val="Знак Знак92"/>
    <w:uiPriority w:val="99"/>
    <w:qFormat/>
    <w:locked/>
    <w:rsid w:val="00E35251"/>
    <w:rPr>
      <w:rFonts w:ascii="Tahoma" w:hAnsi="Tahoma"/>
      <w:lang w:val="ru-RU" w:eastAsia="ru-RU"/>
    </w:rPr>
  </w:style>
  <w:style w:type="character" w:customStyle="1" w:styleId="4020">
    <w:name w:val="Знак Знак402"/>
    <w:uiPriority w:val="99"/>
    <w:qFormat/>
    <w:locked/>
    <w:rsid w:val="00E35251"/>
    <w:rPr>
      <w:rFonts w:ascii="Arial" w:hAnsi="Arial"/>
      <w:b/>
      <w:i/>
      <w:sz w:val="28"/>
      <w:lang w:val="ru-RU" w:eastAsia="zh-CN"/>
    </w:rPr>
  </w:style>
  <w:style w:type="character" w:customStyle="1" w:styleId="392">
    <w:name w:val="Знак Знак392"/>
    <w:uiPriority w:val="99"/>
    <w:qFormat/>
    <w:locked/>
    <w:rsid w:val="00E35251"/>
    <w:rPr>
      <w:b/>
      <w:sz w:val="27"/>
      <w:lang w:val="ru-RU" w:eastAsia="zh-CN"/>
    </w:rPr>
  </w:style>
  <w:style w:type="character" w:customStyle="1" w:styleId="382">
    <w:name w:val="Знак Знак382"/>
    <w:uiPriority w:val="99"/>
    <w:qFormat/>
    <w:locked/>
    <w:rsid w:val="00E35251"/>
    <w:rPr>
      <w:b/>
      <w:sz w:val="28"/>
      <w:lang w:val="ru-RU" w:eastAsia="ru-RU"/>
    </w:rPr>
  </w:style>
  <w:style w:type="character" w:customStyle="1" w:styleId="3720">
    <w:name w:val="Знак Знак372"/>
    <w:uiPriority w:val="99"/>
    <w:qFormat/>
    <w:locked/>
    <w:rsid w:val="00E35251"/>
    <w:rPr>
      <w:b/>
      <w:i/>
      <w:sz w:val="26"/>
      <w:lang w:val="ru-RU" w:eastAsia="zh-CN"/>
    </w:rPr>
  </w:style>
  <w:style w:type="character" w:customStyle="1" w:styleId="3620">
    <w:name w:val="Знак Знак362"/>
    <w:uiPriority w:val="99"/>
    <w:qFormat/>
    <w:locked/>
    <w:rsid w:val="00E35251"/>
    <w:rPr>
      <w:sz w:val="24"/>
      <w:lang w:val="ru-RU" w:eastAsia="ru-RU"/>
    </w:rPr>
  </w:style>
  <w:style w:type="character" w:customStyle="1" w:styleId="3120">
    <w:name w:val="Знак Знак312"/>
    <w:uiPriority w:val="99"/>
    <w:qFormat/>
    <w:locked/>
    <w:rsid w:val="00E35251"/>
    <w:rPr>
      <w:rFonts w:ascii="Courier New" w:hAnsi="Courier New"/>
      <w:lang w:val="ru-RU" w:eastAsia="ru-RU"/>
    </w:rPr>
  </w:style>
  <w:style w:type="character" w:customStyle="1" w:styleId="3420">
    <w:name w:val="Знак Знак342"/>
    <w:uiPriority w:val="99"/>
    <w:qFormat/>
    <w:locked/>
    <w:rsid w:val="00E35251"/>
    <w:rPr>
      <w:rFonts w:ascii="Calibri" w:hAnsi="Calibri"/>
      <w:i/>
      <w:sz w:val="24"/>
      <w:lang w:val="ru-RU" w:eastAsia="zh-CN"/>
    </w:rPr>
  </w:style>
  <w:style w:type="character" w:customStyle="1" w:styleId="3220">
    <w:name w:val="Знак Знак322"/>
    <w:uiPriority w:val="99"/>
    <w:qFormat/>
    <w:locked/>
    <w:rsid w:val="00E35251"/>
    <w:rPr>
      <w:rFonts w:ascii="Arial" w:hAnsi="Arial"/>
      <w:sz w:val="22"/>
      <w:lang w:val="ru-RU" w:eastAsia="ru-RU"/>
    </w:rPr>
  </w:style>
  <w:style w:type="character" w:customStyle="1" w:styleId="3010">
    <w:name w:val="Знак Знак301"/>
    <w:uiPriority w:val="99"/>
    <w:qFormat/>
    <w:locked/>
    <w:rsid w:val="00E35251"/>
    <w:rPr>
      <w:lang w:val="ru-RU" w:eastAsia="ru-RU"/>
    </w:rPr>
  </w:style>
  <w:style w:type="character" w:customStyle="1" w:styleId="292">
    <w:name w:val="Знак Знак292"/>
    <w:uiPriority w:val="99"/>
    <w:qFormat/>
    <w:locked/>
    <w:rsid w:val="00E35251"/>
    <w:rPr>
      <w:sz w:val="24"/>
      <w:lang w:val="ru-RU" w:eastAsia="zh-CN"/>
    </w:rPr>
  </w:style>
  <w:style w:type="character" w:customStyle="1" w:styleId="2820">
    <w:name w:val="Знак Знак282"/>
    <w:uiPriority w:val="99"/>
    <w:qFormat/>
    <w:locked/>
    <w:rsid w:val="00E35251"/>
    <w:rPr>
      <w:sz w:val="24"/>
      <w:lang w:val="ru-RU" w:eastAsia="ru-RU"/>
    </w:rPr>
  </w:style>
  <w:style w:type="character" w:customStyle="1" w:styleId="2720">
    <w:name w:val="Знак Знак272"/>
    <w:uiPriority w:val="99"/>
    <w:qFormat/>
    <w:locked/>
    <w:rsid w:val="00E35251"/>
    <w:rPr>
      <w:sz w:val="16"/>
      <w:lang w:val="ru-RU" w:eastAsia="ru-RU"/>
    </w:rPr>
  </w:style>
  <w:style w:type="character" w:customStyle="1" w:styleId="2125">
    <w:name w:val="Знак Знак212"/>
    <w:uiPriority w:val="99"/>
    <w:qFormat/>
    <w:locked/>
    <w:rsid w:val="00E35251"/>
    <w:rPr>
      <w:rFonts w:ascii="Tahoma" w:hAnsi="Tahoma"/>
      <w:lang w:val="ru-RU" w:eastAsia="ru-RU"/>
    </w:rPr>
  </w:style>
  <w:style w:type="character" w:customStyle="1" w:styleId="2620">
    <w:name w:val="Знак Знак262"/>
    <w:uiPriority w:val="99"/>
    <w:qFormat/>
    <w:rsid w:val="00E35251"/>
    <w:rPr>
      <w:rFonts w:ascii="Cambria" w:hAnsi="Cambria"/>
      <w:b/>
      <w:sz w:val="26"/>
    </w:rPr>
  </w:style>
  <w:style w:type="character" w:customStyle="1" w:styleId="2420">
    <w:name w:val="Знак Знак242"/>
    <w:uiPriority w:val="99"/>
    <w:qFormat/>
    <w:rsid w:val="00E35251"/>
    <w:rPr>
      <w:rFonts w:ascii="Times New Roman" w:hAnsi="Times New Roman"/>
      <w:b/>
      <w:i/>
      <w:sz w:val="26"/>
    </w:rPr>
  </w:style>
  <w:style w:type="character" w:customStyle="1" w:styleId="2320">
    <w:name w:val="Знак Знак232"/>
    <w:uiPriority w:val="99"/>
    <w:qFormat/>
    <w:rsid w:val="00E35251"/>
    <w:rPr>
      <w:rFonts w:ascii="Times New Roman" w:hAnsi="Times New Roman"/>
      <w:b/>
      <w:sz w:val="22"/>
    </w:rPr>
  </w:style>
  <w:style w:type="character" w:customStyle="1" w:styleId="3130">
    <w:name w:val="Знак Знак313"/>
    <w:uiPriority w:val="99"/>
    <w:qFormat/>
    <w:locked/>
    <w:rsid w:val="00E35251"/>
    <w:rPr>
      <w:rFonts w:ascii="PragmaticaCTT" w:hAnsi="PragmaticaCTT"/>
      <w:b/>
      <w:sz w:val="24"/>
      <w:lang w:val="ru-RU" w:eastAsia="ru-RU"/>
    </w:rPr>
  </w:style>
  <w:style w:type="character" w:customStyle="1" w:styleId="2015">
    <w:name w:val="Знак Знак2015"/>
    <w:uiPriority w:val="99"/>
    <w:rsid w:val="00E35251"/>
    <w:rPr>
      <w:rFonts w:ascii="Arial" w:hAnsi="Arial"/>
      <w:sz w:val="22"/>
    </w:rPr>
  </w:style>
  <w:style w:type="character" w:customStyle="1" w:styleId="font55">
    <w:name w:val="font55"/>
    <w:basedOn w:val="a3"/>
    <w:uiPriority w:val="99"/>
    <w:rsid w:val="00E35251"/>
    <w:rPr>
      <w:rFonts w:cs="Times New Roman"/>
    </w:rPr>
  </w:style>
  <w:style w:type="character" w:customStyle="1" w:styleId="WW8Num24z4">
    <w:name w:val="WW8Num24z4"/>
    <w:uiPriority w:val="99"/>
    <w:rsid w:val="00E35251"/>
  </w:style>
  <w:style w:type="character" w:customStyle="1" w:styleId="WW8Num24z5">
    <w:name w:val="WW8Num24z5"/>
    <w:uiPriority w:val="99"/>
    <w:rsid w:val="00E35251"/>
  </w:style>
  <w:style w:type="character" w:customStyle="1" w:styleId="WW8Num24z6">
    <w:name w:val="WW8Num24z6"/>
    <w:uiPriority w:val="99"/>
    <w:rsid w:val="00E35251"/>
  </w:style>
  <w:style w:type="character" w:customStyle="1" w:styleId="WW8Num24z7">
    <w:name w:val="WW8Num24z7"/>
    <w:uiPriority w:val="99"/>
    <w:rsid w:val="00E35251"/>
  </w:style>
  <w:style w:type="character" w:customStyle="1" w:styleId="WW8Num24z8">
    <w:name w:val="WW8Num24z8"/>
    <w:uiPriority w:val="99"/>
    <w:rsid w:val="00E35251"/>
  </w:style>
  <w:style w:type="character" w:customStyle="1" w:styleId="WW8Num25z4">
    <w:name w:val="WW8Num25z4"/>
    <w:uiPriority w:val="99"/>
    <w:rsid w:val="00E35251"/>
  </w:style>
  <w:style w:type="character" w:customStyle="1" w:styleId="WW8Num25z5">
    <w:name w:val="WW8Num25z5"/>
    <w:uiPriority w:val="99"/>
    <w:rsid w:val="00E35251"/>
  </w:style>
  <w:style w:type="character" w:customStyle="1" w:styleId="WW8Num25z6">
    <w:name w:val="WW8Num25z6"/>
    <w:uiPriority w:val="99"/>
    <w:rsid w:val="00E35251"/>
  </w:style>
  <w:style w:type="character" w:customStyle="1" w:styleId="WW8Num25z7">
    <w:name w:val="WW8Num25z7"/>
    <w:uiPriority w:val="99"/>
    <w:rsid w:val="00E35251"/>
  </w:style>
  <w:style w:type="character" w:customStyle="1" w:styleId="WW8Num25z8">
    <w:name w:val="WW8Num25z8"/>
    <w:uiPriority w:val="99"/>
    <w:rsid w:val="00E35251"/>
  </w:style>
  <w:style w:type="character" w:customStyle="1" w:styleId="WW8Num30z2">
    <w:name w:val="WW8Num30z2"/>
    <w:uiPriority w:val="99"/>
    <w:rsid w:val="00E35251"/>
  </w:style>
  <w:style w:type="character" w:customStyle="1" w:styleId="WW8Num30z4">
    <w:name w:val="WW8Num30z4"/>
    <w:uiPriority w:val="99"/>
    <w:rsid w:val="00E35251"/>
  </w:style>
  <w:style w:type="character" w:customStyle="1" w:styleId="WW8Num30z5">
    <w:name w:val="WW8Num30z5"/>
    <w:uiPriority w:val="99"/>
    <w:rsid w:val="00E35251"/>
  </w:style>
  <w:style w:type="character" w:customStyle="1" w:styleId="WW8Num30z6">
    <w:name w:val="WW8Num30z6"/>
    <w:uiPriority w:val="99"/>
    <w:rsid w:val="00E35251"/>
  </w:style>
  <w:style w:type="character" w:customStyle="1" w:styleId="WW8Num30z7">
    <w:name w:val="WW8Num30z7"/>
    <w:uiPriority w:val="99"/>
    <w:rsid w:val="00E35251"/>
  </w:style>
  <w:style w:type="character" w:customStyle="1" w:styleId="WW8Num30z8">
    <w:name w:val="WW8Num30z8"/>
    <w:uiPriority w:val="99"/>
    <w:rsid w:val="00E35251"/>
  </w:style>
  <w:style w:type="character" w:customStyle="1" w:styleId="WW8Num32z4">
    <w:name w:val="WW8Num32z4"/>
    <w:uiPriority w:val="99"/>
    <w:rsid w:val="00E35251"/>
  </w:style>
  <w:style w:type="character" w:customStyle="1" w:styleId="WW8Num32z5">
    <w:name w:val="WW8Num32z5"/>
    <w:uiPriority w:val="99"/>
    <w:rsid w:val="00E35251"/>
  </w:style>
  <w:style w:type="character" w:customStyle="1" w:styleId="WW8Num32z6">
    <w:name w:val="WW8Num32z6"/>
    <w:uiPriority w:val="99"/>
    <w:rsid w:val="00E35251"/>
  </w:style>
  <w:style w:type="character" w:customStyle="1" w:styleId="WW8Num32z7">
    <w:name w:val="WW8Num32z7"/>
    <w:uiPriority w:val="99"/>
    <w:rsid w:val="00E35251"/>
  </w:style>
  <w:style w:type="character" w:customStyle="1" w:styleId="WW8Num32z8">
    <w:name w:val="WW8Num32z8"/>
    <w:uiPriority w:val="99"/>
    <w:rsid w:val="00E35251"/>
  </w:style>
  <w:style w:type="character" w:customStyle="1" w:styleId="WW8Num33z1">
    <w:name w:val="WW8Num33z1"/>
    <w:uiPriority w:val="99"/>
    <w:rsid w:val="00E35251"/>
  </w:style>
  <w:style w:type="character" w:customStyle="1" w:styleId="WW8Num33z2">
    <w:name w:val="WW8Num33z2"/>
    <w:uiPriority w:val="99"/>
    <w:rsid w:val="00E35251"/>
  </w:style>
  <w:style w:type="character" w:customStyle="1" w:styleId="WW8Num33z5">
    <w:name w:val="WW8Num33z5"/>
    <w:uiPriority w:val="99"/>
    <w:rsid w:val="00E35251"/>
  </w:style>
  <w:style w:type="character" w:customStyle="1" w:styleId="WW8Num33z6">
    <w:name w:val="WW8Num33z6"/>
    <w:uiPriority w:val="99"/>
    <w:rsid w:val="00E35251"/>
  </w:style>
  <w:style w:type="character" w:customStyle="1" w:styleId="WW8Num33z7">
    <w:name w:val="WW8Num33z7"/>
    <w:uiPriority w:val="99"/>
    <w:rsid w:val="00E35251"/>
  </w:style>
  <w:style w:type="character" w:customStyle="1" w:styleId="WW8Num33z8">
    <w:name w:val="WW8Num33z8"/>
    <w:uiPriority w:val="99"/>
    <w:rsid w:val="00E35251"/>
  </w:style>
  <w:style w:type="character" w:customStyle="1" w:styleId="WW8Num35z2">
    <w:name w:val="WW8Num35z2"/>
    <w:uiPriority w:val="99"/>
    <w:rsid w:val="00E35251"/>
  </w:style>
  <w:style w:type="character" w:customStyle="1" w:styleId="WW8Num35z4">
    <w:name w:val="WW8Num35z4"/>
    <w:uiPriority w:val="99"/>
    <w:rsid w:val="00E35251"/>
  </w:style>
  <w:style w:type="character" w:customStyle="1" w:styleId="WW8Num35z5">
    <w:name w:val="WW8Num35z5"/>
    <w:uiPriority w:val="99"/>
    <w:rsid w:val="00E35251"/>
  </w:style>
  <w:style w:type="character" w:customStyle="1" w:styleId="WW8Num35z6">
    <w:name w:val="WW8Num35z6"/>
    <w:uiPriority w:val="99"/>
    <w:rsid w:val="00E35251"/>
  </w:style>
  <w:style w:type="character" w:customStyle="1" w:styleId="WW8Num35z7">
    <w:name w:val="WW8Num35z7"/>
    <w:uiPriority w:val="99"/>
    <w:rsid w:val="00E35251"/>
  </w:style>
  <w:style w:type="character" w:customStyle="1" w:styleId="WW8Num35z8">
    <w:name w:val="WW8Num35z8"/>
    <w:uiPriority w:val="99"/>
    <w:rsid w:val="00E35251"/>
  </w:style>
  <w:style w:type="character" w:customStyle="1" w:styleId="WW8Num37z2">
    <w:name w:val="WW8Num37z2"/>
    <w:uiPriority w:val="99"/>
    <w:rsid w:val="00E35251"/>
  </w:style>
  <w:style w:type="character" w:customStyle="1" w:styleId="WW8Num37z4">
    <w:name w:val="WW8Num37z4"/>
    <w:uiPriority w:val="99"/>
    <w:rsid w:val="00E35251"/>
  </w:style>
  <w:style w:type="character" w:customStyle="1" w:styleId="WW8Num37z5">
    <w:name w:val="WW8Num37z5"/>
    <w:uiPriority w:val="99"/>
    <w:qFormat/>
    <w:rsid w:val="00E35251"/>
  </w:style>
  <w:style w:type="character" w:customStyle="1" w:styleId="WW8Num37z6">
    <w:name w:val="WW8Num37z6"/>
    <w:uiPriority w:val="99"/>
    <w:rsid w:val="00E35251"/>
  </w:style>
  <w:style w:type="character" w:customStyle="1" w:styleId="WW8Num37z7">
    <w:name w:val="WW8Num37z7"/>
    <w:uiPriority w:val="99"/>
    <w:rsid w:val="00E35251"/>
  </w:style>
  <w:style w:type="character" w:customStyle="1" w:styleId="WW8Num37z8">
    <w:name w:val="WW8Num37z8"/>
    <w:uiPriority w:val="99"/>
    <w:rsid w:val="00E35251"/>
  </w:style>
  <w:style w:type="character" w:customStyle="1" w:styleId="WW8Num38z1">
    <w:name w:val="WW8Num38z1"/>
    <w:uiPriority w:val="99"/>
    <w:rsid w:val="00E35251"/>
  </w:style>
  <w:style w:type="character" w:customStyle="1" w:styleId="WW8Num38z2">
    <w:name w:val="WW8Num38z2"/>
    <w:uiPriority w:val="99"/>
    <w:rsid w:val="00E35251"/>
  </w:style>
  <w:style w:type="character" w:customStyle="1" w:styleId="WW8Num38z3">
    <w:name w:val="WW8Num38z3"/>
    <w:uiPriority w:val="99"/>
    <w:rsid w:val="00E35251"/>
  </w:style>
  <w:style w:type="character" w:customStyle="1" w:styleId="WW8Num38z4">
    <w:name w:val="WW8Num38z4"/>
    <w:uiPriority w:val="99"/>
    <w:rsid w:val="00E35251"/>
  </w:style>
  <w:style w:type="character" w:customStyle="1" w:styleId="WW8Num38z5">
    <w:name w:val="WW8Num38z5"/>
    <w:uiPriority w:val="99"/>
    <w:rsid w:val="00E35251"/>
  </w:style>
  <w:style w:type="character" w:customStyle="1" w:styleId="WW8Num38z6">
    <w:name w:val="WW8Num38z6"/>
    <w:uiPriority w:val="99"/>
    <w:rsid w:val="00E35251"/>
  </w:style>
  <w:style w:type="character" w:customStyle="1" w:styleId="WW8Num38z7">
    <w:name w:val="WW8Num38z7"/>
    <w:uiPriority w:val="99"/>
    <w:rsid w:val="00E35251"/>
  </w:style>
  <w:style w:type="character" w:customStyle="1" w:styleId="WW8Num38z8">
    <w:name w:val="WW8Num38z8"/>
    <w:uiPriority w:val="99"/>
    <w:rsid w:val="00E35251"/>
  </w:style>
  <w:style w:type="character" w:customStyle="1" w:styleId="WW8Num40z1">
    <w:name w:val="WW8Num40z1"/>
    <w:uiPriority w:val="99"/>
    <w:rsid w:val="00E35251"/>
    <w:rPr>
      <w:rFonts w:ascii="Courier New" w:hAnsi="Courier New"/>
    </w:rPr>
  </w:style>
  <w:style w:type="character" w:customStyle="1" w:styleId="WW8Num40z2">
    <w:name w:val="WW8Num40z2"/>
    <w:uiPriority w:val="99"/>
    <w:rsid w:val="00E35251"/>
    <w:rPr>
      <w:rFonts w:ascii="Wingdings" w:hAnsi="Wingdings"/>
    </w:rPr>
  </w:style>
  <w:style w:type="character" w:customStyle="1" w:styleId="WW8Num41z1">
    <w:name w:val="WW8Num41z1"/>
    <w:uiPriority w:val="99"/>
    <w:rsid w:val="00E35251"/>
  </w:style>
  <w:style w:type="character" w:customStyle="1" w:styleId="WW8Num41z2">
    <w:name w:val="WW8Num41z2"/>
    <w:uiPriority w:val="99"/>
    <w:rsid w:val="00E35251"/>
  </w:style>
  <w:style w:type="character" w:customStyle="1" w:styleId="WW8Num41z3">
    <w:name w:val="WW8Num41z3"/>
    <w:uiPriority w:val="99"/>
    <w:rsid w:val="00E35251"/>
  </w:style>
  <w:style w:type="character" w:customStyle="1" w:styleId="WW8Num41z4">
    <w:name w:val="WW8Num41z4"/>
    <w:uiPriority w:val="99"/>
    <w:rsid w:val="00E35251"/>
  </w:style>
  <w:style w:type="character" w:customStyle="1" w:styleId="WW8Num41z5">
    <w:name w:val="WW8Num41z5"/>
    <w:uiPriority w:val="99"/>
    <w:rsid w:val="00E35251"/>
  </w:style>
  <w:style w:type="character" w:customStyle="1" w:styleId="WW8Num41z6">
    <w:name w:val="WW8Num41z6"/>
    <w:uiPriority w:val="99"/>
    <w:rsid w:val="00E35251"/>
  </w:style>
  <w:style w:type="character" w:customStyle="1" w:styleId="WW8Num41z7">
    <w:name w:val="WW8Num41z7"/>
    <w:uiPriority w:val="99"/>
    <w:rsid w:val="00E35251"/>
  </w:style>
  <w:style w:type="character" w:customStyle="1" w:styleId="WW8Num41z8">
    <w:name w:val="WW8Num41z8"/>
    <w:uiPriority w:val="99"/>
    <w:rsid w:val="00E35251"/>
  </w:style>
  <w:style w:type="character" w:customStyle="1" w:styleId="WW8Num43z1">
    <w:name w:val="WW8Num43z1"/>
    <w:uiPriority w:val="99"/>
    <w:rsid w:val="00E35251"/>
  </w:style>
  <w:style w:type="character" w:customStyle="1" w:styleId="WW8Num43z2">
    <w:name w:val="WW8Num43z2"/>
    <w:uiPriority w:val="99"/>
    <w:rsid w:val="00E35251"/>
  </w:style>
  <w:style w:type="character" w:customStyle="1" w:styleId="WW8Num43z3">
    <w:name w:val="WW8Num43z3"/>
    <w:uiPriority w:val="99"/>
    <w:rsid w:val="00E35251"/>
  </w:style>
  <w:style w:type="character" w:customStyle="1" w:styleId="WW8Num43z4">
    <w:name w:val="WW8Num43z4"/>
    <w:uiPriority w:val="99"/>
    <w:rsid w:val="00E35251"/>
  </w:style>
  <w:style w:type="character" w:customStyle="1" w:styleId="WW8Num43z5">
    <w:name w:val="WW8Num43z5"/>
    <w:uiPriority w:val="99"/>
    <w:rsid w:val="00E35251"/>
  </w:style>
  <w:style w:type="character" w:customStyle="1" w:styleId="WW8Num43z6">
    <w:name w:val="WW8Num43z6"/>
    <w:uiPriority w:val="99"/>
    <w:rsid w:val="00E35251"/>
  </w:style>
  <w:style w:type="character" w:customStyle="1" w:styleId="WW8Num43z7">
    <w:name w:val="WW8Num43z7"/>
    <w:uiPriority w:val="99"/>
    <w:rsid w:val="00E35251"/>
  </w:style>
  <w:style w:type="character" w:customStyle="1" w:styleId="WW8Num43z8">
    <w:name w:val="WW8Num43z8"/>
    <w:uiPriority w:val="99"/>
    <w:rsid w:val="00E35251"/>
  </w:style>
  <w:style w:type="character" w:customStyle="1" w:styleId="WW8Num44z2">
    <w:name w:val="WW8Num44z2"/>
    <w:uiPriority w:val="99"/>
    <w:rsid w:val="00E35251"/>
    <w:rPr>
      <w:rFonts w:ascii="Wingdings" w:hAnsi="Wingdings"/>
    </w:rPr>
  </w:style>
  <w:style w:type="character" w:customStyle="1" w:styleId="WW8Num46z2">
    <w:name w:val="WW8Num46z2"/>
    <w:uiPriority w:val="99"/>
    <w:rsid w:val="00E35251"/>
    <w:rPr>
      <w:rFonts w:ascii="Wingdings" w:hAnsi="Wingdings"/>
    </w:rPr>
  </w:style>
  <w:style w:type="character" w:customStyle="1" w:styleId="WW8Num47z2">
    <w:name w:val="WW8Num47z2"/>
    <w:uiPriority w:val="99"/>
    <w:rsid w:val="00E35251"/>
    <w:rPr>
      <w:rFonts w:ascii="Wingdings" w:hAnsi="Wingdings"/>
    </w:rPr>
  </w:style>
  <w:style w:type="character" w:customStyle="1" w:styleId="WW8NumSt31z0">
    <w:name w:val="WW8NumSt31z0"/>
    <w:uiPriority w:val="99"/>
    <w:rsid w:val="00E35251"/>
    <w:rPr>
      <w:rFonts w:ascii="Times New Roman" w:hAnsi="Times New Roman"/>
      <w:sz w:val="20"/>
    </w:rPr>
  </w:style>
  <w:style w:type="character" w:customStyle="1" w:styleId="FootnoteCharacters">
    <w:name w:val="Footnote Characters"/>
    <w:uiPriority w:val="99"/>
    <w:rsid w:val="00E35251"/>
    <w:rPr>
      <w:vertAlign w:val="superscript"/>
    </w:rPr>
  </w:style>
  <w:style w:type="character" w:customStyle="1" w:styleId="1fffffe">
    <w:name w:val="Знак примечания1"/>
    <w:uiPriority w:val="99"/>
    <w:rsid w:val="00E35251"/>
    <w:rPr>
      <w:sz w:val="16"/>
    </w:rPr>
  </w:style>
  <w:style w:type="character" w:customStyle="1" w:styleId="EndnoteCharacters">
    <w:name w:val="Endnote Characters"/>
    <w:uiPriority w:val="99"/>
    <w:rsid w:val="00E35251"/>
    <w:rPr>
      <w:vertAlign w:val="superscript"/>
    </w:rPr>
  </w:style>
  <w:style w:type="paragraph" w:customStyle="1" w:styleId="LO-Normal1">
    <w:name w:val="LO-Normal1"/>
    <w:uiPriority w:val="99"/>
    <w:qFormat/>
    <w:rsid w:val="00E35251"/>
    <w:pPr>
      <w:suppressAutoHyphens/>
      <w:spacing w:after="0" w:line="48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2ffff4">
    <w:name w:val="Схема документа2"/>
    <w:basedOn w:val="a2"/>
    <w:uiPriority w:val="99"/>
    <w:qFormat/>
    <w:rsid w:val="00E35251"/>
    <w:pPr>
      <w:widowControl/>
      <w:shd w:val="clear" w:color="auto" w:fill="000080"/>
      <w:suppressAutoHyphens/>
      <w:snapToGrid/>
      <w:spacing w:before="0" w:after="0"/>
    </w:pPr>
    <w:rPr>
      <w:rFonts w:ascii="Tahoma" w:eastAsia="Times New Roman" w:hAnsi="Tahoma" w:cs="Tahoma"/>
      <w:szCs w:val="24"/>
      <w:lang w:eastAsia="zh-CN"/>
    </w:rPr>
  </w:style>
  <w:style w:type="paragraph" w:customStyle="1" w:styleId="22f0">
    <w:name w:val="Список 22"/>
    <w:basedOn w:val="a2"/>
    <w:uiPriority w:val="99"/>
    <w:qFormat/>
    <w:rsid w:val="00E35251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zh-CN"/>
    </w:rPr>
  </w:style>
  <w:style w:type="paragraph" w:customStyle="1" w:styleId="31d">
    <w:name w:val="Список 31"/>
    <w:basedOn w:val="a2"/>
    <w:uiPriority w:val="99"/>
    <w:qFormat/>
    <w:rsid w:val="00E35251"/>
    <w:pPr>
      <w:widowControl/>
      <w:suppressAutoHyphens/>
      <w:snapToGrid/>
      <w:spacing w:before="0" w:after="0"/>
      <w:ind w:left="849" w:hanging="283"/>
    </w:pPr>
    <w:rPr>
      <w:rFonts w:eastAsia="Times New Roman"/>
      <w:szCs w:val="24"/>
      <w:lang w:eastAsia="zh-CN"/>
    </w:rPr>
  </w:style>
  <w:style w:type="paragraph" w:customStyle="1" w:styleId="1ffffff">
    <w:name w:val="Обычный отступ1"/>
    <w:basedOn w:val="a2"/>
    <w:uiPriority w:val="99"/>
    <w:qFormat/>
    <w:rsid w:val="00E35251"/>
    <w:pPr>
      <w:widowControl/>
      <w:suppressAutoHyphens/>
      <w:snapToGrid/>
      <w:spacing w:before="0" w:after="0"/>
      <w:ind w:firstLine="720"/>
      <w:jc w:val="both"/>
    </w:pPr>
    <w:rPr>
      <w:rFonts w:eastAsia="Times New Roman"/>
      <w:sz w:val="28"/>
      <w:lang w:eastAsia="zh-CN"/>
    </w:rPr>
  </w:style>
  <w:style w:type="paragraph" w:customStyle="1" w:styleId="2">
    <w:name w:val="Нумерованный список2"/>
    <w:basedOn w:val="a2"/>
    <w:uiPriority w:val="99"/>
    <w:qFormat/>
    <w:rsid w:val="00E35251"/>
    <w:pPr>
      <w:keepNext/>
      <w:widowControl/>
      <w:numPr>
        <w:numId w:val="9"/>
      </w:numPr>
      <w:suppressAutoHyphens/>
      <w:snapToGrid/>
      <w:spacing w:before="0" w:after="0"/>
      <w:jc w:val="both"/>
    </w:pPr>
    <w:rPr>
      <w:rFonts w:eastAsia="Times New Roman"/>
      <w:b/>
      <w:szCs w:val="24"/>
      <w:lang w:val="en-US" w:eastAsia="zh-CN"/>
    </w:rPr>
  </w:style>
  <w:style w:type="paragraph" w:customStyle="1" w:styleId="1ffffff0">
    <w:name w:val="Красная строка1"/>
    <w:basedOn w:val="aff1"/>
    <w:uiPriority w:val="99"/>
    <w:qFormat/>
    <w:rsid w:val="00E35251"/>
    <w:pPr>
      <w:suppressAutoHyphens/>
      <w:spacing w:after="120" w:line="240" w:lineRule="auto"/>
      <w:ind w:firstLine="210"/>
    </w:pPr>
    <w:rPr>
      <w:szCs w:val="24"/>
      <w:lang w:eastAsia="zh-CN"/>
    </w:rPr>
  </w:style>
  <w:style w:type="paragraph" w:customStyle="1" w:styleId="21">
    <w:name w:val="Нумерованный список 21"/>
    <w:basedOn w:val="a2"/>
    <w:uiPriority w:val="99"/>
    <w:qFormat/>
    <w:rsid w:val="00E35251"/>
    <w:pPr>
      <w:widowControl/>
      <w:numPr>
        <w:numId w:val="10"/>
      </w:numPr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42a">
    <w:name w:val="Список 42"/>
    <w:basedOn w:val="a2"/>
    <w:uiPriority w:val="99"/>
    <w:qFormat/>
    <w:rsid w:val="00E35251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zh-CN"/>
    </w:rPr>
  </w:style>
  <w:style w:type="paragraph" w:customStyle="1" w:styleId="22f1">
    <w:name w:val="Маркированный список 22"/>
    <w:basedOn w:val="a2"/>
    <w:uiPriority w:val="99"/>
    <w:qFormat/>
    <w:rsid w:val="00E35251"/>
    <w:pPr>
      <w:widowControl/>
      <w:tabs>
        <w:tab w:val="left" w:pos="720"/>
        <w:tab w:val="left" w:pos="851"/>
      </w:tabs>
      <w:suppressAutoHyphens/>
      <w:snapToGrid/>
      <w:spacing w:before="0" w:after="0"/>
      <w:ind w:left="851" w:hanging="363"/>
    </w:pPr>
    <w:rPr>
      <w:rFonts w:eastAsia="Times New Roman"/>
      <w:szCs w:val="24"/>
      <w:lang w:eastAsia="zh-CN"/>
    </w:rPr>
  </w:style>
  <w:style w:type="paragraph" w:customStyle="1" w:styleId="31e">
    <w:name w:val="Маркированный список 31"/>
    <w:basedOn w:val="a2"/>
    <w:uiPriority w:val="99"/>
    <w:qFormat/>
    <w:rsid w:val="00E35251"/>
    <w:pPr>
      <w:widowControl/>
      <w:tabs>
        <w:tab w:val="left" w:pos="708"/>
      </w:tabs>
      <w:suppressAutoHyphens/>
      <w:snapToGrid/>
      <w:spacing w:before="0" w:after="0"/>
      <w:jc w:val="both"/>
    </w:pPr>
    <w:rPr>
      <w:rFonts w:eastAsia="Times New Roman"/>
      <w:bCs/>
      <w:iCs/>
      <w:sz w:val="28"/>
      <w:szCs w:val="28"/>
      <w:lang w:eastAsia="zh-CN"/>
    </w:rPr>
  </w:style>
  <w:style w:type="paragraph" w:customStyle="1" w:styleId="2ffff5">
    <w:name w:val="Текст примечания2"/>
    <w:basedOn w:val="a2"/>
    <w:uiPriority w:val="99"/>
    <w:qFormat/>
    <w:rsid w:val="00E35251"/>
    <w:pPr>
      <w:widowControl/>
      <w:suppressAutoHyphens/>
      <w:snapToGrid/>
      <w:spacing w:before="0" w:after="0"/>
    </w:pPr>
    <w:rPr>
      <w:rFonts w:eastAsia="Times New Roman"/>
      <w:sz w:val="20"/>
      <w:lang w:eastAsia="zh-CN"/>
    </w:rPr>
  </w:style>
  <w:style w:type="paragraph" w:customStyle="1" w:styleId="2ffff6">
    <w:name w:val="Название объекта2"/>
    <w:basedOn w:val="a2"/>
    <w:next w:val="a2"/>
    <w:uiPriority w:val="99"/>
    <w:qFormat/>
    <w:rsid w:val="00E35251"/>
    <w:pPr>
      <w:shd w:val="clear" w:color="auto" w:fill="FFFFFF"/>
      <w:suppressAutoHyphens/>
      <w:autoSpaceDE w:val="0"/>
      <w:snapToGrid/>
      <w:spacing w:before="0" w:after="0"/>
      <w:ind w:firstLine="284"/>
      <w:jc w:val="right"/>
    </w:pPr>
    <w:rPr>
      <w:rFonts w:eastAsia="Times New Roman"/>
      <w:i/>
      <w:iCs/>
      <w:color w:val="000000"/>
      <w:lang w:eastAsia="zh-CN"/>
    </w:rPr>
  </w:style>
  <w:style w:type="paragraph" w:customStyle="1" w:styleId="WW-Heading3">
    <w:name w:val="WW-Heading 3"/>
    <w:uiPriority w:val="99"/>
    <w:qFormat/>
    <w:rsid w:val="00E3525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9">
    <w:name w:val="WW-Heading 9"/>
    <w:uiPriority w:val="99"/>
    <w:qFormat/>
    <w:rsid w:val="00E3525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1">
    <w:name w:val="WW-Heading 1"/>
    <w:uiPriority w:val="99"/>
    <w:qFormat/>
    <w:rsid w:val="00E3525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6">
    <w:name w:val="WW-Heading 6"/>
    <w:uiPriority w:val="99"/>
    <w:qFormat/>
    <w:rsid w:val="00E3525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7">
    <w:name w:val="WW-Heading 7"/>
    <w:uiPriority w:val="99"/>
    <w:qFormat/>
    <w:rsid w:val="00E3525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2">
    <w:name w:val="WW-Heading 2"/>
    <w:uiPriority w:val="99"/>
    <w:qFormat/>
    <w:rsid w:val="00E3525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5">
    <w:name w:val="WW-Heading 5"/>
    <w:uiPriority w:val="99"/>
    <w:qFormat/>
    <w:rsid w:val="00E3525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1ffffff1">
    <w:name w:val="Маркированный список1"/>
    <w:basedOn w:val="a2"/>
    <w:uiPriority w:val="99"/>
    <w:qFormat/>
    <w:rsid w:val="00E35251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 w:val="20"/>
      <w:lang w:val="en-US" w:eastAsia="zh-CN"/>
    </w:rPr>
  </w:style>
  <w:style w:type="paragraph" w:customStyle="1" w:styleId="22f2">
    <w:name w:val="Красная строка 22"/>
    <w:basedOn w:val="aff8"/>
    <w:uiPriority w:val="99"/>
    <w:qFormat/>
    <w:rsid w:val="00E35251"/>
    <w:pPr>
      <w:widowControl/>
      <w:suppressAutoHyphens/>
      <w:snapToGrid/>
      <w:spacing w:before="0"/>
      <w:ind w:firstLine="210"/>
    </w:pPr>
    <w:rPr>
      <w:rFonts w:cs="PragmaticaCTT"/>
      <w:szCs w:val="24"/>
      <w:lang w:eastAsia="zh-CN"/>
    </w:rPr>
  </w:style>
  <w:style w:type="paragraph" w:customStyle="1" w:styleId="WW-Heading">
    <w:name w:val="WW-Heading"/>
    <w:uiPriority w:val="99"/>
    <w:qFormat/>
    <w:rsid w:val="00E35251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lang w:eastAsia="zh-CN"/>
    </w:rPr>
  </w:style>
  <w:style w:type="paragraph" w:customStyle="1" w:styleId="LO-normal10">
    <w:name w:val="LO-normal1"/>
    <w:basedOn w:val="a2"/>
    <w:uiPriority w:val="99"/>
    <w:qFormat/>
    <w:rsid w:val="00E35251"/>
    <w:pPr>
      <w:widowControl/>
      <w:suppressAutoHyphens/>
      <w:snapToGrid/>
      <w:spacing w:before="280" w:after="280"/>
    </w:pPr>
    <w:rPr>
      <w:rFonts w:eastAsia="Times New Roman"/>
      <w:szCs w:val="24"/>
      <w:lang w:eastAsia="zh-CN"/>
    </w:rPr>
  </w:style>
  <w:style w:type="paragraph" w:customStyle="1" w:styleId="1ffffff2">
    <w:name w:val="Текст макроса1"/>
    <w:uiPriority w:val="99"/>
    <w:qFormat/>
    <w:rsid w:val="00E352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51a">
    <w:name w:val="Нумерованный список 51"/>
    <w:basedOn w:val="a2"/>
    <w:uiPriority w:val="99"/>
    <w:qFormat/>
    <w:rsid w:val="00E35251"/>
    <w:pPr>
      <w:widowControl/>
      <w:suppressAutoHyphens/>
      <w:snapToGrid/>
      <w:spacing w:before="0" w:after="0"/>
      <w:ind w:left="720" w:hanging="360"/>
    </w:pPr>
    <w:rPr>
      <w:rFonts w:eastAsia="Times New Roman"/>
      <w:szCs w:val="24"/>
      <w:lang w:eastAsia="zh-CN"/>
    </w:rPr>
  </w:style>
  <w:style w:type="paragraph" w:customStyle="1" w:styleId="WW-TextBody">
    <w:name w:val="WW-Text Body"/>
    <w:basedOn w:val="a2"/>
    <w:uiPriority w:val="99"/>
    <w:qFormat/>
    <w:rsid w:val="00E35251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paragraph" w:customStyle="1" w:styleId="WW-Heading4">
    <w:name w:val="WW-Heading 4"/>
    <w:basedOn w:val="a2"/>
    <w:next w:val="a2"/>
    <w:uiPriority w:val="99"/>
    <w:qFormat/>
    <w:rsid w:val="00E35251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</w:pPr>
    <w:rPr>
      <w:rFonts w:eastAsia="Times New Roman"/>
      <w:b/>
      <w:bCs/>
      <w:sz w:val="28"/>
      <w:szCs w:val="28"/>
      <w:lang w:eastAsia="zh-CN"/>
    </w:rPr>
  </w:style>
  <w:style w:type="paragraph" w:customStyle="1" w:styleId="WW-Heading8">
    <w:name w:val="WW-Heading 8"/>
    <w:basedOn w:val="a2"/>
    <w:next w:val="a2"/>
    <w:uiPriority w:val="99"/>
    <w:qFormat/>
    <w:rsid w:val="00E35251"/>
    <w:pPr>
      <w:widowControl/>
      <w:tabs>
        <w:tab w:val="left" w:pos="1440"/>
      </w:tabs>
      <w:suppressAutoHyphens/>
      <w:snapToGrid/>
      <w:spacing w:before="240" w:after="60"/>
      <w:ind w:left="1440" w:hanging="1440"/>
    </w:pPr>
    <w:rPr>
      <w:rFonts w:eastAsia="Times New Roman"/>
      <w:i/>
      <w:iCs/>
      <w:szCs w:val="24"/>
      <w:lang w:eastAsia="zh-CN"/>
    </w:rPr>
  </w:style>
  <w:style w:type="paragraph" w:customStyle="1" w:styleId="21f6">
    <w:name w:val="Продолжение списка 21"/>
    <w:basedOn w:val="a2"/>
    <w:uiPriority w:val="99"/>
    <w:qFormat/>
    <w:rsid w:val="00E35251"/>
    <w:pPr>
      <w:widowControl/>
      <w:suppressAutoHyphens/>
      <w:snapToGrid/>
      <w:spacing w:before="0" w:after="120"/>
      <w:ind w:left="566"/>
    </w:pPr>
    <w:rPr>
      <w:rFonts w:eastAsia="Times New Roman"/>
      <w:sz w:val="20"/>
      <w:lang w:eastAsia="zh-CN"/>
    </w:rPr>
  </w:style>
  <w:style w:type="paragraph" w:customStyle="1" w:styleId="31f">
    <w:name w:val="Нумерованный список 31"/>
    <w:basedOn w:val="a2"/>
    <w:uiPriority w:val="99"/>
    <w:qFormat/>
    <w:rsid w:val="00E35251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zh-CN"/>
    </w:rPr>
  </w:style>
  <w:style w:type="paragraph" w:customStyle="1" w:styleId="TableContents">
    <w:name w:val="Table Contents"/>
    <w:basedOn w:val="a2"/>
    <w:qFormat/>
    <w:rsid w:val="00E35251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ableHeading">
    <w:name w:val="Table Heading"/>
    <w:basedOn w:val="TableContents"/>
    <w:uiPriority w:val="99"/>
    <w:qFormat/>
    <w:rsid w:val="00E35251"/>
    <w:pPr>
      <w:jc w:val="center"/>
    </w:pPr>
    <w:rPr>
      <w:b/>
      <w:bCs/>
    </w:rPr>
  </w:style>
  <w:style w:type="character" w:customStyle="1" w:styleId="InternetLink">
    <w:name w:val="Internet Link"/>
    <w:uiPriority w:val="99"/>
    <w:rsid w:val="00E35251"/>
    <w:rPr>
      <w:color w:val="0000FF"/>
      <w:u w:val="single"/>
    </w:rPr>
  </w:style>
  <w:style w:type="character" w:customStyle="1" w:styleId="23e">
    <w:name w:val="Основной текст с отступом 2 Знак3"/>
    <w:uiPriority w:val="99"/>
    <w:qFormat/>
    <w:rsid w:val="00E35251"/>
    <w:rPr>
      <w:rFonts w:ascii="Microsoft Sans Serif" w:hAnsi="Microsoft Sans Serif"/>
      <w:b/>
      <w:spacing w:val="10"/>
      <w:sz w:val="26"/>
    </w:rPr>
  </w:style>
  <w:style w:type="character" w:customStyle="1" w:styleId="34a">
    <w:name w:val="Основной текст с отступом 3 Знак4"/>
    <w:uiPriority w:val="99"/>
    <w:qFormat/>
    <w:locked/>
    <w:rsid w:val="00E35251"/>
    <w:rPr>
      <w:rFonts w:ascii="Times New Roman" w:hAnsi="Times New Roman"/>
      <w:sz w:val="24"/>
      <w:lang w:val="en-US"/>
    </w:rPr>
  </w:style>
  <w:style w:type="character" w:customStyle="1" w:styleId="326">
    <w:name w:val="Основной текст 3 Знак2"/>
    <w:uiPriority w:val="99"/>
    <w:qFormat/>
    <w:locked/>
    <w:rsid w:val="00E35251"/>
    <w:rPr>
      <w:rFonts w:ascii="Garamond" w:hAnsi="Garamond"/>
      <w:sz w:val="24"/>
      <w:shd w:val="clear" w:color="auto" w:fill="FFFFFF"/>
    </w:rPr>
  </w:style>
  <w:style w:type="character" w:customStyle="1" w:styleId="ListLabel7">
    <w:name w:val="ListLabel 7"/>
    <w:uiPriority w:val="99"/>
    <w:qFormat/>
    <w:rsid w:val="00E35251"/>
  </w:style>
  <w:style w:type="character" w:customStyle="1" w:styleId="ListLabel8">
    <w:name w:val="ListLabel 8"/>
    <w:uiPriority w:val="99"/>
    <w:qFormat/>
    <w:rsid w:val="00E35251"/>
  </w:style>
  <w:style w:type="character" w:customStyle="1" w:styleId="ListLabel9">
    <w:name w:val="ListLabel 9"/>
    <w:uiPriority w:val="99"/>
    <w:qFormat/>
    <w:rsid w:val="00E35251"/>
  </w:style>
  <w:style w:type="character" w:customStyle="1" w:styleId="ListLabel10">
    <w:name w:val="ListLabel 10"/>
    <w:uiPriority w:val="99"/>
    <w:qFormat/>
    <w:rsid w:val="00E35251"/>
  </w:style>
  <w:style w:type="character" w:customStyle="1" w:styleId="ListLabel11">
    <w:name w:val="ListLabel 11"/>
    <w:uiPriority w:val="99"/>
    <w:qFormat/>
    <w:rsid w:val="00E35251"/>
  </w:style>
  <w:style w:type="character" w:customStyle="1" w:styleId="ListLabel12">
    <w:name w:val="ListLabel 12"/>
    <w:uiPriority w:val="99"/>
    <w:qFormat/>
    <w:rsid w:val="00E35251"/>
  </w:style>
  <w:style w:type="character" w:customStyle="1" w:styleId="ListLabel13">
    <w:name w:val="ListLabel 13"/>
    <w:uiPriority w:val="99"/>
    <w:qFormat/>
    <w:rsid w:val="00E35251"/>
  </w:style>
  <w:style w:type="character" w:customStyle="1" w:styleId="ListLabel14">
    <w:name w:val="ListLabel 14"/>
    <w:uiPriority w:val="99"/>
    <w:qFormat/>
    <w:rsid w:val="00E35251"/>
  </w:style>
  <w:style w:type="character" w:customStyle="1" w:styleId="ListLabel15">
    <w:name w:val="ListLabel 15"/>
    <w:uiPriority w:val="99"/>
    <w:qFormat/>
    <w:rsid w:val="00E35251"/>
  </w:style>
  <w:style w:type="character" w:customStyle="1" w:styleId="ListLabel16">
    <w:name w:val="ListLabel 16"/>
    <w:uiPriority w:val="99"/>
    <w:qFormat/>
    <w:rsid w:val="00E35251"/>
  </w:style>
  <w:style w:type="character" w:customStyle="1" w:styleId="ListLabel17">
    <w:name w:val="ListLabel 17"/>
    <w:uiPriority w:val="99"/>
    <w:qFormat/>
    <w:rsid w:val="00E35251"/>
  </w:style>
  <w:style w:type="character" w:customStyle="1" w:styleId="ListLabel18">
    <w:name w:val="ListLabel 18"/>
    <w:uiPriority w:val="99"/>
    <w:qFormat/>
    <w:rsid w:val="00E35251"/>
  </w:style>
  <w:style w:type="character" w:customStyle="1" w:styleId="ListLabel19">
    <w:name w:val="ListLabel 19"/>
    <w:uiPriority w:val="99"/>
    <w:qFormat/>
    <w:rsid w:val="00E35251"/>
  </w:style>
  <w:style w:type="character" w:customStyle="1" w:styleId="ListLabel20">
    <w:name w:val="ListLabel 20"/>
    <w:uiPriority w:val="99"/>
    <w:qFormat/>
    <w:rsid w:val="00E35251"/>
  </w:style>
  <w:style w:type="character" w:customStyle="1" w:styleId="ListLabel21">
    <w:name w:val="ListLabel 21"/>
    <w:uiPriority w:val="99"/>
    <w:qFormat/>
    <w:rsid w:val="00E35251"/>
  </w:style>
  <w:style w:type="character" w:customStyle="1" w:styleId="ListLabel22">
    <w:name w:val="ListLabel 22"/>
    <w:uiPriority w:val="99"/>
    <w:qFormat/>
    <w:rsid w:val="00E35251"/>
  </w:style>
  <w:style w:type="character" w:customStyle="1" w:styleId="ListLabel23">
    <w:name w:val="ListLabel 23"/>
    <w:uiPriority w:val="99"/>
    <w:qFormat/>
    <w:rsid w:val="00E35251"/>
  </w:style>
  <w:style w:type="character" w:customStyle="1" w:styleId="ListLabel24">
    <w:name w:val="ListLabel 24"/>
    <w:uiPriority w:val="99"/>
    <w:qFormat/>
    <w:rsid w:val="00E35251"/>
  </w:style>
  <w:style w:type="character" w:customStyle="1" w:styleId="ListLabel25">
    <w:name w:val="ListLabel 25"/>
    <w:uiPriority w:val="99"/>
    <w:qFormat/>
    <w:rsid w:val="00E35251"/>
  </w:style>
  <w:style w:type="character" w:customStyle="1" w:styleId="ListLabel26">
    <w:name w:val="ListLabel 26"/>
    <w:uiPriority w:val="99"/>
    <w:qFormat/>
    <w:rsid w:val="00E35251"/>
  </w:style>
  <w:style w:type="character" w:customStyle="1" w:styleId="ListLabel27">
    <w:name w:val="ListLabel 27"/>
    <w:uiPriority w:val="99"/>
    <w:qFormat/>
    <w:rsid w:val="00E35251"/>
  </w:style>
  <w:style w:type="character" w:customStyle="1" w:styleId="ListLabel28">
    <w:name w:val="ListLabel 28"/>
    <w:uiPriority w:val="99"/>
    <w:qFormat/>
    <w:rsid w:val="00E35251"/>
  </w:style>
  <w:style w:type="character" w:customStyle="1" w:styleId="ListLabel29">
    <w:name w:val="ListLabel 29"/>
    <w:uiPriority w:val="99"/>
    <w:qFormat/>
    <w:rsid w:val="00E35251"/>
  </w:style>
  <w:style w:type="character" w:customStyle="1" w:styleId="ListLabel30">
    <w:name w:val="ListLabel 30"/>
    <w:uiPriority w:val="99"/>
    <w:qFormat/>
    <w:rsid w:val="00E35251"/>
  </w:style>
  <w:style w:type="character" w:customStyle="1" w:styleId="ListLabel31">
    <w:name w:val="ListLabel 31"/>
    <w:uiPriority w:val="99"/>
    <w:qFormat/>
    <w:rsid w:val="00E35251"/>
  </w:style>
  <w:style w:type="character" w:customStyle="1" w:styleId="ListLabel32">
    <w:name w:val="ListLabel 32"/>
    <w:uiPriority w:val="99"/>
    <w:qFormat/>
    <w:rsid w:val="00E35251"/>
  </w:style>
  <w:style w:type="character" w:customStyle="1" w:styleId="ListLabel33">
    <w:name w:val="ListLabel 33"/>
    <w:uiPriority w:val="99"/>
    <w:qFormat/>
    <w:rsid w:val="00E35251"/>
  </w:style>
  <w:style w:type="character" w:customStyle="1" w:styleId="ListLabel34">
    <w:name w:val="ListLabel 34"/>
    <w:uiPriority w:val="99"/>
    <w:qFormat/>
    <w:rsid w:val="00E35251"/>
    <w:rPr>
      <w:color w:val="00000A"/>
    </w:rPr>
  </w:style>
  <w:style w:type="character" w:customStyle="1" w:styleId="ListLabel35">
    <w:name w:val="ListLabel 35"/>
    <w:uiPriority w:val="99"/>
    <w:qFormat/>
    <w:rsid w:val="00E35251"/>
  </w:style>
  <w:style w:type="character" w:customStyle="1" w:styleId="ListLabel36">
    <w:name w:val="ListLabel 36"/>
    <w:uiPriority w:val="99"/>
    <w:qFormat/>
    <w:rsid w:val="00E35251"/>
  </w:style>
  <w:style w:type="character" w:customStyle="1" w:styleId="ListLabel37">
    <w:name w:val="ListLabel 37"/>
    <w:uiPriority w:val="99"/>
    <w:qFormat/>
    <w:rsid w:val="00E35251"/>
  </w:style>
  <w:style w:type="character" w:customStyle="1" w:styleId="ListLabel38">
    <w:name w:val="ListLabel 38"/>
    <w:uiPriority w:val="99"/>
    <w:qFormat/>
    <w:rsid w:val="00E35251"/>
  </w:style>
  <w:style w:type="character" w:customStyle="1" w:styleId="ListLabel39">
    <w:name w:val="ListLabel 39"/>
    <w:uiPriority w:val="99"/>
    <w:qFormat/>
    <w:rsid w:val="00E35251"/>
  </w:style>
  <w:style w:type="character" w:customStyle="1" w:styleId="ListLabel40">
    <w:name w:val="ListLabel 40"/>
    <w:uiPriority w:val="99"/>
    <w:qFormat/>
    <w:rsid w:val="00E35251"/>
  </w:style>
  <w:style w:type="character" w:customStyle="1" w:styleId="ListLabel41">
    <w:name w:val="ListLabel 41"/>
    <w:uiPriority w:val="99"/>
    <w:qFormat/>
    <w:rsid w:val="00E35251"/>
  </w:style>
  <w:style w:type="character" w:customStyle="1" w:styleId="ListLabel42">
    <w:name w:val="ListLabel 42"/>
    <w:uiPriority w:val="99"/>
    <w:qFormat/>
    <w:rsid w:val="00E35251"/>
  </w:style>
  <w:style w:type="character" w:customStyle="1" w:styleId="ListLabel43">
    <w:name w:val="ListLabel 43"/>
    <w:uiPriority w:val="99"/>
    <w:qFormat/>
    <w:rsid w:val="00E35251"/>
  </w:style>
  <w:style w:type="character" w:customStyle="1" w:styleId="ListLabel44">
    <w:name w:val="ListLabel 44"/>
    <w:uiPriority w:val="99"/>
    <w:qFormat/>
    <w:rsid w:val="00E35251"/>
  </w:style>
  <w:style w:type="character" w:customStyle="1" w:styleId="ListLabel45">
    <w:name w:val="ListLabel 45"/>
    <w:uiPriority w:val="99"/>
    <w:qFormat/>
    <w:rsid w:val="00E35251"/>
  </w:style>
  <w:style w:type="character" w:customStyle="1" w:styleId="ListLabel46">
    <w:name w:val="ListLabel 46"/>
    <w:uiPriority w:val="99"/>
    <w:qFormat/>
    <w:rsid w:val="00E35251"/>
  </w:style>
  <w:style w:type="character" w:customStyle="1" w:styleId="ListLabel47">
    <w:name w:val="ListLabel 47"/>
    <w:uiPriority w:val="99"/>
    <w:qFormat/>
    <w:rsid w:val="00E35251"/>
  </w:style>
  <w:style w:type="character" w:customStyle="1" w:styleId="ListLabel48">
    <w:name w:val="ListLabel 48"/>
    <w:uiPriority w:val="99"/>
    <w:qFormat/>
    <w:rsid w:val="00E35251"/>
  </w:style>
  <w:style w:type="character" w:customStyle="1" w:styleId="ListLabel49">
    <w:name w:val="ListLabel 49"/>
    <w:uiPriority w:val="99"/>
    <w:qFormat/>
    <w:rsid w:val="00E35251"/>
  </w:style>
  <w:style w:type="character" w:customStyle="1" w:styleId="ListLabel50">
    <w:name w:val="ListLabel 50"/>
    <w:uiPriority w:val="99"/>
    <w:qFormat/>
    <w:rsid w:val="00E35251"/>
  </w:style>
  <w:style w:type="character" w:customStyle="1" w:styleId="ListLabel51">
    <w:name w:val="ListLabel 51"/>
    <w:uiPriority w:val="99"/>
    <w:qFormat/>
    <w:rsid w:val="00E35251"/>
  </w:style>
  <w:style w:type="character" w:customStyle="1" w:styleId="ListLabel52">
    <w:name w:val="ListLabel 52"/>
    <w:uiPriority w:val="99"/>
    <w:qFormat/>
    <w:rsid w:val="00E35251"/>
  </w:style>
  <w:style w:type="character" w:customStyle="1" w:styleId="ListLabel53">
    <w:name w:val="ListLabel 53"/>
    <w:uiPriority w:val="99"/>
    <w:qFormat/>
    <w:rsid w:val="00E35251"/>
    <w:rPr>
      <w:color w:val="00000A"/>
      <w:position w:val="0"/>
      <w:sz w:val="24"/>
      <w:u w:val="none"/>
      <w:vertAlign w:val="baseline"/>
    </w:rPr>
  </w:style>
  <w:style w:type="character" w:customStyle="1" w:styleId="ListLabel54">
    <w:name w:val="ListLabel 54"/>
    <w:uiPriority w:val="99"/>
    <w:qFormat/>
    <w:rsid w:val="00E35251"/>
    <w:rPr>
      <w:position w:val="0"/>
      <w:sz w:val="20"/>
      <w:u w:val="none"/>
      <w:vertAlign w:val="baseline"/>
    </w:rPr>
  </w:style>
  <w:style w:type="character" w:customStyle="1" w:styleId="ListLabel55">
    <w:name w:val="ListLabel 55"/>
    <w:uiPriority w:val="99"/>
    <w:qFormat/>
    <w:rsid w:val="00E35251"/>
    <w:rPr>
      <w:position w:val="0"/>
      <w:sz w:val="20"/>
      <w:u w:val="none"/>
      <w:vertAlign w:val="baseline"/>
    </w:rPr>
  </w:style>
  <w:style w:type="character" w:customStyle="1" w:styleId="ListLabel56">
    <w:name w:val="ListLabel 56"/>
    <w:uiPriority w:val="99"/>
    <w:qFormat/>
    <w:rsid w:val="00E35251"/>
  </w:style>
  <w:style w:type="character" w:customStyle="1" w:styleId="ListLabel57">
    <w:name w:val="ListLabel 57"/>
    <w:uiPriority w:val="99"/>
    <w:qFormat/>
    <w:rsid w:val="00E35251"/>
  </w:style>
  <w:style w:type="character" w:customStyle="1" w:styleId="ListLabel58">
    <w:name w:val="ListLabel 58"/>
    <w:uiPriority w:val="99"/>
    <w:qFormat/>
    <w:rsid w:val="00E35251"/>
  </w:style>
  <w:style w:type="character" w:customStyle="1" w:styleId="ListLabel59">
    <w:name w:val="ListLabel 59"/>
    <w:uiPriority w:val="99"/>
    <w:qFormat/>
    <w:rsid w:val="00E35251"/>
  </w:style>
  <w:style w:type="character" w:customStyle="1" w:styleId="ListLabel60">
    <w:name w:val="ListLabel 60"/>
    <w:uiPriority w:val="99"/>
    <w:qFormat/>
    <w:rsid w:val="00E35251"/>
  </w:style>
  <w:style w:type="character" w:customStyle="1" w:styleId="ListLabel61">
    <w:name w:val="ListLabel 61"/>
    <w:uiPriority w:val="99"/>
    <w:qFormat/>
    <w:rsid w:val="00E35251"/>
  </w:style>
  <w:style w:type="character" w:customStyle="1" w:styleId="ListLabel62">
    <w:name w:val="ListLabel 62"/>
    <w:uiPriority w:val="99"/>
    <w:qFormat/>
    <w:rsid w:val="00E35251"/>
  </w:style>
  <w:style w:type="character" w:customStyle="1" w:styleId="ListLabel63">
    <w:name w:val="ListLabel 63"/>
    <w:uiPriority w:val="99"/>
    <w:qFormat/>
    <w:rsid w:val="00E35251"/>
    <w:rPr>
      <w:sz w:val="24"/>
    </w:rPr>
  </w:style>
  <w:style w:type="character" w:customStyle="1" w:styleId="ListLabel64">
    <w:name w:val="ListLabel 64"/>
    <w:uiPriority w:val="99"/>
    <w:qFormat/>
    <w:rsid w:val="00E35251"/>
  </w:style>
  <w:style w:type="character" w:customStyle="1" w:styleId="ListLabel65">
    <w:name w:val="ListLabel 65"/>
    <w:uiPriority w:val="99"/>
    <w:qFormat/>
    <w:rsid w:val="00E35251"/>
  </w:style>
  <w:style w:type="character" w:customStyle="1" w:styleId="ListLabel66">
    <w:name w:val="ListLabel 66"/>
    <w:uiPriority w:val="99"/>
    <w:qFormat/>
    <w:rsid w:val="00E35251"/>
  </w:style>
  <w:style w:type="character" w:customStyle="1" w:styleId="ListLabel67">
    <w:name w:val="ListLabel 67"/>
    <w:uiPriority w:val="99"/>
    <w:qFormat/>
    <w:rsid w:val="00E35251"/>
  </w:style>
  <w:style w:type="character" w:customStyle="1" w:styleId="ListLabel68">
    <w:name w:val="ListLabel 68"/>
    <w:uiPriority w:val="99"/>
    <w:qFormat/>
    <w:rsid w:val="00E35251"/>
  </w:style>
  <w:style w:type="character" w:customStyle="1" w:styleId="ListLabel69">
    <w:name w:val="ListLabel 69"/>
    <w:uiPriority w:val="99"/>
    <w:qFormat/>
    <w:rsid w:val="00E35251"/>
  </w:style>
  <w:style w:type="character" w:customStyle="1" w:styleId="ListLabel70">
    <w:name w:val="ListLabel 70"/>
    <w:uiPriority w:val="99"/>
    <w:qFormat/>
    <w:rsid w:val="00E35251"/>
  </w:style>
  <w:style w:type="character" w:customStyle="1" w:styleId="ListLabel71">
    <w:name w:val="ListLabel 71"/>
    <w:uiPriority w:val="99"/>
    <w:qFormat/>
    <w:rsid w:val="00E35251"/>
  </w:style>
  <w:style w:type="character" w:customStyle="1" w:styleId="ListLabel72">
    <w:name w:val="ListLabel 72"/>
    <w:uiPriority w:val="99"/>
    <w:qFormat/>
    <w:rsid w:val="00E35251"/>
  </w:style>
  <w:style w:type="character" w:customStyle="1" w:styleId="ListLabel73">
    <w:name w:val="ListLabel 73"/>
    <w:uiPriority w:val="99"/>
    <w:qFormat/>
    <w:rsid w:val="00E35251"/>
  </w:style>
  <w:style w:type="character" w:customStyle="1" w:styleId="ListLabel74">
    <w:name w:val="ListLabel 74"/>
    <w:uiPriority w:val="99"/>
    <w:qFormat/>
    <w:rsid w:val="00E35251"/>
  </w:style>
  <w:style w:type="character" w:customStyle="1" w:styleId="ListLabel75">
    <w:name w:val="ListLabel 75"/>
    <w:uiPriority w:val="99"/>
    <w:qFormat/>
    <w:rsid w:val="00E35251"/>
  </w:style>
  <w:style w:type="character" w:customStyle="1" w:styleId="ListLabel76">
    <w:name w:val="ListLabel 76"/>
    <w:uiPriority w:val="99"/>
    <w:qFormat/>
    <w:rsid w:val="00E35251"/>
  </w:style>
  <w:style w:type="character" w:customStyle="1" w:styleId="ListLabel77">
    <w:name w:val="ListLabel 77"/>
    <w:uiPriority w:val="99"/>
    <w:qFormat/>
    <w:rsid w:val="00E35251"/>
  </w:style>
  <w:style w:type="character" w:customStyle="1" w:styleId="ListLabel78">
    <w:name w:val="ListLabel 78"/>
    <w:uiPriority w:val="99"/>
    <w:qFormat/>
    <w:rsid w:val="00E35251"/>
    <w:rPr>
      <w:sz w:val="24"/>
    </w:rPr>
  </w:style>
  <w:style w:type="character" w:customStyle="1" w:styleId="ListLabel79">
    <w:name w:val="ListLabel 79"/>
    <w:uiPriority w:val="99"/>
    <w:qFormat/>
    <w:rsid w:val="00E35251"/>
  </w:style>
  <w:style w:type="character" w:customStyle="1" w:styleId="ListLabel80">
    <w:name w:val="ListLabel 80"/>
    <w:uiPriority w:val="99"/>
    <w:qFormat/>
    <w:rsid w:val="00E35251"/>
  </w:style>
  <w:style w:type="character" w:customStyle="1" w:styleId="ListLabel81">
    <w:name w:val="ListLabel 81"/>
    <w:uiPriority w:val="99"/>
    <w:qFormat/>
    <w:rsid w:val="00E35251"/>
  </w:style>
  <w:style w:type="character" w:customStyle="1" w:styleId="ListLabel82">
    <w:name w:val="ListLabel 82"/>
    <w:uiPriority w:val="99"/>
    <w:qFormat/>
    <w:rsid w:val="00E35251"/>
  </w:style>
  <w:style w:type="character" w:customStyle="1" w:styleId="ListLabel83">
    <w:name w:val="ListLabel 83"/>
    <w:uiPriority w:val="99"/>
    <w:qFormat/>
    <w:rsid w:val="00E35251"/>
  </w:style>
  <w:style w:type="character" w:customStyle="1" w:styleId="ListLabel84">
    <w:name w:val="ListLabel 84"/>
    <w:uiPriority w:val="99"/>
    <w:qFormat/>
    <w:rsid w:val="00E35251"/>
  </w:style>
  <w:style w:type="character" w:customStyle="1" w:styleId="ListLabel85">
    <w:name w:val="ListLabel 85"/>
    <w:uiPriority w:val="99"/>
    <w:qFormat/>
    <w:rsid w:val="00E35251"/>
  </w:style>
  <w:style w:type="character" w:customStyle="1" w:styleId="ListLabel86">
    <w:name w:val="ListLabel 86"/>
    <w:uiPriority w:val="99"/>
    <w:qFormat/>
    <w:rsid w:val="00E35251"/>
  </w:style>
  <w:style w:type="character" w:customStyle="1" w:styleId="ListLabel87">
    <w:name w:val="ListLabel 87"/>
    <w:uiPriority w:val="99"/>
    <w:qFormat/>
    <w:rsid w:val="00E35251"/>
  </w:style>
  <w:style w:type="character" w:customStyle="1" w:styleId="ListLabel88">
    <w:name w:val="ListLabel 88"/>
    <w:uiPriority w:val="99"/>
    <w:qFormat/>
    <w:rsid w:val="00E35251"/>
  </w:style>
  <w:style w:type="character" w:customStyle="1" w:styleId="ListLabel89">
    <w:name w:val="ListLabel 89"/>
    <w:uiPriority w:val="99"/>
    <w:qFormat/>
    <w:rsid w:val="00E35251"/>
  </w:style>
  <w:style w:type="character" w:customStyle="1" w:styleId="ListLabel90">
    <w:name w:val="ListLabel 90"/>
    <w:uiPriority w:val="99"/>
    <w:qFormat/>
    <w:rsid w:val="00E35251"/>
  </w:style>
  <w:style w:type="character" w:customStyle="1" w:styleId="ListLabel91">
    <w:name w:val="ListLabel 91"/>
    <w:uiPriority w:val="99"/>
    <w:qFormat/>
    <w:rsid w:val="00E35251"/>
  </w:style>
  <w:style w:type="character" w:customStyle="1" w:styleId="ListLabel92">
    <w:name w:val="ListLabel 92"/>
    <w:uiPriority w:val="99"/>
    <w:qFormat/>
    <w:rsid w:val="00E35251"/>
  </w:style>
  <w:style w:type="character" w:customStyle="1" w:styleId="ListLabel93">
    <w:name w:val="ListLabel 93"/>
    <w:uiPriority w:val="99"/>
    <w:qFormat/>
    <w:rsid w:val="00E35251"/>
  </w:style>
  <w:style w:type="character" w:customStyle="1" w:styleId="ListLabel94">
    <w:name w:val="ListLabel 94"/>
    <w:uiPriority w:val="99"/>
    <w:qFormat/>
    <w:rsid w:val="00E35251"/>
  </w:style>
  <w:style w:type="character" w:customStyle="1" w:styleId="ListLabel95">
    <w:name w:val="ListLabel 95"/>
    <w:uiPriority w:val="99"/>
    <w:qFormat/>
    <w:rsid w:val="00E35251"/>
  </w:style>
  <w:style w:type="character" w:customStyle="1" w:styleId="ListLabel96">
    <w:name w:val="ListLabel 96"/>
    <w:uiPriority w:val="99"/>
    <w:qFormat/>
    <w:rsid w:val="00E35251"/>
    <w:rPr>
      <w:sz w:val="24"/>
    </w:rPr>
  </w:style>
  <w:style w:type="character" w:customStyle="1" w:styleId="ListLabel97">
    <w:name w:val="ListLabel 97"/>
    <w:uiPriority w:val="99"/>
    <w:qFormat/>
    <w:rsid w:val="00E35251"/>
  </w:style>
  <w:style w:type="character" w:customStyle="1" w:styleId="ListLabel98">
    <w:name w:val="ListLabel 98"/>
    <w:uiPriority w:val="99"/>
    <w:qFormat/>
    <w:rsid w:val="00E35251"/>
  </w:style>
  <w:style w:type="character" w:customStyle="1" w:styleId="ListLabel99">
    <w:name w:val="ListLabel 99"/>
    <w:uiPriority w:val="99"/>
    <w:qFormat/>
    <w:rsid w:val="00E35251"/>
  </w:style>
  <w:style w:type="character" w:customStyle="1" w:styleId="ListLabel100">
    <w:name w:val="ListLabel 100"/>
    <w:uiPriority w:val="99"/>
    <w:qFormat/>
    <w:rsid w:val="00E35251"/>
  </w:style>
  <w:style w:type="character" w:customStyle="1" w:styleId="ListLabel101">
    <w:name w:val="ListLabel 101"/>
    <w:uiPriority w:val="99"/>
    <w:qFormat/>
    <w:rsid w:val="00E35251"/>
  </w:style>
  <w:style w:type="character" w:customStyle="1" w:styleId="ListLabel102">
    <w:name w:val="ListLabel 102"/>
    <w:uiPriority w:val="99"/>
    <w:qFormat/>
    <w:rsid w:val="00E35251"/>
  </w:style>
  <w:style w:type="character" w:customStyle="1" w:styleId="ListLabel103">
    <w:name w:val="ListLabel 103"/>
    <w:uiPriority w:val="99"/>
    <w:qFormat/>
    <w:rsid w:val="00E35251"/>
  </w:style>
  <w:style w:type="character" w:customStyle="1" w:styleId="ListLabel104">
    <w:name w:val="ListLabel 104"/>
    <w:uiPriority w:val="99"/>
    <w:qFormat/>
    <w:rsid w:val="00E35251"/>
  </w:style>
  <w:style w:type="character" w:customStyle="1" w:styleId="ListLabel105">
    <w:name w:val="ListLabel 105"/>
    <w:uiPriority w:val="99"/>
    <w:qFormat/>
    <w:rsid w:val="00E35251"/>
  </w:style>
  <w:style w:type="character" w:customStyle="1" w:styleId="ListLabel106">
    <w:name w:val="ListLabel 106"/>
    <w:uiPriority w:val="99"/>
    <w:qFormat/>
    <w:rsid w:val="00E35251"/>
  </w:style>
  <w:style w:type="character" w:customStyle="1" w:styleId="ListLabel107">
    <w:name w:val="ListLabel 107"/>
    <w:uiPriority w:val="99"/>
    <w:qFormat/>
    <w:rsid w:val="00E35251"/>
  </w:style>
  <w:style w:type="character" w:customStyle="1" w:styleId="ListLabel108">
    <w:name w:val="ListLabel 108"/>
    <w:uiPriority w:val="99"/>
    <w:qFormat/>
    <w:rsid w:val="00E35251"/>
  </w:style>
  <w:style w:type="character" w:customStyle="1" w:styleId="ListLabel109">
    <w:name w:val="ListLabel 109"/>
    <w:uiPriority w:val="99"/>
    <w:qFormat/>
    <w:rsid w:val="00E35251"/>
  </w:style>
  <w:style w:type="character" w:customStyle="1" w:styleId="ListLabel110">
    <w:name w:val="ListLabel 110"/>
    <w:uiPriority w:val="99"/>
    <w:qFormat/>
    <w:rsid w:val="00E35251"/>
  </w:style>
  <w:style w:type="character" w:customStyle="1" w:styleId="ListLabel111">
    <w:name w:val="ListLabel 111"/>
    <w:uiPriority w:val="99"/>
    <w:qFormat/>
    <w:rsid w:val="00E35251"/>
  </w:style>
  <w:style w:type="character" w:customStyle="1" w:styleId="ListLabel112">
    <w:name w:val="ListLabel 112"/>
    <w:uiPriority w:val="99"/>
    <w:qFormat/>
    <w:rsid w:val="00E35251"/>
  </w:style>
  <w:style w:type="character" w:customStyle="1" w:styleId="ListLabel113">
    <w:name w:val="ListLabel 113"/>
    <w:uiPriority w:val="99"/>
    <w:qFormat/>
    <w:rsid w:val="00E35251"/>
  </w:style>
  <w:style w:type="character" w:customStyle="1" w:styleId="ListLabel114">
    <w:name w:val="ListLabel 114"/>
    <w:uiPriority w:val="99"/>
    <w:qFormat/>
    <w:rsid w:val="00E35251"/>
    <w:rPr>
      <w:sz w:val="24"/>
    </w:rPr>
  </w:style>
  <w:style w:type="character" w:customStyle="1" w:styleId="ListLabel115">
    <w:name w:val="ListLabel 115"/>
    <w:uiPriority w:val="99"/>
    <w:qFormat/>
    <w:rsid w:val="00E35251"/>
  </w:style>
  <w:style w:type="character" w:customStyle="1" w:styleId="ListLabel116">
    <w:name w:val="ListLabel 116"/>
    <w:uiPriority w:val="99"/>
    <w:qFormat/>
    <w:rsid w:val="00E35251"/>
  </w:style>
  <w:style w:type="character" w:customStyle="1" w:styleId="ListLabel117">
    <w:name w:val="ListLabel 117"/>
    <w:uiPriority w:val="99"/>
    <w:qFormat/>
    <w:rsid w:val="00E35251"/>
  </w:style>
  <w:style w:type="character" w:customStyle="1" w:styleId="ListLabel118">
    <w:name w:val="ListLabel 118"/>
    <w:uiPriority w:val="99"/>
    <w:qFormat/>
    <w:rsid w:val="00E35251"/>
  </w:style>
  <w:style w:type="character" w:customStyle="1" w:styleId="ListLabel119">
    <w:name w:val="ListLabel 119"/>
    <w:uiPriority w:val="99"/>
    <w:qFormat/>
    <w:rsid w:val="00E35251"/>
  </w:style>
  <w:style w:type="character" w:customStyle="1" w:styleId="ListLabel120">
    <w:name w:val="ListLabel 120"/>
    <w:uiPriority w:val="99"/>
    <w:qFormat/>
    <w:rsid w:val="00E35251"/>
  </w:style>
  <w:style w:type="character" w:customStyle="1" w:styleId="ListLabel121">
    <w:name w:val="ListLabel 121"/>
    <w:uiPriority w:val="99"/>
    <w:qFormat/>
    <w:rsid w:val="00E35251"/>
  </w:style>
  <w:style w:type="character" w:customStyle="1" w:styleId="ListLabel122">
    <w:name w:val="ListLabel 122"/>
    <w:uiPriority w:val="99"/>
    <w:qFormat/>
    <w:rsid w:val="00E35251"/>
  </w:style>
  <w:style w:type="character" w:customStyle="1" w:styleId="ListLabel123">
    <w:name w:val="ListLabel 123"/>
    <w:uiPriority w:val="99"/>
    <w:qFormat/>
    <w:rsid w:val="00E35251"/>
  </w:style>
  <w:style w:type="character" w:customStyle="1" w:styleId="ListLabel124">
    <w:name w:val="ListLabel 124"/>
    <w:uiPriority w:val="99"/>
    <w:qFormat/>
    <w:rsid w:val="00E35251"/>
  </w:style>
  <w:style w:type="character" w:customStyle="1" w:styleId="ListLabel125">
    <w:name w:val="ListLabel 125"/>
    <w:uiPriority w:val="99"/>
    <w:qFormat/>
    <w:rsid w:val="00E35251"/>
  </w:style>
  <w:style w:type="character" w:customStyle="1" w:styleId="ListLabel126">
    <w:name w:val="ListLabel 126"/>
    <w:uiPriority w:val="99"/>
    <w:qFormat/>
    <w:rsid w:val="00E35251"/>
  </w:style>
  <w:style w:type="character" w:customStyle="1" w:styleId="ListLabel127">
    <w:name w:val="ListLabel 127"/>
    <w:uiPriority w:val="99"/>
    <w:qFormat/>
    <w:rsid w:val="00E35251"/>
  </w:style>
  <w:style w:type="character" w:customStyle="1" w:styleId="ListLabel128">
    <w:name w:val="ListLabel 128"/>
    <w:uiPriority w:val="99"/>
    <w:qFormat/>
    <w:rsid w:val="00E35251"/>
  </w:style>
  <w:style w:type="character" w:customStyle="1" w:styleId="ListLabel129">
    <w:name w:val="ListLabel 129"/>
    <w:uiPriority w:val="99"/>
    <w:qFormat/>
    <w:rsid w:val="00E35251"/>
  </w:style>
  <w:style w:type="character" w:customStyle="1" w:styleId="ListLabel130">
    <w:name w:val="ListLabel 130"/>
    <w:uiPriority w:val="99"/>
    <w:qFormat/>
    <w:rsid w:val="00E35251"/>
  </w:style>
  <w:style w:type="character" w:customStyle="1" w:styleId="ListLabel131">
    <w:name w:val="ListLabel 131"/>
    <w:uiPriority w:val="99"/>
    <w:qFormat/>
    <w:rsid w:val="00E35251"/>
  </w:style>
  <w:style w:type="character" w:customStyle="1" w:styleId="ListLabel132">
    <w:name w:val="ListLabel 132"/>
    <w:uiPriority w:val="99"/>
    <w:qFormat/>
    <w:rsid w:val="00E35251"/>
  </w:style>
  <w:style w:type="character" w:customStyle="1" w:styleId="ListLabel133">
    <w:name w:val="ListLabel 133"/>
    <w:uiPriority w:val="99"/>
    <w:qFormat/>
    <w:rsid w:val="00E35251"/>
  </w:style>
  <w:style w:type="character" w:customStyle="1" w:styleId="ListLabel134">
    <w:name w:val="ListLabel 134"/>
    <w:uiPriority w:val="99"/>
    <w:qFormat/>
    <w:rsid w:val="00E35251"/>
  </w:style>
  <w:style w:type="character" w:customStyle="1" w:styleId="ListLabel135">
    <w:name w:val="ListLabel 135"/>
    <w:uiPriority w:val="99"/>
    <w:qFormat/>
    <w:rsid w:val="00E35251"/>
  </w:style>
  <w:style w:type="character" w:customStyle="1" w:styleId="ListLabel136">
    <w:name w:val="ListLabel 136"/>
    <w:uiPriority w:val="99"/>
    <w:qFormat/>
    <w:rsid w:val="00E35251"/>
  </w:style>
  <w:style w:type="character" w:customStyle="1" w:styleId="ListLabel137">
    <w:name w:val="ListLabel 137"/>
    <w:uiPriority w:val="99"/>
    <w:qFormat/>
    <w:rsid w:val="00E35251"/>
  </w:style>
  <w:style w:type="character" w:customStyle="1" w:styleId="ListLabel138">
    <w:name w:val="ListLabel 138"/>
    <w:uiPriority w:val="99"/>
    <w:qFormat/>
    <w:rsid w:val="00E35251"/>
  </w:style>
  <w:style w:type="character" w:customStyle="1" w:styleId="ListLabel139">
    <w:name w:val="ListLabel 139"/>
    <w:uiPriority w:val="99"/>
    <w:qFormat/>
    <w:rsid w:val="00E35251"/>
  </w:style>
  <w:style w:type="character" w:customStyle="1" w:styleId="ListLabel140">
    <w:name w:val="ListLabel 140"/>
    <w:uiPriority w:val="99"/>
    <w:qFormat/>
    <w:rsid w:val="00E35251"/>
  </w:style>
  <w:style w:type="character" w:customStyle="1" w:styleId="ListLabel141">
    <w:name w:val="ListLabel 141"/>
    <w:uiPriority w:val="99"/>
    <w:qFormat/>
    <w:rsid w:val="00E35251"/>
  </w:style>
  <w:style w:type="character" w:customStyle="1" w:styleId="ListLabel142">
    <w:name w:val="ListLabel 142"/>
    <w:uiPriority w:val="99"/>
    <w:qFormat/>
    <w:rsid w:val="00E35251"/>
  </w:style>
  <w:style w:type="character" w:customStyle="1" w:styleId="ListLabel143">
    <w:name w:val="ListLabel 143"/>
    <w:uiPriority w:val="99"/>
    <w:qFormat/>
    <w:rsid w:val="00E35251"/>
  </w:style>
  <w:style w:type="character" w:customStyle="1" w:styleId="ListLabel144">
    <w:name w:val="ListLabel 144"/>
    <w:uiPriority w:val="99"/>
    <w:qFormat/>
    <w:rsid w:val="00E35251"/>
  </w:style>
  <w:style w:type="character" w:customStyle="1" w:styleId="ListLabel145">
    <w:name w:val="ListLabel 145"/>
    <w:uiPriority w:val="99"/>
    <w:qFormat/>
    <w:rsid w:val="00E35251"/>
  </w:style>
  <w:style w:type="character" w:customStyle="1" w:styleId="ListLabel146">
    <w:name w:val="ListLabel 146"/>
    <w:uiPriority w:val="99"/>
    <w:qFormat/>
    <w:rsid w:val="00E35251"/>
  </w:style>
  <w:style w:type="character" w:customStyle="1" w:styleId="ListLabel147">
    <w:name w:val="ListLabel 147"/>
    <w:uiPriority w:val="99"/>
    <w:qFormat/>
    <w:rsid w:val="00E35251"/>
  </w:style>
  <w:style w:type="character" w:customStyle="1" w:styleId="ListLabel148">
    <w:name w:val="ListLabel 148"/>
    <w:uiPriority w:val="99"/>
    <w:qFormat/>
    <w:rsid w:val="00E35251"/>
  </w:style>
  <w:style w:type="character" w:customStyle="1" w:styleId="ListLabel149">
    <w:name w:val="ListLabel 149"/>
    <w:uiPriority w:val="99"/>
    <w:qFormat/>
    <w:rsid w:val="00E35251"/>
  </w:style>
  <w:style w:type="character" w:customStyle="1" w:styleId="ListLabel150">
    <w:name w:val="ListLabel 150"/>
    <w:uiPriority w:val="99"/>
    <w:qFormat/>
    <w:rsid w:val="00E35251"/>
    <w:rPr>
      <w:sz w:val="24"/>
    </w:rPr>
  </w:style>
  <w:style w:type="character" w:customStyle="1" w:styleId="ListLabel151">
    <w:name w:val="ListLabel 151"/>
    <w:uiPriority w:val="99"/>
    <w:qFormat/>
    <w:rsid w:val="00E35251"/>
  </w:style>
  <w:style w:type="character" w:customStyle="1" w:styleId="ListLabel152">
    <w:name w:val="ListLabel 152"/>
    <w:uiPriority w:val="99"/>
    <w:qFormat/>
    <w:rsid w:val="00E35251"/>
  </w:style>
  <w:style w:type="character" w:customStyle="1" w:styleId="ListLabel153">
    <w:name w:val="ListLabel 153"/>
    <w:uiPriority w:val="99"/>
    <w:qFormat/>
    <w:rsid w:val="00E35251"/>
  </w:style>
  <w:style w:type="character" w:customStyle="1" w:styleId="ListLabel154">
    <w:name w:val="ListLabel 154"/>
    <w:uiPriority w:val="99"/>
    <w:qFormat/>
    <w:rsid w:val="00E35251"/>
  </w:style>
  <w:style w:type="character" w:customStyle="1" w:styleId="ListLabel155">
    <w:name w:val="ListLabel 155"/>
    <w:uiPriority w:val="99"/>
    <w:qFormat/>
    <w:rsid w:val="00E35251"/>
  </w:style>
  <w:style w:type="character" w:customStyle="1" w:styleId="ListLabel156">
    <w:name w:val="ListLabel 156"/>
    <w:uiPriority w:val="99"/>
    <w:qFormat/>
    <w:rsid w:val="00E35251"/>
  </w:style>
  <w:style w:type="character" w:customStyle="1" w:styleId="ListLabel157">
    <w:name w:val="ListLabel 157"/>
    <w:uiPriority w:val="99"/>
    <w:qFormat/>
    <w:rsid w:val="00E35251"/>
  </w:style>
  <w:style w:type="character" w:customStyle="1" w:styleId="ListLabel158">
    <w:name w:val="ListLabel 158"/>
    <w:uiPriority w:val="99"/>
    <w:qFormat/>
    <w:rsid w:val="00E35251"/>
  </w:style>
  <w:style w:type="character" w:customStyle="1" w:styleId="ListLabel159">
    <w:name w:val="ListLabel 159"/>
    <w:uiPriority w:val="99"/>
    <w:qFormat/>
    <w:rsid w:val="00E35251"/>
    <w:rPr>
      <w:sz w:val="24"/>
    </w:rPr>
  </w:style>
  <w:style w:type="character" w:customStyle="1" w:styleId="ListLabel160">
    <w:name w:val="ListLabel 160"/>
    <w:uiPriority w:val="99"/>
    <w:qFormat/>
    <w:rsid w:val="00E35251"/>
  </w:style>
  <w:style w:type="character" w:customStyle="1" w:styleId="ListLabel161">
    <w:name w:val="ListLabel 161"/>
    <w:uiPriority w:val="99"/>
    <w:qFormat/>
    <w:rsid w:val="00E35251"/>
  </w:style>
  <w:style w:type="character" w:customStyle="1" w:styleId="ListLabel162">
    <w:name w:val="ListLabel 162"/>
    <w:uiPriority w:val="99"/>
    <w:qFormat/>
    <w:rsid w:val="00E35251"/>
  </w:style>
  <w:style w:type="character" w:customStyle="1" w:styleId="ListLabel163">
    <w:name w:val="ListLabel 163"/>
    <w:uiPriority w:val="99"/>
    <w:qFormat/>
    <w:rsid w:val="00E35251"/>
  </w:style>
  <w:style w:type="character" w:customStyle="1" w:styleId="ListLabel164">
    <w:name w:val="ListLabel 164"/>
    <w:uiPriority w:val="99"/>
    <w:qFormat/>
    <w:rsid w:val="00E35251"/>
  </w:style>
  <w:style w:type="character" w:customStyle="1" w:styleId="ListLabel165">
    <w:name w:val="ListLabel 165"/>
    <w:uiPriority w:val="99"/>
    <w:qFormat/>
    <w:rsid w:val="00E35251"/>
  </w:style>
  <w:style w:type="character" w:customStyle="1" w:styleId="ListLabel166">
    <w:name w:val="ListLabel 166"/>
    <w:uiPriority w:val="99"/>
    <w:qFormat/>
    <w:rsid w:val="00E35251"/>
  </w:style>
  <w:style w:type="character" w:customStyle="1" w:styleId="ListLabel167">
    <w:name w:val="ListLabel 167"/>
    <w:uiPriority w:val="99"/>
    <w:qFormat/>
    <w:rsid w:val="00E35251"/>
  </w:style>
  <w:style w:type="character" w:customStyle="1" w:styleId="ListLabel168">
    <w:name w:val="ListLabel 168"/>
    <w:uiPriority w:val="99"/>
    <w:qFormat/>
    <w:rsid w:val="00E35251"/>
    <w:rPr>
      <w:sz w:val="24"/>
    </w:rPr>
  </w:style>
  <w:style w:type="character" w:customStyle="1" w:styleId="ListLabel169">
    <w:name w:val="ListLabel 169"/>
    <w:uiPriority w:val="99"/>
    <w:qFormat/>
    <w:rsid w:val="00E35251"/>
  </w:style>
  <w:style w:type="character" w:customStyle="1" w:styleId="ListLabel170">
    <w:name w:val="ListLabel 170"/>
    <w:uiPriority w:val="99"/>
    <w:qFormat/>
    <w:rsid w:val="00E35251"/>
  </w:style>
  <w:style w:type="character" w:customStyle="1" w:styleId="ListLabel171">
    <w:name w:val="ListLabel 171"/>
    <w:uiPriority w:val="99"/>
    <w:qFormat/>
    <w:rsid w:val="00E35251"/>
  </w:style>
  <w:style w:type="character" w:customStyle="1" w:styleId="ListLabel172">
    <w:name w:val="ListLabel 172"/>
    <w:uiPriority w:val="99"/>
    <w:qFormat/>
    <w:rsid w:val="00E35251"/>
  </w:style>
  <w:style w:type="character" w:customStyle="1" w:styleId="ListLabel173">
    <w:name w:val="ListLabel 173"/>
    <w:uiPriority w:val="99"/>
    <w:qFormat/>
    <w:rsid w:val="00E35251"/>
  </w:style>
  <w:style w:type="character" w:customStyle="1" w:styleId="ListLabel174">
    <w:name w:val="ListLabel 174"/>
    <w:uiPriority w:val="99"/>
    <w:qFormat/>
    <w:rsid w:val="00E35251"/>
  </w:style>
  <w:style w:type="character" w:customStyle="1" w:styleId="ListLabel175">
    <w:name w:val="ListLabel 175"/>
    <w:uiPriority w:val="99"/>
    <w:qFormat/>
    <w:rsid w:val="00E35251"/>
  </w:style>
  <w:style w:type="character" w:customStyle="1" w:styleId="ListLabel176">
    <w:name w:val="ListLabel 176"/>
    <w:uiPriority w:val="99"/>
    <w:qFormat/>
    <w:rsid w:val="00E35251"/>
  </w:style>
  <w:style w:type="character" w:customStyle="1" w:styleId="ListLabel177">
    <w:name w:val="ListLabel 177"/>
    <w:uiPriority w:val="99"/>
    <w:qFormat/>
    <w:rsid w:val="00E35251"/>
  </w:style>
  <w:style w:type="character" w:customStyle="1" w:styleId="ListLabel178">
    <w:name w:val="ListLabel 178"/>
    <w:uiPriority w:val="99"/>
    <w:qFormat/>
    <w:rsid w:val="00E35251"/>
  </w:style>
  <w:style w:type="character" w:customStyle="1" w:styleId="ListLabel179">
    <w:name w:val="ListLabel 179"/>
    <w:uiPriority w:val="99"/>
    <w:qFormat/>
    <w:rsid w:val="00E35251"/>
  </w:style>
  <w:style w:type="character" w:customStyle="1" w:styleId="ListLabel180">
    <w:name w:val="ListLabel 180"/>
    <w:uiPriority w:val="99"/>
    <w:qFormat/>
    <w:rsid w:val="00E35251"/>
  </w:style>
  <w:style w:type="character" w:customStyle="1" w:styleId="ListLabel181">
    <w:name w:val="ListLabel 181"/>
    <w:uiPriority w:val="99"/>
    <w:qFormat/>
    <w:rsid w:val="00E35251"/>
  </w:style>
  <w:style w:type="character" w:customStyle="1" w:styleId="ListLabel182">
    <w:name w:val="ListLabel 182"/>
    <w:uiPriority w:val="99"/>
    <w:qFormat/>
    <w:rsid w:val="00E35251"/>
  </w:style>
  <w:style w:type="character" w:customStyle="1" w:styleId="ListLabel183">
    <w:name w:val="ListLabel 183"/>
    <w:uiPriority w:val="99"/>
    <w:qFormat/>
    <w:rsid w:val="00E35251"/>
  </w:style>
  <w:style w:type="character" w:customStyle="1" w:styleId="ListLabel184">
    <w:name w:val="ListLabel 184"/>
    <w:uiPriority w:val="99"/>
    <w:qFormat/>
    <w:rsid w:val="00E35251"/>
  </w:style>
  <w:style w:type="character" w:customStyle="1" w:styleId="ListLabel185">
    <w:name w:val="ListLabel 185"/>
    <w:uiPriority w:val="99"/>
    <w:qFormat/>
    <w:rsid w:val="00E35251"/>
  </w:style>
  <w:style w:type="character" w:customStyle="1" w:styleId="ListLabel186">
    <w:name w:val="ListLabel 186"/>
    <w:uiPriority w:val="99"/>
    <w:qFormat/>
    <w:rsid w:val="00E35251"/>
    <w:rPr>
      <w:sz w:val="20"/>
    </w:rPr>
  </w:style>
  <w:style w:type="character" w:customStyle="1" w:styleId="ListLabel187">
    <w:name w:val="ListLabel 187"/>
    <w:uiPriority w:val="99"/>
    <w:qFormat/>
    <w:rsid w:val="00E35251"/>
  </w:style>
  <w:style w:type="character" w:customStyle="1" w:styleId="ListLabel188">
    <w:name w:val="ListLabel 188"/>
    <w:uiPriority w:val="99"/>
    <w:qFormat/>
    <w:rsid w:val="00E35251"/>
  </w:style>
  <w:style w:type="character" w:customStyle="1" w:styleId="ListLabel189">
    <w:name w:val="ListLabel 189"/>
    <w:uiPriority w:val="99"/>
    <w:qFormat/>
    <w:rsid w:val="00E35251"/>
  </w:style>
  <w:style w:type="character" w:customStyle="1" w:styleId="ListLabel190">
    <w:name w:val="ListLabel 190"/>
    <w:uiPriority w:val="99"/>
    <w:qFormat/>
    <w:rsid w:val="00E35251"/>
  </w:style>
  <w:style w:type="character" w:customStyle="1" w:styleId="ListLabel191">
    <w:name w:val="ListLabel 191"/>
    <w:uiPriority w:val="99"/>
    <w:qFormat/>
    <w:rsid w:val="00E35251"/>
  </w:style>
  <w:style w:type="character" w:customStyle="1" w:styleId="ListLabel192">
    <w:name w:val="ListLabel 192"/>
    <w:uiPriority w:val="99"/>
    <w:qFormat/>
    <w:rsid w:val="00E35251"/>
  </w:style>
  <w:style w:type="character" w:customStyle="1" w:styleId="ListLabel193">
    <w:name w:val="ListLabel 193"/>
    <w:uiPriority w:val="99"/>
    <w:qFormat/>
    <w:rsid w:val="00E35251"/>
  </w:style>
  <w:style w:type="character" w:customStyle="1" w:styleId="ListLabel194">
    <w:name w:val="ListLabel 194"/>
    <w:uiPriority w:val="99"/>
    <w:qFormat/>
    <w:rsid w:val="00E35251"/>
  </w:style>
  <w:style w:type="character" w:customStyle="1" w:styleId="ListLabel195">
    <w:name w:val="ListLabel 195"/>
    <w:uiPriority w:val="99"/>
    <w:qFormat/>
    <w:rsid w:val="00E35251"/>
    <w:rPr>
      <w:sz w:val="20"/>
    </w:rPr>
  </w:style>
  <w:style w:type="character" w:customStyle="1" w:styleId="ListLabel196">
    <w:name w:val="ListLabel 196"/>
    <w:uiPriority w:val="99"/>
    <w:qFormat/>
    <w:rsid w:val="00E35251"/>
  </w:style>
  <w:style w:type="character" w:customStyle="1" w:styleId="ListLabel197">
    <w:name w:val="ListLabel 197"/>
    <w:uiPriority w:val="99"/>
    <w:qFormat/>
    <w:rsid w:val="00E35251"/>
  </w:style>
  <w:style w:type="character" w:customStyle="1" w:styleId="ListLabel198">
    <w:name w:val="ListLabel 198"/>
    <w:uiPriority w:val="99"/>
    <w:qFormat/>
    <w:rsid w:val="00E35251"/>
  </w:style>
  <w:style w:type="character" w:customStyle="1" w:styleId="ListLabel199">
    <w:name w:val="ListLabel 199"/>
    <w:uiPriority w:val="99"/>
    <w:qFormat/>
    <w:rsid w:val="00E35251"/>
  </w:style>
  <w:style w:type="character" w:customStyle="1" w:styleId="ListLabel200">
    <w:name w:val="ListLabel 200"/>
    <w:uiPriority w:val="99"/>
    <w:qFormat/>
    <w:rsid w:val="00E35251"/>
  </w:style>
  <w:style w:type="character" w:customStyle="1" w:styleId="ListLabel201">
    <w:name w:val="ListLabel 201"/>
    <w:uiPriority w:val="99"/>
    <w:qFormat/>
    <w:rsid w:val="00E35251"/>
  </w:style>
  <w:style w:type="character" w:customStyle="1" w:styleId="ListLabel202">
    <w:name w:val="ListLabel 202"/>
    <w:uiPriority w:val="99"/>
    <w:qFormat/>
    <w:rsid w:val="00E35251"/>
  </w:style>
  <w:style w:type="character" w:customStyle="1" w:styleId="ListLabel203">
    <w:name w:val="ListLabel 203"/>
    <w:uiPriority w:val="99"/>
    <w:qFormat/>
    <w:rsid w:val="00E35251"/>
  </w:style>
  <w:style w:type="character" w:customStyle="1" w:styleId="ListLabel204">
    <w:name w:val="ListLabel 204"/>
    <w:uiPriority w:val="99"/>
    <w:qFormat/>
    <w:rsid w:val="00E35251"/>
  </w:style>
  <w:style w:type="character" w:customStyle="1" w:styleId="ListLabel205">
    <w:name w:val="ListLabel 205"/>
    <w:uiPriority w:val="99"/>
    <w:qFormat/>
    <w:rsid w:val="00E35251"/>
  </w:style>
  <w:style w:type="character" w:customStyle="1" w:styleId="ListLabel206">
    <w:name w:val="ListLabel 206"/>
    <w:uiPriority w:val="99"/>
    <w:qFormat/>
    <w:rsid w:val="00E35251"/>
  </w:style>
  <w:style w:type="character" w:customStyle="1" w:styleId="ListLabel207">
    <w:name w:val="ListLabel 207"/>
    <w:uiPriority w:val="99"/>
    <w:qFormat/>
    <w:rsid w:val="00E35251"/>
  </w:style>
  <w:style w:type="character" w:customStyle="1" w:styleId="ListLabel208">
    <w:name w:val="ListLabel 208"/>
    <w:uiPriority w:val="99"/>
    <w:qFormat/>
    <w:rsid w:val="00E35251"/>
  </w:style>
  <w:style w:type="character" w:customStyle="1" w:styleId="ListLabel209">
    <w:name w:val="ListLabel 209"/>
    <w:uiPriority w:val="99"/>
    <w:qFormat/>
    <w:rsid w:val="00E35251"/>
  </w:style>
  <w:style w:type="character" w:customStyle="1" w:styleId="ListLabel210">
    <w:name w:val="ListLabel 210"/>
    <w:uiPriority w:val="99"/>
    <w:qFormat/>
    <w:rsid w:val="00E35251"/>
  </w:style>
  <w:style w:type="character" w:customStyle="1" w:styleId="ListLabel211">
    <w:name w:val="ListLabel 211"/>
    <w:uiPriority w:val="99"/>
    <w:qFormat/>
    <w:rsid w:val="00E35251"/>
  </w:style>
  <w:style w:type="character" w:customStyle="1" w:styleId="ListLabel212">
    <w:name w:val="ListLabel 212"/>
    <w:uiPriority w:val="99"/>
    <w:qFormat/>
    <w:rsid w:val="00E35251"/>
  </w:style>
  <w:style w:type="character" w:customStyle="1" w:styleId="ListLabel213">
    <w:name w:val="ListLabel 213"/>
    <w:uiPriority w:val="99"/>
    <w:qFormat/>
    <w:rsid w:val="00E35251"/>
  </w:style>
  <w:style w:type="character" w:customStyle="1" w:styleId="ListLabel214">
    <w:name w:val="ListLabel 214"/>
    <w:uiPriority w:val="99"/>
    <w:qFormat/>
    <w:rsid w:val="00E35251"/>
  </w:style>
  <w:style w:type="character" w:customStyle="1" w:styleId="ListLabel215">
    <w:name w:val="ListLabel 215"/>
    <w:uiPriority w:val="99"/>
    <w:qFormat/>
    <w:rsid w:val="00E35251"/>
  </w:style>
  <w:style w:type="character" w:customStyle="1" w:styleId="ListLabel216">
    <w:name w:val="ListLabel 216"/>
    <w:uiPriority w:val="99"/>
    <w:qFormat/>
    <w:rsid w:val="00E35251"/>
  </w:style>
  <w:style w:type="character" w:customStyle="1" w:styleId="ListLabel217">
    <w:name w:val="ListLabel 217"/>
    <w:uiPriority w:val="99"/>
    <w:qFormat/>
    <w:rsid w:val="00E35251"/>
  </w:style>
  <w:style w:type="character" w:customStyle="1" w:styleId="ListLabel218">
    <w:name w:val="ListLabel 218"/>
    <w:uiPriority w:val="99"/>
    <w:qFormat/>
    <w:rsid w:val="00E35251"/>
  </w:style>
  <w:style w:type="character" w:customStyle="1" w:styleId="ListLabel219">
    <w:name w:val="ListLabel 219"/>
    <w:uiPriority w:val="99"/>
    <w:qFormat/>
    <w:rsid w:val="00E35251"/>
  </w:style>
  <w:style w:type="character" w:customStyle="1" w:styleId="ListLabel220">
    <w:name w:val="ListLabel 220"/>
    <w:uiPriority w:val="99"/>
    <w:qFormat/>
    <w:rsid w:val="00E35251"/>
  </w:style>
  <w:style w:type="character" w:customStyle="1" w:styleId="ListLabel221">
    <w:name w:val="ListLabel 221"/>
    <w:uiPriority w:val="99"/>
    <w:qFormat/>
    <w:rsid w:val="00E35251"/>
  </w:style>
  <w:style w:type="character" w:customStyle="1" w:styleId="ListLabel222">
    <w:name w:val="ListLabel 222"/>
    <w:uiPriority w:val="99"/>
    <w:qFormat/>
    <w:rsid w:val="00E35251"/>
  </w:style>
  <w:style w:type="character" w:customStyle="1" w:styleId="ListLabel223">
    <w:name w:val="ListLabel 223"/>
    <w:uiPriority w:val="99"/>
    <w:qFormat/>
    <w:rsid w:val="00E35251"/>
  </w:style>
  <w:style w:type="character" w:customStyle="1" w:styleId="ListLabel224">
    <w:name w:val="ListLabel 224"/>
    <w:uiPriority w:val="99"/>
    <w:qFormat/>
    <w:rsid w:val="00E35251"/>
  </w:style>
  <w:style w:type="character" w:customStyle="1" w:styleId="ListLabel225">
    <w:name w:val="ListLabel 225"/>
    <w:uiPriority w:val="99"/>
    <w:qFormat/>
    <w:rsid w:val="00E35251"/>
  </w:style>
  <w:style w:type="character" w:customStyle="1" w:styleId="ListLabel226">
    <w:name w:val="ListLabel 226"/>
    <w:uiPriority w:val="99"/>
    <w:qFormat/>
    <w:rsid w:val="00E35251"/>
    <w:rPr>
      <w:b/>
      <w:sz w:val="20"/>
    </w:rPr>
  </w:style>
  <w:style w:type="character" w:customStyle="1" w:styleId="ListLabel227">
    <w:name w:val="ListLabel 227"/>
    <w:uiPriority w:val="99"/>
    <w:qFormat/>
    <w:rsid w:val="00E35251"/>
  </w:style>
  <w:style w:type="character" w:customStyle="1" w:styleId="ListLabel228">
    <w:name w:val="ListLabel 228"/>
    <w:uiPriority w:val="99"/>
    <w:qFormat/>
    <w:rsid w:val="00E35251"/>
  </w:style>
  <w:style w:type="character" w:customStyle="1" w:styleId="ListLabel229">
    <w:name w:val="ListLabel 229"/>
    <w:uiPriority w:val="99"/>
    <w:qFormat/>
    <w:rsid w:val="00E35251"/>
  </w:style>
  <w:style w:type="character" w:customStyle="1" w:styleId="ListLabel230">
    <w:name w:val="ListLabel 230"/>
    <w:uiPriority w:val="99"/>
    <w:qFormat/>
    <w:rsid w:val="00E35251"/>
  </w:style>
  <w:style w:type="character" w:customStyle="1" w:styleId="ListLabel231">
    <w:name w:val="ListLabel 231"/>
    <w:uiPriority w:val="99"/>
    <w:qFormat/>
    <w:rsid w:val="00E35251"/>
  </w:style>
  <w:style w:type="character" w:customStyle="1" w:styleId="ListLabel232">
    <w:name w:val="ListLabel 232"/>
    <w:uiPriority w:val="99"/>
    <w:qFormat/>
    <w:rsid w:val="00E35251"/>
  </w:style>
  <w:style w:type="character" w:customStyle="1" w:styleId="ListLabel233">
    <w:name w:val="ListLabel 233"/>
    <w:uiPriority w:val="99"/>
    <w:qFormat/>
    <w:rsid w:val="00E35251"/>
  </w:style>
  <w:style w:type="character" w:customStyle="1" w:styleId="ListLabel234">
    <w:name w:val="ListLabel 234"/>
    <w:uiPriority w:val="99"/>
    <w:qFormat/>
    <w:rsid w:val="00E35251"/>
  </w:style>
  <w:style w:type="character" w:customStyle="1" w:styleId="ListLabel235">
    <w:name w:val="ListLabel 235"/>
    <w:uiPriority w:val="99"/>
    <w:qFormat/>
    <w:rsid w:val="00E35251"/>
    <w:rPr>
      <w:sz w:val="20"/>
    </w:rPr>
  </w:style>
  <w:style w:type="character" w:customStyle="1" w:styleId="ListLabel236">
    <w:name w:val="ListLabel 236"/>
    <w:uiPriority w:val="99"/>
    <w:qFormat/>
    <w:rsid w:val="00E35251"/>
  </w:style>
  <w:style w:type="character" w:customStyle="1" w:styleId="ListLabel237">
    <w:name w:val="ListLabel 237"/>
    <w:uiPriority w:val="99"/>
    <w:qFormat/>
    <w:rsid w:val="00E35251"/>
  </w:style>
  <w:style w:type="character" w:customStyle="1" w:styleId="ListLabel238">
    <w:name w:val="ListLabel 238"/>
    <w:uiPriority w:val="99"/>
    <w:qFormat/>
    <w:rsid w:val="00E35251"/>
  </w:style>
  <w:style w:type="character" w:customStyle="1" w:styleId="ListLabel239">
    <w:name w:val="ListLabel 239"/>
    <w:uiPriority w:val="99"/>
    <w:qFormat/>
    <w:rsid w:val="00E35251"/>
  </w:style>
  <w:style w:type="character" w:customStyle="1" w:styleId="ListLabel240">
    <w:name w:val="ListLabel 240"/>
    <w:uiPriority w:val="99"/>
    <w:qFormat/>
    <w:rsid w:val="00E35251"/>
  </w:style>
  <w:style w:type="character" w:customStyle="1" w:styleId="ListLabel241">
    <w:name w:val="ListLabel 241"/>
    <w:uiPriority w:val="99"/>
    <w:qFormat/>
    <w:rsid w:val="00E35251"/>
  </w:style>
  <w:style w:type="character" w:customStyle="1" w:styleId="ListLabel242">
    <w:name w:val="ListLabel 242"/>
    <w:uiPriority w:val="99"/>
    <w:qFormat/>
    <w:rsid w:val="00E35251"/>
  </w:style>
  <w:style w:type="character" w:customStyle="1" w:styleId="ListLabel243">
    <w:name w:val="ListLabel 243"/>
    <w:uiPriority w:val="99"/>
    <w:qFormat/>
    <w:rsid w:val="00E35251"/>
  </w:style>
  <w:style w:type="character" w:customStyle="1" w:styleId="ListLabel244">
    <w:name w:val="ListLabel 244"/>
    <w:uiPriority w:val="99"/>
    <w:qFormat/>
    <w:rsid w:val="00E35251"/>
    <w:rPr>
      <w:sz w:val="20"/>
    </w:rPr>
  </w:style>
  <w:style w:type="character" w:customStyle="1" w:styleId="ListLabel245">
    <w:name w:val="ListLabel 245"/>
    <w:uiPriority w:val="99"/>
    <w:qFormat/>
    <w:rsid w:val="00E35251"/>
  </w:style>
  <w:style w:type="character" w:customStyle="1" w:styleId="ListLabel246">
    <w:name w:val="ListLabel 246"/>
    <w:uiPriority w:val="99"/>
    <w:qFormat/>
    <w:rsid w:val="00E35251"/>
  </w:style>
  <w:style w:type="character" w:customStyle="1" w:styleId="ListLabel247">
    <w:name w:val="ListLabel 247"/>
    <w:uiPriority w:val="99"/>
    <w:qFormat/>
    <w:rsid w:val="00E35251"/>
  </w:style>
  <w:style w:type="character" w:customStyle="1" w:styleId="ListLabel248">
    <w:name w:val="ListLabel 248"/>
    <w:uiPriority w:val="99"/>
    <w:qFormat/>
    <w:rsid w:val="00E35251"/>
  </w:style>
  <w:style w:type="character" w:customStyle="1" w:styleId="ListLabel249">
    <w:name w:val="ListLabel 249"/>
    <w:uiPriority w:val="99"/>
    <w:qFormat/>
    <w:rsid w:val="00E35251"/>
  </w:style>
  <w:style w:type="character" w:customStyle="1" w:styleId="ListLabel250">
    <w:name w:val="ListLabel 250"/>
    <w:uiPriority w:val="99"/>
    <w:qFormat/>
    <w:rsid w:val="00E35251"/>
  </w:style>
  <w:style w:type="character" w:customStyle="1" w:styleId="ListLabel251">
    <w:name w:val="ListLabel 251"/>
    <w:uiPriority w:val="99"/>
    <w:qFormat/>
    <w:rsid w:val="00E35251"/>
  </w:style>
  <w:style w:type="character" w:customStyle="1" w:styleId="ListLabel252">
    <w:name w:val="ListLabel 252"/>
    <w:uiPriority w:val="99"/>
    <w:qFormat/>
    <w:rsid w:val="00E35251"/>
  </w:style>
  <w:style w:type="character" w:customStyle="1" w:styleId="ListLabel253">
    <w:name w:val="ListLabel 253"/>
    <w:uiPriority w:val="99"/>
    <w:qFormat/>
    <w:rsid w:val="00E35251"/>
    <w:rPr>
      <w:sz w:val="20"/>
    </w:rPr>
  </w:style>
  <w:style w:type="character" w:customStyle="1" w:styleId="ListLabel254">
    <w:name w:val="ListLabel 254"/>
    <w:uiPriority w:val="99"/>
    <w:qFormat/>
    <w:rsid w:val="00E35251"/>
  </w:style>
  <w:style w:type="character" w:customStyle="1" w:styleId="ListLabel255">
    <w:name w:val="ListLabel 255"/>
    <w:uiPriority w:val="99"/>
    <w:qFormat/>
    <w:rsid w:val="00E35251"/>
  </w:style>
  <w:style w:type="character" w:customStyle="1" w:styleId="ListLabel256">
    <w:name w:val="ListLabel 256"/>
    <w:uiPriority w:val="99"/>
    <w:qFormat/>
    <w:rsid w:val="00E35251"/>
  </w:style>
  <w:style w:type="character" w:customStyle="1" w:styleId="ListLabel257">
    <w:name w:val="ListLabel 257"/>
    <w:uiPriority w:val="99"/>
    <w:qFormat/>
    <w:rsid w:val="00E35251"/>
  </w:style>
  <w:style w:type="character" w:customStyle="1" w:styleId="ListLabel258">
    <w:name w:val="ListLabel 258"/>
    <w:uiPriority w:val="99"/>
    <w:qFormat/>
    <w:rsid w:val="00E35251"/>
  </w:style>
  <w:style w:type="character" w:customStyle="1" w:styleId="ListLabel259">
    <w:name w:val="ListLabel 259"/>
    <w:uiPriority w:val="99"/>
    <w:qFormat/>
    <w:rsid w:val="00E35251"/>
  </w:style>
  <w:style w:type="character" w:customStyle="1" w:styleId="ListLabel260">
    <w:name w:val="ListLabel 260"/>
    <w:uiPriority w:val="99"/>
    <w:qFormat/>
    <w:rsid w:val="00E35251"/>
  </w:style>
  <w:style w:type="character" w:customStyle="1" w:styleId="ListLabel261">
    <w:name w:val="ListLabel 261"/>
    <w:uiPriority w:val="99"/>
    <w:qFormat/>
    <w:rsid w:val="00E35251"/>
  </w:style>
  <w:style w:type="character" w:customStyle="1" w:styleId="ListLabel262">
    <w:name w:val="ListLabel 262"/>
    <w:uiPriority w:val="99"/>
    <w:qFormat/>
    <w:rsid w:val="00E35251"/>
    <w:rPr>
      <w:sz w:val="20"/>
    </w:rPr>
  </w:style>
  <w:style w:type="character" w:customStyle="1" w:styleId="ListLabel263">
    <w:name w:val="ListLabel 263"/>
    <w:uiPriority w:val="99"/>
    <w:qFormat/>
    <w:rsid w:val="00E35251"/>
  </w:style>
  <w:style w:type="character" w:customStyle="1" w:styleId="ListLabel264">
    <w:name w:val="ListLabel 264"/>
    <w:uiPriority w:val="99"/>
    <w:qFormat/>
    <w:rsid w:val="00E35251"/>
  </w:style>
  <w:style w:type="character" w:customStyle="1" w:styleId="ListLabel265">
    <w:name w:val="ListLabel 265"/>
    <w:uiPriority w:val="99"/>
    <w:qFormat/>
    <w:rsid w:val="00E35251"/>
  </w:style>
  <w:style w:type="character" w:customStyle="1" w:styleId="ListLabel266">
    <w:name w:val="ListLabel 266"/>
    <w:uiPriority w:val="99"/>
    <w:qFormat/>
    <w:rsid w:val="00E35251"/>
  </w:style>
  <w:style w:type="character" w:customStyle="1" w:styleId="ListLabel267">
    <w:name w:val="ListLabel 267"/>
    <w:uiPriority w:val="99"/>
    <w:qFormat/>
    <w:rsid w:val="00E35251"/>
  </w:style>
  <w:style w:type="character" w:customStyle="1" w:styleId="ListLabel268">
    <w:name w:val="ListLabel 268"/>
    <w:uiPriority w:val="99"/>
    <w:qFormat/>
    <w:rsid w:val="00E35251"/>
  </w:style>
  <w:style w:type="character" w:customStyle="1" w:styleId="ListLabel269">
    <w:name w:val="ListLabel 269"/>
    <w:uiPriority w:val="99"/>
    <w:qFormat/>
    <w:rsid w:val="00E35251"/>
  </w:style>
  <w:style w:type="character" w:customStyle="1" w:styleId="ListLabel270">
    <w:name w:val="ListLabel 270"/>
    <w:uiPriority w:val="99"/>
    <w:qFormat/>
    <w:rsid w:val="00E35251"/>
  </w:style>
  <w:style w:type="character" w:customStyle="1" w:styleId="ListLabel271">
    <w:name w:val="ListLabel 271"/>
    <w:uiPriority w:val="99"/>
    <w:qFormat/>
    <w:rsid w:val="00E35251"/>
    <w:rPr>
      <w:sz w:val="20"/>
    </w:rPr>
  </w:style>
  <w:style w:type="character" w:customStyle="1" w:styleId="ListLabel272">
    <w:name w:val="ListLabel 272"/>
    <w:uiPriority w:val="99"/>
    <w:qFormat/>
    <w:rsid w:val="00E35251"/>
  </w:style>
  <w:style w:type="character" w:customStyle="1" w:styleId="ListLabel273">
    <w:name w:val="ListLabel 273"/>
    <w:uiPriority w:val="99"/>
    <w:qFormat/>
    <w:rsid w:val="00E35251"/>
  </w:style>
  <w:style w:type="character" w:customStyle="1" w:styleId="ListLabel274">
    <w:name w:val="ListLabel 274"/>
    <w:uiPriority w:val="99"/>
    <w:qFormat/>
    <w:rsid w:val="00E35251"/>
  </w:style>
  <w:style w:type="character" w:customStyle="1" w:styleId="ListLabel275">
    <w:name w:val="ListLabel 275"/>
    <w:uiPriority w:val="99"/>
    <w:qFormat/>
    <w:rsid w:val="00E35251"/>
  </w:style>
  <w:style w:type="character" w:customStyle="1" w:styleId="ListLabel276">
    <w:name w:val="ListLabel 276"/>
    <w:uiPriority w:val="99"/>
    <w:qFormat/>
    <w:rsid w:val="00E35251"/>
  </w:style>
  <w:style w:type="character" w:customStyle="1" w:styleId="ListLabel277">
    <w:name w:val="ListLabel 277"/>
    <w:uiPriority w:val="99"/>
    <w:qFormat/>
    <w:rsid w:val="00E35251"/>
  </w:style>
  <w:style w:type="character" w:customStyle="1" w:styleId="ListLabel278">
    <w:name w:val="ListLabel 278"/>
    <w:uiPriority w:val="99"/>
    <w:qFormat/>
    <w:rsid w:val="00E35251"/>
  </w:style>
  <w:style w:type="character" w:customStyle="1" w:styleId="ListLabel279">
    <w:name w:val="ListLabel 279"/>
    <w:uiPriority w:val="99"/>
    <w:qFormat/>
    <w:rsid w:val="00E35251"/>
  </w:style>
  <w:style w:type="character" w:customStyle="1" w:styleId="ListLabel280">
    <w:name w:val="ListLabel 280"/>
    <w:uiPriority w:val="99"/>
    <w:qFormat/>
    <w:rsid w:val="00E35251"/>
    <w:rPr>
      <w:sz w:val="20"/>
    </w:rPr>
  </w:style>
  <w:style w:type="character" w:customStyle="1" w:styleId="ListLabel281">
    <w:name w:val="ListLabel 281"/>
    <w:uiPriority w:val="99"/>
    <w:qFormat/>
    <w:rsid w:val="00E35251"/>
  </w:style>
  <w:style w:type="character" w:customStyle="1" w:styleId="ListLabel282">
    <w:name w:val="ListLabel 282"/>
    <w:uiPriority w:val="99"/>
    <w:qFormat/>
    <w:rsid w:val="00E35251"/>
  </w:style>
  <w:style w:type="character" w:customStyle="1" w:styleId="ListLabel283">
    <w:name w:val="ListLabel 283"/>
    <w:uiPriority w:val="99"/>
    <w:qFormat/>
    <w:rsid w:val="00E35251"/>
  </w:style>
  <w:style w:type="character" w:customStyle="1" w:styleId="ListLabel284">
    <w:name w:val="ListLabel 284"/>
    <w:uiPriority w:val="99"/>
    <w:qFormat/>
    <w:rsid w:val="00E35251"/>
  </w:style>
  <w:style w:type="character" w:customStyle="1" w:styleId="ListLabel285">
    <w:name w:val="ListLabel 285"/>
    <w:uiPriority w:val="99"/>
    <w:qFormat/>
    <w:rsid w:val="00E35251"/>
  </w:style>
  <w:style w:type="character" w:customStyle="1" w:styleId="ListLabel286">
    <w:name w:val="ListLabel 286"/>
    <w:uiPriority w:val="99"/>
    <w:qFormat/>
    <w:rsid w:val="00E35251"/>
  </w:style>
  <w:style w:type="character" w:customStyle="1" w:styleId="ListLabel287">
    <w:name w:val="ListLabel 287"/>
    <w:uiPriority w:val="99"/>
    <w:qFormat/>
    <w:rsid w:val="00E35251"/>
  </w:style>
  <w:style w:type="character" w:customStyle="1" w:styleId="ListLabel288">
    <w:name w:val="ListLabel 288"/>
    <w:uiPriority w:val="99"/>
    <w:qFormat/>
    <w:rsid w:val="00E35251"/>
  </w:style>
  <w:style w:type="character" w:customStyle="1" w:styleId="ListLabel289">
    <w:name w:val="ListLabel 289"/>
    <w:uiPriority w:val="99"/>
    <w:qFormat/>
    <w:rsid w:val="00E35251"/>
    <w:rPr>
      <w:b/>
      <w:color w:val="00000A"/>
      <w:sz w:val="20"/>
    </w:rPr>
  </w:style>
  <w:style w:type="character" w:customStyle="1" w:styleId="ListLabel290">
    <w:name w:val="ListLabel 290"/>
    <w:uiPriority w:val="99"/>
    <w:qFormat/>
    <w:rsid w:val="00E35251"/>
  </w:style>
  <w:style w:type="character" w:customStyle="1" w:styleId="ListLabel291">
    <w:name w:val="ListLabel 291"/>
    <w:uiPriority w:val="99"/>
    <w:qFormat/>
    <w:rsid w:val="00E35251"/>
  </w:style>
  <w:style w:type="character" w:customStyle="1" w:styleId="ListLabel292">
    <w:name w:val="ListLabel 292"/>
    <w:uiPriority w:val="99"/>
    <w:qFormat/>
    <w:rsid w:val="00E35251"/>
  </w:style>
  <w:style w:type="character" w:customStyle="1" w:styleId="ListLabel293">
    <w:name w:val="ListLabel 293"/>
    <w:uiPriority w:val="99"/>
    <w:qFormat/>
    <w:rsid w:val="00E35251"/>
  </w:style>
  <w:style w:type="character" w:customStyle="1" w:styleId="ListLabel294">
    <w:name w:val="ListLabel 294"/>
    <w:uiPriority w:val="99"/>
    <w:qFormat/>
    <w:rsid w:val="00E35251"/>
  </w:style>
  <w:style w:type="character" w:customStyle="1" w:styleId="ListLabel295">
    <w:name w:val="ListLabel 295"/>
    <w:uiPriority w:val="99"/>
    <w:qFormat/>
    <w:rsid w:val="00E35251"/>
  </w:style>
  <w:style w:type="character" w:customStyle="1" w:styleId="ListLabel296">
    <w:name w:val="ListLabel 296"/>
    <w:uiPriority w:val="99"/>
    <w:qFormat/>
    <w:rsid w:val="00E35251"/>
  </w:style>
  <w:style w:type="character" w:customStyle="1" w:styleId="ListLabel297">
    <w:name w:val="ListLabel 297"/>
    <w:uiPriority w:val="99"/>
    <w:qFormat/>
    <w:rsid w:val="00E35251"/>
  </w:style>
  <w:style w:type="character" w:customStyle="1" w:styleId="ListLabel298">
    <w:name w:val="ListLabel 298"/>
    <w:uiPriority w:val="99"/>
    <w:qFormat/>
    <w:rsid w:val="00E35251"/>
    <w:rPr>
      <w:b/>
      <w:color w:val="00000A"/>
      <w:sz w:val="20"/>
    </w:rPr>
  </w:style>
  <w:style w:type="character" w:customStyle="1" w:styleId="Bullets">
    <w:name w:val="Bullets"/>
    <w:uiPriority w:val="99"/>
    <w:qFormat/>
    <w:rsid w:val="00E35251"/>
    <w:rPr>
      <w:rFonts w:ascii="OpenSymbol" w:hAnsi="OpenSymbol"/>
    </w:rPr>
  </w:style>
  <w:style w:type="character" w:customStyle="1" w:styleId="StrongEmphasis">
    <w:name w:val="Strong Emphasis"/>
    <w:uiPriority w:val="99"/>
    <w:qFormat/>
    <w:rsid w:val="00E35251"/>
    <w:rPr>
      <w:b/>
    </w:rPr>
  </w:style>
  <w:style w:type="character" w:customStyle="1" w:styleId="ListLabel299">
    <w:name w:val="ListLabel 299"/>
    <w:uiPriority w:val="99"/>
    <w:qFormat/>
    <w:rsid w:val="00E35251"/>
    <w:rPr>
      <w:sz w:val="20"/>
    </w:rPr>
  </w:style>
  <w:style w:type="character" w:customStyle="1" w:styleId="ListLabel300">
    <w:name w:val="ListLabel 300"/>
    <w:uiPriority w:val="99"/>
    <w:qFormat/>
    <w:rsid w:val="00E35251"/>
  </w:style>
  <w:style w:type="character" w:customStyle="1" w:styleId="ListLabel301">
    <w:name w:val="ListLabel 301"/>
    <w:uiPriority w:val="99"/>
    <w:qFormat/>
    <w:rsid w:val="00E35251"/>
  </w:style>
  <w:style w:type="character" w:customStyle="1" w:styleId="ListLabel302">
    <w:name w:val="ListLabel 302"/>
    <w:uiPriority w:val="99"/>
    <w:qFormat/>
    <w:rsid w:val="00E35251"/>
  </w:style>
  <w:style w:type="character" w:customStyle="1" w:styleId="ListLabel303">
    <w:name w:val="ListLabel 303"/>
    <w:uiPriority w:val="99"/>
    <w:qFormat/>
    <w:rsid w:val="00E35251"/>
  </w:style>
  <w:style w:type="character" w:customStyle="1" w:styleId="ListLabel304">
    <w:name w:val="ListLabel 304"/>
    <w:uiPriority w:val="99"/>
    <w:qFormat/>
    <w:rsid w:val="00E35251"/>
  </w:style>
  <w:style w:type="character" w:customStyle="1" w:styleId="ListLabel305">
    <w:name w:val="ListLabel 305"/>
    <w:uiPriority w:val="99"/>
    <w:qFormat/>
    <w:rsid w:val="00E35251"/>
  </w:style>
  <w:style w:type="character" w:customStyle="1" w:styleId="ListLabel306">
    <w:name w:val="ListLabel 306"/>
    <w:uiPriority w:val="99"/>
    <w:qFormat/>
    <w:rsid w:val="00E35251"/>
  </w:style>
  <w:style w:type="character" w:customStyle="1" w:styleId="ListLabel307">
    <w:name w:val="ListLabel 307"/>
    <w:uiPriority w:val="99"/>
    <w:qFormat/>
    <w:rsid w:val="00E35251"/>
  </w:style>
  <w:style w:type="character" w:customStyle="1" w:styleId="ListLabel308">
    <w:name w:val="ListLabel 308"/>
    <w:uiPriority w:val="99"/>
    <w:qFormat/>
    <w:rsid w:val="00E35251"/>
    <w:rPr>
      <w:sz w:val="20"/>
    </w:rPr>
  </w:style>
  <w:style w:type="character" w:customStyle="1" w:styleId="ListLabel309">
    <w:name w:val="ListLabel 309"/>
    <w:uiPriority w:val="99"/>
    <w:qFormat/>
    <w:rsid w:val="00E35251"/>
    <w:rPr>
      <w:sz w:val="20"/>
    </w:rPr>
  </w:style>
  <w:style w:type="character" w:customStyle="1" w:styleId="ListLabel310">
    <w:name w:val="ListLabel 310"/>
    <w:uiPriority w:val="99"/>
    <w:qFormat/>
    <w:rsid w:val="00E35251"/>
  </w:style>
  <w:style w:type="character" w:customStyle="1" w:styleId="ListLabel311">
    <w:name w:val="ListLabel 311"/>
    <w:uiPriority w:val="99"/>
    <w:qFormat/>
    <w:rsid w:val="00E35251"/>
  </w:style>
  <w:style w:type="character" w:customStyle="1" w:styleId="ListLabel312">
    <w:name w:val="ListLabel 312"/>
    <w:uiPriority w:val="99"/>
    <w:qFormat/>
    <w:rsid w:val="00E35251"/>
  </w:style>
  <w:style w:type="character" w:customStyle="1" w:styleId="ListLabel313">
    <w:name w:val="ListLabel 313"/>
    <w:uiPriority w:val="99"/>
    <w:qFormat/>
    <w:rsid w:val="00E35251"/>
  </w:style>
  <w:style w:type="character" w:customStyle="1" w:styleId="ListLabel314">
    <w:name w:val="ListLabel 314"/>
    <w:uiPriority w:val="99"/>
    <w:qFormat/>
    <w:rsid w:val="00E35251"/>
  </w:style>
  <w:style w:type="character" w:customStyle="1" w:styleId="ListLabel315">
    <w:name w:val="ListLabel 315"/>
    <w:uiPriority w:val="99"/>
    <w:qFormat/>
    <w:rsid w:val="00E35251"/>
  </w:style>
  <w:style w:type="character" w:customStyle="1" w:styleId="ListLabel316">
    <w:name w:val="ListLabel 316"/>
    <w:uiPriority w:val="99"/>
    <w:qFormat/>
    <w:rsid w:val="00E35251"/>
  </w:style>
  <w:style w:type="character" w:customStyle="1" w:styleId="ListLabel317">
    <w:name w:val="ListLabel 317"/>
    <w:uiPriority w:val="99"/>
    <w:qFormat/>
    <w:rsid w:val="00E35251"/>
  </w:style>
  <w:style w:type="character" w:customStyle="1" w:styleId="ListLabel318">
    <w:name w:val="ListLabel 318"/>
    <w:uiPriority w:val="99"/>
    <w:qFormat/>
    <w:rsid w:val="00E35251"/>
    <w:rPr>
      <w:sz w:val="20"/>
    </w:rPr>
  </w:style>
  <w:style w:type="character" w:customStyle="1" w:styleId="ListLabel319">
    <w:name w:val="ListLabel 319"/>
    <w:uiPriority w:val="99"/>
    <w:qFormat/>
    <w:rsid w:val="00E35251"/>
  </w:style>
  <w:style w:type="character" w:customStyle="1" w:styleId="ListLabel320">
    <w:name w:val="ListLabel 320"/>
    <w:uiPriority w:val="99"/>
    <w:qFormat/>
    <w:rsid w:val="00E35251"/>
  </w:style>
  <w:style w:type="character" w:customStyle="1" w:styleId="ListLabel321">
    <w:name w:val="ListLabel 321"/>
    <w:uiPriority w:val="99"/>
    <w:qFormat/>
    <w:rsid w:val="00E35251"/>
  </w:style>
  <w:style w:type="character" w:customStyle="1" w:styleId="ListLabel322">
    <w:name w:val="ListLabel 322"/>
    <w:uiPriority w:val="99"/>
    <w:qFormat/>
    <w:rsid w:val="00E35251"/>
  </w:style>
  <w:style w:type="character" w:customStyle="1" w:styleId="ListLabel323">
    <w:name w:val="ListLabel 323"/>
    <w:uiPriority w:val="99"/>
    <w:qFormat/>
    <w:rsid w:val="00E35251"/>
  </w:style>
  <w:style w:type="character" w:customStyle="1" w:styleId="ListLabel324">
    <w:name w:val="ListLabel 324"/>
    <w:uiPriority w:val="99"/>
    <w:qFormat/>
    <w:rsid w:val="00E35251"/>
  </w:style>
  <w:style w:type="character" w:customStyle="1" w:styleId="ListLabel325">
    <w:name w:val="ListLabel 325"/>
    <w:uiPriority w:val="99"/>
    <w:qFormat/>
    <w:rsid w:val="00E35251"/>
  </w:style>
  <w:style w:type="character" w:customStyle="1" w:styleId="ListLabel326">
    <w:name w:val="ListLabel 326"/>
    <w:uiPriority w:val="99"/>
    <w:qFormat/>
    <w:rsid w:val="00E35251"/>
  </w:style>
  <w:style w:type="character" w:customStyle="1" w:styleId="ListLabel327">
    <w:name w:val="ListLabel 327"/>
    <w:uiPriority w:val="99"/>
    <w:qFormat/>
    <w:rsid w:val="00E35251"/>
    <w:rPr>
      <w:b/>
      <w:sz w:val="20"/>
    </w:rPr>
  </w:style>
  <w:style w:type="character" w:customStyle="1" w:styleId="ListLabel328">
    <w:name w:val="ListLabel 328"/>
    <w:uiPriority w:val="99"/>
    <w:qFormat/>
    <w:rsid w:val="00E35251"/>
  </w:style>
  <w:style w:type="character" w:customStyle="1" w:styleId="ListLabel329">
    <w:name w:val="ListLabel 329"/>
    <w:uiPriority w:val="99"/>
    <w:qFormat/>
    <w:rsid w:val="00E35251"/>
  </w:style>
  <w:style w:type="character" w:customStyle="1" w:styleId="ListLabel330">
    <w:name w:val="ListLabel 330"/>
    <w:uiPriority w:val="99"/>
    <w:qFormat/>
    <w:rsid w:val="00E35251"/>
  </w:style>
  <w:style w:type="character" w:customStyle="1" w:styleId="ListLabel331">
    <w:name w:val="ListLabel 331"/>
    <w:uiPriority w:val="99"/>
    <w:qFormat/>
    <w:rsid w:val="00E35251"/>
  </w:style>
  <w:style w:type="character" w:customStyle="1" w:styleId="ListLabel332">
    <w:name w:val="ListLabel 332"/>
    <w:uiPriority w:val="99"/>
    <w:qFormat/>
    <w:rsid w:val="00E35251"/>
  </w:style>
  <w:style w:type="character" w:customStyle="1" w:styleId="ListLabel333">
    <w:name w:val="ListLabel 333"/>
    <w:uiPriority w:val="99"/>
    <w:qFormat/>
    <w:rsid w:val="00E35251"/>
  </w:style>
  <w:style w:type="character" w:customStyle="1" w:styleId="ListLabel334">
    <w:name w:val="ListLabel 334"/>
    <w:uiPriority w:val="99"/>
    <w:qFormat/>
    <w:rsid w:val="00E35251"/>
  </w:style>
  <w:style w:type="character" w:customStyle="1" w:styleId="ListLabel335">
    <w:name w:val="ListLabel 335"/>
    <w:uiPriority w:val="99"/>
    <w:qFormat/>
    <w:rsid w:val="00E35251"/>
  </w:style>
  <w:style w:type="character" w:customStyle="1" w:styleId="ListLabel336">
    <w:name w:val="ListLabel 336"/>
    <w:uiPriority w:val="99"/>
    <w:qFormat/>
    <w:rsid w:val="00E35251"/>
    <w:rPr>
      <w:sz w:val="20"/>
    </w:rPr>
  </w:style>
  <w:style w:type="character" w:customStyle="1" w:styleId="ListLabel337">
    <w:name w:val="ListLabel 337"/>
    <w:uiPriority w:val="99"/>
    <w:qFormat/>
    <w:rsid w:val="00E35251"/>
  </w:style>
  <w:style w:type="character" w:customStyle="1" w:styleId="ListLabel338">
    <w:name w:val="ListLabel 338"/>
    <w:uiPriority w:val="99"/>
    <w:qFormat/>
    <w:rsid w:val="00E35251"/>
  </w:style>
  <w:style w:type="character" w:customStyle="1" w:styleId="ListLabel339">
    <w:name w:val="ListLabel 339"/>
    <w:uiPriority w:val="99"/>
    <w:qFormat/>
    <w:rsid w:val="00E35251"/>
  </w:style>
  <w:style w:type="character" w:customStyle="1" w:styleId="ListLabel340">
    <w:name w:val="ListLabel 340"/>
    <w:uiPriority w:val="99"/>
    <w:qFormat/>
    <w:rsid w:val="00E35251"/>
  </w:style>
  <w:style w:type="character" w:customStyle="1" w:styleId="ListLabel341">
    <w:name w:val="ListLabel 341"/>
    <w:uiPriority w:val="99"/>
    <w:qFormat/>
    <w:rsid w:val="00E35251"/>
  </w:style>
  <w:style w:type="character" w:customStyle="1" w:styleId="ListLabel342">
    <w:name w:val="ListLabel 342"/>
    <w:uiPriority w:val="99"/>
    <w:qFormat/>
    <w:rsid w:val="00E35251"/>
  </w:style>
  <w:style w:type="character" w:customStyle="1" w:styleId="ListLabel343">
    <w:name w:val="ListLabel 343"/>
    <w:uiPriority w:val="99"/>
    <w:qFormat/>
    <w:rsid w:val="00E35251"/>
  </w:style>
  <w:style w:type="character" w:customStyle="1" w:styleId="ListLabel344">
    <w:name w:val="ListLabel 344"/>
    <w:uiPriority w:val="99"/>
    <w:qFormat/>
    <w:rsid w:val="00E35251"/>
  </w:style>
  <w:style w:type="character" w:customStyle="1" w:styleId="ListLabel345">
    <w:name w:val="ListLabel 345"/>
    <w:uiPriority w:val="99"/>
    <w:qFormat/>
    <w:rsid w:val="00E35251"/>
    <w:rPr>
      <w:sz w:val="20"/>
    </w:rPr>
  </w:style>
  <w:style w:type="character" w:customStyle="1" w:styleId="ListLabel346">
    <w:name w:val="ListLabel 346"/>
    <w:uiPriority w:val="99"/>
    <w:qFormat/>
    <w:rsid w:val="00E35251"/>
  </w:style>
  <w:style w:type="character" w:customStyle="1" w:styleId="ListLabel347">
    <w:name w:val="ListLabel 347"/>
    <w:uiPriority w:val="99"/>
    <w:qFormat/>
    <w:rsid w:val="00E35251"/>
  </w:style>
  <w:style w:type="character" w:customStyle="1" w:styleId="ListLabel348">
    <w:name w:val="ListLabel 348"/>
    <w:uiPriority w:val="99"/>
    <w:qFormat/>
    <w:rsid w:val="00E35251"/>
  </w:style>
  <w:style w:type="character" w:customStyle="1" w:styleId="ListLabel349">
    <w:name w:val="ListLabel 349"/>
    <w:uiPriority w:val="99"/>
    <w:qFormat/>
    <w:rsid w:val="00E35251"/>
  </w:style>
  <w:style w:type="character" w:customStyle="1" w:styleId="ListLabel350">
    <w:name w:val="ListLabel 350"/>
    <w:uiPriority w:val="99"/>
    <w:qFormat/>
    <w:rsid w:val="00E35251"/>
  </w:style>
  <w:style w:type="character" w:customStyle="1" w:styleId="ListLabel351">
    <w:name w:val="ListLabel 351"/>
    <w:uiPriority w:val="99"/>
    <w:qFormat/>
    <w:rsid w:val="00E35251"/>
  </w:style>
  <w:style w:type="character" w:customStyle="1" w:styleId="ListLabel352">
    <w:name w:val="ListLabel 352"/>
    <w:uiPriority w:val="99"/>
    <w:qFormat/>
    <w:rsid w:val="00E35251"/>
  </w:style>
  <w:style w:type="character" w:customStyle="1" w:styleId="ListLabel353">
    <w:name w:val="ListLabel 353"/>
    <w:uiPriority w:val="99"/>
    <w:qFormat/>
    <w:rsid w:val="00E35251"/>
  </w:style>
  <w:style w:type="character" w:customStyle="1" w:styleId="ListLabel354">
    <w:name w:val="ListLabel 354"/>
    <w:uiPriority w:val="99"/>
    <w:qFormat/>
    <w:rsid w:val="00E35251"/>
    <w:rPr>
      <w:sz w:val="20"/>
    </w:rPr>
  </w:style>
  <w:style w:type="character" w:customStyle="1" w:styleId="ListLabel355">
    <w:name w:val="ListLabel 355"/>
    <w:uiPriority w:val="99"/>
    <w:qFormat/>
    <w:rsid w:val="00E35251"/>
  </w:style>
  <w:style w:type="character" w:customStyle="1" w:styleId="ListLabel356">
    <w:name w:val="ListLabel 356"/>
    <w:uiPriority w:val="99"/>
    <w:qFormat/>
    <w:rsid w:val="00E35251"/>
  </w:style>
  <w:style w:type="character" w:customStyle="1" w:styleId="ListLabel357">
    <w:name w:val="ListLabel 357"/>
    <w:uiPriority w:val="99"/>
    <w:qFormat/>
    <w:rsid w:val="00E35251"/>
  </w:style>
  <w:style w:type="character" w:customStyle="1" w:styleId="ListLabel358">
    <w:name w:val="ListLabel 358"/>
    <w:uiPriority w:val="99"/>
    <w:qFormat/>
    <w:rsid w:val="00E35251"/>
  </w:style>
  <w:style w:type="character" w:customStyle="1" w:styleId="ListLabel359">
    <w:name w:val="ListLabel 359"/>
    <w:uiPriority w:val="99"/>
    <w:qFormat/>
    <w:rsid w:val="00E35251"/>
  </w:style>
  <w:style w:type="character" w:customStyle="1" w:styleId="ListLabel360">
    <w:name w:val="ListLabel 360"/>
    <w:uiPriority w:val="99"/>
    <w:qFormat/>
    <w:rsid w:val="00E35251"/>
  </w:style>
  <w:style w:type="character" w:customStyle="1" w:styleId="ListLabel361">
    <w:name w:val="ListLabel 361"/>
    <w:uiPriority w:val="99"/>
    <w:qFormat/>
    <w:rsid w:val="00E35251"/>
  </w:style>
  <w:style w:type="character" w:customStyle="1" w:styleId="ListLabel362">
    <w:name w:val="ListLabel 362"/>
    <w:uiPriority w:val="99"/>
    <w:qFormat/>
    <w:rsid w:val="00E35251"/>
  </w:style>
  <w:style w:type="character" w:customStyle="1" w:styleId="ListLabel363">
    <w:name w:val="ListLabel 363"/>
    <w:uiPriority w:val="99"/>
    <w:qFormat/>
    <w:rsid w:val="00E35251"/>
    <w:rPr>
      <w:sz w:val="20"/>
    </w:rPr>
  </w:style>
  <w:style w:type="character" w:customStyle="1" w:styleId="ListLabel364">
    <w:name w:val="ListLabel 364"/>
    <w:uiPriority w:val="99"/>
    <w:qFormat/>
    <w:rsid w:val="00E35251"/>
  </w:style>
  <w:style w:type="character" w:customStyle="1" w:styleId="ListLabel365">
    <w:name w:val="ListLabel 365"/>
    <w:uiPriority w:val="99"/>
    <w:qFormat/>
    <w:rsid w:val="00E35251"/>
  </w:style>
  <w:style w:type="character" w:customStyle="1" w:styleId="ListLabel366">
    <w:name w:val="ListLabel 366"/>
    <w:uiPriority w:val="99"/>
    <w:qFormat/>
    <w:rsid w:val="00E35251"/>
  </w:style>
  <w:style w:type="character" w:customStyle="1" w:styleId="ListLabel367">
    <w:name w:val="ListLabel 367"/>
    <w:uiPriority w:val="99"/>
    <w:qFormat/>
    <w:rsid w:val="00E35251"/>
  </w:style>
  <w:style w:type="character" w:customStyle="1" w:styleId="ListLabel368">
    <w:name w:val="ListLabel 368"/>
    <w:uiPriority w:val="99"/>
    <w:qFormat/>
    <w:rsid w:val="00E35251"/>
  </w:style>
  <w:style w:type="character" w:customStyle="1" w:styleId="ListLabel369">
    <w:name w:val="ListLabel 369"/>
    <w:uiPriority w:val="99"/>
    <w:qFormat/>
    <w:rsid w:val="00E35251"/>
  </w:style>
  <w:style w:type="character" w:customStyle="1" w:styleId="ListLabel370">
    <w:name w:val="ListLabel 370"/>
    <w:uiPriority w:val="99"/>
    <w:qFormat/>
    <w:rsid w:val="00E35251"/>
  </w:style>
  <w:style w:type="character" w:customStyle="1" w:styleId="ListLabel371">
    <w:name w:val="ListLabel 371"/>
    <w:uiPriority w:val="99"/>
    <w:qFormat/>
    <w:rsid w:val="00E35251"/>
  </w:style>
  <w:style w:type="character" w:customStyle="1" w:styleId="ListLabel372">
    <w:name w:val="ListLabel 372"/>
    <w:uiPriority w:val="99"/>
    <w:qFormat/>
    <w:rsid w:val="00E35251"/>
    <w:rPr>
      <w:sz w:val="20"/>
    </w:rPr>
  </w:style>
  <w:style w:type="character" w:customStyle="1" w:styleId="ListLabel373">
    <w:name w:val="ListLabel 373"/>
    <w:uiPriority w:val="99"/>
    <w:qFormat/>
    <w:rsid w:val="00E35251"/>
  </w:style>
  <w:style w:type="character" w:customStyle="1" w:styleId="ListLabel374">
    <w:name w:val="ListLabel 374"/>
    <w:uiPriority w:val="99"/>
    <w:qFormat/>
    <w:rsid w:val="00E35251"/>
  </w:style>
  <w:style w:type="character" w:customStyle="1" w:styleId="ListLabel375">
    <w:name w:val="ListLabel 375"/>
    <w:uiPriority w:val="99"/>
    <w:qFormat/>
    <w:rsid w:val="00E35251"/>
  </w:style>
  <w:style w:type="character" w:customStyle="1" w:styleId="ListLabel376">
    <w:name w:val="ListLabel 376"/>
    <w:uiPriority w:val="99"/>
    <w:qFormat/>
    <w:rsid w:val="00E35251"/>
  </w:style>
  <w:style w:type="character" w:customStyle="1" w:styleId="ListLabel377">
    <w:name w:val="ListLabel 377"/>
    <w:uiPriority w:val="99"/>
    <w:qFormat/>
    <w:rsid w:val="00E35251"/>
  </w:style>
  <w:style w:type="character" w:customStyle="1" w:styleId="ListLabel378">
    <w:name w:val="ListLabel 378"/>
    <w:uiPriority w:val="99"/>
    <w:qFormat/>
    <w:rsid w:val="00E35251"/>
  </w:style>
  <w:style w:type="character" w:customStyle="1" w:styleId="ListLabel379">
    <w:name w:val="ListLabel 379"/>
    <w:uiPriority w:val="99"/>
    <w:qFormat/>
    <w:rsid w:val="00E35251"/>
  </w:style>
  <w:style w:type="character" w:customStyle="1" w:styleId="ListLabel380">
    <w:name w:val="ListLabel 380"/>
    <w:uiPriority w:val="99"/>
    <w:qFormat/>
    <w:rsid w:val="00E35251"/>
  </w:style>
  <w:style w:type="character" w:customStyle="1" w:styleId="ListLabel381">
    <w:name w:val="ListLabel 381"/>
    <w:uiPriority w:val="99"/>
    <w:qFormat/>
    <w:rsid w:val="00E35251"/>
    <w:rPr>
      <w:b/>
      <w:color w:val="00000A"/>
      <w:sz w:val="20"/>
    </w:rPr>
  </w:style>
  <w:style w:type="character" w:customStyle="1" w:styleId="ListLabel382">
    <w:name w:val="ListLabel 382"/>
    <w:uiPriority w:val="99"/>
    <w:qFormat/>
    <w:rsid w:val="00E35251"/>
  </w:style>
  <w:style w:type="character" w:customStyle="1" w:styleId="ListLabel383">
    <w:name w:val="ListLabel 383"/>
    <w:uiPriority w:val="99"/>
    <w:qFormat/>
    <w:rsid w:val="00E35251"/>
  </w:style>
  <w:style w:type="character" w:customStyle="1" w:styleId="ListLabel384">
    <w:name w:val="ListLabel 384"/>
    <w:uiPriority w:val="99"/>
    <w:qFormat/>
    <w:rsid w:val="00E35251"/>
  </w:style>
  <w:style w:type="character" w:customStyle="1" w:styleId="ListLabel385">
    <w:name w:val="ListLabel 385"/>
    <w:uiPriority w:val="99"/>
    <w:qFormat/>
    <w:rsid w:val="00E35251"/>
  </w:style>
  <w:style w:type="character" w:customStyle="1" w:styleId="ListLabel386">
    <w:name w:val="ListLabel 386"/>
    <w:uiPriority w:val="99"/>
    <w:qFormat/>
    <w:rsid w:val="00E35251"/>
  </w:style>
  <w:style w:type="character" w:customStyle="1" w:styleId="ListLabel387">
    <w:name w:val="ListLabel 387"/>
    <w:uiPriority w:val="99"/>
    <w:qFormat/>
    <w:rsid w:val="00E35251"/>
  </w:style>
  <w:style w:type="character" w:customStyle="1" w:styleId="ListLabel388">
    <w:name w:val="ListLabel 388"/>
    <w:uiPriority w:val="99"/>
    <w:qFormat/>
    <w:rsid w:val="00E35251"/>
  </w:style>
  <w:style w:type="character" w:customStyle="1" w:styleId="ListLabel389">
    <w:name w:val="ListLabel 389"/>
    <w:uiPriority w:val="99"/>
    <w:qFormat/>
    <w:rsid w:val="00E35251"/>
  </w:style>
  <w:style w:type="character" w:customStyle="1" w:styleId="ListLabel390">
    <w:name w:val="ListLabel 390"/>
    <w:uiPriority w:val="99"/>
    <w:qFormat/>
    <w:rsid w:val="00E35251"/>
    <w:rPr>
      <w:b/>
      <w:color w:val="00000A"/>
      <w:sz w:val="20"/>
    </w:rPr>
  </w:style>
  <w:style w:type="character" w:customStyle="1" w:styleId="ListLabel391">
    <w:name w:val="ListLabel 391"/>
    <w:uiPriority w:val="99"/>
    <w:qFormat/>
    <w:rsid w:val="00E35251"/>
  </w:style>
  <w:style w:type="character" w:customStyle="1" w:styleId="ListLabel392">
    <w:name w:val="ListLabel 392"/>
    <w:uiPriority w:val="99"/>
    <w:qFormat/>
    <w:rsid w:val="00E35251"/>
  </w:style>
  <w:style w:type="character" w:customStyle="1" w:styleId="ListLabel393">
    <w:name w:val="ListLabel 393"/>
    <w:uiPriority w:val="99"/>
    <w:qFormat/>
    <w:rsid w:val="00E35251"/>
  </w:style>
  <w:style w:type="character" w:customStyle="1" w:styleId="ListLabel394">
    <w:name w:val="ListLabel 394"/>
    <w:uiPriority w:val="99"/>
    <w:qFormat/>
    <w:rsid w:val="00E35251"/>
  </w:style>
  <w:style w:type="character" w:customStyle="1" w:styleId="ListLabel395">
    <w:name w:val="ListLabel 395"/>
    <w:uiPriority w:val="99"/>
    <w:qFormat/>
    <w:rsid w:val="00E35251"/>
  </w:style>
  <w:style w:type="character" w:customStyle="1" w:styleId="ListLabel396">
    <w:name w:val="ListLabel 396"/>
    <w:uiPriority w:val="99"/>
    <w:qFormat/>
    <w:rsid w:val="00E35251"/>
  </w:style>
  <w:style w:type="character" w:customStyle="1" w:styleId="ListLabel397">
    <w:name w:val="ListLabel 397"/>
    <w:uiPriority w:val="99"/>
    <w:qFormat/>
    <w:rsid w:val="00E35251"/>
  </w:style>
  <w:style w:type="character" w:customStyle="1" w:styleId="ListLabel398">
    <w:name w:val="ListLabel 398"/>
    <w:uiPriority w:val="99"/>
    <w:qFormat/>
    <w:rsid w:val="00E35251"/>
  </w:style>
  <w:style w:type="paragraph" w:customStyle="1" w:styleId="Caption1">
    <w:name w:val="Caption1"/>
    <w:basedOn w:val="a2"/>
    <w:uiPriority w:val="99"/>
    <w:qFormat/>
    <w:rsid w:val="00E35251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1">
    <w:name w:val="Footer1"/>
    <w:basedOn w:val="a2"/>
    <w:uiPriority w:val="99"/>
    <w:qFormat/>
    <w:rsid w:val="00E35251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2">
    <w:name w:val="Header2"/>
    <w:basedOn w:val="a2"/>
    <w:uiPriority w:val="99"/>
    <w:qFormat/>
    <w:rsid w:val="00E35251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1">
    <w:name w:val="TOC 11"/>
    <w:basedOn w:val="a2"/>
    <w:uiPriority w:val="99"/>
    <w:qFormat/>
    <w:rsid w:val="00E35251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1ffffff3">
    <w:name w:val="Знак Знак Знак Знак Знак Знак Знак Знак Знак Знак Знак Знак Знак Знак Знак Знак Знак Знак Знак Знак Знак Знак Знак Знак Знак1"/>
    <w:basedOn w:val="a2"/>
    <w:uiPriority w:val="99"/>
    <w:qFormat/>
    <w:rsid w:val="00E3525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color w:val="00000A"/>
      <w:sz w:val="20"/>
      <w:lang w:val="en-US" w:eastAsia="en-US"/>
    </w:rPr>
  </w:style>
  <w:style w:type="paragraph" w:customStyle="1" w:styleId="TOC21">
    <w:name w:val="TOC 21"/>
    <w:basedOn w:val="a2"/>
    <w:uiPriority w:val="99"/>
    <w:qFormat/>
    <w:rsid w:val="00E35251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1ffffff4">
    <w:name w:val="ͮ𬠫1"/>
    <w:uiPriority w:val="99"/>
    <w:qFormat/>
    <w:rsid w:val="00E35251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color w:val="00000A"/>
      <w:sz w:val="20"/>
      <w:szCs w:val="20"/>
      <w:lang w:val="en-US" w:eastAsia="ru-RU"/>
    </w:rPr>
  </w:style>
  <w:style w:type="paragraph" w:customStyle="1" w:styleId="TOC31">
    <w:name w:val="TOC 31"/>
    <w:basedOn w:val="a2"/>
    <w:uiPriority w:val="99"/>
    <w:qFormat/>
    <w:rsid w:val="00E35251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1">
    <w:name w:val="TOC 41"/>
    <w:basedOn w:val="a2"/>
    <w:uiPriority w:val="99"/>
    <w:qFormat/>
    <w:rsid w:val="00E35251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1">
    <w:name w:val="TOC 51"/>
    <w:basedOn w:val="a2"/>
    <w:uiPriority w:val="99"/>
    <w:qFormat/>
    <w:rsid w:val="00E35251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1">
    <w:name w:val="TOC 61"/>
    <w:basedOn w:val="a2"/>
    <w:uiPriority w:val="99"/>
    <w:qFormat/>
    <w:rsid w:val="00E35251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1">
    <w:name w:val="TOC 71"/>
    <w:basedOn w:val="a2"/>
    <w:uiPriority w:val="99"/>
    <w:qFormat/>
    <w:rsid w:val="00E35251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1">
    <w:name w:val="TOC 81"/>
    <w:basedOn w:val="a2"/>
    <w:uiPriority w:val="99"/>
    <w:qFormat/>
    <w:rsid w:val="00E35251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1">
    <w:name w:val="TOC 91"/>
    <w:basedOn w:val="a2"/>
    <w:uiPriority w:val="99"/>
    <w:qFormat/>
    <w:rsid w:val="00E35251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PreformattedText">
    <w:name w:val="Preformatted Text"/>
    <w:basedOn w:val="a2"/>
    <w:uiPriority w:val="99"/>
    <w:qFormat/>
    <w:rsid w:val="00E35251"/>
    <w:pPr>
      <w:widowControl/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9c">
    <w:name w:val="Стиль9"/>
    <w:uiPriority w:val="99"/>
    <w:qFormat/>
    <w:rsid w:val="00E352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3Char4">
    <w:name w:val="Body Text 3 Char4"/>
    <w:uiPriority w:val="99"/>
    <w:locked/>
    <w:rsid w:val="00E35251"/>
    <w:rPr>
      <w:sz w:val="16"/>
    </w:rPr>
  </w:style>
  <w:style w:type="paragraph" w:customStyle="1" w:styleId="7f1">
    <w:name w:val="Знак7"/>
    <w:basedOn w:val="a2"/>
    <w:uiPriority w:val="99"/>
    <w:qFormat/>
    <w:rsid w:val="00E35251"/>
    <w:pPr>
      <w:widowControl/>
      <w:snapToGrid/>
      <w:spacing w:before="0" w:after="160" w:line="240" w:lineRule="exact"/>
    </w:pPr>
    <w:rPr>
      <w:rFonts w:ascii="Verdana" w:eastAsia="Times New Roman" w:hAnsi="Verdana"/>
      <w:sz w:val="20"/>
      <w:lang w:val="en-US" w:eastAsia="en-US"/>
    </w:rPr>
  </w:style>
  <w:style w:type="character" w:customStyle="1" w:styleId="6230">
    <w:name w:val="Знак Знак623"/>
    <w:uiPriority w:val="99"/>
    <w:rsid w:val="00E35251"/>
    <w:rPr>
      <w:rFonts w:ascii="Cambria" w:hAnsi="Cambria"/>
      <w:b/>
      <w:kern w:val="1"/>
      <w:sz w:val="32"/>
      <w:lang w:val="ru-RU" w:eastAsia="ar-SA" w:bidi="ar-SA"/>
    </w:rPr>
  </w:style>
  <w:style w:type="paragraph" w:customStyle="1" w:styleId="TOCHeading1">
    <w:name w:val="TOC Heading1"/>
    <w:basedOn w:val="10"/>
    <w:next w:val="a2"/>
    <w:uiPriority w:val="99"/>
    <w:qFormat/>
    <w:rsid w:val="00E35251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character" w:customStyle="1" w:styleId="QuoteChar5">
    <w:name w:val="Quote Char5"/>
    <w:uiPriority w:val="99"/>
    <w:locked/>
    <w:rsid w:val="00E35251"/>
    <w:rPr>
      <w:i/>
      <w:color w:val="000000"/>
      <w:sz w:val="24"/>
    </w:rPr>
  </w:style>
  <w:style w:type="character" w:customStyle="1" w:styleId="IntenseQuoteChar5">
    <w:name w:val="Intense Quote Char5"/>
    <w:uiPriority w:val="99"/>
    <w:locked/>
    <w:rsid w:val="00E35251"/>
    <w:rPr>
      <w:b/>
      <w:i/>
      <w:color w:val="4F81BD"/>
      <w:sz w:val="24"/>
    </w:rPr>
  </w:style>
  <w:style w:type="paragraph" w:customStyle="1" w:styleId="11ff8">
    <w:name w:val="Знак Знак Знак Знак Знак Знак Знак Знак Знак Знак Знак Знак Знак11"/>
    <w:basedOn w:val="a2"/>
    <w:uiPriority w:val="99"/>
    <w:qFormat/>
    <w:rsid w:val="00E3525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BodyText221">
    <w:name w:val="Body Text 221"/>
    <w:basedOn w:val="a2"/>
    <w:uiPriority w:val="99"/>
    <w:qFormat/>
    <w:rsid w:val="00E35251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sz w:val="22"/>
      <w:szCs w:val="22"/>
      <w:lang w:val="en-US"/>
    </w:rPr>
  </w:style>
  <w:style w:type="paragraph" w:customStyle="1" w:styleId="Heading112">
    <w:name w:val="Heading 112"/>
    <w:basedOn w:val="a2"/>
    <w:next w:val="a2"/>
    <w:uiPriority w:val="99"/>
    <w:qFormat/>
    <w:rsid w:val="00E35251"/>
    <w:pPr>
      <w:widowControl/>
      <w:suppressAutoHyphens/>
      <w:snapToGrid/>
      <w:spacing w:before="0" w:after="0"/>
      <w:ind w:firstLine="454"/>
    </w:pPr>
    <w:rPr>
      <w:b/>
      <w:caps/>
      <w:szCs w:val="24"/>
      <w:lang w:eastAsia="zh-CN"/>
    </w:rPr>
  </w:style>
  <w:style w:type="paragraph" w:customStyle="1" w:styleId="Heading212">
    <w:name w:val="Heading 212"/>
    <w:basedOn w:val="a2"/>
    <w:next w:val="a2"/>
    <w:uiPriority w:val="99"/>
    <w:qFormat/>
    <w:rsid w:val="00E35251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1">
    <w:name w:val="Heading 321"/>
    <w:basedOn w:val="a2"/>
    <w:next w:val="a2"/>
    <w:uiPriority w:val="99"/>
    <w:qFormat/>
    <w:rsid w:val="00E35251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11">
    <w:name w:val="Heading 411"/>
    <w:basedOn w:val="a2"/>
    <w:next w:val="a2"/>
    <w:uiPriority w:val="99"/>
    <w:qFormat/>
    <w:rsid w:val="00E35251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512">
    <w:name w:val="Heading 512"/>
    <w:basedOn w:val="a2"/>
    <w:next w:val="a2"/>
    <w:uiPriority w:val="99"/>
    <w:qFormat/>
    <w:rsid w:val="00E35251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b/>
      <w:bCs/>
      <w:i/>
      <w:iCs/>
      <w:sz w:val="26"/>
      <w:szCs w:val="26"/>
      <w:lang w:eastAsia="zh-CN"/>
    </w:rPr>
  </w:style>
  <w:style w:type="paragraph" w:customStyle="1" w:styleId="Heading612">
    <w:name w:val="Heading 612"/>
    <w:basedOn w:val="a2"/>
    <w:next w:val="a2"/>
    <w:uiPriority w:val="99"/>
    <w:qFormat/>
    <w:rsid w:val="00E35251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712">
    <w:name w:val="Heading 712"/>
    <w:basedOn w:val="a2"/>
    <w:next w:val="a2"/>
    <w:uiPriority w:val="99"/>
    <w:qFormat/>
    <w:rsid w:val="00E35251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szCs w:val="24"/>
      <w:lang w:eastAsia="zh-CN"/>
    </w:rPr>
  </w:style>
  <w:style w:type="paragraph" w:customStyle="1" w:styleId="Heading912">
    <w:name w:val="Heading 912"/>
    <w:basedOn w:val="a2"/>
    <w:next w:val="a2"/>
    <w:uiPriority w:val="99"/>
    <w:qFormat/>
    <w:rsid w:val="00E35251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eastAsia="zh-CN"/>
    </w:rPr>
  </w:style>
  <w:style w:type="character" w:customStyle="1" w:styleId="Heading2Char4">
    <w:name w:val="Heading 2 Char4"/>
    <w:uiPriority w:val="99"/>
    <w:locked/>
    <w:rsid w:val="00E35251"/>
    <w:rPr>
      <w:rFonts w:ascii="Cambria" w:hAnsi="Cambria"/>
      <w:b/>
      <w:i/>
      <w:sz w:val="28"/>
    </w:rPr>
  </w:style>
  <w:style w:type="character" w:customStyle="1" w:styleId="7110">
    <w:name w:val="Знак Знак711"/>
    <w:uiPriority w:val="99"/>
    <w:rsid w:val="00E35251"/>
    <w:rPr>
      <w:sz w:val="16"/>
      <w:lang w:val="ru-RU" w:eastAsia="ru-RU"/>
    </w:rPr>
  </w:style>
  <w:style w:type="character" w:customStyle="1" w:styleId="1890">
    <w:name w:val="Знак Знак189"/>
    <w:uiPriority w:val="99"/>
    <w:rsid w:val="00E35251"/>
    <w:rPr>
      <w:rFonts w:ascii="Courier New" w:hAnsi="Courier New"/>
    </w:rPr>
  </w:style>
  <w:style w:type="character" w:customStyle="1" w:styleId="931">
    <w:name w:val="Знак Знак93"/>
    <w:uiPriority w:val="99"/>
    <w:locked/>
    <w:rsid w:val="00E35251"/>
    <w:rPr>
      <w:rFonts w:ascii="Tahoma" w:hAnsi="Tahoma"/>
      <w:lang w:val="ru-RU" w:eastAsia="ru-RU"/>
    </w:rPr>
  </w:style>
  <w:style w:type="character" w:customStyle="1" w:styleId="1330">
    <w:name w:val="Знак Знак133"/>
    <w:uiPriority w:val="99"/>
    <w:locked/>
    <w:rsid w:val="00E35251"/>
    <w:rPr>
      <w:lang w:val="ru-RU" w:eastAsia="ar-SA" w:bidi="ar-SA"/>
    </w:rPr>
  </w:style>
  <w:style w:type="character" w:customStyle="1" w:styleId="1132">
    <w:name w:val="Знак Знак113"/>
    <w:uiPriority w:val="99"/>
    <w:locked/>
    <w:rsid w:val="00E35251"/>
    <w:rPr>
      <w:sz w:val="28"/>
      <w:lang w:val="ru-RU" w:eastAsia="ru-RU"/>
    </w:rPr>
  </w:style>
  <w:style w:type="character" w:customStyle="1" w:styleId="1191">
    <w:name w:val="Знак1 Знак Знак19"/>
    <w:uiPriority w:val="99"/>
    <w:locked/>
    <w:rsid w:val="00E35251"/>
    <w:rPr>
      <w:rFonts w:ascii="Times New Roman" w:hAnsi="Times New Roman"/>
      <w:sz w:val="24"/>
      <w:lang w:eastAsia="ru-RU"/>
    </w:rPr>
  </w:style>
  <w:style w:type="character" w:customStyle="1" w:styleId="690">
    <w:name w:val="Знак6 Знак Знак9"/>
    <w:uiPriority w:val="99"/>
    <w:rsid w:val="00E35251"/>
    <w:rPr>
      <w:sz w:val="24"/>
      <w:lang w:val="ru-RU" w:eastAsia="ru-RU"/>
    </w:rPr>
  </w:style>
  <w:style w:type="character" w:customStyle="1" w:styleId="QuoteChar6">
    <w:name w:val="Quote Char6"/>
    <w:basedOn w:val="a3"/>
    <w:uiPriority w:val="99"/>
    <w:locked/>
    <w:rsid w:val="00E35251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IntenseQuoteChar6">
    <w:name w:val="Intense Quote Char6"/>
    <w:basedOn w:val="a3"/>
    <w:uiPriority w:val="99"/>
    <w:locked/>
    <w:rsid w:val="00E35251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821">
    <w:name w:val="Знак Знак82"/>
    <w:uiPriority w:val="99"/>
    <w:locked/>
    <w:rsid w:val="00E35251"/>
    <w:rPr>
      <w:rFonts w:ascii="Arial" w:hAnsi="Arial"/>
      <w:sz w:val="24"/>
      <w:lang w:val="ru-RU" w:eastAsia="ru-RU"/>
    </w:rPr>
  </w:style>
  <w:style w:type="character" w:customStyle="1" w:styleId="2012">
    <w:name w:val="Знак Знак2012"/>
    <w:uiPriority w:val="99"/>
    <w:rsid w:val="00E35251"/>
    <w:rPr>
      <w:rFonts w:ascii="Arial" w:hAnsi="Arial"/>
      <w:sz w:val="22"/>
    </w:rPr>
  </w:style>
  <w:style w:type="paragraph" w:customStyle="1" w:styleId="1ffffff5">
    <w:name w:val="Заголовок1"/>
    <w:basedOn w:val="a2"/>
    <w:next w:val="aff1"/>
    <w:uiPriority w:val="99"/>
    <w:rsid w:val="00E35251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014">
    <w:name w:val="Знак Знак2014"/>
    <w:uiPriority w:val="99"/>
    <w:rsid w:val="00E35251"/>
    <w:rPr>
      <w:rFonts w:ascii="Arial" w:hAnsi="Arial"/>
      <w:sz w:val="22"/>
    </w:rPr>
  </w:style>
  <w:style w:type="paragraph" w:customStyle="1" w:styleId="8a">
    <w:name w:val="Абзац списка8"/>
    <w:basedOn w:val="a2"/>
    <w:uiPriority w:val="99"/>
    <w:qFormat/>
    <w:rsid w:val="00E35251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4a">
    <w:name w:val="Обычный14"/>
    <w:uiPriority w:val="99"/>
    <w:qFormat/>
    <w:rsid w:val="00E35251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75">
    <w:name w:val="Основной текст 27"/>
    <w:basedOn w:val="a2"/>
    <w:uiPriority w:val="99"/>
    <w:qFormat/>
    <w:rsid w:val="00E35251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84">
    <w:name w:val="Заголовок 38"/>
    <w:basedOn w:val="14a"/>
    <w:next w:val="14a"/>
    <w:uiPriority w:val="99"/>
    <w:qFormat/>
    <w:rsid w:val="00E35251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8b">
    <w:name w:val="Основной текст8"/>
    <w:basedOn w:val="14a"/>
    <w:uiPriority w:val="99"/>
    <w:qFormat/>
    <w:rsid w:val="00E35251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76">
    <w:name w:val="Заголовок 27"/>
    <w:basedOn w:val="a2"/>
    <w:next w:val="a2"/>
    <w:uiPriority w:val="99"/>
    <w:qFormat/>
    <w:rsid w:val="00E35251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5">
    <w:name w:val="Цитата6"/>
    <w:basedOn w:val="a2"/>
    <w:uiPriority w:val="99"/>
    <w:qFormat/>
    <w:rsid w:val="00E35251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7f2">
    <w:name w:val="Текст7"/>
    <w:basedOn w:val="a2"/>
    <w:uiPriority w:val="99"/>
    <w:qFormat/>
    <w:rsid w:val="00E35251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74">
    <w:name w:val="Основной текст 37"/>
    <w:basedOn w:val="14a"/>
    <w:uiPriority w:val="99"/>
    <w:qFormat/>
    <w:rsid w:val="00E35251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66">
    <w:name w:val="Основной текст с отступом 26"/>
    <w:basedOn w:val="a2"/>
    <w:uiPriority w:val="99"/>
    <w:qFormat/>
    <w:rsid w:val="00E35251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75">
    <w:name w:val="Основной текст с отступом 37"/>
    <w:basedOn w:val="a2"/>
    <w:uiPriority w:val="99"/>
    <w:qFormat/>
    <w:rsid w:val="00E35251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5f6">
    <w:name w:val="Верхний колонтитул5"/>
    <w:basedOn w:val="a2"/>
    <w:uiPriority w:val="99"/>
    <w:qFormat/>
    <w:rsid w:val="00E35251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6f6">
    <w:name w:val="Без интервала6"/>
    <w:uiPriority w:val="99"/>
    <w:qFormat/>
    <w:rsid w:val="00E352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8a">
    <w:name w:val="Заголовок 48"/>
    <w:basedOn w:val="14a"/>
    <w:next w:val="14a"/>
    <w:uiPriority w:val="99"/>
    <w:qFormat/>
    <w:rsid w:val="00E35251"/>
    <w:pPr>
      <w:keepNext/>
      <w:widowControl/>
      <w:snapToGrid/>
      <w:ind w:left="0" w:firstLine="0"/>
    </w:pPr>
    <w:rPr>
      <w:sz w:val="24"/>
    </w:rPr>
  </w:style>
  <w:style w:type="paragraph" w:customStyle="1" w:styleId="664">
    <w:name w:val="Заголовок 66"/>
    <w:uiPriority w:val="99"/>
    <w:qFormat/>
    <w:rsid w:val="00E35251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5d">
    <w:name w:val="Цитата 25"/>
    <w:basedOn w:val="a2"/>
    <w:next w:val="a2"/>
    <w:uiPriority w:val="99"/>
    <w:qFormat/>
    <w:rsid w:val="00E35251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5f7">
    <w:name w:val="Выделенная цитата5"/>
    <w:basedOn w:val="a2"/>
    <w:next w:val="a2"/>
    <w:uiPriority w:val="99"/>
    <w:qFormat/>
    <w:rsid w:val="00E35251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50">
    <w:name w:val="Стандартный HTML5"/>
    <w:basedOn w:val="a2"/>
    <w:uiPriority w:val="99"/>
    <w:qFormat/>
    <w:rsid w:val="00E3525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3ffe">
    <w:name w:val="Основной текст с отступом Знак3"/>
    <w:uiPriority w:val="99"/>
    <w:qFormat/>
    <w:rsid w:val="00E35251"/>
    <w:rPr>
      <w:sz w:val="24"/>
    </w:rPr>
  </w:style>
  <w:style w:type="character" w:customStyle="1" w:styleId="6f7">
    <w:name w:val="Слабое выделение6"/>
    <w:uiPriority w:val="99"/>
    <w:rsid w:val="00E35251"/>
    <w:rPr>
      <w:i/>
      <w:color w:val="808080"/>
    </w:rPr>
  </w:style>
  <w:style w:type="character" w:customStyle="1" w:styleId="21f7">
    <w:name w:val="Знак21"/>
    <w:uiPriority w:val="99"/>
    <w:rsid w:val="00E35251"/>
    <w:rPr>
      <w:sz w:val="24"/>
      <w:lang w:val="ru-RU" w:eastAsia="en-US"/>
    </w:rPr>
  </w:style>
  <w:style w:type="character" w:customStyle="1" w:styleId="5f8">
    <w:name w:val="Основной шрифт абзаца5"/>
    <w:uiPriority w:val="99"/>
    <w:rsid w:val="00E35251"/>
  </w:style>
  <w:style w:type="character" w:customStyle="1" w:styleId="5f9">
    <w:name w:val="Замещающий текст5"/>
    <w:uiPriority w:val="99"/>
    <w:rsid w:val="00E35251"/>
    <w:rPr>
      <w:color w:val="808080"/>
    </w:rPr>
  </w:style>
  <w:style w:type="character" w:customStyle="1" w:styleId="6f8">
    <w:name w:val="Сильное выделение6"/>
    <w:uiPriority w:val="99"/>
    <w:rsid w:val="00E35251"/>
    <w:rPr>
      <w:b/>
    </w:rPr>
  </w:style>
  <w:style w:type="character" w:customStyle="1" w:styleId="4fd">
    <w:name w:val="Основной текст с отступом Знак4"/>
    <w:uiPriority w:val="99"/>
    <w:semiHidden/>
    <w:rsid w:val="00E35251"/>
    <w:rPr>
      <w:sz w:val="24"/>
    </w:rPr>
  </w:style>
  <w:style w:type="character" w:customStyle="1" w:styleId="2013">
    <w:name w:val="Знак Знак2013"/>
    <w:uiPriority w:val="99"/>
    <w:rsid w:val="00E35251"/>
    <w:rPr>
      <w:rFonts w:ascii="Arial" w:hAnsi="Arial"/>
      <w:sz w:val="22"/>
    </w:rPr>
  </w:style>
  <w:style w:type="paragraph" w:customStyle="1" w:styleId="9d">
    <w:name w:val="Абзац списка9"/>
    <w:basedOn w:val="a2"/>
    <w:uiPriority w:val="99"/>
    <w:qFormat/>
    <w:rsid w:val="00E35251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5b">
    <w:name w:val="Обычный15"/>
    <w:uiPriority w:val="99"/>
    <w:qFormat/>
    <w:rsid w:val="00E35251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84">
    <w:name w:val="Основной текст 28"/>
    <w:basedOn w:val="a2"/>
    <w:uiPriority w:val="99"/>
    <w:qFormat/>
    <w:rsid w:val="00E35251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94">
    <w:name w:val="Заголовок 39"/>
    <w:basedOn w:val="15b"/>
    <w:next w:val="15b"/>
    <w:uiPriority w:val="99"/>
    <w:qFormat/>
    <w:rsid w:val="00E35251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9e">
    <w:name w:val="Основной текст9"/>
    <w:basedOn w:val="15b"/>
    <w:uiPriority w:val="99"/>
    <w:qFormat/>
    <w:rsid w:val="00E35251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85">
    <w:name w:val="Заголовок 28"/>
    <w:basedOn w:val="a2"/>
    <w:next w:val="a2"/>
    <w:uiPriority w:val="99"/>
    <w:qFormat/>
    <w:rsid w:val="00E35251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7f3">
    <w:name w:val="Цитата7"/>
    <w:basedOn w:val="a2"/>
    <w:uiPriority w:val="99"/>
    <w:qFormat/>
    <w:rsid w:val="00E35251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8c">
    <w:name w:val="Текст8"/>
    <w:basedOn w:val="a2"/>
    <w:uiPriority w:val="99"/>
    <w:qFormat/>
    <w:rsid w:val="00E35251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85">
    <w:name w:val="Основной текст 38"/>
    <w:basedOn w:val="15b"/>
    <w:uiPriority w:val="99"/>
    <w:qFormat/>
    <w:rsid w:val="00E35251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77">
    <w:name w:val="Основной текст с отступом 27"/>
    <w:basedOn w:val="a2"/>
    <w:uiPriority w:val="99"/>
    <w:qFormat/>
    <w:rsid w:val="00E35251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86">
    <w:name w:val="Основной текст с отступом 38"/>
    <w:basedOn w:val="a2"/>
    <w:uiPriority w:val="99"/>
    <w:qFormat/>
    <w:rsid w:val="00E35251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6f9">
    <w:name w:val="Верхний колонтитул6"/>
    <w:basedOn w:val="a2"/>
    <w:uiPriority w:val="99"/>
    <w:qFormat/>
    <w:rsid w:val="00E35251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7f4">
    <w:name w:val="Без интервала7"/>
    <w:uiPriority w:val="99"/>
    <w:qFormat/>
    <w:rsid w:val="00E352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9a">
    <w:name w:val="Заголовок 49"/>
    <w:basedOn w:val="15b"/>
    <w:next w:val="15b"/>
    <w:uiPriority w:val="99"/>
    <w:qFormat/>
    <w:rsid w:val="00E35251"/>
    <w:pPr>
      <w:keepNext/>
      <w:widowControl/>
      <w:snapToGrid/>
      <w:ind w:left="0" w:firstLine="0"/>
    </w:pPr>
    <w:rPr>
      <w:sz w:val="24"/>
    </w:rPr>
  </w:style>
  <w:style w:type="paragraph" w:customStyle="1" w:styleId="674">
    <w:name w:val="Заголовок 67"/>
    <w:uiPriority w:val="99"/>
    <w:qFormat/>
    <w:rsid w:val="00E35251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67">
    <w:name w:val="Цитата 26"/>
    <w:basedOn w:val="a2"/>
    <w:next w:val="a2"/>
    <w:uiPriority w:val="99"/>
    <w:qFormat/>
    <w:rsid w:val="00E35251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6fa">
    <w:name w:val="Выделенная цитата6"/>
    <w:basedOn w:val="a2"/>
    <w:next w:val="a2"/>
    <w:uiPriority w:val="99"/>
    <w:qFormat/>
    <w:rsid w:val="00E35251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60">
    <w:name w:val="Стандартный HTML6"/>
    <w:basedOn w:val="a2"/>
    <w:uiPriority w:val="99"/>
    <w:qFormat/>
    <w:rsid w:val="00E3525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7f5">
    <w:name w:val="Слабое выделение7"/>
    <w:uiPriority w:val="99"/>
    <w:rsid w:val="00E35251"/>
    <w:rPr>
      <w:i/>
      <w:color w:val="808080"/>
    </w:rPr>
  </w:style>
  <w:style w:type="character" w:customStyle="1" w:styleId="6fb">
    <w:name w:val="Основной шрифт абзаца6"/>
    <w:uiPriority w:val="99"/>
    <w:rsid w:val="00E35251"/>
  </w:style>
  <w:style w:type="character" w:customStyle="1" w:styleId="6fc">
    <w:name w:val="Замещающий текст6"/>
    <w:uiPriority w:val="99"/>
    <w:rsid w:val="00E35251"/>
    <w:rPr>
      <w:color w:val="808080"/>
    </w:rPr>
  </w:style>
  <w:style w:type="character" w:customStyle="1" w:styleId="7f6">
    <w:name w:val="Сильное выделение7"/>
    <w:uiPriority w:val="99"/>
    <w:rsid w:val="00E35251"/>
    <w:rPr>
      <w:b/>
    </w:rPr>
  </w:style>
  <w:style w:type="character" w:customStyle="1" w:styleId="b-sharetext">
    <w:name w:val="b-share__text"/>
    <w:basedOn w:val="a3"/>
    <w:uiPriority w:val="99"/>
    <w:rsid w:val="00E35251"/>
    <w:rPr>
      <w:rFonts w:cs="Times New Roman"/>
    </w:rPr>
  </w:style>
  <w:style w:type="character" w:customStyle="1" w:styleId="2017">
    <w:name w:val="Знак Знак2017"/>
    <w:uiPriority w:val="99"/>
    <w:rsid w:val="00E35251"/>
    <w:rPr>
      <w:rFonts w:ascii="Arial" w:hAnsi="Arial"/>
      <w:sz w:val="22"/>
    </w:rPr>
  </w:style>
  <w:style w:type="paragraph" w:customStyle="1" w:styleId="10f0">
    <w:name w:val="Абзац списка10"/>
    <w:basedOn w:val="a2"/>
    <w:uiPriority w:val="99"/>
    <w:qFormat/>
    <w:rsid w:val="00E35251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6b">
    <w:name w:val="Обычный16"/>
    <w:uiPriority w:val="99"/>
    <w:qFormat/>
    <w:rsid w:val="00E35251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94">
    <w:name w:val="Основной текст 29"/>
    <w:basedOn w:val="a2"/>
    <w:uiPriority w:val="99"/>
    <w:qFormat/>
    <w:rsid w:val="00E35251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101">
    <w:name w:val="Заголовок 310"/>
    <w:basedOn w:val="16b"/>
    <w:next w:val="16b"/>
    <w:uiPriority w:val="99"/>
    <w:qFormat/>
    <w:rsid w:val="00E35251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10f1">
    <w:name w:val="Основной текст10"/>
    <w:basedOn w:val="16b"/>
    <w:uiPriority w:val="99"/>
    <w:qFormat/>
    <w:rsid w:val="00E35251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95">
    <w:name w:val="Заголовок 29"/>
    <w:basedOn w:val="a2"/>
    <w:next w:val="a2"/>
    <w:uiPriority w:val="99"/>
    <w:qFormat/>
    <w:rsid w:val="00E35251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d">
    <w:name w:val="Цитата8"/>
    <w:basedOn w:val="a2"/>
    <w:uiPriority w:val="99"/>
    <w:qFormat/>
    <w:rsid w:val="00E35251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9f">
    <w:name w:val="Текст9"/>
    <w:basedOn w:val="a2"/>
    <w:uiPriority w:val="99"/>
    <w:qFormat/>
    <w:rsid w:val="00E35251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95">
    <w:name w:val="Основной текст 39"/>
    <w:basedOn w:val="16b"/>
    <w:uiPriority w:val="99"/>
    <w:qFormat/>
    <w:rsid w:val="00E35251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86">
    <w:name w:val="Основной текст с отступом 28"/>
    <w:basedOn w:val="a2"/>
    <w:uiPriority w:val="99"/>
    <w:qFormat/>
    <w:rsid w:val="00E35251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96">
    <w:name w:val="Основной текст с отступом 39"/>
    <w:basedOn w:val="a2"/>
    <w:uiPriority w:val="99"/>
    <w:qFormat/>
    <w:rsid w:val="00E35251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7f7">
    <w:name w:val="Верхний колонтитул7"/>
    <w:basedOn w:val="a2"/>
    <w:uiPriority w:val="99"/>
    <w:qFormat/>
    <w:rsid w:val="00E35251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8e">
    <w:name w:val="Без интервала8"/>
    <w:uiPriority w:val="99"/>
    <w:qFormat/>
    <w:rsid w:val="00E352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01">
    <w:name w:val="Заголовок 410"/>
    <w:basedOn w:val="16b"/>
    <w:next w:val="16b"/>
    <w:uiPriority w:val="99"/>
    <w:qFormat/>
    <w:rsid w:val="00E35251"/>
    <w:pPr>
      <w:keepNext/>
      <w:widowControl/>
      <w:snapToGrid/>
      <w:ind w:left="0" w:firstLine="0"/>
    </w:pPr>
    <w:rPr>
      <w:sz w:val="24"/>
    </w:rPr>
  </w:style>
  <w:style w:type="paragraph" w:customStyle="1" w:styleId="684">
    <w:name w:val="Заголовок 68"/>
    <w:uiPriority w:val="99"/>
    <w:qFormat/>
    <w:rsid w:val="00E35251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78">
    <w:name w:val="Цитата 27"/>
    <w:basedOn w:val="a2"/>
    <w:next w:val="a2"/>
    <w:uiPriority w:val="99"/>
    <w:qFormat/>
    <w:rsid w:val="00E35251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7f8">
    <w:name w:val="Выделенная цитата7"/>
    <w:basedOn w:val="a2"/>
    <w:next w:val="a2"/>
    <w:uiPriority w:val="99"/>
    <w:qFormat/>
    <w:rsid w:val="00E35251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33">
    <w:name w:val="Heading 33"/>
    <w:uiPriority w:val="99"/>
    <w:rsid w:val="00E3525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93">
    <w:name w:val="Heading 93"/>
    <w:uiPriority w:val="99"/>
    <w:rsid w:val="00E3525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4">
    <w:name w:val="Heading 14"/>
    <w:uiPriority w:val="99"/>
    <w:rsid w:val="00E3525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3">
    <w:name w:val="Heading 63"/>
    <w:uiPriority w:val="99"/>
    <w:rsid w:val="00E3525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3">
    <w:name w:val="Heading 73"/>
    <w:uiPriority w:val="99"/>
    <w:rsid w:val="00E3525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3">
    <w:name w:val="Heading 23"/>
    <w:uiPriority w:val="99"/>
    <w:rsid w:val="00E3525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3">
    <w:name w:val="Heading 53"/>
    <w:uiPriority w:val="99"/>
    <w:rsid w:val="00E35251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TML70">
    <w:name w:val="Стандартный HTML7"/>
    <w:basedOn w:val="a2"/>
    <w:uiPriority w:val="99"/>
    <w:qFormat/>
    <w:rsid w:val="00E3525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8f">
    <w:name w:val="Слабое выделение8"/>
    <w:uiPriority w:val="99"/>
    <w:rsid w:val="00E35251"/>
    <w:rPr>
      <w:i/>
      <w:color w:val="808080"/>
    </w:rPr>
  </w:style>
  <w:style w:type="character" w:customStyle="1" w:styleId="7f9">
    <w:name w:val="Основной шрифт абзаца7"/>
    <w:uiPriority w:val="99"/>
    <w:rsid w:val="00E35251"/>
  </w:style>
  <w:style w:type="character" w:customStyle="1" w:styleId="7fa">
    <w:name w:val="Замещающий текст7"/>
    <w:uiPriority w:val="99"/>
    <w:rsid w:val="00E35251"/>
    <w:rPr>
      <w:color w:val="808080"/>
    </w:rPr>
  </w:style>
  <w:style w:type="character" w:customStyle="1" w:styleId="8f0">
    <w:name w:val="Сильное выделение8"/>
    <w:uiPriority w:val="99"/>
    <w:rsid w:val="00E35251"/>
    <w:rPr>
      <w:b/>
    </w:rPr>
  </w:style>
  <w:style w:type="paragraph" w:customStyle="1" w:styleId="Heading43">
    <w:name w:val="Heading 43"/>
    <w:basedOn w:val="a2"/>
    <w:next w:val="a2"/>
    <w:uiPriority w:val="99"/>
    <w:rsid w:val="00E35251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82">
    <w:name w:val="Heading 82"/>
    <w:basedOn w:val="a2"/>
    <w:next w:val="a2"/>
    <w:uiPriority w:val="99"/>
    <w:rsid w:val="00E35251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Caption2">
    <w:name w:val="Caption2"/>
    <w:basedOn w:val="a2"/>
    <w:uiPriority w:val="99"/>
    <w:rsid w:val="00E35251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2">
    <w:name w:val="Footer2"/>
    <w:basedOn w:val="a2"/>
    <w:uiPriority w:val="99"/>
    <w:rsid w:val="00E35251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3">
    <w:name w:val="Header3"/>
    <w:basedOn w:val="a2"/>
    <w:uiPriority w:val="99"/>
    <w:rsid w:val="00E35251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2">
    <w:name w:val="TOC 12"/>
    <w:basedOn w:val="a2"/>
    <w:uiPriority w:val="99"/>
    <w:rsid w:val="00E35251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22">
    <w:name w:val="TOC 22"/>
    <w:basedOn w:val="a2"/>
    <w:uiPriority w:val="99"/>
    <w:rsid w:val="00E35251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TOC32">
    <w:name w:val="TOC 32"/>
    <w:basedOn w:val="a2"/>
    <w:uiPriority w:val="99"/>
    <w:rsid w:val="00E35251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2">
    <w:name w:val="TOC 42"/>
    <w:basedOn w:val="a2"/>
    <w:uiPriority w:val="99"/>
    <w:rsid w:val="00E35251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2">
    <w:name w:val="TOC 52"/>
    <w:basedOn w:val="a2"/>
    <w:uiPriority w:val="99"/>
    <w:rsid w:val="00E35251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2">
    <w:name w:val="TOC 62"/>
    <w:basedOn w:val="a2"/>
    <w:uiPriority w:val="99"/>
    <w:rsid w:val="00E35251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2">
    <w:name w:val="TOC 72"/>
    <w:basedOn w:val="a2"/>
    <w:uiPriority w:val="99"/>
    <w:rsid w:val="00E35251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2">
    <w:name w:val="TOC 82"/>
    <w:basedOn w:val="a2"/>
    <w:uiPriority w:val="99"/>
    <w:rsid w:val="00E35251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2">
    <w:name w:val="TOC 92"/>
    <w:basedOn w:val="a2"/>
    <w:uiPriority w:val="99"/>
    <w:rsid w:val="00E35251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character" w:customStyle="1" w:styleId="3fff">
    <w:name w:val="Текст сноски Знак3"/>
    <w:basedOn w:val="a3"/>
    <w:uiPriority w:val="99"/>
    <w:rsid w:val="00E35251"/>
    <w:rPr>
      <w:rFonts w:cs="Times New Roman"/>
    </w:rPr>
  </w:style>
  <w:style w:type="paragraph" w:customStyle="1" w:styleId="4fe">
    <w:name w:val="Заголовок оглавления4"/>
    <w:basedOn w:val="10"/>
    <w:next w:val="a2"/>
    <w:uiPriority w:val="99"/>
    <w:qFormat/>
    <w:rsid w:val="00E35251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fff0">
    <w:name w:val="Слабая ссылка3"/>
    <w:uiPriority w:val="99"/>
    <w:rsid w:val="00E35251"/>
    <w:rPr>
      <w:smallCaps/>
      <w:color w:val="C0504D"/>
      <w:u w:val="single"/>
    </w:rPr>
  </w:style>
  <w:style w:type="character" w:customStyle="1" w:styleId="3fff1">
    <w:name w:val="Сильная ссылка3"/>
    <w:uiPriority w:val="99"/>
    <w:rsid w:val="00E35251"/>
    <w:rPr>
      <w:b/>
      <w:smallCaps/>
      <w:color w:val="C0504D"/>
      <w:spacing w:val="5"/>
      <w:u w:val="single"/>
    </w:rPr>
  </w:style>
  <w:style w:type="character" w:customStyle="1" w:styleId="3fff2">
    <w:name w:val="Название книги3"/>
    <w:uiPriority w:val="99"/>
    <w:rsid w:val="00E35251"/>
    <w:rPr>
      <w:b/>
      <w:smallCaps/>
      <w:spacing w:val="5"/>
    </w:rPr>
  </w:style>
  <w:style w:type="character" w:customStyle="1" w:styleId="3940">
    <w:name w:val="Знак Знак394"/>
    <w:uiPriority w:val="99"/>
    <w:rsid w:val="00E35251"/>
    <w:rPr>
      <w:rFonts w:ascii="Arial" w:hAnsi="Arial"/>
      <w:b/>
      <w:sz w:val="26"/>
    </w:rPr>
  </w:style>
  <w:style w:type="character" w:customStyle="1" w:styleId="3840">
    <w:name w:val="Знак Знак384"/>
    <w:uiPriority w:val="99"/>
    <w:rsid w:val="00E35251"/>
    <w:rPr>
      <w:b/>
      <w:sz w:val="28"/>
    </w:rPr>
  </w:style>
  <w:style w:type="character" w:customStyle="1" w:styleId="3740">
    <w:name w:val="Знак Знак374"/>
    <w:uiPriority w:val="99"/>
    <w:rsid w:val="00E35251"/>
    <w:rPr>
      <w:b/>
      <w:i/>
      <w:sz w:val="26"/>
    </w:rPr>
  </w:style>
  <w:style w:type="character" w:customStyle="1" w:styleId="3640">
    <w:name w:val="Знак Знак364"/>
    <w:uiPriority w:val="99"/>
    <w:rsid w:val="00E35251"/>
    <w:rPr>
      <w:b/>
      <w:sz w:val="22"/>
      <w:lang w:val="ru-RU" w:eastAsia="ru-RU"/>
    </w:rPr>
  </w:style>
  <w:style w:type="character" w:customStyle="1" w:styleId="3540">
    <w:name w:val="Знак Знак354"/>
    <w:uiPriority w:val="99"/>
    <w:rsid w:val="00E35251"/>
    <w:rPr>
      <w:sz w:val="24"/>
      <w:lang w:val="ru-RU" w:eastAsia="ru-RU"/>
    </w:rPr>
  </w:style>
  <w:style w:type="character" w:customStyle="1" w:styleId="3440">
    <w:name w:val="Знак Знак344"/>
    <w:uiPriority w:val="99"/>
    <w:rsid w:val="00E35251"/>
    <w:rPr>
      <w:rFonts w:ascii="Calibri" w:hAnsi="Calibri"/>
      <w:i/>
      <w:sz w:val="24"/>
      <w:lang w:eastAsia="en-US"/>
    </w:rPr>
  </w:style>
  <w:style w:type="character" w:customStyle="1" w:styleId="3240">
    <w:name w:val="Знак Знак324"/>
    <w:uiPriority w:val="99"/>
    <w:rsid w:val="00E35251"/>
    <w:rPr>
      <w:sz w:val="16"/>
    </w:rPr>
  </w:style>
  <w:style w:type="character" w:customStyle="1" w:styleId="3150">
    <w:name w:val="Знак Знак315"/>
    <w:uiPriority w:val="99"/>
    <w:rsid w:val="00E35251"/>
    <w:rPr>
      <w:sz w:val="24"/>
    </w:rPr>
  </w:style>
  <w:style w:type="paragraph" w:customStyle="1" w:styleId="11ff9">
    <w:name w:val="Знак Знак Знак Знак Знак Знак11"/>
    <w:basedOn w:val="a2"/>
    <w:uiPriority w:val="99"/>
    <w:rsid w:val="00E3525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30">
    <w:name w:val="Знак Знак303"/>
    <w:uiPriority w:val="99"/>
    <w:rsid w:val="00E35251"/>
    <w:rPr>
      <w:sz w:val="24"/>
    </w:rPr>
  </w:style>
  <w:style w:type="character" w:customStyle="1" w:styleId="2940">
    <w:name w:val="Знак Знак294"/>
    <w:uiPriority w:val="99"/>
    <w:rsid w:val="00E35251"/>
    <w:rPr>
      <w:sz w:val="24"/>
    </w:rPr>
  </w:style>
  <w:style w:type="character" w:customStyle="1" w:styleId="714">
    <w:name w:val="Знак Знак714"/>
    <w:uiPriority w:val="99"/>
    <w:rsid w:val="00E35251"/>
    <w:rPr>
      <w:sz w:val="16"/>
      <w:lang w:val="ru-RU" w:eastAsia="ru-RU"/>
    </w:rPr>
  </w:style>
  <w:style w:type="character" w:customStyle="1" w:styleId="14100">
    <w:name w:val="Знак Знак1410"/>
    <w:uiPriority w:val="99"/>
    <w:locked/>
    <w:rsid w:val="00E35251"/>
    <w:rPr>
      <w:b/>
      <w:sz w:val="27"/>
      <w:lang w:val="ru-RU" w:eastAsia="ru-RU"/>
    </w:rPr>
  </w:style>
  <w:style w:type="character" w:customStyle="1" w:styleId="2840">
    <w:name w:val="Знак Знак284"/>
    <w:uiPriority w:val="99"/>
    <w:rsid w:val="00E35251"/>
    <w:rPr>
      <w:rFonts w:ascii="Tahoma" w:hAnsi="Tahoma"/>
    </w:rPr>
  </w:style>
  <w:style w:type="character" w:customStyle="1" w:styleId="2740">
    <w:name w:val="Знак Знак274"/>
    <w:uiPriority w:val="99"/>
    <w:rsid w:val="00E35251"/>
    <w:rPr>
      <w:sz w:val="24"/>
    </w:rPr>
  </w:style>
  <w:style w:type="character" w:customStyle="1" w:styleId="1010">
    <w:name w:val="Знак Знак1010"/>
    <w:uiPriority w:val="99"/>
    <w:locked/>
    <w:rsid w:val="00E35251"/>
    <w:rPr>
      <w:sz w:val="16"/>
      <w:lang w:val="ru-RU" w:eastAsia="ru-RU"/>
    </w:rPr>
  </w:style>
  <w:style w:type="character" w:customStyle="1" w:styleId="628">
    <w:name w:val="Знак Знак628"/>
    <w:uiPriority w:val="99"/>
    <w:rsid w:val="00E35251"/>
    <w:rPr>
      <w:rFonts w:ascii="Arial" w:hAnsi="Arial"/>
      <w:b/>
      <w:i/>
      <w:sz w:val="28"/>
      <w:lang w:val="ru-RU" w:eastAsia="en-US"/>
    </w:rPr>
  </w:style>
  <w:style w:type="character" w:customStyle="1" w:styleId="2140">
    <w:name w:val="Знак Знак214"/>
    <w:uiPriority w:val="99"/>
    <w:locked/>
    <w:rsid w:val="00E35251"/>
    <w:rPr>
      <w:sz w:val="24"/>
      <w:lang w:val="en-US"/>
    </w:rPr>
  </w:style>
  <w:style w:type="character" w:customStyle="1" w:styleId="1240">
    <w:name w:val="Знак Знак124"/>
    <w:uiPriority w:val="99"/>
    <w:rsid w:val="00E35251"/>
    <w:rPr>
      <w:sz w:val="16"/>
    </w:rPr>
  </w:style>
  <w:style w:type="character" w:customStyle="1" w:styleId="1360">
    <w:name w:val="Знак Знак136"/>
    <w:uiPriority w:val="99"/>
    <w:rsid w:val="00E35251"/>
    <w:rPr>
      <w:lang w:val="ru-RU" w:eastAsia="ru-RU"/>
    </w:rPr>
  </w:style>
  <w:style w:type="character" w:customStyle="1" w:styleId="1611">
    <w:name w:val="Знак Знак1611"/>
    <w:uiPriority w:val="99"/>
    <w:locked/>
    <w:rsid w:val="00E35251"/>
    <w:rPr>
      <w:b/>
      <w:caps/>
      <w:sz w:val="24"/>
      <w:lang w:val="ru-RU" w:eastAsia="ru-RU"/>
    </w:rPr>
  </w:style>
  <w:style w:type="character" w:customStyle="1" w:styleId="1161">
    <w:name w:val="Знак Знак116"/>
    <w:uiPriority w:val="99"/>
    <w:rsid w:val="00E35251"/>
    <w:rPr>
      <w:sz w:val="24"/>
    </w:rPr>
  </w:style>
  <w:style w:type="character" w:customStyle="1" w:styleId="13d">
    <w:name w:val="Знак Знак Знак13"/>
    <w:uiPriority w:val="99"/>
    <w:rsid w:val="00E35251"/>
    <w:rPr>
      <w:rFonts w:ascii="Times New Roman" w:hAnsi="Times New Roman"/>
      <w:b/>
      <w:caps/>
      <w:sz w:val="28"/>
    </w:rPr>
  </w:style>
  <w:style w:type="character" w:customStyle="1" w:styleId="25100">
    <w:name w:val="Знак Знак2510"/>
    <w:uiPriority w:val="99"/>
    <w:rsid w:val="00E35251"/>
    <w:rPr>
      <w:rFonts w:ascii="Times New Roman" w:hAnsi="Times New Roman"/>
      <w:b/>
      <w:sz w:val="28"/>
    </w:rPr>
  </w:style>
  <w:style w:type="character" w:customStyle="1" w:styleId="22100">
    <w:name w:val="Знак Знак2210"/>
    <w:uiPriority w:val="99"/>
    <w:rsid w:val="00E35251"/>
    <w:rPr>
      <w:rFonts w:ascii="Times New Roman" w:hAnsi="Times New Roman"/>
      <w:sz w:val="24"/>
    </w:rPr>
  </w:style>
  <w:style w:type="character" w:customStyle="1" w:styleId="19100">
    <w:name w:val="Знак Знак1910"/>
    <w:uiPriority w:val="99"/>
    <w:rsid w:val="00E35251"/>
    <w:rPr>
      <w:rFonts w:ascii="Times New Roman" w:hAnsi="Times New Roman"/>
      <w:sz w:val="16"/>
      <w:lang w:eastAsia="ru-RU"/>
    </w:rPr>
  </w:style>
  <w:style w:type="character" w:customStyle="1" w:styleId="1812">
    <w:name w:val="Знак Знак1812"/>
    <w:uiPriority w:val="99"/>
    <w:rsid w:val="00E35251"/>
    <w:rPr>
      <w:rFonts w:ascii="Courier New" w:hAnsi="Courier New"/>
    </w:rPr>
  </w:style>
  <w:style w:type="character" w:customStyle="1" w:styleId="17100">
    <w:name w:val="Знак Знак1710"/>
    <w:uiPriority w:val="99"/>
    <w:rsid w:val="00E35251"/>
    <w:rPr>
      <w:rFonts w:ascii="Times New Roman" w:hAnsi="Times New Roman"/>
      <w:sz w:val="24"/>
    </w:rPr>
  </w:style>
  <w:style w:type="character" w:customStyle="1" w:styleId="960">
    <w:name w:val="Знак Знак96"/>
    <w:link w:val="3fff3"/>
    <w:uiPriority w:val="99"/>
    <w:locked/>
    <w:rsid w:val="00E35251"/>
    <w:rPr>
      <w:rFonts w:ascii="PragmaticaCTT" w:hAnsi="PragmaticaCTT"/>
      <w:b/>
      <w:sz w:val="24"/>
    </w:rPr>
  </w:style>
  <w:style w:type="paragraph" w:customStyle="1" w:styleId="3fff3">
    <w:name w:val="Название3"/>
    <w:basedOn w:val="a2"/>
    <w:link w:val="960"/>
    <w:uiPriority w:val="99"/>
    <w:qFormat/>
    <w:rsid w:val="00E35251"/>
    <w:pPr>
      <w:widowControl/>
      <w:snapToGrid/>
      <w:spacing w:before="240" w:after="60"/>
      <w:jc w:val="center"/>
      <w:outlineLvl w:val="0"/>
    </w:pPr>
    <w:rPr>
      <w:rFonts w:ascii="PragmaticaCTT" w:eastAsiaTheme="minorHAnsi" w:hAnsi="PragmaticaCTT" w:cstheme="minorBidi"/>
      <w:b/>
      <w:szCs w:val="22"/>
      <w:lang w:eastAsia="en-US"/>
    </w:rPr>
  </w:style>
  <w:style w:type="character" w:customStyle="1" w:styleId="5300">
    <w:name w:val="Знак Знак530"/>
    <w:uiPriority w:val="99"/>
    <w:rsid w:val="00E35251"/>
    <w:rPr>
      <w:rFonts w:ascii="Tahoma" w:hAnsi="Tahoma"/>
      <w:sz w:val="16"/>
      <w:lang w:val="ru-RU" w:eastAsia="ru-RU"/>
    </w:rPr>
  </w:style>
  <w:style w:type="character" w:customStyle="1" w:styleId="15100">
    <w:name w:val="Знак Знак1510"/>
    <w:uiPriority w:val="99"/>
    <w:rsid w:val="00E35251"/>
    <w:rPr>
      <w:b/>
      <w:sz w:val="28"/>
    </w:rPr>
  </w:style>
  <w:style w:type="character" w:customStyle="1" w:styleId="41100">
    <w:name w:val="Знак Знак4110"/>
    <w:uiPriority w:val="99"/>
    <w:locked/>
    <w:rsid w:val="00E35251"/>
    <w:rPr>
      <w:rFonts w:ascii="Arial" w:hAnsi="Arial"/>
      <w:b/>
      <w:i/>
      <w:sz w:val="28"/>
      <w:lang w:val="ru-RU" w:eastAsia="en-US"/>
    </w:rPr>
  </w:style>
  <w:style w:type="paragraph" w:customStyle="1" w:styleId="14b">
    <w:name w:val="Знак Знак Знак Знак Знак Знак Знак Знак Знак Знак Знак Знак Знак14"/>
    <w:basedOn w:val="a2"/>
    <w:uiPriority w:val="99"/>
    <w:rsid w:val="00E3525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102">
    <w:name w:val="Знак310"/>
    <w:basedOn w:val="a2"/>
    <w:uiPriority w:val="99"/>
    <w:rsid w:val="00E35251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100">
    <w:name w:val="Знак Знак5310"/>
    <w:uiPriority w:val="99"/>
    <w:locked/>
    <w:rsid w:val="00E35251"/>
    <w:rPr>
      <w:b/>
      <w:caps/>
      <w:sz w:val="24"/>
      <w:lang w:val="ru-RU" w:eastAsia="ru-RU"/>
    </w:rPr>
  </w:style>
  <w:style w:type="character" w:customStyle="1" w:styleId="11110">
    <w:name w:val="Знак1 Знак Знак111"/>
    <w:uiPriority w:val="99"/>
    <w:locked/>
    <w:rsid w:val="00E35251"/>
    <w:rPr>
      <w:rFonts w:ascii="Times New Roman" w:hAnsi="Times New Roman"/>
      <w:sz w:val="24"/>
      <w:lang w:eastAsia="ru-RU"/>
    </w:rPr>
  </w:style>
  <w:style w:type="character" w:customStyle="1" w:styleId="4610">
    <w:name w:val="Знак Знак4610"/>
    <w:uiPriority w:val="99"/>
    <w:locked/>
    <w:rsid w:val="00E35251"/>
    <w:rPr>
      <w:b/>
      <w:sz w:val="27"/>
      <w:lang w:val="ru-RU" w:eastAsia="ru-RU"/>
    </w:rPr>
  </w:style>
  <w:style w:type="character" w:customStyle="1" w:styleId="4810">
    <w:name w:val="Знак Знак4810"/>
    <w:uiPriority w:val="99"/>
    <w:locked/>
    <w:rsid w:val="00E35251"/>
    <w:rPr>
      <w:b/>
      <w:sz w:val="27"/>
      <w:lang w:val="ru-RU" w:eastAsia="ru-RU"/>
    </w:rPr>
  </w:style>
  <w:style w:type="character" w:customStyle="1" w:styleId="4410">
    <w:name w:val="Знак Знак4410"/>
    <w:uiPriority w:val="99"/>
    <w:locked/>
    <w:rsid w:val="00E35251"/>
    <w:rPr>
      <w:sz w:val="24"/>
    </w:rPr>
  </w:style>
  <w:style w:type="character" w:customStyle="1" w:styleId="51110">
    <w:name w:val="Знак Знак5111"/>
    <w:uiPriority w:val="99"/>
    <w:locked/>
    <w:rsid w:val="00E35251"/>
    <w:rPr>
      <w:b/>
      <w:sz w:val="27"/>
      <w:lang w:val="ru-RU" w:eastAsia="ru-RU"/>
    </w:rPr>
  </w:style>
  <w:style w:type="character" w:customStyle="1" w:styleId="4310">
    <w:name w:val="Знак Знак4310"/>
    <w:uiPriority w:val="99"/>
    <w:locked/>
    <w:rsid w:val="00E35251"/>
    <w:rPr>
      <w:color w:val="000000"/>
      <w:sz w:val="24"/>
      <w:lang w:eastAsia="ru-RU"/>
    </w:rPr>
  </w:style>
  <w:style w:type="character" w:customStyle="1" w:styleId="4210">
    <w:name w:val="Знак Знак4210"/>
    <w:uiPriority w:val="99"/>
    <w:rsid w:val="00E35251"/>
    <w:rPr>
      <w:rFonts w:ascii="Times New Roman" w:hAnsi="Times New Roman"/>
      <w:sz w:val="16"/>
    </w:rPr>
  </w:style>
  <w:style w:type="character" w:customStyle="1" w:styleId="4910">
    <w:name w:val="Знак Знак4910"/>
    <w:uiPriority w:val="99"/>
    <w:rsid w:val="00E35251"/>
    <w:rPr>
      <w:rFonts w:ascii="Times New Roman" w:hAnsi="Times New Roman"/>
      <w:b/>
      <w:caps/>
      <w:sz w:val="24"/>
      <w:lang w:eastAsia="ru-RU"/>
    </w:rPr>
  </w:style>
  <w:style w:type="character" w:customStyle="1" w:styleId="4710">
    <w:name w:val="Знак Знак4710"/>
    <w:uiPriority w:val="99"/>
    <w:rsid w:val="00E35251"/>
    <w:rPr>
      <w:rFonts w:ascii="Times New Roman" w:hAnsi="Times New Roman"/>
      <w:b/>
      <w:sz w:val="27"/>
      <w:lang w:eastAsia="ru-RU"/>
    </w:rPr>
  </w:style>
  <w:style w:type="character" w:customStyle="1" w:styleId="4510">
    <w:name w:val="Знак Знак4510"/>
    <w:uiPriority w:val="99"/>
    <w:rsid w:val="00E35251"/>
    <w:rPr>
      <w:rFonts w:ascii="Times New Roman" w:hAnsi="Times New Roman"/>
      <w:b/>
      <w:i/>
      <w:sz w:val="26"/>
      <w:lang w:eastAsia="ru-RU"/>
    </w:rPr>
  </w:style>
  <w:style w:type="character" w:customStyle="1" w:styleId="5201">
    <w:name w:val="Знак5 Знак Знак20"/>
    <w:uiPriority w:val="99"/>
    <w:locked/>
    <w:rsid w:val="00E35251"/>
    <w:rPr>
      <w:sz w:val="16"/>
    </w:rPr>
  </w:style>
  <w:style w:type="character" w:customStyle="1" w:styleId="5010">
    <w:name w:val="Знак Знак5010"/>
    <w:uiPriority w:val="99"/>
    <w:locked/>
    <w:rsid w:val="00E35251"/>
    <w:rPr>
      <w:b/>
      <w:sz w:val="28"/>
      <w:lang w:val="ru-RU" w:eastAsia="ru-RU"/>
    </w:rPr>
  </w:style>
  <w:style w:type="character" w:customStyle="1" w:styleId="52100">
    <w:name w:val="Знак Знак5210"/>
    <w:uiPriority w:val="99"/>
    <w:rsid w:val="00E35251"/>
    <w:rPr>
      <w:rFonts w:ascii="Arial" w:hAnsi="Arial"/>
      <w:b/>
      <w:i/>
      <w:sz w:val="28"/>
    </w:rPr>
  </w:style>
  <w:style w:type="character" w:customStyle="1" w:styleId="51101">
    <w:name w:val="Знак5 Знак Знак110"/>
    <w:uiPriority w:val="99"/>
    <w:locked/>
    <w:rsid w:val="00E35251"/>
    <w:rPr>
      <w:sz w:val="16"/>
      <w:lang w:val="ru-RU" w:eastAsia="ru-RU"/>
    </w:rPr>
  </w:style>
  <w:style w:type="character" w:customStyle="1" w:styleId="6111">
    <w:name w:val="Знак6 Знак Знак11"/>
    <w:uiPriority w:val="99"/>
    <w:rsid w:val="00E35251"/>
    <w:rPr>
      <w:sz w:val="24"/>
      <w:lang w:val="ru-RU" w:eastAsia="ru-RU"/>
    </w:rPr>
  </w:style>
  <w:style w:type="character" w:customStyle="1" w:styleId="554">
    <w:name w:val="Знак Знак554"/>
    <w:uiPriority w:val="99"/>
    <w:locked/>
    <w:rsid w:val="00E35251"/>
    <w:rPr>
      <w:sz w:val="24"/>
      <w:lang w:val="ru-RU" w:eastAsia="ru-RU"/>
    </w:rPr>
  </w:style>
  <w:style w:type="character" w:customStyle="1" w:styleId="654">
    <w:name w:val="Знак Знак654"/>
    <w:uiPriority w:val="99"/>
    <w:locked/>
    <w:rsid w:val="00E35251"/>
    <w:rPr>
      <w:b/>
      <w:sz w:val="27"/>
      <w:lang w:val="ru-RU" w:eastAsia="ru-RU"/>
    </w:rPr>
  </w:style>
  <w:style w:type="character" w:customStyle="1" w:styleId="644">
    <w:name w:val="Знак Знак644"/>
    <w:uiPriority w:val="99"/>
    <w:locked/>
    <w:rsid w:val="00E35251"/>
    <w:rPr>
      <w:b/>
      <w:sz w:val="28"/>
      <w:lang w:val="ru-RU" w:eastAsia="ru-RU"/>
    </w:rPr>
  </w:style>
  <w:style w:type="character" w:customStyle="1" w:styleId="634">
    <w:name w:val="Знак Знак634"/>
    <w:uiPriority w:val="99"/>
    <w:locked/>
    <w:rsid w:val="00E35251"/>
    <w:rPr>
      <w:b/>
      <w:i/>
      <w:sz w:val="26"/>
      <w:lang w:val="ru-RU" w:eastAsia="ru-RU"/>
    </w:rPr>
  </w:style>
  <w:style w:type="character" w:customStyle="1" w:styleId="627">
    <w:name w:val="Знак Знак627"/>
    <w:uiPriority w:val="99"/>
    <w:locked/>
    <w:rsid w:val="00E35251"/>
    <w:rPr>
      <w:sz w:val="24"/>
      <w:lang w:val="ru-RU" w:eastAsia="ru-RU"/>
    </w:rPr>
  </w:style>
  <w:style w:type="character" w:customStyle="1" w:styleId="61110">
    <w:name w:val="Знак Знак6111"/>
    <w:uiPriority w:val="99"/>
    <w:locked/>
    <w:rsid w:val="00E35251"/>
    <w:rPr>
      <w:sz w:val="24"/>
      <w:lang w:val="ru-RU" w:eastAsia="ru-RU"/>
    </w:rPr>
  </w:style>
  <w:style w:type="character" w:customStyle="1" w:styleId="604">
    <w:name w:val="Знак Знак604"/>
    <w:uiPriority w:val="99"/>
    <w:locked/>
    <w:rsid w:val="00E35251"/>
    <w:rPr>
      <w:i/>
      <w:sz w:val="24"/>
      <w:lang w:val="ru-RU" w:eastAsia="ru-RU"/>
    </w:rPr>
  </w:style>
  <w:style w:type="character" w:customStyle="1" w:styleId="594">
    <w:name w:val="Знак Знак594"/>
    <w:uiPriority w:val="99"/>
    <w:locked/>
    <w:rsid w:val="00E35251"/>
    <w:rPr>
      <w:rFonts w:ascii="Arial" w:hAnsi="Arial"/>
      <w:sz w:val="22"/>
      <w:lang w:val="ru-RU" w:eastAsia="ru-RU"/>
    </w:rPr>
  </w:style>
  <w:style w:type="character" w:customStyle="1" w:styleId="584">
    <w:name w:val="Знак Знак584"/>
    <w:uiPriority w:val="99"/>
    <w:locked/>
    <w:rsid w:val="00E35251"/>
    <w:rPr>
      <w:rFonts w:ascii="Courier New" w:hAnsi="Courier New"/>
      <w:lang w:val="ru-RU" w:eastAsia="ru-RU"/>
    </w:rPr>
  </w:style>
  <w:style w:type="character" w:customStyle="1" w:styleId="574">
    <w:name w:val="Знак Знак574"/>
    <w:uiPriority w:val="99"/>
    <w:locked/>
    <w:rsid w:val="00E35251"/>
    <w:rPr>
      <w:lang w:val="ru-RU" w:eastAsia="ru-RU"/>
    </w:rPr>
  </w:style>
  <w:style w:type="character" w:customStyle="1" w:styleId="564">
    <w:name w:val="Знак Знак564"/>
    <w:uiPriority w:val="99"/>
    <w:locked/>
    <w:rsid w:val="00E35251"/>
    <w:rPr>
      <w:sz w:val="24"/>
      <w:lang w:val="ru-RU" w:eastAsia="ru-RU"/>
    </w:rPr>
  </w:style>
  <w:style w:type="character" w:customStyle="1" w:styleId="544">
    <w:name w:val="Знак Знак544"/>
    <w:uiPriority w:val="99"/>
    <w:locked/>
    <w:rsid w:val="00E35251"/>
    <w:rPr>
      <w:sz w:val="24"/>
      <w:lang w:val="en-US" w:eastAsia="ru-RU"/>
    </w:rPr>
  </w:style>
  <w:style w:type="character" w:customStyle="1" w:styleId="6740">
    <w:name w:val="Знак Знак674"/>
    <w:uiPriority w:val="99"/>
    <w:rsid w:val="00E35251"/>
    <w:rPr>
      <w:rFonts w:ascii="Arial" w:hAnsi="Arial"/>
      <w:b/>
      <w:sz w:val="26"/>
    </w:rPr>
  </w:style>
  <w:style w:type="character" w:customStyle="1" w:styleId="6640">
    <w:name w:val="Знак Знак664"/>
    <w:uiPriority w:val="99"/>
    <w:rsid w:val="00E35251"/>
    <w:rPr>
      <w:b/>
      <w:sz w:val="28"/>
    </w:rPr>
  </w:style>
  <w:style w:type="character" w:customStyle="1" w:styleId="704">
    <w:name w:val="Знак Знак704"/>
    <w:uiPriority w:val="99"/>
    <w:rsid w:val="00E35251"/>
    <w:rPr>
      <w:rFonts w:ascii="Arial" w:hAnsi="Arial"/>
      <w:b/>
      <w:sz w:val="26"/>
    </w:rPr>
  </w:style>
  <w:style w:type="character" w:customStyle="1" w:styleId="694">
    <w:name w:val="Знак Знак694"/>
    <w:uiPriority w:val="99"/>
    <w:rsid w:val="00E35251"/>
    <w:rPr>
      <w:b/>
      <w:sz w:val="28"/>
    </w:rPr>
  </w:style>
  <w:style w:type="character" w:customStyle="1" w:styleId="6840">
    <w:name w:val="Знак Знак684"/>
    <w:uiPriority w:val="99"/>
    <w:rsid w:val="00E35251"/>
    <w:rPr>
      <w:b/>
      <w:i/>
      <w:sz w:val="26"/>
    </w:rPr>
  </w:style>
  <w:style w:type="paragraph" w:customStyle="1" w:styleId="2ffff7">
    <w:name w:val="Название2"/>
    <w:basedOn w:val="a2"/>
    <w:next w:val="aff1"/>
    <w:uiPriority w:val="99"/>
    <w:qFormat/>
    <w:rsid w:val="00E35251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4ff">
    <w:name w:val="Название4"/>
    <w:basedOn w:val="a2"/>
    <w:next w:val="aff1"/>
    <w:uiPriority w:val="99"/>
    <w:qFormat/>
    <w:rsid w:val="00E35251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221">
    <w:name w:val="Знак2 Знак Знак22"/>
    <w:uiPriority w:val="99"/>
    <w:locked/>
    <w:rsid w:val="00E35251"/>
    <w:rPr>
      <w:b/>
      <w:sz w:val="27"/>
      <w:lang w:val="ru-RU" w:eastAsia="ru-RU"/>
    </w:rPr>
  </w:style>
  <w:style w:type="paragraph" w:customStyle="1" w:styleId="941">
    <w:name w:val="Знак94"/>
    <w:basedOn w:val="a2"/>
    <w:uiPriority w:val="99"/>
    <w:rsid w:val="00E35251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60">
    <w:name w:val="Знак4 Знак Знак16"/>
    <w:uiPriority w:val="99"/>
    <w:locked/>
    <w:rsid w:val="00E35251"/>
    <w:rPr>
      <w:rFonts w:ascii="Arial" w:hAnsi="Arial"/>
      <w:b/>
      <w:kern w:val="32"/>
      <w:sz w:val="32"/>
      <w:lang w:val="ru-RU" w:eastAsia="ru-RU"/>
    </w:rPr>
  </w:style>
  <w:style w:type="character" w:customStyle="1" w:styleId="2141">
    <w:name w:val="Знак2 Знак Знак14"/>
    <w:uiPriority w:val="99"/>
    <w:locked/>
    <w:rsid w:val="00E35251"/>
    <w:rPr>
      <w:b/>
      <w:sz w:val="27"/>
      <w:lang w:val="ru-RU" w:eastAsia="ru-RU"/>
    </w:rPr>
  </w:style>
  <w:style w:type="character" w:customStyle="1" w:styleId="44a">
    <w:name w:val="Знак4 Знак Знак4"/>
    <w:uiPriority w:val="99"/>
    <w:locked/>
    <w:rsid w:val="00E35251"/>
    <w:rPr>
      <w:rFonts w:ascii="Arial" w:hAnsi="Arial"/>
      <w:b/>
      <w:kern w:val="32"/>
      <w:sz w:val="32"/>
      <w:lang w:val="ru-RU" w:eastAsia="ru-RU"/>
    </w:rPr>
  </w:style>
  <w:style w:type="character" w:customStyle="1" w:styleId="25e">
    <w:name w:val="Знак2 Знак Знак5"/>
    <w:uiPriority w:val="99"/>
    <w:semiHidden/>
    <w:locked/>
    <w:rsid w:val="00E35251"/>
    <w:rPr>
      <w:rFonts w:ascii="Arial" w:hAnsi="Arial"/>
      <w:b/>
      <w:sz w:val="26"/>
      <w:lang w:val="ru-RU" w:eastAsia="ru-RU"/>
    </w:rPr>
  </w:style>
  <w:style w:type="character" w:customStyle="1" w:styleId="5fa">
    <w:name w:val="Текст сноски Знак5"/>
    <w:uiPriority w:val="99"/>
    <w:locked/>
    <w:rsid w:val="00E35251"/>
    <w:rPr>
      <w:rFonts w:ascii="Courier New" w:hAnsi="Courier New"/>
      <w:color w:val="000000"/>
      <w:sz w:val="24"/>
    </w:rPr>
  </w:style>
  <w:style w:type="paragraph" w:customStyle="1" w:styleId="41a">
    <w:name w:val="Заголовок оглавления41"/>
    <w:basedOn w:val="10"/>
    <w:next w:val="a2"/>
    <w:uiPriority w:val="99"/>
    <w:rsid w:val="00E35251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1f0">
    <w:name w:val="Слабая ссылка31"/>
    <w:uiPriority w:val="99"/>
    <w:rsid w:val="00E35251"/>
    <w:rPr>
      <w:smallCaps/>
      <w:color w:val="C0504D"/>
      <w:u w:val="single"/>
    </w:rPr>
  </w:style>
  <w:style w:type="character" w:customStyle="1" w:styleId="31f1">
    <w:name w:val="Сильная ссылка31"/>
    <w:uiPriority w:val="99"/>
    <w:rsid w:val="00E35251"/>
    <w:rPr>
      <w:b/>
      <w:smallCaps/>
      <w:color w:val="C0504D"/>
      <w:spacing w:val="5"/>
      <w:u w:val="single"/>
    </w:rPr>
  </w:style>
  <w:style w:type="character" w:customStyle="1" w:styleId="31f2">
    <w:name w:val="Название книги31"/>
    <w:uiPriority w:val="99"/>
    <w:rsid w:val="00E35251"/>
    <w:rPr>
      <w:b/>
      <w:smallCaps/>
      <w:spacing w:val="5"/>
    </w:rPr>
  </w:style>
  <w:style w:type="character" w:customStyle="1" w:styleId="4ff0">
    <w:name w:val="Текст сноски Знак4"/>
    <w:basedOn w:val="a3"/>
    <w:uiPriority w:val="99"/>
    <w:semiHidden/>
    <w:rsid w:val="00E35251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fff8">
    <w:name w:val="Обычный (веб) Знак2"/>
    <w:basedOn w:val="a3"/>
    <w:uiPriority w:val="99"/>
    <w:locked/>
    <w:rsid w:val="00E35251"/>
    <w:rPr>
      <w:rFonts w:cs="Times New Roman"/>
      <w:b/>
      <w:i/>
      <w:color w:val="4F81BD"/>
      <w:sz w:val="20"/>
      <w:szCs w:val="20"/>
    </w:rPr>
  </w:style>
  <w:style w:type="paragraph" w:customStyle="1" w:styleId="1ffffff6">
    <w:name w:val="Заголовок1"/>
    <w:basedOn w:val="a2"/>
    <w:next w:val="aff1"/>
    <w:uiPriority w:val="99"/>
    <w:rsid w:val="00E35251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1ffffff7">
    <w:name w:val="Неразрешенное упоминание1"/>
    <w:basedOn w:val="a3"/>
    <w:uiPriority w:val="99"/>
    <w:semiHidden/>
    <w:rsid w:val="00E35251"/>
    <w:rPr>
      <w:rFonts w:ascii="Times New Roman" w:hAnsi="Times New Roman" w:cs="Times New Roman"/>
      <w:color w:val="605E5C"/>
      <w:shd w:val="clear" w:color="auto" w:fill="E1DFDD"/>
    </w:rPr>
  </w:style>
  <w:style w:type="character" w:customStyle="1" w:styleId="2ffff9">
    <w:name w:val="Неразрешенное упоминание2"/>
    <w:uiPriority w:val="99"/>
    <w:semiHidden/>
    <w:rsid w:val="00E35251"/>
    <w:rPr>
      <w:color w:val="808080"/>
      <w:shd w:val="clear" w:color="auto" w:fill="E6E6E6"/>
    </w:rPr>
  </w:style>
  <w:style w:type="paragraph" w:customStyle="1" w:styleId="hlbdr">
    <w:name w:val="hl_bdr"/>
    <w:basedOn w:val="a2"/>
    <w:uiPriority w:val="99"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-10">
    <w:name w:val="Цветной список - Акцент 1 Знак"/>
    <w:uiPriority w:val="99"/>
    <w:locked/>
    <w:rsid w:val="00E35251"/>
    <w:rPr>
      <w:rFonts w:ascii="Calibri" w:hAnsi="Calibri"/>
      <w:sz w:val="20"/>
      <w:lang w:eastAsia="ru-RU"/>
    </w:rPr>
  </w:style>
  <w:style w:type="table" w:styleId="-11">
    <w:name w:val="Colorful List Accent 1"/>
    <w:basedOn w:val="a4"/>
    <w:uiPriority w:val="99"/>
    <w:rsid w:val="00E3525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/>
    <w:tcPr>
      <w:shd w:val="clear" w:color="auto" w:fill="EDF2F8"/>
    </w:tcPr>
    <w:tblStylePr w:type="firstRow">
      <w:rPr>
        <w:rFonts w:cs="Times New Roman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paragraph" w:customStyle="1" w:styleId="51b">
    <w:name w:val="Обычный51"/>
    <w:basedOn w:val="a2"/>
    <w:uiPriority w:val="99"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311">
    <w:name w:val="Основной текст 231"/>
    <w:basedOn w:val="a2"/>
    <w:uiPriority w:val="99"/>
    <w:rsid w:val="00E35251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212">
    <w:name w:val="Заголовок 321"/>
    <w:basedOn w:val="51b"/>
    <w:next w:val="51b"/>
    <w:uiPriority w:val="99"/>
    <w:rsid w:val="00E35251"/>
    <w:pPr>
      <w:keepNext/>
      <w:spacing w:before="0" w:beforeAutospacing="0" w:after="0" w:afterAutospacing="0"/>
      <w:outlineLvl w:val="2"/>
    </w:pPr>
    <w:rPr>
      <w:szCs w:val="20"/>
    </w:rPr>
  </w:style>
  <w:style w:type="paragraph" w:customStyle="1" w:styleId="41b">
    <w:name w:val="Основной текст41"/>
    <w:basedOn w:val="51b"/>
    <w:uiPriority w:val="99"/>
    <w:rsid w:val="00E35251"/>
    <w:pPr>
      <w:spacing w:before="0" w:beforeAutospacing="0" w:after="0" w:afterAutospacing="0" w:line="360" w:lineRule="auto"/>
    </w:pPr>
    <w:rPr>
      <w:szCs w:val="20"/>
    </w:rPr>
  </w:style>
  <w:style w:type="paragraph" w:customStyle="1" w:styleId="2212">
    <w:name w:val="Заголовок 221"/>
    <w:basedOn w:val="a2"/>
    <w:next w:val="a2"/>
    <w:uiPriority w:val="99"/>
    <w:rsid w:val="00E35251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31f3">
    <w:name w:val="Цитата31"/>
    <w:basedOn w:val="a2"/>
    <w:uiPriority w:val="99"/>
    <w:rsid w:val="00E35251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1f4">
    <w:name w:val="Текст31"/>
    <w:basedOn w:val="a2"/>
    <w:uiPriority w:val="99"/>
    <w:rsid w:val="00E35251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11">
    <w:name w:val="Основной текст 331"/>
    <w:basedOn w:val="51b"/>
    <w:uiPriority w:val="99"/>
    <w:rsid w:val="00E35251"/>
    <w:pPr>
      <w:tabs>
        <w:tab w:val="left" w:pos="360"/>
      </w:tabs>
      <w:spacing w:before="0" w:beforeAutospacing="0" w:after="0" w:afterAutospacing="0"/>
      <w:jc w:val="both"/>
    </w:pPr>
    <w:rPr>
      <w:i/>
      <w:sz w:val="26"/>
      <w:szCs w:val="20"/>
    </w:rPr>
  </w:style>
  <w:style w:type="paragraph" w:customStyle="1" w:styleId="2213">
    <w:name w:val="Основной текст с отступом 221"/>
    <w:basedOn w:val="a2"/>
    <w:uiPriority w:val="99"/>
    <w:rsid w:val="00E35251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12">
    <w:name w:val="Основной текст с отступом 331"/>
    <w:basedOn w:val="a2"/>
    <w:uiPriority w:val="99"/>
    <w:rsid w:val="00E35251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1f8">
    <w:name w:val="Верхний колонтитул21"/>
    <w:basedOn w:val="a2"/>
    <w:uiPriority w:val="99"/>
    <w:rsid w:val="00E35251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4211">
    <w:name w:val="Заголовок 421"/>
    <w:basedOn w:val="51b"/>
    <w:next w:val="51b"/>
    <w:uiPriority w:val="99"/>
    <w:rsid w:val="00E35251"/>
    <w:pPr>
      <w:keepNext/>
      <w:spacing w:before="0" w:beforeAutospacing="0" w:after="0" w:afterAutospacing="0"/>
    </w:pPr>
    <w:rPr>
      <w:szCs w:val="20"/>
    </w:rPr>
  </w:style>
  <w:style w:type="paragraph" w:customStyle="1" w:styleId="6112">
    <w:name w:val="Заголовок 611"/>
    <w:uiPriority w:val="99"/>
    <w:rsid w:val="00E35251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HTML210">
    <w:name w:val="Стандартный HTML21"/>
    <w:basedOn w:val="a2"/>
    <w:uiPriority w:val="99"/>
    <w:rsid w:val="00E3525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200">
    <w:name w:val="Знак Знак420"/>
    <w:uiPriority w:val="99"/>
    <w:rsid w:val="00E35251"/>
    <w:rPr>
      <w:rFonts w:ascii="Courier New" w:hAnsi="Courier New"/>
      <w:lang w:val="ru-RU" w:eastAsia="ru-RU"/>
    </w:rPr>
  </w:style>
  <w:style w:type="character" w:customStyle="1" w:styleId="11ffa">
    <w:name w:val="Замещающий текст11"/>
    <w:uiPriority w:val="99"/>
    <w:rsid w:val="00E35251"/>
    <w:rPr>
      <w:color w:val="808080"/>
    </w:rPr>
  </w:style>
  <w:style w:type="character" w:customStyle="1" w:styleId="21f9">
    <w:name w:val="Основной шрифт абзаца21"/>
    <w:uiPriority w:val="99"/>
    <w:rsid w:val="00E35251"/>
  </w:style>
  <w:style w:type="character" w:customStyle="1" w:styleId="2214">
    <w:name w:val="Знак2 Знак Знак21"/>
    <w:uiPriority w:val="99"/>
    <w:locked/>
    <w:rsid w:val="00E35251"/>
    <w:rPr>
      <w:b/>
      <w:sz w:val="27"/>
      <w:lang w:val="ru-RU" w:eastAsia="ru-RU"/>
    </w:rPr>
  </w:style>
  <w:style w:type="character" w:customStyle="1" w:styleId="5fb">
    <w:name w:val="Название Знак5"/>
    <w:basedOn w:val="a3"/>
    <w:uiPriority w:val="99"/>
    <w:locked/>
    <w:rsid w:val="00E35251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23f">
    <w:name w:val="Цитата 2 Знак3"/>
    <w:basedOn w:val="a3"/>
    <w:uiPriority w:val="99"/>
    <w:rsid w:val="00E35251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3fff4">
    <w:name w:val="Выделенная цитата Знак3"/>
    <w:basedOn w:val="a3"/>
    <w:uiPriority w:val="99"/>
    <w:rsid w:val="00E35251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fontstyle01">
    <w:name w:val="fontstyle01"/>
    <w:basedOn w:val="a3"/>
    <w:uiPriority w:val="99"/>
    <w:rsid w:val="00E35251"/>
    <w:rPr>
      <w:rFonts w:ascii="Times New Roman" w:hAnsi="Times New Roman" w:cs="Times New Roman"/>
      <w:color w:val="000000"/>
      <w:sz w:val="24"/>
      <w:szCs w:val="24"/>
    </w:rPr>
  </w:style>
  <w:style w:type="paragraph" w:customStyle="1" w:styleId="12f1">
    <w:name w:val="Стиль12"/>
    <w:basedOn w:val="a2"/>
    <w:next w:val="afff1"/>
    <w:uiPriority w:val="99"/>
    <w:rsid w:val="00E35251"/>
    <w:pPr>
      <w:widowControl/>
      <w:snapToGrid/>
      <w:spacing w:before="0" w:after="0"/>
    </w:pPr>
    <w:rPr>
      <w:rFonts w:eastAsia="Times New Roman"/>
      <w:szCs w:val="24"/>
    </w:rPr>
  </w:style>
  <w:style w:type="table" w:customStyle="1" w:styleId="2ffffa">
    <w:name w:val="Сетка таблицы2"/>
    <w:uiPriority w:val="99"/>
    <w:rsid w:val="00E352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ct-infoprofile-name">
    <w:name w:val="dct-info_profile-name"/>
    <w:basedOn w:val="a3"/>
    <w:uiPriority w:val="99"/>
    <w:rsid w:val="00E35251"/>
    <w:rPr>
      <w:rFonts w:cs="Times New Roman"/>
    </w:rPr>
  </w:style>
  <w:style w:type="character" w:customStyle="1" w:styleId="turbo-authorname">
    <w:name w:val="turbo-author__name"/>
    <w:basedOn w:val="a3"/>
    <w:uiPriority w:val="99"/>
    <w:rsid w:val="00E35251"/>
    <w:rPr>
      <w:rFonts w:cs="Times New Roman"/>
    </w:rPr>
  </w:style>
  <w:style w:type="character" w:customStyle="1" w:styleId="cxdhlk">
    <w:name w:val="cxdhlk"/>
    <w:basedOn w:val="a3"/>
    <w:uiPriority w:val="99"/>
    <w:rsid w:val="00E35251"/>
    <w:rPr>
      <w:rFonts w:cs="Times New Roman"/>
    </w:rPr>
  </w:style>
  <w:style w:type="paragraph" w:customStyle="1" w:styleId="ftvvlh">
    <w:name w:val="ftvvlh"/>
    <w:basedOn w:val="a2"/>
    <w:uiPriority w:val="99"/>
    <w:rsid w:val="00E35251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l59d44510">
    <w:name w:val="l59d44510"/>
    <w:basedOn w:val="a3"/>
    <w:uiPriority w:val="99"/>
    <w:rsid w:val="00E35251"/>
    <w:rPr>
      <w:rFonts w:cs="Times New Roman"/>
    </w:rPr>
  </w:style>
  <w:style w:type="character" w:customStyle="1" w:styleId="duvqdt">
    <w:name w:val="duvqdt"/>
    <w:basedOn w:val="a3"/>
    <w:uiPriority w:val="99"/>
    <w:rsid w:val="00E35251"/>
    <w:rPr>
      <w:rFonts w:cs="Times New Roman"/>
    </w:rPr>
  </w:style>
  <w:style w:type="character" w:customStyle="1" w:styleId="titlesmall">
    <w:name w:val="title_small"/>
    <w:basedOn w:val="a3"/>
    <w:uiPriority w:val="99"/>
    <w:rsid w:val="00E35251"/>
    <w:rPr>
      <w:rFonts w:cs="Times New Roman"/>
    </w:rPr>
  </w:style>
  <w:style w:type="character" w:customStyle="1" w:styleId="2ffffb">
    <w:name w:val="Заголовок2"/>
    <w:basedOn w:val="a3"/>
    <w:uiPriority w:val="99"/>
    <w:rsid w:val="00E35251"/>
    <w:rPr>
      <w:rFonts w:cs="Times New Roman"/>
    </w:rPr>
  </w:style>
  <w:style w:type="character" w:customStyle="1" w:styleId="titlesmallgrey">
    <w:name w:val="title_small_grey"/>
    <w:basedOn w:val="a3"/>
    <w:uiPriority w:val="99"/>
    <w:rsid w:val="00E35251"/>
    <w:rPr>
      <w:rFonts w:cs="Times New Roman"/>
    </w:rPr>
  </w:style>
  <w:style w:type="character" w:customStyle="1" w:styleId="cstatopen-btn">
    <w:name w:val="c_statopen-btn"/>
    <w:basedOn w:val="a3"/>
    <w:uiPriority w:val="99"/>
    <w:rsid w:val="00E35251"/>
    <w:rPr>
      <w:rFonts w:cs="Times New Roman"/>
    </w:rPr>
  </w:style>
  <w:style w:type="character" w:customStyle="1" w:styleId="kc-title">
    <w:name w:val="kc-title"/>
    <w:basedOn w:val="a3"/>
    <w:uiPriority w:val="99"/>
    <w:rsid w:val="00E35251"/>
    <w:rPr>
      <w:rFonts w:cs="Times New Roman"/>
    </w:rPr>
  </w:style>
  <w:style w:type="paragraph" w:customStyle="1" w:styleId="author-name">
    <w:name w:val="author-name"/>
    <w:basedOn w:val="a2"/>
    <w:uiPriority w:val="99"/>
    <w:rsid w:val="00E35251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paragraph" w:customStyle="1" w:styleId="dct-infoprofile">
    <w:name w:val="dct-info_profile"/>
    <w:basedOn w:val="a2"/>
    <w:uiPriority w:val="99"/>
    <w:rsid w:val="00E35251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dct-infoprofile-user">
    <w:name w:val="dct-info_profile-user"/>
    <w:basedOn w:val="a3"/>
    <w:uiPriority w:val="99"/>
    <w:rsid w:val="00E35251"/>
    <w:rPr>
      <w:rFonts w:cs="Times New Roman"/>
    </w:rPr>
  </w:style>
  <w:style w:type="paragraph" w:customStyle="1" w:styleId="s30">
    <w:name w:val="s_3"/>
    <w:basedOn w:val="a2"/>
    <w:uiPriority w:val="99"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90">
    <w:name w:val="s_9"/>
    <w:basedOn w:val="a2"/>
    <w:uiPriority w:val="99"/>
    <w:rsid w:val="00E35251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f9">
    <w:name w:val="Текст сноски Знак Знак Знак"/>
    <w:uiPriority w:val="99"/>
    <w:locked/>
    <w:rsid w:val="00E35251"/>
    <w:rPr>
      <w:rFonts w:ascii="Courier New" w:hAnsi="Courier New"/>
      <w:color w:val="000000"/>
      <w:sz w:val="22"/>
      <w:lang w:val="ru-RU" w:eastAsia="ru-RU"/>
    </w:rPr>
  </w:style>
  <w:style w:type="character" w:customStyle="1" w:styleId="4ff1">
    <w:name w:val="Знак Знак4 Знак"/>
    <w:uiPriority w:val="99"/>
    <w:locked/>
    <w:rsid w:val="00E35251"/>
    <w:rPr>
      <w:rFonts w:ascii="Arial" w:hAnsi="Arial"/>
      <w:b/>
      <w:kern w:val="32"/>
      <w:sz w:val="32"/>
      <w:lang w:val="ru-RU" w:eastAsia="ru-RU"/>
    </w:rPr>
  </w:style>
  <w:style w:type="character" w:customStyle="1" w:styleId="Heading124">
    <w:name w:val="Heading 12 Знак Знак4"/>
    <w:uiPriority w:val="99"/>
    <w:locked/>
    <w:rsid w:val="00E35251"/>
    <w:rPr>
      <w:rFonts w:ascii="Courier New" w:hAnsi="Courier New"/>
      <w:lang w:val="ru-RU" w:eastAsia="ru-RU"/>
    </w:rPr>
  </w:style>
  <w:style w:type="character" w:customStyle="1" w:styleId="1-2">
    <w:name w:val="Средняя сетка 1 - Акцент 2 Знак"/>
    <w:link w:val="1-21"/>
    <w:uiPriority w:val="99"/>
    <w:locked/>
    <w:rsid w:val="00E35251"/>
    <w:rPr>
      <w:rFonts w:ascii="Calibri" w:hAnsi="Calibri"/>
      <w:lang w:eastAsia="ru-RU"/>
    </w:rPr>
  </w:style>
  <w:style w:type="paragraph" w:customStyle="1" w:styleId="1-21">
    <w:name w:val="Средняя сетка 1 - Акцент 21"/>
    <w:basedOn w:val="a2"/>
    <w:link w:val="1-2"/>
    <w:uiPriority w:val="99"/>
    <w:rsid w:val="00E35251"/>
    <w:pPr>
      <w:widowControl/>
      <w:snapToGrid/>
      <w:spacing w:before="0" w:after="200" w:line="276" w:lineRule="auto"/>
      <w:ind w:left="720"/>
    </w:pPr>
    <w:rPr>
      <w:rFonts w:ascii="Calibri" w:eastAsiaTheme="minorHAnsi" w:hAnsi="Calibri" w:cstheme="minorBidi"/>
      <w:sz w:val="22"/>
      <w:szCs w:val="22"/>
    </w:rPr>
  </w:style>
  <w:style w:type="paragraph" w:customStyle="1" w:styleId="1ffffff8">
    <w:name w:val="Обычный текст1"/>
    <w:basedOn w:val="a2"/>
    <w:uiPriority w:val="99"/>
    <w:rsid w:val="00E35251"/>
    <w:pPr>
      <w:widowControl/>
      <w:snapToGrid/>
      <w:spacing w:before="0" w:after="0"/>
      <w:ind w:firstLine="454"/>
      <w:jc w:val="both"/>
    </w:pPr>
    <w:rPr>
      <w:rFonts w:ascii="Calibri" w:eastAsia="Times New Roman" w:hAnsi="Calibri"/>
      <w:sz w:val="20"/>
    </w:rPr>
  </w:style>
  <w:style w:type="character" w:customStyle="1" w:styleId="1-1">
    <w:name w:val="Средняя заливка 1 - Акцент 1 Знак"/>
    <w:link w:val="1-11"/>
    <w:uiPriority w:val="99"/>
    <w:locked/>
    <w:rsid w:val="00E35251"/>
    <w:rPr>
      <w:rFonts w:eastAsia="Times New Roman"/>
      <w:lang w:eastAsia="ru-RU"/>
    </w:rPr>
  </w:style>
  <w:style w:type="paragraph" w:customStyle="1" w:styleId="1-11">
    <w:name w:val="Средняя заливка 1 - Акцент 11"/>
    <w:link w:val="1-1"/>
    <w:uiPriority w:val="99"/>
    <w:rsid w:val="00E35251"/>
    <w:pPr>
      <w:spacing w:after="160" w:line="256" w:lineRule="auto"/>
    </w:pPr>
    <w:rPr>
      <w:rFonts w:eastAsia="Times New Roman"/>
      <w:lang w:eastAsia="ru-RU"/>
    </w:rPr>
  </w:style>
  <w:style w:type="character" w:customStyle="1" w:styleId="2-2">
    <w:name w:val="Средняя сетка 2 - Акцент 2 Знак"/>
    <w:link w:val="2-21"/>
    <w:uiPriority w:val="99"/>
    <w:locked/>
    <w:rsid w:val="00E35251"/>
    <w:rPr>
      <w:rFonts w:ascii="Calibri" w:hAnsi="Calibri"/>
      <w:i/>
      <w:color w:val="000000"/>
      <w:sz w:val="24"/>
      <w:lang w:eastAsia="ru-RU"/>
    </w:rPr>
  </w:style>
  <w:style w:type="paragraph" w:customStyle="1" w:styleId="2-21">
    <w:name w:val="Средняя сетка 2 - Акцент 21"/>
    <w:basedOn w:val="a2"/>
    <w:next w:val="a2"/>
    <w:link w:val="2-2"/>
    <w:uiPriority w:val="99"/>
    <w:rsid w:val="00E35251"/>
    <w:pPr>
      <w:widowControl/>
      <w:snapToGrid/>
      <w:spacing w:before="0" w:after="0"/>
    </w:pPr>
    <w:rPr>
      <w:rFonts w:ascii="Calibri" w:eastAsiaTheme="minorHAnsi" w:hAnsi="Calibri" w:cstheme="minorBidi"/>
      <w:i/>
      <w:color w:val="000000"/>
      <w:szCs w:val="22"/>
    </w:rPr>
  </w:style>
  <w:style w:type="character" w:customStyle="1" w:styleId="3-2">
    <w:name w:val="Средняя сетка 3 - Акцент 2 Знак"/>
    <w:link w:val="3-21"/>
    <w:uiPriority w:val="99"/>
    <w:locked/>
    <w:rsid w:val="00E35251"/>
    <w:rPr>
      <w:rFonts w:ascii="Calibri" w:hAnsi="Calibri"/>
      <w:b/>
      <w:i/>
      <w:color w:val="4F81BD"/>
      <w:sz w:val="24"/>
      <w:lang w:eastAsia="ru-RU"/>
    </w:rPr>
  </w:style>
  <w:style w:type="paragraph" w:customStyle="1" w:styleId="3-21">
    <w:name w:val="Средняя сетка 3 - Акцент 21"/>
    <w:basedOn w:val="a2"/>
    <w:next w:val="a2"/>
    <w:link w:val="3-2"/>
    <w:uiPriority w:val="99"/>
    <w:rsid w:val="00E35251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Theme="minorHAnsi" w:hAnsi="Calibri" w:cstheme="minorBidi"/>
      <w:b/>
      <w:i/>
      <w:color w:val="4F81BD"/>
      <w:szCs w:val="22"/>
    </w:rPr>
  </w:style>
  <w:style w:type="paragraph" w:customStyle="1" w:styleId="-31">
    <w:name w:val="Таблица-сетка 31"/>
    <w:basedOn w:val="10"/>
    <w:next w:val="a2"/>
    <w:uiPriority w:val="99"/>
    <w:rsid w:val="00E35251"/>
    <w:pPr>
      <w:keepNext/>
      <w:keepLines/>
      <w:numPr>
        <w:numId w:val="11"/>
      </w:num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paragraph" w:customStyle="1" w:styleId="htmlparagraph">
    <w:name w:val="html_paragraph"/>
    <w:basedOn w:val="a2"/>
    <w:uiPriority w:val="99"/>
    <w:rsid w:val="00E35251"/>
    <w:pPr>
      <w:widowControl/>
      <w:snapToGrid/>
      <w:spacing w:before="0" w:after="0"/>
      <w:ind w:firstLine="720"/>
      <w:jc w:val="both"/>
    </w:pPr>
    <w:rPr>
      <w:szCs w:val="24"/>
    </w:rPr>
  </w:style>
  <w:style w:type="paragraph" w:customStyle="1" w:styleId="13e">
    <w:name w:val="Абзац списка13"/>
    <w:basedOn w:val="a2"/>
    <w:uiPriority w:val="99"/>
    <w:rsid w:val="00E35251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281">
    <w:name w:val="Цитата 28"/>
    <w:basedOn w:val="a2"/>
    <w:next w:val="a2"/>
    <w:link w:val="2fe"/>
    <w:uiPriority w:val="99"/>
    <w:rsid w:val="00E35251"/>
    <w:pPr>
      <w:widowControl/>
      <w:snapToGrid/>
      <w:spacing w:beforeAutospacing="1" w:afterAutospacing="1"/>
      <w:ind w:left="864" w:right="864"/>
      <w:jc w:val="center"/>
    </w:pPr>
    <w:rPr>
      <w:i/>
      <w:iCs/>
      <w:color w:val="000000" w:themeColor="text1"/>
    </w:rPr>
  </w:style>
  <w:style w:type="paragraph" w:customStyle="1" w:styleId="82">
    <w:name w:val="Выделенная цитата8"/>
    <w:basedOn w:val="a2"/>
    <w:next w:val="a2"/>
    <w:link w:val="affffff4"/>
    <w:uiPriority w:val="99"/>
    <w:rsid w:val="00E35251"/>
    <w:pPr>
      <w:widowControl/>
      <w:pBdr>
        <w:top w:val="single" w:sz="4" w:space="10" w:color="5B9BD5"/>
        <w:bottom w:val="single" w:sz="4" w:space="10" w:color="5B9BD5"/>
      </w:pBdr>
      <w:snapToGrid/>
      <w:spacing w:beforeAutospacing="1" w:afterAutospacing="1"/>
      <w:ind w:left="864" w:right="864"/>
      <w:jc w:val="center"/>
    </w:pPr>
    <w:rPr>
      <w:b/>
      <w:bCs/>
      <w:i/>
      <w:iCs/>
      <w:color w:val="4F81BD" w:themeColor="accent1"/>
    </w:rPr>
  </w:style>
  <w:style w:type="paragraph" w:customStyle="1" w:styleId="5fc">
    <w:name w:val="Заголовок оглавления5"/>
    <w:basedOn w:val="10"/>
    <w:next w:val="a2"/>
    <w:uiPriority w:val="99"/>
    <w:rsid w:val="00E35251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480"/>
      <w:ind w:left="360"/>
      <w:jc w:val="left"/>
      <w:outlineLvl w:val="9"/>
    </w:pPr>
    <w:rPr>
      <w:rFonts w:ascii="Arial" w:eastAsia="Times New Roman" w:hAnsi="Arial" w:cs="Arial"/>
      <w:b/>
      <w:caps/>
      <w:color w:val="365F91"/>
      <w:kern w:val="32"/>
      <w:sz w:val="28"/>
      <w:szCs w:val="28"/>
    </w:rPr>
  </w:style>
  <w:style w:type="character" w:customStyle="1" w:styleId="34b">
    <w:name w:val="Знак3 Знак Знак Знак4"/>
    <w:uiPriority w:val="99"/>
    <w:locked/>
    <w:rsid w:val="00E35251"/>
    <w:rPr>
      <w:rFonts w:ascii="PragmaticaCTT" w:hAnsi="PragmaticaCTT"/>
      <w:sz w:val="20"/>
      <w:lang w:eastAsia="ru-RU"/>
    </w:rPr>
  </w:style>
  <w:style w:type="character" w:customStyle="1" w:styleId="31f5">
    <w:name w:val="Таблица простая 31"/>
    <w:uiPriority w:val="99"/>
    <w:rsid w:val="00E35251"/>
    <w:rPr>
      <w:rFonts w:ascii="Times New Roman" w:hAnsi="Times New Roman"/>
      <w:i/>
      <w:color w:val="808080"/>
    </w:rPr>
  </w:style>
  <w:style w:type="character" w:customStyle="1" w:styleId="41c">
    <w:name w:val="Таблица простая 41"/>
    <w:uiPriority w:val="99"/>
    <w:rsid w:val="00E35251"/>
    <w:rPr>
      <w:rFonts w:ascii="Times New Roman" w:hAnsi="Times New Roman"/>
      <w:b/>
    </w:rPr>
  </w:style>
  <w:style w:type="character" w:customStyle="1" w:styleId="51c">
    <w:name w:val="Таблица простая 51"/>
    <w:uiPriority w:val="99"/>
    <w:rsid w:val="00E35251"/>
    <w:rPr>
      <w:rFonts w:ascii="Times New Roman" w:hAnsi="Times New Roman"/>
      <w:smallCaps/>
      <w:color w:val="C0504D"/>
      <w:u w:val="single"/>
    </w:rPr>
  </w:style>
  <w:style w:type="character" w:customStyle="1" w:styleId="1ffffff9">
    <w:name w:val="Сетка таблицы светлая1"/>
    <w:uiPriority w:val="99"/>
    <w:rsid w:val="00E35251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-110">
    <w:name w:val="Таблица-сетка 1 светлая1"/>
    <w:uiPriority w:val="99"/>
    <w:rsid w:val="00E35251"/>
    <w:rPr>
      <w:rFonts w:ascii="Times New Roman" w:hAnsi="Times New Roman"/>
      <w:b/>
      <w:smallCaps/>
      <w:spacing w:val="5"/>
    </w:rPr>
  </w:style>
  <w:style w:type="character" w:customStyle="1" w:styleId="-111">
    <w:name w:val="Светлая сетка - Акцент 11"/>
    <w:uiPriority w:val="99"/>
    <w:rsid w:val="00E35251"/>
    <w:rPr>
      <w:rFonts w:ascii="Times New Roman" w:hAnsi="Times New Roman"/>
      <w:color w:val="808080"/>
    </w:rPr>
  </w:style>
  <w:style w:type="character" w:customStyle="1" w:styleId="8f1">
    <w:name w:val="Замещающий текст8"/>
    <w:uiPriority w:val="99"/>
    <w:rsid w:val="00E35251"/>
    <w:rPr>
      <w:rFonts w:ascii="Times New Roman" w:hAnsi="Times New Roman"/>
      <w:color w:val="808080"/>
    </w:rPr>
  </w:style>
  <w:style w:type="character" w:customStyle="1" w:styleId="9f0">
    <w:name w:val="Слабое выделение9"/>
    <w:uiPriority w:val="99"/>
    <w:rsid w:val="00E35251"/>
    <w:rPr>
      <w:rFonts w:ascii="Times New Roman" w:hAnsi="Times New Roman"/>
      <w:i/>
      <w:color w:val="808080"/>
    </w:rPr>
  </w:style>
  <w:style w:type="character" w:customStyle="1" w:styleId="9f1">
    <w:name w:val="Сильное выделение9"/>
    <w:uiPriority w:val="99"/>
    <w:rsid w:val="00E35251"/>
    <w:rPr>
      <w:rFonts w:ascii="Times New Roman" w:hAnsi="Times New Roman"/>
      <w:b/>
      <w:i/>
      <w:color w:val="4F81BD"/>
    </w:rPr>
  </w:style>
  <w:style w:type="character" w:customStyle="1" w:styleId="4ff2">
    <w:name w:val="Слабая ссылка4"/>
    <w:uiPriority w:val="99"/>
    <w:rsid w:val="00E35251"/>
    <w:rPr>
      <w:rFonts w:ascii="Times New Roman" w:hAnsi="Times New Roman"/>
      <w:smallCaps/>
      <w:color w:val="C0504D"/>
      <w:u w:val="single"/>
    </w:rPr>
  </w:style>
  <w:style w:type="character" w:customStyle="1" w:styleId="4ff3">
    <w:name w:val="Сильная ссылка4"/>
    <w:uiPriority w:val="99"/>
    <w:rsid w:val="00E35251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4ff4">
    <w:name w:val="Название книги4"/>
    <w:uiPriority w:val="99"/>
    <w:rsid w:val="00E35251"/>
    <w:rPr>
      <w:rFonts w:ascii="Times New Roman" w:hAnsi="Times New Roman"/>
      <w:b/>
      <w:smallCaps/>
      <w:spacing w:val="5"/>
    </w:rPr>
  </w:style>
  <w:style w:type="table" w:customStyle="1" w:styleId="11ffb">
    <w:name w:val="Сетка таблицы 11"/>
    <w:uiPriority w:val="99"/>
    <w:rsid w:val="00E352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fffa">
    <w:name w:val="Стандартная таблица1"/>
    <w:uiPriority w:val="99"/>
    <w:rsid w:val="00E352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f">
    <w:name w:val="Сетка таблицы13"/>
    <w:uiPriority w:val="99"/>
    <w:rsid w:val="00E352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"/>
    <w:uiPriority w:val="99"/>
    <w:rsid w:val="00E3525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"/>
    <w:uiPriority w:val="99"/>
    <w:rsid w:val="00E35251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fa">
    <w:name w:val="Сетка таблицы21"/>
    <w:uiPriority w:val="99"/>
    <w:rsid w:val="00E35251"/>
    <w:pPr>
      <w:widowControl w:val="0"/>
      <w:spacing w:after="0" w:line="240" w:lineRule="atLeast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61">
    <w:name w:val="Знак Знак961"/>
    <w:uiPriority w:val="99"/>
    <w:locked/>
    <w:rsid w:val="00E35251"/>
    <w:rPr>
      <w:b/>
      <w:sz w:val="28"/>
      <w:lang w:val="ru-RU" w:eastAsia="zh-CN"/>
    </w:rPr>
  </w:style>
  <w:style w:type="character" w:customStyle="1" w:styleId="951">
    <w:name w:val="Знак Знак951"/>
    <w:uiPriority w:val="99"/>
    <w:locked/>
    <w:rsid w:val="00E35251"/>
    <w:rPr>
      <w:b/>
      <w:i/>
      <w:sz w:val="26"/>
      <w:lang w:val="ru-RU" w:eastAsia="zh-CN"/>
    </w:rPr>
  </w:style>
  <w:style w:type="character" w:customStyle="1" w:styleId="9410">
    <w:name w:val="Знак Знак941"/>
    <w:uiPriority w:val="99"/>
    <w:locked/>
    <w:rsid w:val="00E35251"/>
    <w:rPr>
      <w:sz w:val="24"/>
      <w:lang w:val="en-US" w:eastAsia="en-US"/>
    </w:rPr>
  </w:style>
  <w:style w:type="character" w:customStyle="1" w:styleId="9310">
    <w:name w:val="Знак Знак931"/>
    <w:uiPriority w:val="99"/>
    <w:locked/>
    <w:rsid w:val="00E35251"/>
    <w:rPr>
      <w:sz w:val="24"/>
      <w:lang w:val="ru-RU" w:eastAsia="zh-CN"/>
    </w:rPr>
  </w:style>
  <w:style w:type="character" w:customStyle="1" w:styleId="9210">
    <w:name w:val="Знак Знак921"/>
    <w:uiPriority w:val="99"/>
    <w:locked/>
    <w:rsid w:val="00E35251"/>
    <w:rPr>
      <w:i/>
      <w:sz w:val="24"/>
      <w:lang w:val="ru-RU" w:eastAsia="zh-CN"/>
    </w:rPr>
  </w:style>
  <w:style w:type="character" w:customStyle="1" w:styleId="9110">
    <w:name w:val="Знак Знак911"/>
    <w:uiPriority w:val="99"/>
    <w:locked/>
    <w:rsid w:val="00E35251"/>
    <w:rPr>
      <w:rFonts w:ascii="Arial" w:hAnsi="Arial"/>
      <w:sz w:val="22"/>
      <w:lang w:val="ru-RU" w:eastAsia="zh-CN"/>
    </w:rPr>
  </w:style>
  <w:style w:type="character" w:customStyle="1" w:styleId="31f6">
    <w:name w:val="Знак3 Знак Знак1"/>
    <w:uiPriority w:val="99"/>
    <w:locked/>
    <w:rsid w:val="00E35251"/>
    <w:rPr>
      <w:rFonts w:ascii="Arial" w:hAnsi="Arial"/>
      <w:b/>
      <w:i/>
      <w:sz w:val="28"/>
      <w:lang w:val="ru-RU" w:eastAsia="zh-CN"/>
    </w:rPr>
  </w:style>
  <w:style w:type="character" w:customStyle="1" w:styleId="890">
    <w:name w:val="Знак Знак89"/>
    <w:uiPriority w:val="99"/>
    <w:locked/>
    <w:rsid w:val="00E35251"/>
    <w:rPr>
      <w:sz w:val="28"/>
      <w:lang w:val="ru-RU" w:eastAsia="ru-RU"/>
    </w:rPr>
  </w:style>
  <w:style w:type="character" w:customStyle="1" w:styleId="2312">
    <w:name w:val="Знак2 Знак Знак31"/>
    <w:uiPriority w:val="99"/>
    <w:locked/>
    <w:rsid w:val="00E35251"/>
    <w:rPr>
      <w:b/>
      <w:sz w:val="27"/>
      <w:lang w:val="ru-RU" w:eastAsia="zh-CN"/>
    </w:rPr>
  </w:style>
  <w:style w:type="paragraph" w:customStyle="1" w:styleId="Pa9">
    <w:name w:val="Pa9"/>
    <w:basedOn w:val="a2"/>
    <w:next w:val="a2"/>
    <w:rsid w:val="00E35251"/>
    <w:pPr>
      <w:widowControl/>
      <w:autoSpaceDE w:val="0"/>
      <w:autoSpaceDN w:val="0"/>
      <w:adjustRightInd w:val="0"/>
      <w:snapToGrid/>
      <w:spacing w:before="0" w:after="0" w:line="201" w:lineRule="atLeast"/>
    </w:pPr>
    <w:rPr>
      <w:rFonts w:ascii="Helios" w:eastAsia="Times New Roman" w:hAnsi="Helios"/>
      <w:szCs w:val="24"/>
    </w:rPr>
  </w:style>
  <w:style w:type="character" w:customStyle="1" w:styleId="b-">
    <w:name w:val="b-"/>
    <w:rsid w:val="00E352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4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qsp.su/tools/onlinehelp/about_license_gpl_russian.html" TargetMode="External"/><Relationship Id="rId13" Type="http://schemas.openxmlformats.org/officeDocument/2006/relationships/hyperlink" Target="http://elibrary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qsp.su/tools/onlinehelp/about_license_gpl_russian.html" TargetMode="External"/><Relationship Id="rId12" Type="http://schemas.openxmlformats.org/officeDocument/2006/relationships/hyperlink" Target="http://sf-rf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qsp.su/tools/onlinehelp/about_license_gpl_russian.html" TargetMode="External"/><Relationship Id="rId11" Type="http://schemas.openxmlformats.org/officeDocument/2006/relationships/hyperlink" Target="https://arb.ru/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http://www.infolex.narod.ru/gpl_gnu/gplrus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qsp.su/tools/onlinehelp/about_license_gpl_russian.html" TargetMode="External"/><Relationship Id="rId14" Type="http://schemas.openxmlformats.org/officeDocument/2006/relationships/hyperlink" Target="http://www.iprbooksho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5111</Words>
  <Characters>29135</Characters>
  <Application>Microsoft Office Word</Application>
  <DocSecurity>0</DocSecurity>
  <Lines>242</Lines>
  <Paragraphs>68</Paragraphs>
  <ScaleCrop>false</ScaleCrop>
  <Company/>
  <LinksUpToDate>false</LinksUpToDate>
  <CharactersWithSpaces>34178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iagaeva</dc:creator>
  <cp:keywords/>
  <dc:description/>
  <cp:lastModifiedBy>Базелюк Кира Сергеевна</cp:lastModifiedBy>
  <cp:revision>23</cp:revision>
  <dcterms:created xsi:type="dcterms:W3CDTF">2022-01-27T13:26:00Z</dcterms:created>
  <dcterms:modified xsi:type="dcterms:W3CDTF">2023-04-24T18:41:00Z</dcterms:modified>
</cp:coreProperties>
</file>